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4D595A" w:rsidRPr="00D50DE5" w:rsidRDefault="00D172ED">
      <w:pPr>
        <w:pStyle w:val="1"/>
        <w:jc w:val="center"/>
        <w:rPr>
          <w:rFonts w:ascii="Times New Roman" w:hAnsi="Times New Roman" w:cs="Times New Roman"/>
          <w:sz w:val="28"/>
          <w:szCs w:val="28"/>
        </w:rPr>
      </w:pPr>
      <w:bookmarkStart w:id="0" w:name="_Toc167991748"/>
      <w:r w:rsidRPr="00D50DE5">
        <w:rPr>
          <w:rFonts w:ascii="Times New Roman" w:hAnsi="Times New Roman" w:cs="Times New Roman"/>
          <w:sz w:val="28"/>
          <w:szCs w:val="28"/>
        </w:rPr>
        <w:t>ПРИЛОЖЕНИЕ 1. Аннотации к рабочим программам учебных дисциплин, профессиональных модулей</w:t>
      </w:r>
      <w:bookmarkEnd w:id="0"/>
    </w:p>
    <w:p w:rsidR="004D595A" w:rsidRPr="00D50DE5" w:rsidRDefault="004D595A">
      <w:pPr>
        <w:rPr>
          <w:rFonts w:ascii="Times New Roman" w:hAnsi="Times New Roman" w:cs="Times New Roman"/>
          <w:sz w:val="28"/>
          <w:szCs w:val="28"/>
        </w:rPr>
      </w:pPr>
    </w:p>
    <w:p w:rsidR="004D595A" w:rsidRPr="00D50DE5" w:rsidRDefault="00D172ED">
      <w:pPr>
        <w:spacing w:after="0" w:line="240" w:lineRule="auto"/>
        <w:jc w:val="center"/>
        <w:rPr>
          <w:rFonts w:ascii="Times New Roman" w:eastAsia="Times New Roman" w:hAnsi="Times New Roman" w:cs="Times New Roman"/>
          <w:b/>
          <w:sz w:val="28"/>
          <w:szCs w:val="28"/>
          <w:lang w:eastAsia="ru-RU"/>
        </w:rPr>
      </w:pPr>
      <w:r w:rsidRPr="00D50DE5">
        <w:rPr>
          <w:rFonts w:ascii="Times New Roman" w:eastAsia="Times New Roman" w:hAnsi="Times New Roman" w:cs="Times New Roman"/>
          <w:b/>
          <w:sz w:val="28"/>
          <w:szCs w:val="28"/>
          <w:lang w:eastAsia="ru-RU"/>
        </w:rPr>
        <w:t>СОО. 01 БАЗОВЫЕ ДИСЦИПЛИНЫ</w:t>
      </w: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СОО.01.01 Русский язык</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jc w:val="both"/>
        <w:rPr>
          <w:rFonts w:ascii="Times New Roman" w:eastAsia="Times New Roman" w:hAnsi="Times New Roman" w:cs="Times New Roman"/>
          <w:sz w:val="24"/>
          <w:szCs w:val="24"/>
          <w:lang w:eastAsia="ru-RU"/>
        </w:rPr>
      </w:pPr>
    </w:p>
    <w:p w:rsidR="004D595A" w:rsidRPr="00D50DE5" w:rsidRDefault="00D172ED">
      <w:pPr>
        <w:numPr>
          <w:ilvl w:val="0"/>
          <w:numId w:val="11"/>
        </w:numPr>
        <w:spacing w:after="0" w:line="360" w:lineRule="auto"/>
        <w:contextualSpacing/>
        <w:jc w:val="center"/>
        <w:rPr>
          <w:rFonts w:ascii="Times New Roman" w:eastAsia="Times New Roman" w:hAnsi="Times New Roman" w:cs="Times New Roman"/>
          <w:b/>
          <w:sz w:val="24"/>
          <w:szCs w:val="24"/>
          <w:lang w:eastAsia="ru-RU"/>
        </w:rPr>
      </w:pPr>
      <w:bookmarkStart w:id="1" w:name="_Hlk133839572"/>
      <w:r w:rsidRPr="00D50DE5">
        <w:rPr>
          <w:rFonts w:ascii="Times New Roman" w:eastAsia="Times New Roman" w:hAnsi="Times New Roman" w:cs="Times New Roman"/>
          <w:b/>
          <w:sz w:val="24"/>
          <w:szCs w:val="24"/>
          <w:lang w:eastAsia="ru-RU"/>
        </w:rPr>
        <w:t>Общая характеристика рабочей программы учебной дисциплины</w:t>
      </w:r>
    </w:p>
    <w:p w:rsidR="004D595A" w:rsidRPr="00D50DE5" w:rsidRDefault="00D172ED">
      <w:pPr>
        <w:spacing w:after="0" w:line="360" w:lineRule="auto"/>
        <w:contextualSpacing/>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СОО.01.01 Русский язык</w:t>
      </w:r>
    </w:p>
    <w:p w:rsidR="004D595A" w:rsidRPr="00D50DE5" w:rsidRDefault="00D172ED">
      <w:pPr>
        <w:numPr>
          <w:ilvl w:val="1"/>
          <w:numId w:val="11"/>
        </w:numPr>
        <w:spacing w:after="0" w:line="360" w:lineRule="auto"/>
        <w:ind w:left="709" w:hanging="709"/>
        <w:contextualSpacing/>
        <w:jc w:val="both"/>
        <w:rPr>
          <w:rFonts w:ascii="Times New Roman" w:eastAsia="Times New Roman" w:hAnsi="Times New Roman" w:cs="Times New Roman"/>
          <w:sz w:val="20"/>
          <w:szCs w:val="20"/>
          <w:lang w:eastAsia="ru-RU"/>
        </w:rPr>
      </w:pPr>
      <w:r w:rsidRPr="00D50DE5">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4D595A" w:rsidRPr="00D50DE5" w:rsidRDefault="00D172E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Учебная дисциплина «Русский язык» является обязательной частью </w:t>
      </w:r>
      <w:r w:rsidRPr="00D50DE5">
        <w:rPr>
          <w:rFonts w:ascii="Times New Roman" w:eastAsia="Times New Roman" w:hAnsi="Times New Roman" w:cs="Times New Roman"/>
          <w:bCs/>
          <w:sz w:val="24"/>
          <w:szCs w:val="24"/>
          <w:lang w:eastAsia="ru-RU"/>
        </w:rPr>
        <w:t>общеобразовательного цикла</w:t>
      </w:r>
      <w:r w:rsidRPr="00D50DE5">
        <w:rPr>
          <w:rFonts w:ascii="Times New Roman" w:eastAsia="Times New Roman" w:hAnsi="Times New Roman" w:cs="Times New Roman"/>
          <w:sz w:val="24"/>
          <w:szCs w:val="24"/>
          <w:lang w:eastAsia="ru-RU"/>
        </w:rPr>
        <w:t xml:space="preserve"> ППССЗ в соответствии с ФГОС СПО по специальности 40.02.04 Юриспруденция.</w:t>
      </w:r>
    </w:p>
    <w:p w:rsidR="004D595A" w:rsidRPr="00D50DE5" w:rsidRDefault="00D172E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Особое значение учебная дисциплина имеет при формировании и развитии </w:t>
      </w:r>
      <w:r w:rsidRPr="00D50DE5">
        <w:rPr>
          <w:rFonts w:ascii="Times New Roman" w:eastAsia="Times New Roman" w:hAnsi="Times New Roman" w:cs="Times New Roman"/>
          <w:sz w:val="24"/>
          <w:szCs w:val="24"/>
          <w:u w:val="single"/>
          <w:lang w:eastAsia="ru-RU"/>
        </w:rPr>
        <w:t xml:space="preserve">ОК 02, 04-06, 09, ПК 1.1, 1.3. </w:t>
      </w:r>
    </w:p>
    <w:p w:rsidR="004D595A" w:rsidRPr="00D50DE5" w:rsidRDefault="004D595A">
      <w:pPr>
        <w:spacing w:after="0" w:line="240" w:lineRule="auto"/>
        <w:rPr>
          <w:rFonts w:ascii="Times New Roman" w:eastAsia="Times New Roman" w:hAnsi="Times New Roman" w:cs="Times New Roman"/>
          <w:sz w:val="24"/>
          <w:szCs w:val="24"/>
          <w:lang w:eastAsia="ru-RU"/>
        </w:rPr>
      </w:pPr>
    </w:p>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sz w:val="24"/>
          <w:szCs w:val="24"/>
          <w:lang w:eastAsia="ru-RU"/>
        </w:rPr>
        <w:tab/>
      </w:r>
      <w:r w:rsidRPr="00D50DE5">
        <w:rPr>
          <w:rFonts w:ascii="Times New Roman" w:eastAsia="Times New Roman" w:hAnsi="Times New Roman" w:cs="Times New Roman"/>
          <w:b/>
          <w:sz w:val="24"/>
          <w:szCs w:val="24"/>
          <w:lang w:eastAsia="ru-RU"/>
        </w:rPr>
        <w:t>1.2. Цель и планируемые результаты освоения дисциплины:</w:t>
      </w:r>
    </w:p>
    <w:p w:rsidR="004D595A" w:rsidRPr="00D50DE5" w:rsidRDefault="004D595A">
      <w:pPr>
        <w:spacing w:after="0" w:line="276" w:lineRule="auto"/>
        <w:ind w:firstLineChars="125" w:firstLine="300"/>
        <w:jc w:val="both"/>
        <w:rPr>
          <w:rFonts w:ascii="Times New Roman" w:eastAsia="Times New Roman" w:hAnsi="Times New Roman" w:cs="Times New Roman"/>
          <w:sz w:val="24"/>
          <w:szCs w:val="24"/>
          <w:lang w:eastAsia="ru-RU"/>
        </w:rPr>
      </w:pPr>
    </w:p>
    <w:p w:rsidR="004D595A" w:rsidRPr="00D50DE5" w:rsidRDefault="00D172ED">
      <w:pPr>
        <w:shd w:val="clear" w:color="auto" w:fill="FFFFFF"/>
        <w:spacing w:after="0" w:line="276" w:lineRule="auto"/>
        <w:ind w:firstLineChars="125" w:firstLine="300"/>
        <w:rPr>
          <w:rFonts w:ascii="Times New Roman" w:eastAsia="Times New Roman" w:hAnsi="Times New Roman" w:cs="Times New Roman"/>
          <w:sz w:val="24"/>
          <w:szCs w:val="24"/>
          <w:lang w:eastAsia="ru-RU"/>
        </w:rPr>
      </w:pPr>
      <w:r w:rsidRPr="00D50DE5">
        <w:rPr>
          <w:rFonts w:ascii="Times New Roman" w:eastAsia="Helvetica" w:hAnsi="Times New Roman" w:cs="Times New Roman"/>
          <w:b/>
          <w:bCs/>
          <w:color w:val="1A1A1A"/>
          <w:sz w:val="24"/>
          <w:szCs w:val="24"/>
          <w:shd w:val="clear" w:color="auto" w:fill="FFFFFF"/>
          <w:lang w:eastAsia="zh-CN" w:bidi="ar"/>
        </w:rPr>
        <w:t>Цель</w:t>
      </w:r>
      <w:r w:rsidRPr="00D50DE5">
        <w:rPr>
          <w:rFonts w:ascii="Times New Roman" w:eastAsia="Helvetica" w:hAnsi="Times New Roman" w:cs="Times New Roman"/>
          <w:color w:val="1A1A1A"/>
          <w:sz w:val="24"/>
          <w:szCs w:val="24"/>
          <w:shd w:val="clear" w:color="auto" w:fill="FFFFFF"/>
          <w:lang w:eastAsia="zh-CN" w:bidi="ar"/>
        </w:rPr>
        <w:t xml:space="preserve"> дисциплины «Русский язык»: сформировать у обучающихся знания и умения в области языка, навыки их применения в практической профессиональной деятельности.</w:t>
      </w:r>
    </w:p>
    <w:p w:rsidR="004D595A" w:rsidRPr="00D50DE5" w:rsidRDefault="004D595A">
      <w:pPr>
        <w:spacing w:after="0" w:line="276" w:lineRule="auto"/>
        <w:ind w:firstLineChars="125" w:firstLine="300"/>
        <w:jc w:val="both"/>
        <w:rPr>
          <w:rFonts w:ascii="Times New Roman" w:eastAsia="Times New Roman" w:hAnsi="Times New Roman" w:cs="Times New Roman"/>
          <w:sz w:val="24"/>
          <w:szCs w:val="24"/>
          <w:lang w:eastAsia="ru-RU"/>
        </w:rPr>
      </w:pPr>
    </w:p>
    <w:p w:rsidR="004D595A" w:rsidRPr="00D50DE5" w:rsidRDefault="00D172ED">
      <w:pPr>
        <w:spacing w:after="0" w:line="276" w:lineRule="auto"/>
        <w:ind w:firstLineChars="125" w:firstLine="300"/>
        <w:jc w:val="both"/>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eastAsia="ru-RU"/>
        </w:rPr>
        <w:t>Предметные</w:t>
      </w:r>
      <w:r w:rsidRPr="00D50DE5">
        <w:rPr>
          <w:rFonts w:ascii="Times New Roman" w:eastAsia="Times New Roman" w:hAnsi="Times New Roman" w:cs="Times New Roman"/>
          <w:b/>
          <w:bCs/>
          <w:sz w:val="24"/>
          <w:szCs w:val="24"/>
          <w:lang w:val="en-US" w:eastAsia="ru-RU"/>
        </w:rPr>
        <w:t xml:space="preserve"> результаты </w:t>
      </w:r>
      <w:r w:rsidRPr="00D50DE5">
        <w:rPr>
          <w:rFonts w:ascii="Times New Roman" w:eastAsia="Times New Roman" w:hAnsi="Times New Roman" w:cs="Times New Roman"/>
          <w:sz w:val="24"/>
          <w:szCs w:val="24"/>
          <w:lang w:val="en-US" w:eastAsia="ru-RU"/>
        </w:rPr>
        <w:t xml:space="preserve">освоения дисциплины: </w:t>
      </w:r>
    </w:p>
    <w:p w:rsidR="004D595A" w:rsidRPr="00D50DE5" w:rsidRDefault="00D172ED">
      <w:pPr>
        <w:numPr>
          <w:ilvl w:val="0"/>
          <w:numId w:val="12"/>
        </w:numPr>
        <w:tabs>
          <w:tab w:val="clear" w:pos="420"/>
        </w:tabs>
        <w:spacing w:after="0" w:line="276" w:lineRule="auto"/>
        <w:jc w:val="both"/>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ПР 01 Сформированность понятий о нормах русского литературного языка и применение знаний о них в речевой практике.</w:t>
      </w:r>
    </w:p>
    <w:p w:rsidR="004D595A" w:rsidRPr="00D50DE5" w:rsidRDefault="00D172ED">
      <w:pPr>
        <w:numPr>
          <w:ilvl w:val="0"/>
          <w:numId w:val="12"/>
        </w:numPr>
        <w:tabs>
          <w:tab w:val="clear" w:pos="420"/>
        </w:tabs>
        <w:spacing w:after="0" w:line="276" w:lineRule="auto"/>
        <w:jc w:val="both"/>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ПР 02 Владение навыками самоанализа и самооценки на основе наблюдений за собственной речью.</w:t>
      </w:r>
    </w:p>
    <w:p w:rsidR="004D595A" w:rsidRPr="00D50DE5" w:rsidRDefault="00D172ED">
      <w:pPr>
        <w:numPr>
          <w:ilvl w:val="0"/>
          <w:numId w:val="12"/>
        </w:numPr>
        <w:tabs>
          <w:tab w:val="clear" w:pos="420"/>
        </w:tabs>
        <w:spacing w:after="0" w:line="276" w:lineRule="auto"/>
        <w:jc w:val="both"/>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ПР 03 Владение умением анализировать текст с точки зрения наличия в нем явной и скрытой, основной и второстепенной информации.</w:t>
      </w:r>
    </w:p>
    <w:p w:rsidR="004D595A" w:rsidRPr="00D50DE5" w:rsidRDefault="00D172ED">
      <w:pPr>
        <w:numPr>
          <w:ilvl w:val="0"/>
          <w:numId w:val="12"/>
        </w:numPr>
        <w:tabs>
          <w:tab w:val="clear" w:pos="420"/>
        </w:tabs>
        <w:spacing w:after="0" w:line="276" w:lineRule="auto"/>
        <w:jc w:val="both"/>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 xml:space="preserve">ПР 4 Владение умением представлять тексты в виде тезисов, конспектов, 6 аннотаций, рефератов, сочинений различных жанров. </w:t>
      </w:r>
    </w:p>
    <w:p w:rsidR="004D595A" w:rsidRPr="00D50DE5" w:rsidRDefault="00D172ED">
      <w:pPr>
        <w:numPr>
          <w:ilvl w:val="0"/>
          <w:numId w:val="12"/>
        </w:numPr>
        <w:tabs>
          <w:tab w:val="clear" w:pos="420"/>
        </w:tabs>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5 Знание содержания произведений русской и мировой классической литературы, их историко-культурного и нравственно-ценностного влияния на формирование национальной и мировой.</w:t>
      </w:r>
    </w:p>
    <w:p w:rsidR="004D595A" w:rsidRPr="00D50DE5" w:rsidRDefault="00D172ED">
      <w:pPr>
        <w:numPr>
          <w:ilvl w:val="0"/>
          <w:numId w:val="12"/>
        </w:numPr>
        <w:shd w:val="clear" w:color="auto" w:fill="FFFFFF"/>
        <w:tabs>
          <w:tab w:val="clear" w:pos="420"/>
        </w:tabs>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6 Сформированность представлений об изобразительно-выразительных возможностях русского языка.</w:t>
      </w:r>
    </w:p>
    <w:p w:rsidR="004D595A" w:rsidRPr="00D50DE5" w:rsidRDefault="00D172ED">
      <w:pPr>
        <w:numPr>
          <w:ilvl w:val="0"/>
          <w:numId w:val="12"/>
        </w:numPr>
        <w:shd w:val="clear" w:color="auto" w:fill="FFFFFF"/>
        <w:tabs>
          <w:tab w:val="clear" w:pos="420"/>
        </w:tabs>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07 Сформированность умений учитывать исторический, историкокультурный контекст и контекст творчества писателя в процессе анализа художественного произведения.</w:t>
      </w:r>
    </w:p>
    <w:p w:rsidR="004D595A" w:rsidRPr="00D50DE5" w:rsidRDefault="00D172ED">
      <w:pPr>
        <w:numPr>
          <w:ilvl w:val="0"/>
          <w:numId w:val="12"/>
        </w:numPr>
        <w:shd w:val="clear" w:color="auto" w:fill="FFFFFF"/>
        <w:tabs>
          <w:tab w:val="clear" w:pos="420"/>
        </w:tabs>
        <w:spacing w:after="0" w:line="276" w:lineRule="auto"/>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 xml:space="preserve">ПР 08 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 </w:t>
      </w:r>
    </w:p>
    <w:p w:rsidR="004D595A" w:rsidRPr="00D50DE5" w:rsidRDefault="00D172ED">
      <w:pPr>
        <w:numPr>
          <w:ilvl w:val="0"/>
          <w:numId w:val="12"/>
        </w:numPr>
        <w:shd w:val="clear" w:color="auto" w:fill="FFFFFF"/>
        <w:tabs>
          <w:tab w:val="clear" w:pos="420"/>
        </w:tabs>
        <w:spacing w:after="0" w:line="276" w:lineRule="auto"/>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lastRenderedPageBreak/>
        <w:t>ПР 09 Овладение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4D595A" w:rsidRPr="00D50DE5" w:rsidRDefault="00D172ED">
      <w:pPr>
        <w:numPr>
          <w:ilvl w:val="0"/>
          <w:numId w:val="12"/>
        </w:numPr>
        <w:shd w:val="clear" w:color="auto" w:fill="FFFFFF"/>
        <w:tabs>
          <w:tab w:val="clear" w:pos="420"/>
        </w:tabs>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10 Сформированность представлений о системе стилей языка художественной литературы.</w:t>
      </w:r>
    </w:p>
    <w:p w:rsidR="004D595A" w:rsidRPr="00D50DE5" w:rsidRDefault="004D595A">
      <w:pPr>
        <w:spacing w:after="0" w:line="276" w:lineRule="auto"/>
        <w:ind w:firstLineChars="125" w:firstLine="300"/>
        <w:jc w:val="both"/>
        <w:rPr>
          <w:rFonts w:ascii="Times New Roman" w:eastAsia="Times New Roman" w:hAnsi="Times New Roman" w:cs="Times New Roman"/>
          <w:sz w:val="24"/>
          <w:szCs w:val="24"/>
          <w:lang w:eastAsia="ru-RU"/>
        </w:rPr>
      </w:pPr>
    </w:p>
    <w:p w:rsidR="004D595A" w:rsidRPr="00D50DE5" w:rsidRDefault="00D172ED">
      <w:pPr>
        <w:spacing w:after="0" w:line="240" w:lineRule="auto"/>
        <w:ind w:firstLine="708"/>
        <w:jc w:val="both"/>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eastAsia="ru-RU"/>
        </w:rPr>
        <w:t>Метапредметные</w:t>
      </w:r>
      <w:r w:rsidRPr="00D50DE5">
        <w:rPr>
          <w:rFonts w:ascii="Times New Roman" w:eastAsia="Times New Roman" w:hAnsi="Times New Roman" w:cs="Times New Roman"/>
          <w:sz w:val="24"/>
          <w:szCs w:val="24"/>
          <w:lang w:val="en-US" w:eastAsia="ru-RU"/>
        </w:rPr>
        <w:t xml:space="preserve"> результаты освоения дисциплины: </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6 Умение определять назначение и функции различных социальных институтов.</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7 Умение самостоятельно оценивать и принимать решения, определяющие стратегию поведения, с учетом гражданских и нравственных ценностей.</w:t>
      </w:r>
    </w:p>
    <w:p w:rsidR="004D595A" w:rsidRPr="00D50DE5" w:rsidRDefault="00D172ED">
      <w:pPr>
        <w:numPr>
          <w:ilvl w:val="0"/>
          <w:numId w:val="12"/>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8 Владение языковыми средствами - умение ясно, логично и точно излагать свою точку зрения, использовать адекватные языковые средства.</w:t>
      </w:r>
    </w:p>
    <w:p w:rsidR="004D595A" w:rsidRPr="00D50DE5" w:rsidRDefault="00D172ED">
      <w:pPr>
        <w:numPr>
          <w:ilvl w:val="0"/>
          <w:numId w:val="12"/>
        </w:numPr>
        <w:shd w:val="clear" w:color="auto" w:fill="FFFFFF"/>
        <w:spacing w:after="0" w:line="276" w:lineRule="auto"/>
        <w:jc w:val="both"/>
        <w:rPr>
          <w:rFonts w:ascii="Times New Roman" w:eastAsia="Times New Roman" w:hAnsi="Times New Roman" w:cs="Times New Roman"/>
          <w:sz w:val="24"/>
          <w:szCs w:val="24"/>
          <w:lang w:eastAsia="ru-RU"/>
        </w:rPr>
      </w:pPr>
      <w:r w:rsidRPr="00D50DE5">
        <w:rPr>
          <w:rFonts w:ascii="Times New Roman" w:eastAsia="Helvetica" w:hAnsi="Times New Roman" w:cs="Times New Roman"/>
          <w:color w:val="1A1A1A"/>
          <w:sz w:val="24"/>
          <w:szCs w:val="24"/>
          <w:shd w:val="clear" w:color="auto" w:fill="FFFFFF"/>
          <w:lang w:eastAsia="zh-CN" w:bidi="ar"/>
        </w:rPr>
        <w:t>МР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4D595A" w:rsidRPr="00D50DE5" w:rsidRDefault="004D595A">
      <w:pPr>
        <w:spacing w:after="0" w:line="240" w:lineRule="auto"/>
        <w:ind w:firstLine="708"/>
        <w:jc w:val="both"/>
        <w:rPr>
          <w:rFonts w:ascii="Times New Roman" w:eastAsia="Times New Roman" w:hAnsi="Times New Roman" w:cs="Times New Roman"/>
          <w:sz w:val="24"/>
          <w:szCs w:val="24"/>
          <w:lang w:eastAsia="ru-RU"/>
        </w:rPr>
      </w:pPr>
    </w:p>
    <w:p w:rsidR="004D595A" w:rsidRPr="00D50DE5" w:rsidRDefault="00D172ED">
      <w:pPr>
        <w:spacing w:after="0" w:line="24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рамках рабочей программы учебной дисциплины обучающимися осваиваются умения и знания: </w:t>
      </w:r>
    </w:p>
    <w:tbl>
      <w:tblPr>
        <w:tblW w:w="9776" w:type="dxa"/>
        <w:tblLook w:val="04A0" w:firstRow="1" w:lastRow="0" w:firstColumn="1" w:lastColumn="0" w:noHBand="0" w:noVBand="1"/>
      </w:tblPr>
      <w:tblGrid>
        <w:gridCol w:w="2547"/>
        <w:gridCol w:w="3685"/>
        <w:gridCol w:w="3544"/>
      </w:tblGrid>
      <w:tr w:rsidR="004D595A" w:rsidRPr="00D50DE5">
        <w:tc>
          <w:tcPr>
            <w:tcW w:w="2547" w:type="dxa"/>
          </w:tcPr>
          <w:p w:rsidR="004D595A" w:rsidRPr="00D50DE5" w:rsidRDefault="00D172ED">
            <w:pPr>
              <w:spacing w:after="0" w:line="36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Код ОК, ПК</w:t>
            </w:r>
          </w:p>
        </w:tc>
        <w:tc>
          <w:tcPr>
            <w:tcW w:w="3685" w:type="dxa"/>
            <w:vAlign w:val="center"/>
          </w:tcPr>
          <w:p w:rsidR="004D595A" w:rsidRPr="00D50DE5" w:rsidRDefault="00D172ED">
            <w:pPr>
              <w:spacing w:after="0" w:line="36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Умения</w:t>
            </w:r>
          </w:p>
        </w:tc>
        <w:tc>
          <w:tcPr>
            <w:tcW w:w="3544" w:type="dxa"/>
            <w:vAlign w:val="center"/>
          </w:tcPr>
          <w:p w:rsidR="004D595A" w:rsidRPr="00D50DE5" w:rsidRDefault="00D172ED">
            <w:pPr>
              <w:spacing w:after="0" w:line="36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Знания</w:t>
            </w: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ОК 02. </w:t>
            </w:r>
          </w:p>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Использовать современные средства поиска, анализа и ин</w:t>
            </w:r>
            <w:r w:rsidRPr="00D50DE5">
              <w:rPr>
                <w:rFonts w:ascii="Times New Roman" w:eastAsia="Times New Roman" w:hAnsi="Times New Roman" w:cs="Times New Roman"/>
                <w:sz w:val="24"/>
                <w:szCs w:val="24"/>
                <w:lang w:eastAsia="ru-RU"/>
              </w:rPr>
              <w:softHyphen/>
              <w:t>терпретации информа</w:t>
            </w:r>
            <w:r w:rsidRPr="00D50DE5">
              <w:rPr>
                <w:rFonts w:ascii="Times New Roman" w:eastAsia="Times New Roman" w:hAnsi="Times New Roman" w:cs="Times New Roman"/>
                <w:sz w:val="24"/>
                <w:szCs w:val="24"/>
                <w:lang w:eastAsia="ru-RU"/>
              </w:rPr>
              <w:softHyphen/>
              <w:t>ции и информацион</w:t>
            </w:r>
            <w:r w:rsidRPr="00D50DE5">
              <w:rPr>
                <w:rFonts w:ascii="Times New Roman" w:eastAsia="Times New Roman" w:hAnsi="Times New Roman" w:cs="Times New Roman"/>
                <w:sz w:val="24"/>
                <w:szCs w:val="24"/>
                <w:lang w:eastAsia="ru-RU"/>
              </w:rPr>
              <w:softHyphen/>
              <w:t xml:space="preserve">ные технологии для выполнения задач профессиональной </w:t>
            </w:r>
            <w:r w:rsidRPr="00D50DE5">
              <w:rPr>
                <w:rFonts w:ascii="Times New Roman" w:eastAsia="Times New Roman" w:hAnsi="Times New Roman" w:cs="Times New Roman"/>
                <w:sz w:val="24"/>
                <w:szCs w:val="24"/>
                <w:lang w:eastAsia="ru-RU"/>
              </w:rPr>
              <w:lastRenderedPageBreak/>
              <w:t>деятельности;</w:t>
            </w:r>
          </w:p>
        </w:tc>
        <w:tc>
          <w:tcPr>
            <w:tcW w:w="3685"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rPr>
              <w:lastRenderedPageBreak/>
              <w:t>создавать вторичные тексты</w:t>
            </w:r>
            <w:r w:rsidRPr="00D50DE5">
              <w:rPr>
                <w:rFonts w:ascii="Times New Roman" w:eastAsia="Times New Roman" w:hAnsi="Times New Roman" w:cs="Times New Roman"/>
                <w:sz w:val="24"/>
                <w:szCs w:val="24"/>
                <w:lang w:eastAsia="ar-SA"/>
              </w:rPr>
              <w:t xml:space="preserve"> (тезисы, аннотация, отзыв, рецензия и другое);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xml:space="preserve">применять знание норм современного русского литературного языка в речевой практике;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xml:space="preserve">корректировать устные и письменные высказывания;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 xml:space="preserve">работать со словарями и </w:t>
            </w:r>
            <w:r w:rsidRPr="00D50DE5">
              <w:rPr>
                <w:rFonts w:ascii="Times New Roman" w:eastAsia="Times New Roman" w:hAnsi="Times New Roman" w:cs="Times New Roman"/>
                <w:sz w:val="24"/>
                <w:szCs w:val="24"/>
                <w:lang w:eastAsia="ar-SA"/>
              </w:rPr>
              <w:lastRenderedPageBreak/>
              <w:t>справочниками, в том числе академическими словарями и справочниками в электронном формате;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 xml:space="preserve">использовать образовательные информационно-коммуникационные инструменты и ресурсы для решения учебных задач. </w:t>
            </w:r>
          </w:p>
        </w:tc>
        <w:tc>
          <w:tcPr>
            <w:tcW w:w="3544"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 xml:space="preserve">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функциях русского языка в современном мире (государственный язык </w:t>
            </w:r>
            <w:r w:rsidRPr="00D50DE5">
              <w:rPr>
                <w:rFonts w:ascii="Times New Roman" w:eastAsia="Times New Roman" w:hAnsi="Times New Roman" w:cs="Times New Roman"/>
                <w:sz w:val="24"/>
                <w:szCs w:val="24"/>
                <w:lang w:eastAsia="ar-SA"/>
              </w:rPr>
              <w:lastRenderedPageBreak/>
              <w:t xml:space="preserve">Российской Федерации, язык межнационального общения, один из мировых языков);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формах существования национального русского языка;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признаках литературного языка и его роли в обществе;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об основных правилах орфографии и пунктуации, совершенствование умений применять правила орфографии и пунктуации в практике письма.</w:t>
            </w:r>
          </w:p>
          <w:p w:rsidR="004D595A" w:rsidRPr="00D50DE5" w:rsidRDefault="004D595A">
            <w:pPr>
              <w:suppressAutoHyphens/>
              <w:spacing w:after="0" w:line="240" w:lineRule="auto"/>
              <w:ind w:left="42"/>
              <w:jc w:val="both"/>
              <w:rPr>
                <w:rFonts w:ascii="Times New Roman" w:eastAsia="Times New Roman" w:hAnsi="Times New Roman" w:cs="Times New Roman"/>
                <w:i/>
                <w:sz w:val="24"/>
                <w:szCs w:val="24"/>
                <w:lang w:eastAsia="ar-SA"/>
              </w:rPr>
            </w:pP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ОК 04.</w:t>
            </w:r>
          </w:p>
          <w:p w:rsidR="004D595A" w:rsidRPr="00D50DE5" w:rsidRDefault="00D172E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Эффективно взаимо</w:t>
            </w:r>
            <w:r w:rsidRPr="00D50DE5">
              <w:rPr>
                <w:rFonts w:ascii="Times New Roman" w:eastAsia="Times New Roman" w:hAnsi="Times New Roman" w:cs="Times New Roman"/>
                <w:sz w:val="24"/>
                <w:szCs w:val="24"/>
                <w:lang w:eastAsia="ru-RU"/>
              </w:rPr>
              <w:softHyphen/>
              <w:t>действовать и рабо</w:t>
            </w:r>
            <w:r w:rsidRPr="00D50DE5">
              <w:rPr>
                <w:rFonts w:ascii="Times New Roman" w:eastAsia="Times New Roman" w:hAnsi="Times New Roman" w:cs="Times New Roman"/>
                <w:sz w:val="24"/>
                <w:szCs w:val="24"/>
                <w:lang w:eastAsia="ru-RU"/>
              </w:rPr>
              <w:softHyphen/>
              <w:t>тать в коллективе и ко</w:t>
            </w:r>
            <w:r w:rsidRPr="00D50DE5">
              <w:rPr>
                <w:rFonts w:ascii="Times New Roman" w:eastAsia="Times New Roman" w:hAnsi="Times New Roman" w:cs="Times New Roman"/>
                <w:sz w:val="24"/>
                <w:szCs w:val="24"/>
                <w:lang w:eastAsia="ru-RU"/>
              </w:rPr>
              <w:softHyphen/>
              <w:t>манде.</w:t>
            </w:r>
          </w:p>
          <w:p w:rsidR="004D595A" w:rsidRPr="00D50DE5" w:rsidRDefault="004D595A">
            <w:pPr>
              <w:spacing w:after="0" w:line="240" w:lineRule="auto"/>
              <w:jc w:val="both"/>
              <w:rPr>
                <w:rFonts w:ascii="Times New Roman" w:eastAsia="Times New Roman" w:hAnsi="Times New Roman" w:cs="Times New Roman"/>
                <w:sz w:val="24"/>
                <w:szCs w:val="24"/>
                <w:lang w:eastAsia="ru-RU"/>
              </w:rPr>
            </w:pPr>
          </w:p>
          <w:p w:rsidR="004D595A" w:rsidRPr="00D50DE5" w:rsidRDefault="004D595A">
            <w:pPr>
              <w:spacing w:after="0" w:line="240" w:lineRule="auto"/>
              <w:jc w:val="both"/>
              <w:rPr>
                <w:rFonts w:ascii="Times New Roman" w:eastAsia="Times New Roman" w:hAnsi="Times New Roman" w:cs="Times New Roman"/>
                <w:sz w:val="24"/>
                <w:szCs w:val="24"/>
                <w:lang w:eastAsia="ru-RU"/>
              </w:rPr>
            </w:pPr>
          </w:p>
        </w:tc>
        <w:tc>
          <w:tcPr>
            <w:tcW w:w="3685"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- 450 - 500 слов; объем прослушанного или прочитанного текста для пересказа от 250 до 300 слов);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 xml:space="preserve">применять знание норм современного русского литературного языка в речевой практике, корректировать устные и письменные высказывания;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 xml:space="preserve">корректировать устные и письменные высказывания;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работать со словарями и справочниками, в том числе академическими словарями и справочниками в электронном формате;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tc>
        <w:tc>
          <w:tcPr>
            <w:tcW w:w="3544"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функциях русского языка в современном мире (государственный язык Российской Федерации, язык межнационального общения, один из мировых языков);</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формах существования национального русского языка;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признаках литературного языка и его роли в обществе;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русском языке как как духовно-нравственной и культурной ценности многонационального народа России;</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взаимосвязи языка и культуры, языка и истории, языка и личности;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б отражении в русском языке традиционных российских духовно-нравственных ценностей;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w:t>
            </w:r>
          </w:p>
          <w:p w:rsidR="004D595A" w:rsidRPr="00D50DE5" w:rsidRDefault="004D595A">
            <w:pPr>
              <w:suppressAutoHyphens/>
              <w:spacing w:after="0" w:line="240" w:lineRule="auto"/>
              <w:ind w:left="42"/>
              <w:jc w:val="both"/>
              <w:rPr>
                <w:rFonts w:ascii="Times New Roman" w:eastAsia="Times New Roman" w:hAnsi="Times New Roman" w:cs="Times New Roman"/>
                <w:sz w:val="24"/>
                <w:szCs w:val="24"/>
                <w:lang w:eastAsia="ar-SA"/>
              </w:rPr>
            </w:pP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ОК 05. </w:t>
            </w:r>
          </w:p>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устную и письменную комму</w:t>
            </w:r>
            <w:r w:rsidRPr="00D50DE5">
              <w:rPr>
                <w:rFonts w:ascii="Times New Roman" w:eastAsia="Times New Roman" w:hAnsi="Times New Roman" w:cs="Times New Roman"/>
                <w:sz w:val="24"/>
                <w:szCs w:val="24"/>
                <w:lang w:eastAsia="ru-RU"/>
              </w:rPr>
              <w:softHyphen/>
              <w:t>никацию на государ</w:t>
            </w:r>
            <w:r w:rsidRPr="00D50DE5">
              <w:rPr>
                <w:rFonts w:ascii="Times New Roman" w:eastAsia="Times New Roman" w:hAnsi="Times New Roman" w:cs="Times New Roman"/>
                <w:sz w:val="24"/>
                <w:szCs w:val="24"/>
                <w:lang w:eastAsia="ru-RU"/>
              </w:rPr>
              <w:softHyphen/>
              <w:t>ственном языке Рос</w:t>
            </w:r>
            <w:r w:rsidRPr="00D50DE5">
              <w:rPr>
                <w:rFonts w:ascii="Times New Roman" w:eastAsia="Times New Roman" w:hAnsi="Times New Roman" w:cs="Times New Roman"/>
                <w:sz w:val="24"/>
                <w:szCs w:val="24"/>
                <w:lang w:eastAsia="ru-RU"/>
              </w:rPr>
              <w:softHyphen/>
              <w:t>сийской Федерации с учетом особенностей социального и куль</w:t>
            </w:r>
            <w:r w:rsidRPr="00D50DE5">
              <w:rPr>
                <w:rFonts w:ascii="Times New Roman" w:eastAsia="Times New Roman" w:hAnsi="Times New Roman" w:cs="Times New Roman"/>
                <w:sz w:val="24"/>
                <w:szCs w:val="24"/>
                <w:lang w:eastAsia="ru-RU"/>
              </w:rPr>
              <w:softHyphen/>
              <w:t>турного контекста;</w:t>
            </w:r>
          </w:p>
        </w:tc>
        <w:tc>
          <w:tcPr>
            <w:tcW w:w="3685"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применять знание норм современного русского литературного языка в речевой практике, корректировать устные и письменные высказывания;</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7 - 8 реплик);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выступать публично; представлять результаты учебно-исследовательской и проектной деятельности;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использовать образовательные информационно-коммуникационные инструменты и ресурсы для решения учебных задач;</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выявлять логико-смысловые отношения между предложениями в тексте;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 </w:t>
            </w:r>
          </w:p>
          <w:p w:rsidR="004D595A" w:rsidRPr="00D50DE5" w:rsidRDefault="00D172ED">
            <w:pPr>
              <w:numPr>
                <w:ilvl w:val="0"/>
                <w:numId w:val="13"/>
              </w:numPr>
              <w:suppressAutoHyphens/>
              <w:autoSpaceDE w:val="0"/>
              <w:autoSpaceDN w:val="0"/>
              <w:adjustRightInd w:val="0"/>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 xml:space="preserve">создавать вторичные тексты (тезисы, аннотация, отзыв, рецензия и другое);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tc>
        <w:tc>
          <w:tcPr>
            <w:tcW w:w="3544"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формах существования национального русского языка;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признаках литературного языка и его роли в обществе;</w:t>
            </w:r>
          </w:p>
          <w:p w:rsidR="004D595A" w:rsidRPr="00D50DE5" w:rsidRDefault="00D172ED">
            <w:pPr>
              <w:numPr>
                <w:ilvl w:val="0"/>
                <w:numId w:val="13"/>
              </w:numPr>
              <w:suppressAutoHyphens/>
              <w:autoSpaceDE w:val="0"/>
              <w:autoSpaceDN w:val="0"/>
              <w:adjustRightInd w:val="0"/>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w:t>
            </w:r>
          </w:p>
          <w:p w:rsidR="004D595A" w:rsidRPr="00D50DE5" w:rsidRDefault="00D172ED">
            <w:pPr>
              <w:numPr>
                <w:ilvl w:val="0"/>
                <w:numId w:val="13"/>
              </w:numPr>
              <w:suppressAutoHyphens/>
              <w:autoSpaceDE w:val="0"/>
              <w:autoSpaceDN w:val="0"/>
              <w:adjustRightInd w:val="0"/>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об основных правилах орфографии и пунктуации, совершенствование умений применять правила орфографии и пунктуации в практике письма;</w:t>
            </w:r>
          </w:p>
          <w:p w:rsidR="004D595A" w:rsidRPr="00D50DE5" w:rsidRDefault="00D172ED">
            <w:pPr>
              <w:numPr>
                <w:ilvl w:val="0"/>
                <w:numId w:val="13"/>
              </w:numPr>
              <w:suppressAutoHyphens/>
              <w:autoSpaceDE w:val="0"/>
              <w:autoSpaceDN w:val="0"/>
              <w:adjustRightInd w:val="0"/>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признаках текста, его структуре, видах информации в тексте;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об основных правилах орфографии и пунктуации, совершенствование умений применять правила орфографии и пунктуации в практике </w:t>
            </w:r>
            <w:r w:rsidRPr="00D50DE5">
              <w:rPr>
                <w:rFonts w:ascii="Times New Roman" w:eastAsia="Times New Roman" w:hAnsi="Times New Roman" w:cs="Times New Roman"/>
                <w:sz w:val="24"/>
                <w:szCs w:val="24"/>
                <w:lang w:eastAsia="ar-SA"/>
              </w:rPr>
              <w:lastRenderedPageBreak/>
              <w:t>письма.</w:t>
            </w: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color w:val="000000"/>
                <w:sz w:val="24"/>
                <w:szCs w:val="24"/>
                <w:lang w:eastAsia="ru-RU"/>
              </w:rPr>
              <w:lastRenderedPageBreak/>
              <w:t xml:space="preserve">ОК 09 </w:t>
            </w:r>
            <w:r w:rsidRPr="00D50DE5">
              <w:rPr>
                <w:rFonts w:ascii="Times New Roman" w:eastAsia="Times New Roman" w:hAnsi="Times New Roman" w:cs="Times New Roman"/>
                <w:sz w:val="24"/>
                <w:szCs w:val="24"/>
                <w:lang w:eastAsia="ru-RU"/>
              </w:rPr>
              <w:t>Пользоваться профессиональной до</w:t>
            </w:r>
            <w:r w:rsidRPr="00D50DE5">
              <w:rPr>
                <w:rFonts w:ascii="Times New Roman" w:eastAsia="Times New Roman" w:hAnsi="Times New Roman" w:cs="Times New Roman"/>
                <w:sz w:val="24"/>
                <w:szCs w:val="24"/>
                <w:lang w:eastAsia="ru-RU"/>
              </w:rPr>
              <w:softHyphen/>
              <w:t>кументацией на госу</w:t>
            </w:r>
            <w:r w:rsidRPr="00D50DE5">
              <w:rPr>
                <w:rFonts w:ascii="Times New Roman" w:eastAsia="Times New Roman" w:hAnsi="Times New Roman" w:cs="Times New Roman"/>
                <w:sz w:val="24"/>
                <w:szCs w:val="24"/>
                <w:lang w:eastAsia="ru-RU"/>
              </w:rPr>
              <w:softHyphen/>
              <w:t>дарственном и ино</w:t>
            </w:r>
            <w:r w:rsidRPr="00D50DE5">
              <w:rPr>
                <w:rFonts w:ascii="Times New Roman" w:eastAsia="Times New Roman" w:hAnsi="Times New Roman" w:cs="Times New Roman"/>
                <w:sz w:val="24"/>
                <w:szCs w:val="24"/>
                <w:lang w:eastAsia="ru-RU"/>
              </w:rPr>
              <w:softHyphen/>
              <w:t>странном языках.</w:t>
            </w:r>
          </w:p>
        </w:tc>
        <w:tc>
          <w:tcPr>
            <w:tcW w:w="3685"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i/>
                <w:sz w:val="24"/>
                <w:szCs w:val="24"/>
                <w:lang w:eastAsia="ar-SA"/>
              </w:rPr>
            </w:pPr>
            <w:r w:rsidRPr="00D50DE5">
              <w:rPr>
                <w:rFonts w:ascii="Times New Roman" w:eastAsia="Times New Roman" w:hAnsi="Times New Roman" w:cs="Times New Roman"/>
                <w:sz w:val="24"/>
                <w:szCs w:val="24"/>
                <w:lang w:eastAsia="ar-SA"/>
              </w:rPr>
              <w:t xml:space="preserve">применять знание норм современного русского литературного языка в речевой практике;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выявлять логико-смысловые отношения между предложениями в тексте;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tc>
        <w:tc>
          <w:tcPr>
            <w:tcW w:w="3544" w:type="dxa"/>
          </w:tcPr>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признаках литературного языка и его роли в обществе;</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 xml:space="preserve">о признаках текста, его структуре, видах информации в тексте; </w:t>
            </w:r>
          </w:p>
          <w:p w:rsidR="004D595A" w:rsidRPr="00D50DE5" w:rsidRDefault="00D172ED">
            <w:pPr>
              <w:numPr>
                <w:ilvl w:val="0"/>
                <w:numId w:val="13"/>
              </w:numPr>
              <w:suppressAutoHyphens/>
              <w:spacing w:after="0" w:line="240" w:lineRule="auto"/>
              <w:ind w:left="42"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об основных правилах орфографии и пунктуации, совершенствование умений применять правила орфографии и пунктуации в практике письма.</w:t>
            </w: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bCs/>
                <w:color w:val="000000"/>
                <w:sz w:val="24"/>
                <w:szCs w:val="24"/>
                <w:lang w:eastAsia="ru-RU"/>
              </w:rPr>
            </w:pPr>
            <w:r w:rsidRPr="00D50DE5">
              <w:rPr>
                <w:rFonts w:ascii="Times New Roman" w:eastAsia="Times New Roman" w:hAnsi="Times New Roman" w:cs="Times New Roman"/>
                <w:sz w:val="24"/>
                <w:szCs w:val="24"/>
                <w:lang w:eastAsia="ru-RU"/>
              </w:rPr>
              <w:t xml:space="preserve">ПК 1.1. </w:t>
            </w:r>
            <w:r w:rsidRPr="00D50DE5">
              <w:rPr>
                <w:rFonts w:ascii="Times New Roman" w:eastAsiaTheme="minorEastAsia" w:hAnsi="Times New Roman" w:cs="Times New Roman"/>
                <w:sz w:val="24"/>
                <w:szCs w:val="24"/>
                <w:lang w:eastAsia="zh-CN"/>
              </w:rPr>
              <w:t xml:space="preserve">Осуществлять </w:t>
            </w:r>
            <w:r w:rsidRPr="00D50DE5">
              <w:rPr>
                <w:rFonts w:ascii="Times New Roman" w:eastAsiaTheme="minorEastAsia" w:hAnsi="Times New Roman" w:cs="Times New Roman"/>
                <w:spacing w:val="-2"/>
                <w:sz w:val="24"/>
                <w:szCs w:val="24"/>
                <w:lang w:eastAsia="zh-CN"/>
              </w:rPr>
              <w:t xml:space="preserve">профессиональное </w:t>
            </w:r>
            <w:r w:rsidRPr="00D50DE5">
              <w:rPr>
                <w:rFonts w:ascii="Times New Roman" w:eastAsiaTheme="minorEastAsia" w:hAnsi="Times New Roman" w:cs="Times New Roman"/>
                <w:sz w:val="24"/>
                <w:szCs w:val="24"/>
                <w:lang w:eastAsia="zh-CN"/>
              </w:rPr>
              <w:t>толкование</w:t>
            </w:r>
            <w:r w:rsidRPr="00D50DE5">
              <w:rPr>
                <w:rFonts w:ascii="Times New Roman" w:eastAsiaTheme="minorEastAsia" w:hAnsi="Times New Roman" w:cs="Times New Roman"/>
                <w:spacing w:val="-15"/>
                <w:sz w:val="24"/>
                <w:szCs w:val="24"/>
                <w:lang w:eastAsia="zh-CN"/>
              </w:rPr>
              <w:t xml:space="preserve"> </w:t>
            </w:r>
            <w:r w:rsidRPr="00D50DE5">
              <w:rPr>
                <w:rFonts w:ascii="Times New Roman" w:eastAsiaTheme="minorEastAsia" w:hAnsi="Times New Roman" w:cs="Times New Roman"/>
                <w:sz w:val="24"/>
                <w:szCs w:val="24"/>
                <w:lang w:eastAsia="zh-CN"/>
              </w:rPr>
              <w:t>норм</w:t>
            </w:r>
            <w:r w:rsidRPr="00D50DE5">
              <w:rPr>
                <w:rFonts w:ascii="Times New Roman" w:eastAsiaTheme="minorEastAsia" w:hAnsi="Times New Roman" w:cs="Times New Roman"/>
                <w:spacing w:val="-15"/>
                <w:sz w:val="24"/>
                <w:szCs w:val="24"/>
                <w:lang w:eastAsia="zh-CN"/>
              </w:rPr>
              <w:t xml:space="preserve"> </w:t>
            </w:r>
            <w:r w:rsidRPr="00D50DE5">
              <w:rPr>
                <w:rFonts w:ascii="Times New Roman" w:eastAsiaTheme="minorEastAsia" w:hAnsi="Times New Roman" w:cs="Times New Roman"/>
                <w:sz w:val="24"/>
                <w:szCs w:val="24"/>
                <w:lang w:eastAsia="zh-CN"/>
              </w:rPr>
              <w:t>права.</w:t>
            </w:r>
          </w:p>
        </w:tc>
        <w:tc>
          <w:tcPr>
            <w:tcW w:w="3685" w:type="dxa"/>
          </w:tcPr>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применять современные информационные технологии для поиска и обработки правовой информации и оформления юридических документов;</w:t>
            </w:r>
          </w:p>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составлять различные виды юридических документов.</w:t>
            </w:r>
          </w:p>
        </w:tc>
        <w:tc>
          <w:tcPr>
            <w:tcW w:w="3544" w:type="dxa"/>
          </w:tcPr>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t>о правилах составления юридических документов.</w:t>
            </w:r>
          </w:p>
        </w:tc>
      </w:tr>
      <w:tr w:rsidR="004D595A" w:rsidRPr="00D50DE5">
        <w:tc>
          <w:tcPr>
            <w:tcW w:w="254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ПК 1.3. </w:t>
            </w:r>
            <w:r w:rsidRPr="00D50DE5">
              <w:rPr>
                <w:rFonts w:ascii="Times New Roman" w:eastAsiaTheme="minorEastAsia" w:hAnsi="Times New Roman" w:cs="Times New Roman"/>
                <w:spacing w:val="-2"/>
                <w:sz w:val="24"/>
                <w:szCs w:val="24"/>
                <w:lang w:eastAsia="zh-CN"/>
              </w:rPr>
              <w:t xml:space="preserve">Владеть </w:t>
            </w:r>
            <w:r w:rsidRPr="00D50DE5">
              <w:rPr>
                <w:rFonts w:ascii="Times New Roman" w:eastAsiaTheme="minorEastAsia" w:hAnsi="Times New Roman" w:cs="Times New Roman"/>
                <w:sz w:val="24"/>
                <w:szCs w:val="24"/>
                <w:lang w:eastAsia="zh-CN"/>
              </w:rPr>
              <w:t>навыками</w:t>
            </w:r>
            <w:r w:rsidRPr="00D50DE5">
              <w:rPr>
                <w:rFonts w:ascii="Times New Roman" w:eastAsiaTheme="minorEastAsia" w:hAnsi="Times New Roman" w:cs="Times New Roman"/>
                <w:spacing w:val="-15"/>
                <w:sz w:val="24"/>
                <w:szCs w:val="24"/>
                <w:lang w:eastAsia="zh-CN"/>
              </w:rPr>
              <w:t xml:space="preserve"> </w:t>
            </w:r>
            <w:r w:rsidRPr="00D50DE5">
              <w:rPr>
                <w:rFonts w:ascii="Times New Roman" w:eastAsiaTheme="minorEastAsia" w:hAnsi="Times New Roman" w:cs="Times New Roman"/>
                <w:sz w:val="24"/>
                <w:szCs w:val="24"/>
                <w:lang w:eastAsia="zh-CN"/>
              </w:rPr>
              <w:t xml:space="preserve">подготовки </w:t>
            </w:r>
            <w:r w:rsidRPr="00D50DE5">
              <w:rPr>
                <w:rFonts w:ascii="Times New Roman" w:eastAsiaTheme="minorEastAsia" w:hAnsi="Times New Roman" w:cs="Times New Roman"/>
                <w:spacing w:val="-2"/>
                <w:sz w:val="24"/>
                <w:szCs w:val="24"/>
                <w:lang w:eastAsia="zh-CN"/>
              </w:rPr>
              <w:t xml:space="preserve">юридических </w:t>
            </w:r>
            <w:r w:rsidRPr="00D50DE5">
              <w:rPr>
                <w:rFonts w:ascii="Times New Roman" w:eastAsiaTheme="minorEastAsia" w:hAnsi="Times New Roman" w:cs="Times New Roman"/>
                <w:sz w:val="24"/>
                <w:szCs w:val="24"/>
                <w:lang w:eastAsia="zh-CN"/>
              </w:rPr>
              <w:t>документов,</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в</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том</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 xml:space="preserve">числе с </w:t>
            </w:r>
            <w:r w:rsidRPr="00D50DE5">
              <w:rPr>
                <w:rFonts w:ascii="Times New Roman" w:eastAsiaTheme="minorEastAsia" w:hAnsi="Times New Roman" w:cs="Times New Roman"/>
                <w:sz w:val="24"/>
                <w:szCs w:val="24"/>
                <w:lang w:eastAsia="zh-CN"/>
              </w:rPr>
              <w:lastRenderedPageBreak/>
              <w:t xml:space="preserve">использованием </w:t>
            </w:r>
            <w:r w:rsidRPr="00D50DE5">
              <w:rPr>
                <w:rFonts w:ascii="Times New Roman" w:eastAsiaTheme="minorEastAsia" w:hAnsi="Times New Roman" w:cs="Times New Roman"/>
                <w:spacing w:val="-2"/>
                <w:sz w:val="24"/>
                <w:szCs w:val="24"/>
                <w:lang w:eastAsia="zh-CN"/>
              </w:rPr>
              <w:t>информационных технологий.</w:t>
            </w:r>
          </w:p>
          <w:p w:rsidR="004D595A" w:rsidRPr="00D50DE5" w:rsidRDefault="004D595A">
            <w:pPr>
              <w:spacing w:after="0" w:line="240" w:lineRule="auto"/>
              <w:jc w:val="both"/>
              <w:rPr>
                <w:rFonts w:ascii="Times New Roman" w:eastAsia="Times New Roman" w:hAnsi="Times New Roman" w:cs="Times New Roman"/>
                <w:sz w:val="24"/>
                <w:szCs w:val="24"/>
                <w:lang w:eastAsia="ru-RU"/>
              </w:rPr>
            </w:pPr>
          </w:p>
        </w:tc>
        <w:tc>
          <w:tcPr>
            <w:tcW w:w="3685" w:type="dxa"/>
          </w:tcPr>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осуществлять работу по номенклатурному учету документов в правоохранительном органе;</w:t>
            </w:r>
          </w:p>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осуществлять работу по техническому оформлению документов в правоохранительном органе.</w:t>
            </w:r>
          </w:p>
        </w:tc>
        <w:tc>
          <w:tcPr>
            <w:tcW w:w="3544" w:type="dxa"/>
          </w:tcPr>
          <w:p w:rsidR="004D595A" w:rsidRPr="00D50DE5" w:rsidRDefault="00D172ED">
            <w:pPr>
              <w:numPr>
                <w:ilvl w:val="0"/>
                <w:numId w:val="13"/>
              </w:numPr>
              <w:suppressAutoHyphens/>
              <w:spacing w:after="200" w:line="276" w:lineRule="auto"/>
              <w:ind w:left="147" w:hanging="147"/>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о правилах ведения номенклатурного учета документов в правоохранительном органе;</w:t>
            </w:r>
          </w:p>
          <w:p w:rsidR="004D595A" w:rsidRPr="00D50DE5" w:rsidRDefault="00D172ED">
            <w:pPr>
              <w:numPr>
                <w:ilvl w:val="0"/>
                <w:numId w:val="13"/>
              </w:numPr>
              <w:suppressAutoHyphens/>
              <w:spacing w:after="200" w:line="276" w:lineRule="auto"/>
              <w:ind w:left="147" w:hanging="142"/>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sz w:val="24"/>
                <w:szCs w:val="24"/>
                <w:lang w:eastAsia="ar-SA"/>
              </w:rPr>
              <w:lastRenderedPageBreak/>
              <w:t>о правилах технического оформления документов в правоохранительном органе.</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lastRenderedPageBreak/>
              <w:t>ЦО 1.</w:t>
            </w:r>
            <w:r w:rsidRPr="00D50DE5">
              <w:rPr>
                <w:rFonts w:ascii="Times New Roman" w:eastAsia="Times New Roman" w:hAnsi="Times New Roman" w:cs="Times New Roman"/>
                <w:sz w:val="24"/>
                <w:szCs w:val="24"/>
                <w:lang w:eastAsia="ru-RU"/>
              </w:rPr>
              <w:t xml:space="preserve"> Осознающий себя гражданином и защитником великой страны</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 5</w:t>
            </w:r>
            <w:r w:rsidRPr="00D50DE5">
              <w:rPr>
                <w:rFonts w:ascii="Times New Roman" w:eastAsia="Times New Roman" w:hAnsi="Times New Roman" w:cs="Times New Roman"/>
                <w:sz w:val="24"/>
                <w:szCs w:val="24"/>
                <w:lang w:eastAsia="ru-RU"/>
              </w:rPr>
              <w:t xml:space="preserve"> Демонстрирующий приверженность к родной культуре, ис</w:t>
            </w:r>
            <w:r w:rsidRPr="00D50DE5">
              <w:rPr>
                <w:rFonts w:ascii="Times New Roman" w:eastAsia="Times New Roman" w:hAnsi="Times New Roman" w:cs="Times New Roman"/>
                <w:sz w:val="24"/>
                <w:szCs w:val="24"/>
                <w:lang w:eastAsia="ru-RU"/>
              </w:rPr>
              <w:softHyphen/>
              <w:t>торической памяти на основе любви к Ро</w:t>
            </w:r>
            <w:r w:rsidRPr="00D50DE5">
              <w:rPr>
                <w:rFonts w:ascii="Times New Roman" w:eastAsia="Times New Roman" w:hAnsi="Times New Roman" w:cs="Times New Roman"/>
                <w:sz w:val="24"/>
                <w:szCs w:val="24"/>
                <w:lang w:eastAsia="ru-RU"/>
              </w:rPr>
              <w:softHyphen/>
              <w:t>дине, родному народу, малой родине, приня</w:t>
            </w:r>
            <w:r w:rsidRPr="00D50DE5">
              <w:rPr>
                <w:rFonts w:ascii="Times New Roman" w:eastAsia="Times New Roman" w:hAnsi="Times New Roman" w:cs="Times New Roman"/>
                <w:sz w:val="24"/>
                <w:szCs w:val="24"/>
                <w:lang w:eastAsia="ru-RU"/>
              </w:rPr>
              <w:softHyphen/>
              <w:t>тию традиционных ценностей многонаци</w:t>
            </w:r>
            <w:r w:rsidRPr="00D50DE5">
              <w:rPr>
                <w:rFonts w:ascii="Times New Roman" w:eastAsia="Times New Roman" w:hAnsi="Times New Roman" w:cs="Times New Roman"/>
                <w:sz w:val="24"/>
                <w:szCs w:val="24"/>
                <w:lang w:eastAsia="ru-RU"/>
              </w:rPr>
              <w:softHyphen/>
              <w:t>онального народа Рос</w:t>
            </w:r>
            <w:r w:rsidRPr="00D50DE5">
              <w:rPr>
                <w:rFonts w:ascii="Times New Roman" w:eastAsia="Times New Roman" w:hAnsi="Times New Roman" w:cs="Times New Roman"/>
                <w:sz w:val="24"/>
                <w:szCs w:val="24"/>
                <w:lang w:eastAsia="ru-RU"/>
              </w:rPr>
              <w:softHyphen/>
              <w:t>сии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 7</w:t>
            </w:r>
            <w:r w:rsidRPr="00D50DE5">
              <w:rPr>
                <w:rFonts w:ascii="Times New Roman" w:eastAsia="Times New Roman" w:hAnsi="Times New Roman" w:cs="Times New Roman"/>
                <w:sz w:val="24"/>
                <w:szCs w:val="24"/>
                <w:lang w:eastAsia="ru-RU"/>
              </w:rPr>
              <w:t xml:space="preserve"> Осознающий приоритетную цен</w:t>
            </w:r>
            <w:r w:rsidRPr="00D50DE5">
              <w:rPr>
                <w:rFonts w:ascii="Times New Roman" w:eastAsia="Times New Roman" w:hAnsi="Times New Roman" w:cs="Times New Roman"/>
                <w:sz w:val="24"/>
                <w:szCs w:val="24"/>
                <w:lang w:eastAsia="ru-RU"/>
              </w:rPr>
              <w:softHyphen/>
              <w:t>ность личности чело</w:t>
            </w:r>
            <w:r w:rsidRPr="00D50DE5">
              <w:rPr>
                <w:rFonts w:ascii="Times New Roman" w:eastAsia="Times New Roman" w:hAnsi="Times New Roman" w:cs="Times New Roman"/>
                <w:sz w:val="24"/>
                <w:szCs w:val="24"/>
                <w:lang w:eastAsia="ru-RU"/>
              </w:rPr>
              <w:softHyphen/>
              <w:t>века; уважающий соб</w:t>
            </w:r>
            <w:r w:rsidRPr="00D50DE5">
              <w:rPr>
                <w:rFonts w:ascii="Times New Roman" w:eastAsia="Times New Roman" w:hAnsi="Times New Roman" w:cs="Times New Roman"/>
                <w:sz w:val="24"/>
                <w:szCs w:val="24"/>
                <w:lang w:eastAsia="ru-RU"/>
              </w:rPr>
              <w:softHyphen/>
              <w:t>ственную и чужую уникальность в раз</w:t>
            </w:r>
            <w:r w:rsidRPr="00D50DE5">
              <w:rPr>
                <w:rFonts w:ascii="Times New Roman" w:eastAsia="Times New Roman" w:hAnsi="Times New Roman" w:cs="Times New Roman"/>
                <w:sz w:val="24"/>
                <w:szCs w:val="24"/>
                <w:lang w:eastAsia="ru-RU"/>
              </w:rPr>
              <w:softHyphen/>
              <w:t>личных ситуациях, во всех формах и видах деятельности.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w:t>
            </w:r>
            <w:r w:rsidRPr="00D50DE5">
              <w:rPr>
                <w:rFonts w:ascii="Times New Roman" w:eastAsia="Times New Roman" w:hAnsi="Times New Roman" w:cs="Times New Roman"/>
                <w:b/>
                <w:bCs/>
                <w:iCs/>
                <w:color w:val="0D0D0D"/>
                <w:sz w:val="24"/>
                <w:szCs w:val="24"/>
                <w:lang w:eastAsia="ru-RU"/>
              </w:rPr>
              <w:t xml:space="preserve"> 10</w:t>
            </w:r>
            <w:r w:rsidRPr="00D50DE5">
              <w:rPr>
                <w:rFonts w:ascii="Times New Roman" w:eastAsia="Times New Roman" w:hAnsi="Times New Roman" w:cs="Times New Roman"/>
                <w:color w:val="000000"/>
                <w:sz w:val="24"/>
                <w:szCs w:val="24"/>
                <w:lang w:eastAsia="ru-RU"/>
              </w:rPr>
              <w:t xml:space="preserve"> Заботящийся о защите окружающей среды, собственной и чужой безопасности, в том числе цифровой</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 11</w:t>
            </w:r>
            <w:r w:rsidRPr="00D50DE5">
              <w:rPr>
                <w:rFonts w:ascii="Times New Roman" w:eastAsia="Times New Roman" w:hAnsi="Times New Roman" w:cs="Times New Roman"/>
                <w:sz w:val="24"/>
                <w:szCs w:val="24"/>
                <w:lang w:eastAsia="ru-RU"/>
              </w:rPr>
              <w:t xml:space="preserve"> Проявляющий уважение к эстетиче</w:t>
            </w:r>
            <w:r w:rsidRPr="00D50DE5">
              <w:rPr>
                <w:rFonts w:ascii="Times New Roman" w:eastAsia="Times New Roman" w:hAnsi="Times New Roman" w:cs="Times New Roman"/>
                <w:sz w:val="24"/>
                <w:szCs w:val="24"/>
                <w:lang w:eastAsia="ru-RU"/>
              </w:rPr>
              <w:softHyphen/>
              <w:t>ским ценностям, обладающий осно</w:t>
            </w:r>
            <w:r w:rsidRPr="00D50DE5">
              <w:rPr>
                <w:rFonts w:ascii="Times New Roman" w:eastAsia="Times New Roman" w:hAnsi="Times New Roman" w:cs="Times New Roman"/>
                <w:sz w:val="24"/>
                <w:szCs w:val="24"/>
                <w:lang w:eastAsia="ru-RU"/>
              </w:rPr>
              <w:softHyphen/>
              <w:t>вами эстетической культуры</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 12</w:t>
            </w:r>
            <w:r w:rsidRPr="00D50DE5">
              <w:rPr>
                <w:rFonts w:ascii="Times New Roman" w:eastAsia="Times New Roman" w:hAnsi="Times New Roman" w:cs="Times New Roman"/>
                <w:sz w:val="24"/>
                <w:szCs w:val="24"/>
                <w:lang w:eastAsia="ru-RU"/>
              </w:rPr>
              <w:t xml:space="preserve"> Принимающий семейные ценности, готовый к созданию семьи и воспитанию детей; демонстрирую</w:t>
            </w:r>
            <w:r w:rsidRPr="00D50DE5">
              <w:rPr>
                <w:rFonts w:ascii="Times New Roman" w:eastAsia="Times New Roman" w:hAnsi="Times New Roman" w:cs="Times New Roman"/>
                <w:sz w:val="24"/>
                <w:szCs w:val="24"/>
                <w:lang w:eastAsia="ru-RU"/>
              </w:rPr>
              <w:softHyphen/>
              <w:t>щий неприятие наси</w:t>
            </w:r>
            <w:r w:rsidRPr="00D50DE5">
              <w:rPr>
                <w:rFonts w:ascii="Times New Roman" w:eastAsia="Times New Roman" w:hAnsi="Times New Roman" w:cs="Times New Roman"/>
                <w:sz w:val="24"/>
                <w:szCs w:val="24"/>
                <w:lang w:eastAsia="ru-RU"/>
              </w:rPr>
              <w:softHyphen/>
              <w:t>лия в семье, ухода от родительской ответ</w:t>
            </w:r>
            <w:r w:rsidRPr="00D50DE5">
              <w:rPr>
                <w:rFonts w:ascii="Times New Roman" w:eastAsia="Times New Roman" w:hAnsi="Times New Roman" w:cs="Times New Roman"/>
                <w:sz w:val="24"/>
                <w:szCs w:val="24"/>
                <w:lang w:eastAsia="ru-RU"/>
              </w:rPr>
              <w:softHyphen/>
              <w:t>ственности, отказа от отношений со своими детьми и их финансо</w:t>
            </w:r>
            <w:r w:rsidRPr="00D50DE5">
              <w:rPr>
                <w:rFonts w:ascii="Times New Roman" w:eastAsia="Times New Roman" w:hAnsi="Times New Roman" w:cs="Times New Roman"/>
                <w:sz w:val="24"/>
                <w:szCs w:val="24"/>
                <w:lang w:eastAsia="ru-RU"/>
              </w:rPr>
              <w:softHyphen/>
              <w:t>вого содержания</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w:t>
            </w:r>
            <w:r w:rsidRPr="00D50DE5">
              <w:rPr>
                <w:rFonts w:ascii="Times New Roman" w:eastAsia="Times New Roman" w:hAnsi="Times New Roman" w:cs="Times New Roman"/>
                <w:b/>
                <w:bCs/>
                <w:iCs/>
                <w:color w:val="0D0D0D"/>
                <w:sz w:val="24"/>
                <w:szCs w:val="24"/>
                <w:lang w:eastAsia="ru-RU"/>
              </w:rPr>
              <w:t xml:space="preserve"> 13</w:t>
            </w:r>
            <w:r w:rsidRPr="00D50DE5">
              <w:rPr>
                <w:rFonts w:ascii="Times New Roman" w:eastAsia="Times New Roman" w:hAnsi="Times New Roman" w:cs="Times New Roman"/>
                <w:color w:val="000000"/>
                <w:sz w:val="24"/>
                <w:szCs w:val="24"/>
                <w:lang w:eastAsia="ru-RU"/>
              </w:rPr>
              <w:t xml:space="preserve"> Демонстрирую</w:t>
            </w:r>
            <w:r w:rsidRPr="00D50DE5">
              <w:rPr>
                <w:rFonts w:ascii="Times New Roman" w:eastAsia="Times New Roman" w:hAnsi="Times New Roman" w:cs="Times New Roman"/>
                <w:color w:val="000000"/>
                <w:sz w:val="24"/>
                <w:szCs w:val="24"/>
                <w:lang w:eastAsia="ru-RU"/>
              </w:rPr>
              <w:softHyphen/>
              <w:t>щий готовность и спо</w:t>
            </w:r>
            <w:r w:rsidRPr="00D50DE5">
              <w:rPr>
                <w:rFonts w:ascii="Times New Roman" w:eastAsia="Times New Roman" w:hAnsi="Times New Roman" w:cs="Times New Roman"/>
                <w:color w:val="000000"/>
                <w:sz w:val="24"/>
                <w:szCs w:val="24"/>
                <w:lang w:eastAsia="ru-RU"/>
              </w:rPr>
              <w:softHyphen/>
              <w:t>собность вести диалог с другими людьми, до</w:t>
            </w:r>
            <w:r w:rsidRPr="00D50DE5">
              <w:rPr>
                <w:rFonts w:ascii="Times New Roman" w:eastAsia="Times New Roman" w:hAnsi="Times New Roman" w:cs="Times New Roman"/>
                <w:color w:val="000000"/>
                <w:sz w:val="24"/>
                <w:szCs w:val="24"/>
                <w:lang w:eastAsia="ru-RU"/>
              </w:rPr>
              <w:softHyphen/>
              <w:t>стигать в нем взаимо</w:t>
            </w:r>
            <w:r w:rsidRPr="00D50DE5">
              <w:rPr>
                <w:rFonts w:ascii="Times New Roman" w:eastAsia="Times New Roman" w:hAnsi="Times New Roman" w:cs="Times New Roman"/>
                <w:color w:val="000000"/>
                <w:sz w:val="24"/>
                <w:szCs w:val="24"/>
                <w:lang w:eastAsia="ru-RU"/>
              </w:rPr>
              <w:softHyphen/>
              <w:t>понимания, находить общие цели и сотруд</w:t>
            </w:r>
            <w:r w:rsidRPr="00D50DE5">
              <w:rPr>
                <w:rFonts w:ascii="Times New Roman" w:eastAsia="Times New Roman" w:hAnsi="Times New Roman" w:cs="Times New Roman"/>
                <w:color w:val="000000"/>
                <w:sz w:val="24"/>
                <w:szCs w:val="24"/>
                <w:lang w:eastAsia="ru-RU"/>
              </w:rPr>
              <w:softHyphen/>
              <w:t>ничать для их дости</w:t>
            </w:r>
            <w:r w:rsidRPr="00D50DE5">
              <w:rPr>
                <w:rFonts w:ascii="Times New Roman" w:eastAsia="Times New Roman" w:hAnsi="Times New Roman" w:cs="Times New Roman"/>
                <w:color w:val="000000"/>
                <w:sz w:val="24"/>
                <w:szCs w:val="24"/>
                <w:lang w:eastAsia="ru-RU"/>
              </w:rPr>
              <w:softHyphen/>
              <w:t>жения в профессиональной деятельности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Times New Roman" w:hAnsi="Times New Roman" w:cs="Times New Roman"/>
                <w:sz w:val="24"/>
                <w:szCs w:val="24"/>
                <w:lang w:eastAsia="ar-SA"/>
              </w:rPr>
            </w:pPr>
            <w:r w:rsidRPr="00D50DE5">
              <w:rPr>
                <w:rFonts w:ascii="Times New Roman" w:eastAsia="Times New Roman" w:hAnsi="Times New Roman" w:cs="Times New Roman"/>
                <w:b/>
                <w:bCs/>
                <w:sz w:val="24"/>
                <w:szCs w:val="24"/>
                <w:lang w:eastAsia="ru-RU"/>
              </w:rPr>
              <w:t>ЦО</w:t>
            </w:r>
            <w:r w:rsidRPr="00D50DE5">
              <w:rPr>
                <w:rFonts w:ascii="Times New Roman" w:eastAsia="Times New Roman" w:hAnsi="Times New Roman" w:cs="Times New Roman"/>
                <w:b/>
                <w:bCs/>
                <w:iCs/>
                <w:color w:val="0D0D0D"/>
                <w:sz w:val="24"/>
                <w:szCs w:val="24"/>
                <w:lang w:eastAsia="ru-RU"/>
              </w:rPr>
              <w:t xml:space="preserve"> 17</w:t>
            </w:r>
            <w:r w:rsidRPr="00D50DE5">
              <w:rPr>
                <w:rFonts w:ascii="Times New Roman" w:eastAsia="Times New Roman" w:hAnsi="Times New Roman" w:cs="Times New Roman"/>
                <w:sz w:val="24"/>
                <w:szCs w:val="24"/>
                <w:lang w:eastAsia="ru-RU"/>
              </w:rPr>
              <w:t xml:space="preserve"> Проявляющий ценностное отноше</w:t>
            </w:r>
            <w:r w:rsidRPr="00D50DE5">
              <w:rPr>
                <w:rFonts w:ascii="Times New Roman" w:eastAsia="Times New Roman" w:hAnsi="Times New Roman" w:cs="Times New Roman"/>
                <w:sz w:val="24"/>
                <w:szCs w:val="24"/>
                <w:lang w:eastAsia="ru-RU"/>
              </w:rPr>
              <w:softHyphen/>
              <w:t>ние к культуре и ис</w:t>
            </w:r>
            <w:r w:rsidRPr="00D50DE5">
              <w:rPr>
                <w:rFonts w:ascii="Times New Roman" w:eastAsia="Times New Roman" w:hAnsi="Times New Roman" w:cs="Times New Roman"/>
                <w:sz w:val="24"/>
                <w:szCs w:val="24"/>
                <w:lang w:eastAsia="ru-RU"/>
              </w:rPr>
              <w:softHyphen/>
              <w:t>кусству, к культуре речи и культуре пове</w:t>
            </w:r>
            <w:r w:rsidRPr="00D50DE5">
              <w:rPr>
                <w:rFonts w:ascii="Times New Roman" w:eastAsia="Times New Roman" w:hAnsi="Times New Roman" w:cs="Times New Roman"/>
                <w:sz w:val="24"/>
                <w:szCs w:val="24"/>
                <w:lang w:eastAsia="ru-RU"/>
              </w:rPr>
              <w:softHyphen/>
              <w:t>дения, к красоте и гар</w:t>
            </w:r>
            <w:r w:rsidRPr="00D50DE5">
              <w:rPr>
                <w:rFonts w:ascii="Times New Roman" w:eastAsia="Times New Roman" w:hAnsi="Times New Roman" w:cs="Times New Roman"/>
                <w:sz w:val="24"/>
                <w:szCs w:val="24"/>
                <w:lang w:eastAsia="ru-RU"/>
              </w:rPr>
              <w:softHyphen/>
              <w:t>монии</w:t>
            </w:r>
          </w:p>
        </w:tc>
      </w:tr>
    </w:tbl>
    <w:p w:rsidR="004D595A" w:rsidRPr="00D50DE5" w:rsidRDefault="004D595A">
      <w:pPr>
        <w:spacing w:after="0" w:line="240" w:lineRule="auto"/>
        <w:rPr>
          <w:rFonts w:ascii="Times New Roman" w:eastAsia="Times New Roman" w:hAnsi="Times New Roman" w:cs="Times New Roman"/>
          <w:b/>
          <w:sz w:val="24"/>
          <w:szCs w:val="24"/>
          <w:lang w:eastAsia="ru-RU"/>
        </w:rPr>
      </w:pPr>
    </w:p>
    <w:p w:rsidR="004D595A" w:rsidRPr="00D50DE5" w:rsidRDefault="004D595A">
      <w:pPr>
        <w:spacing w:after="0" w:line="240" w:lineRule="auto"/>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 Структура и содержание учебной дисциплины</w:t>
      </w:r>
    </w:p>
    <w:p w:rsidR="004D595A" w:rsidRPr="00D50DE5" w:rsidRDefault="00D172ED">
      <w:pPr>
        <w:suppressAutoHyphens/>
        <w:spacing w:after="24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Объем учебной дисциплины и виды учебной работы</w:t>
      </w:r>
    </w:p>
    <w:tbl>
      <w:tblPr>
        <w:tblW w:w="0" w:type="auto"/>
        <w:tblLook w:val="04A0" w:firstRow="1" w:lastRow="0" w:firstColumn="1" w:lastColumn="0" w:noHBand="0" w:noVBand="1"/>
      </w:tblPr>
      <w:tblGrid>
        <w:gridCol w:w="4439"/>
        <w:gridCol w:w="2723"/>
        <w:gridCol w:w="2409"/>
      </w:tblGrid>
      <w:tr w:rsidR="004D595A" w:rsidRPr="00D50DE5">
        <w:trPr>
          <w:trHeight w:val="562"/>
        </w:trPr>
        <w:tc>
          <w:tcPr>
            <w:tcW w:w="4439" w:type="dxa"/>
            <w:vAlign w:val="center"/>
          </w:tcPr>
          <w:bookmarkEnd w:id="1"/>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очной формы обу</w:t>
            </w:r>
            <w:r w:rsidRPr="00D50DE5">
              <w:rPr>
                <w:rFonts w:ascii="Times New Roman" w:eastAsia="Times New Roman" w:hAnsi="Times New Roman" w:cs="Times New Roman"/>
                <w:sz w:val="24"/>
                <w:szCs w:val="24"/>
                <w:lang w:eastAsia="ru-RU"/>
              </w:rPr>
              <w:softHyphen/>
              <w:t>чения)</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заочной формы обучения)</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102</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102</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94</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11</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37</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r w:rsidRPr="00D50DE5">
              <w:rPr>
                <w:rFonts w:ascii="Times New Roman" w:eastAsia="Times New Roman" w:hAnsi="Times New Roman" w:cs="Times New Roman"/>
                <w:i/>
                <w:sz w:val="24"/>
                <w:szCs w:val="24"/>
                <w:lang w:eastAsia="ru-RU"/>
              </w:rPr>
              <w:t>(если предусмотрено)</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45</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r w:rsidRPr="00D50DE5">
              <w:rPr>
                <w:rFonts w:ascii="Times New Roman" w:eastAsia="Times New Roman" w:hAnsi="Times New Roman" w:cs="Times New Roman"/>
                <w:i/>
                <w:sz w:val="24"/>
                <w:szCs w:val="24"/>
                <w:lang w:eastAsia="ru-RU"/>
              </w:rPr>
              <w:t xml:space="preserve">(если предусмотрено) </w:t>
            </w: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b/>
                <w:sz w:val="24"/>
                <w:szCs w:val="24"/>
                <w:lang w:eastAsia="ru-RU"/>
              </w:rPr>
              <w:t>только для общеобразовательных дисциплин</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i/>
                <w:sz w:val="24"/>
                <w:szCs w:val="24"/>
                <w:lang w:eastAsia="ru-RU"/>
              </w:rPr>
              <w:t>Самостоятельная работа (если предусмотрено)</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88</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723"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8</w:t>
            </w:r>
          </w:p>
        </w:tc>
        <w:tc>
          <w:tcPr>
            <w:tcW w:w="2409"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3</w:t>
            </w:r>
          </w:p>
        </w:tc>
      </w:tr>
    </w:tbl>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8"/>
          <w:szCs w:val="28"/>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8"/>
          <w:lang w:eastAsia="ru-RU"/>
        </w:rPr>
      </w:pPr>
      <w:r w:rsidRPr="00D50DE5">
        <w:rPr>
          <w:rFonts w:ascii="Times New Roman" w:eastAsia="Times New Roman" w:hAnsi="Times New Roman" w:cs="Times New Roman"/>
          <w:b/>
          <w:sz w:val="24"/>
          <w:szCs w:val="28"/>
          <w:lang w:eastAsia="ru-RU"/>
        </w:rPr>
        <w:t>2.2. Названия разделов и тем</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8"/>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Введение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Раздел </w:t>
      </w:r>
      <w:proofErr w:type="gramStart"/>
      <w:r w:rsidRPr="00D50DE5">
        <w:rPr>
          <w:rFonts w:ascii="Times New Roman" w:eastAsia="Times New Roman" w:hAnsi="Times New Roman" w:cs="Times New Roman"/>
          <w:b/>
          <w:sz w:val="24"/>
          <w:szCs w:val="24"/>
          <w:lang w:eastAsia="ru-RU"/>
        </w:rPr>
        <w:t>1.Язык</w:t>
      </w:r>
      <w:proofErr w:type="gramEnd"/>
      <w:r w:rsidRPr="00D50DE5">
        <w:rPr>
          <w:rFonts w:ascii="Times New Roman" w:eastAsia="Times New Roman" w:hAnsi="Times New Roman" w:cs="Times New Roman"/>
          <w:b/>
          <w:sz w:val="24"/>
          <w:szCs w:val="24"/>
          <w:lang w:eastAsia="ru-RU"/>
        </w:rPr>
        <w:t xml:space="preserve"> и речь</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1.1. Язык и речь. Виды речевой деятельности.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lastRenderedPageBreak/>
        <w:t>Раздел 2. Фонетика, орфоэпия, графика, орфография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2.1 Фонетика как раздел науки о языке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2.2 Понятие об орфоэпии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2.3. Графика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2.4. Орфография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3. Лексика и фразеология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3.1. Лексикология как наука. Лексика.Системные отношения в лексике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3.2. Лексикография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3.3. Фразеология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4. Морфемика, словообразование, орфография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4.1. Состав слова в русском языке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4.2 Основные способы словообразования в русском языке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5. Морфология и орфография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5.1 Морфология. Имя существительное как часть речи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5.2 Имя прилагательное как часть речи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5.3 Имя числительное как часть речи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5.4. Местоимение как часть речи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5.5. Глагол как часть речи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5.6. Причастие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5.7. Деепричастие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5.8. Наречие. Слова категории состояния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5.9. Служебные части речи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5.10 Междометие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6. Синтаксис и пунктуация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6.1. Синтаксис. Словосочетание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6.2. Предложение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6.3. Двусоставные и односоставные предложения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6.4. Второстепенные члены предложения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6.5. Предложения с однородными членами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6.6. Предложения с обособленными членами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6.7. Вводные слова и предложения. Обращение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6.8. Сложное предложение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6.9. Сложносочиненное предложение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6.10. Сложноподчиненное предложение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6.11. Бессоюзное сложное предложение.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6.12. Сложные синтаксические конструкции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6.13. Прямая и косвенная речь</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Прикладной модуль.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Раздел 7. Особенности профессиональной коммуникации.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7.1. Язык как средство профессиональной, социальной и межкультурной коммуникации.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7.2. Коммуникативный аспект культуры речи.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7.3. Научный стиль. Терминологические словари. Словарь специальности 40.02.04 Юриспруденция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lang w:val="en-US"/>
        </w:rPr>
        <w:sectPr w:rsidR="004D595A" w:rsidRPr="00D50DE5">
          <w:footerReference w:type="even" r:id="rId8"/>
          <w:footerReference w:type="default" r:id="rId9"/>
          <w:pgSz w:w="11906" w:h="16838"/>
          <w:pgMar w:top="719" w:right="1133" w:bottom="899" w:left="993" w:header="709" w:footer="709" w:gutter="0"/>
          <w:cols w:space="720"/>
        </w:sectPr>
      </w:pPr>
      <w:r w:rsidRPr="00D50DE5">
        <w:rPr>
          <w:rFonts w:ascii="Times New Roman" w:eastAsia="Times New Roman" w:hAnsi="Times New Roman" w:cs="Times New Roman"/>
          <w:sz w:val="24"/>
          <w:szCs w:val="24"/>
          <w:lang w:eastAsia="ru-RU"/>
        </w:rPr>
        <w:t>Тема 7.4. Деловой стиль</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lastRenderedPageBreak/>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СОО.01.02 «История»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jc w:val="both"/>
        <w:rPr>
          <w:rFonts w:ascii="Times New Roman" w:eastAsia="Calibri" w:hAnsi="Times New Roman" w:cs="Times New Roman"/>
          <w:b/>
          <w:sz w:val="24"/>
          <w:szCs w:val="24"/>
        </w:rPr>
      </w:pPr>
    </w:p>
    <w:p w:rsidR="004D595A" w:rsidRPr="00D50DE5" w:rsidRDefault="00D172ED">
      <w:pPr>
        <w:suppressAutoHyphens/>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 ОБЩАЯ ХАРАКТЕРИСТИКА ПРИМЕРНОЙ РАБОЧЕЙ ПРОГРАММЫ ОБЩЕОБРАЗОВАТЕЛЬНОЙ ДИСЦИПЛИНЫ «</w:t>
      </w:r>
      <w:r w:rsidRPr="00D50DE5">
        <w:rPr>
          <w:rFonts w:ascii="Times New Roman" w:eastAsia="Times New Roman" w:hAnsi="Times New Roman" w:cs="Times New Roman"/>
          <w:b/>
          <w:sz w:val="24"/>
          <w:szCs w:val="24"/>
          <w:u w:val="single"/>
          <w:lang w:eastAsia="ru-RU"/>
        </w:rPr>
        <w:t>ИСТОРИЯ</w:t>
      </w:r>
      <w:r w:rsidRPr="00D50DE5">
        <w:rPr>
          <w:rFonts w:ascii="Times New Roman" w:eastAsia="Times New Roman" w:hAnsi="Times New Roman" w:cs="Times New Roman"/>
          <w:b/>
          <w:sz w:val="24"/>
          <w:szCs w:val="24"/>
          <w:lang w:eastAsia="ru-RU"/>
        </w:rPr>
        <w:t>»</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 xml:space="preserve">1.1. Место дисциплины в структуре образовательной программы СПО: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Общеобразовательная дисциплина «История» является обязательной частью общеобразовательного цикла образовательной программы в соответствии с ФГОС по профессии/специальности 40.02.04. «Юриспруденция». </w:t>
      </w:r>
    </w:p>
    <w:p w:rsidR="004D595A" w:rsidRPr="00D50DE5" w:rsidRDefault="00D172ED">
      <w:pPr>
        <w:spacing w:after="0" w:line="276" w:lineRule="auto"/>
        <w:ind w:firstLine="709"/>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 Цели и планируемые результаты освоения дисциплины:</w:t>
      </w:r>
    </w:p>
    <w:p w:rsidR="004D595A" w:rsidRPr="00D50DE5" w:rsidRDefault="00D172ED">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1.2.1. Цели дисциплины</w:t>
      </w:r>
    </w:p>
    <w:p w:rsidR="004D595A" w:rsidRPr="00D50DE5" w:rsidRDefault="00D172ED">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Содержание программы общеобразовательной дисциплины «ИСТОРИЯ» направлено на достижение следующих целей: </w:t>
      </w:r>
    </w:p>
    <w:p w:rsidR="004D595A" w:rsidRPr="00D50DE5" w:rsidRDefault="00D172ED">
      <w:pPr>
        <w:suppressAutoHyphen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Главной целью общего исторического образования является 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rsidR="004D595A" w:rsidRPr="00D50DE5" w:rsidRDefault="004D595A">
      <w:pPr>
        <w:suppressAutoHyphens/>
        <w:spacing w:after="0" w:line="240" w:lineRule="auto"/>
        <w:ind w:firstLine="709"/>
        <w:jc w:val="both"/>
        <w:rPr>
          <w:rFonts w:ascii="Times New Roman" w:eastAsia="Times New Roman" w:hAnsi="Times New Roman" w:cs="Times New Roman"/>
          <w:sz w:val="24"/>
          <w:szCs w:val="24"/>
        </w:rPr>
      </w:pPr>
    </w:p>
    <w:p w:rsidR="004D595A" w:rsidRPr="00D50DE5" w:rsidRDefault="00D172ED">
      <w:pPr>
        <w:suppressAutoHyphens/>
        <w:spacing w:after="0" w:line="240" w:lineRule="auto"/>
        <w:ind w:firstLine="709"/>
        <w:jc w:val="both"/>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1.2.2. Планируемые результаты освоения общеобразовательной дисциплины</w:t>
      </w:r>
      <w:r w:rsidRPr="00D50DE5">
        <w:rPr>
          <w:rFonts w:ascii="Times New Roman" w:eastAsia="Calibri" w:hAnsi="Times New Roman" w:cs="Times New Roman"/>
          <w:b/>
          <w:bCs/>
          <w:sz w:val="24"/>
          <w:szCs w:val="24"/>
        </w:rPr>
        <w:t xml:space="preserve"> в соответствии с ФГОС СПО и на основе ФГОС СОО</w:t>
      </w:r>
    </w:p>
    <w:p w:rsidR="004D595A" w:rsidRPr="00D50DE5" w:rsidRDefault="004D595A">
      <w:pPr>
        <w:suppressAutoHyphens/>
        <w:spacing w:after="0" w:line="240" w:lineRule="auto"/>
        <w:ind w:firstLine="709"/>
        <w:jc w:val="both"/>
        <w:rPr>
          <w:rFonts w:ascii="Times New Roman" w:eastAsia="Times New Roman" w:hAnsi="Times New Roman" w:cs="Times New Roman"/>
          <w:sz w:val="24"/>
          <w:szCs w:val="24"/>
          <w:lang w:eastAsia="ru-RU"/>
        </w:rPr>
      </w:pPr>
      <w:bookmarkStart w:id="2" w:name="_Hlk113618735"/>
    </w:p>
    <w:p w:rsidR="004D595A" w:rsidRPr="00D50DE5" w:rsidRDefault="00D172ED">
      <w:pPr>
        <w:spacing w:after="0" w:line="276" w:lineRule="auto"/>
        <w:ind w:firstLineChars="125" w:firstLine="300"/>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 xml:space="preserve">В рамках программы учебной дисциплины обучающимися осваиваются </w:t>
      </w:r>
    </w:p>
    <w:p w:rsidR="004D595A" w:rsidRPr="00D50DE5" w:rsidRDefault="00D172ED">
      <w:pPr>
        <w:spacing w:after="0" w:line="276" w:lineRule="auto"/>
        <w:ind w:firstLineChars="125" w:firstLine="300"/>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Целевые ориентиры воспитания</w:t>
      </w:r>
      <w:r w:rsidRPr="00D50DE5">
        <w:rPr>
          <w:rFonts w:ascii="Times New Roman" w:eastAsia="Times-Roman" w:hAnsi="Times New Roman" w:cs="Times New Roman"/>
          <w:color w:val="000000"/>
          <w:sz w:val="24"/>
          <w:szCs w:val="24"/>
          <w:lang w:eastAsia="zh-CN" w:bidi="ar"/>
        </w:rPr>
        <w:t xml:space="preserve"> (ЦО), </w:t>
      </w:r>
      <w:r w:rsidRPr="00D50DE5">
        <w:rPr>
          <w:rFonts w:ascii="Times New Roman" w:eastAsia="SimSun" w:hAnsi="Times New Roman" w:cs="Times New Roman"/>
          <w:color w:val="000000"/>
          <w:sz w:val="24"/>
          <w:szCs w:val="24"/>
          <w:lang w:eastAsia="zh-CN" w:bidi="ar"/>
        </w:rPr>
        <w:t>метапредметные</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МР</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и предметные результаты </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ПР</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в соответствии с требованиями ФГОС среднего общего образования </w:t>
      </w:r>
    </w:p>
    <w:p w:rsidR="004D595A" w:rsidRPr="00D50DE5" w:rsidRDefault="004D595A">
      <w:pPr>
        <w:spacing w:after="0" w:line="276" w:lineRule="auto"/>
        <w:ind w:firstLineChars="125" w:firstLine="300"/>
        <w:rPr>
          <w:rFonts w:ascii="Times New Roman" w:eastAsia="SimSun" w:hAnsi="Times New Roman" w:cs="Times New Roman"/>
          <w:color w:val="000000"/>
          <w:sz w:val="24"/>
          <w:szCs w:val="24"/>
          <w:lang w:eastAsia="zh-CN" w:bidi="ar"/>
        </w:rPr>
      </w:pPr>
    </w:p>
    <w:tbl>
      <w:tblPr>
        <w:tblStyle w:val="afff3"/>
        <w:tblW w:w="0" w:type="auto"/>
        <w:tblLook w:val="04A0" w:firstRow="1" w:lastRow="0" w:firstColumn="1" w:lastColumn="0" w:noHBand="0" w:noVBand="1"/>
      </w:tblPr>
      <w:tblGrid>
        <w:gridCol w:w="2122"/>
        <w:gridCol w:w="7448"/>
      </w:tblGrid>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 xml:space="preserve">Коды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 xml:space="preserve">Планируемые результаты освоения дисциплины включают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ЦО 05</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сформированность основ саморазвития и самовоспитания в соответствии с общечеловеческими ценностями и идеалами гражданского общества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 xml:space="preserve">готовность </w:t>
            </w:r>
            <w:proofErr w:type="gramStart"/>
            <w:r w:rsidRPr="00D50DE5">
              <w:rPr>
                <w:rFonts w:ascii="Times New Roman" w:eastAsia="SimSun" w:hAnsi="Times New Roman" w:cs="Times New Roman"/>
                <w:color w:val="000000"/>
                <w:lang w:eastAsia="zh-CN" w:bidi="ar"/>
              </w:rPr>
              <w:t>и  способность</w:t>
            </w:r>
            <w:proofErr w:type="gramEnd"/>
            <w:r w:rsidRPr="00D50DE5">
              <w:rPr>
                <w:rFonts w:ascii="Times New Roman" w:eastAsia="SimSun" w:hAnsi="Times New Roman" w:cs="Times New Roman"/>
                <w:color w:val="000000"/>
                <w:lang w:eastAsia="zh-CN" w:bidi="ar"/>
              </w:rPr>
              <w:t xml:space="preserve"> к самостоятельной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творческой и ответственной деятельности</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 xml:space="preserve">ЦО 06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толерантное сознание и поведение в поликультурном мире</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готовность и способность вести диалог с другими людьми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достигать в нем взаимопонимания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находить общие цели и сотрудничать для их достижения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способность противостоять идеологии экстремизма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национализма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ксенофобии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дискриминации по социальным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религиозным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расовым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национальным признакам и другим негативным социальным явлениям</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 xml:space="preserve">ЦО 07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навыки сотрудничества со сверстниками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детьми младшего возраста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взрослыми в образовательной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общественно полезной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учебно</w:t>
            </w:r>
            <w:r w:rsidRPr="00D50DE5">
              <w:rPr>
                <w:rFonts w:ascii="Times New Roman" w:eastAsia="Times-Roman" w:hAnsi="Times New Roman" w:cs="Times New Roman"/>
                <w:color w:val="000000"/>
                <w:lang w:eastAsia="zh-CN" w:bidi="ar"/>
              </w:rPr>
              <w:t>-</w:t>
            </w:r>
            <w:r w:rsidRPr="00D50DE5">
              <w:rPr>
                <w:rFonts w:ascii="Times New Roman" w:eastAsia="SimSun" w:hAnsi="Times New Roman" w:cs="Times New Roman"/>
                <w:color w:val="000000"/>
                <w:lang w:eastAsia="zh-CN" w:bidi="ar"/>
              </w:rPr>
              <w:t>исследовательской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проектной и других видах деятельности</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 xml:space="preserve">ЦО 08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нравственное сознание и поведение на основе усвоения общечеловеческих ценностей</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ЦО 09</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готовность и способность к образованию</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 том числе самообразованию</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 протяжении всей жизни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сознательное отношение к непрерывному образованию как условию успешной профессиональной и общественной деятельности</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ЦО 10</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эстетическое отношение к миру</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включая эстетику быта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научного и технического творчества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спорта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общественных отношений</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ЦО 13</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осознанный выбор будущей профессии и возможностей реализации собственных жизненных планов</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отношение к профессиональной деятельности как возможности участия в решении личных</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общественных</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lastRenderedPageBreak/>
              <w:t>государственных</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общенациональных проблем</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lastRenderedPageBreak/>
              <w:t>МР</w:t>
            </w:r>
            <w:r w:rsidRPr="00D50DE5">
              <w:rPr>
                <w:rFonts w:ascii="Times New Roman" w:eastAsia="Times-Roman" w:hAnsi="Times New Roman" w:cs="Times New Roman"/>
                <w:color w:val="000000"/>
                <w:lang w:val="en-US" w:eastAsia="zh-CN" w:bidi="ar"/>
              </w:rPr>
              <w:t xml:space="preserve"> 01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умение самостоятельно определять цели деятельности и составлять планы 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самостоятельно осуществлять</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контролировать и корректировать деятельность</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использовать все возможные ресурсы для достижения поставленных целей и реализации планов 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выбирать успешные стратегии в различных ситуациях</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02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умение продуктивно общаться и взаимодействовать в процессе совместной 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учитывать позиции других участников 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эффективно разрешать конфликты</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03</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владение навыками познавательной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учебно</w:t>
            </w:r>
            <w:r w:rsidRPr="00D50DE5">
              <w:rPr>
                <w:rFonts w:ascii="Times New Roman" w:eastAsia="Times-Roman" w:hAnsi="Times New Roman" w:cs="Times New Roman"/>
                <w:color w:val="000000"/>
                <w:lang w:eastAsia="zh-CN" w:bidi="ar"/>
              </w:rPr>
              <w:t>-</w:t>
            </w:r>
            <w:r w:rsidRPr="00D50DE5">
              <w:rPr>
                <w:rFonts w:ascii="Times New Roman" w:eastAsia="SimSun" w:hAnsi="Times New Roman" w:cs="Times New Roman"/>
                <w:color w:val="000000"/>
                <w:lang w:eastAsia="zh-CN" w:bidi="ar"/>
              </w:rPr>
              <w:t>исследовательской и проектнойдеятельности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навыками разрешения проблем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способность и готовность к самостоятельному поиску методов решения практических задач</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применению различных методов познания</w:t>
            </w:r>
            <w:r w:rsidRPr="00D50DE5">
              <w:rPr>
                <w:rFonts w:ascii="Times New Roman" w:eastAsia="Times-Roman" w:hAnsi="Times New Roman" w:cs="Times New Roman"/>
                <w:color w:val="000000"/>
                <w:lang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04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готовность и способность к самостоятельной информационно</w:t>
            </w:r>
            <w:r w:rsidRPr="00D50DE5">
              <w:rPr>
                <w:rFonts w:ascii="Times New Roman" w:eastAsia="Times-Roman" w:hAnsi="Times New Roman" w:cs="Times New Roman"/>
                <w:color w:val="000000"/>
                <w:lang w:eastAsia="zh-CN" w:bidi="ar"/>
              </w:rPr>
              <w:t>-</w:t>
            </w:r>
            <w:r w:rsidRPr="00D50DE5">
              <w:rPr>
                <w:rFonts w:ascii="Times New Roman" w:eastAsia="SimSun" w:hAnsi="Times New Roman" w:cs="Times New Roman"/>
                <w:color w:val="000000"/>
                <w:lang w:eastAsia="zh-CN" w:bidi="ar"/>
              </w:rPr>
              <w:t>познавательной деятельности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владение навыками получения необходимой информации из словарей разных типов</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умение ориентироваться в различных источниках информации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критически оценивать и интерпретировать информацию</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получаемую из различных источников</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05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0"/>
                <w:szCs w:val="20"/>
                <w:lang w:eastAsia="zh-CN"/>
              </w:rPr>
            </w:pPr>
            <w:r w:rsidRPr="00D50DE5">
              <w:rPr>
                <w:rFonts w:ascii="Times New Roman" w:eastAsia="SimSun" w:hAnsi="Times New Roman" w:cs="Times New Roman"/>
                <w:color w:val="000000"/>
                <w:lang w:eastAsia="zh-CN" w:bidi="ar"/>
              </w:rPr>
              <w:t>умение использовать средства информационных и коммуникационных технологий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далее</w:t>
            </w:r>
            <w:r w:rsidRPr="00D50DE5">
              <w:rPr>
                <w:rFonts w:ascii="Times New Roman" w:eastAsia="Times-Roman" w:hAnsi="Times New Roman" w:cs="Times New Roman"/>
                <w:color w:val="000000"/>
                <w:lang w:eastAsia="zh-CN" w:bidi="ar"/>
              </w:rPr>
              <w:t xml:space="preserve"> – </w:t>
            </w:r>
            <w:r w:rsidRPr="00D50DE5">
              <w:rPr>
                <w:rFonts w:ascii="Times New Roman" w:eastAsia="SimSun" w:hAnsi="Times New Roman" w:cs="Times New Roman"/>
                <w:color w:val="000000"/>
                <w:lang w:eastAsia="zh-CN" w:bidi="ar"/>
              </w:rPr>
              <w:t>ИКТ</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 решении когнитивных</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коммуникативных и организационных задач с соблюдением требований эргономики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техники безопасности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гигиены</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ресурсосбережения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правовых и этических норм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 xml:space="preserve">норм </w:t>
            </w:r>
          </w:p>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информационной безопасности</w:t>
            </w:r>
            <w:r w:rsidRPr="00D50DE5">
              <w:rPr>
                <w:rFonts w:ascii="Times New Roman" w:eastAsia="Times-Roman" w:hAnsi="Times New Roman" w:cs="Times New Roman"/>
                <w:color w:val="000000"/>
                <w:lang w:val="en-US"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Theme="minorEastAsia" w:hAnsi="Times New Roman" w:cs="Times New Roman"/>
                <w:sz w:val="20"/>
                <w:szCs w:val="20"/>
                <w:lang w:val="en-US" w:eastAsia="zh-CN"/>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07 </w:t>
            </w:r>
          </w:p>
          <w:p w:rsidR="004D595A" w:rsidRPr="00D50DE5" w:rsidRDefault="004D595A">
            <w:pPr>
              <w:widowControl/>
              <w:spacing w:after="0" w:line="240" w:lineRule="auto"/>
              <w:jc w:val="left"/>
              <w:rPr>
                <w:rFonts w:ascii="Times New Roman" w:eastAsia="SimSun" w:hAnsi="Times New Roman" w:cs="Times New Roman"/>
                <w:color w:val="000000"/>
                <w:lang w:val="en-US" w:eastAsia="zh-CN" w:bidi="ar"/>
              </w:rPr>
            </w:pP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умение самостоятельно оценивать и принимать решения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определяющие стратегию поведения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 учетом гражданских и нравственных ценностей</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08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0"/>
                <w:szCs w:val="20"/>
                <w:lang w:eastAsia="zh-CN"/>
              </w:rPr>
            </w:pPr>
            <w:r w:rsidRPr="00D50DE5">
              <w:rPr>
                <w:rFonts w:ascii="Times New Roman" w:eastAsia="SimSun" w:hAnsi="Times New Roman" w:cs="Times New Roman"/>
                <w:color w:val="000000"/>
                <w:lang w:eastAsia="zh-CN" w:bidi="ar"/>
              </w:rPr>
              <w:t>владение языковыми средствами</w:t>
            </w:r>
            <w:r w:rsidRPr="00D50DE5">
              <w:rPr>
                <w:rFonts w:ascii="Times New Roman" w:eastAsia="Times-Roman" w:hAnsi="Times New Roman" w:cs="Times New Roman"/>
                <w:color w:val="000000"/>
                <w:lang w:eastAsia="zh-CN" w:bidi="ar"/>
              </w:rPr>
              <w:t xml:space="preserve"> – </w:t>
            </w:r>
            <w:r w:rsidRPr="00D50DE5">
              <w:rPr>
                <w:rFonts w:ascii="Times New Roman" w:eastAsia="SimSun" w:hAnsi="Times New Roman" w:cs="Times New Roman"/>
                <w:color w:val="000000"/>
                <w:lang w:eastAsia="zh-CN" w:bidi="ar"/>
              </w:rPr>
              <w:t>умение ясно</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логично и точно излагать свою точку зрения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использовать адекватные языковые средства</w:t>
            </w:r>
            <w:r w:rsidRPr="00D50DE5">
              <w:rPr>
                <w:rFonts w:ascii="Times New Roman" w:eastAsia="Times-Roman" w:hAnsi="Times New Roman" w:cs="Times New Roman"/>
                <w:color w:val="000000"/>
                <w:lang w:eastAsia="zh-CN" w:bidi="ar"/>
              </w:rPr>
              <w:t xml:space="preserve">; </w:t>
            </w:r>
          </w:p>
          <w:p w:rsidR="004D595A" w:rsidRPr="00D50DE5" w:rsidRDefault="004D595A">
            <w:pPr>
              <w:widowControl/>
              <w:spacing w:after="0" w:line="240" w:lineRule="auto"/>
              <w:jc w:val="left"/>
              <w:rPr>
                <w:rFonts w:ascii="Times New Roman" w:eastAsia="SimSun" w:hAnsi="Times New Roman" w:cs="Times New Roman"/>
                <w:color w:val="000000"/>
                <w:lang w:eastAsia="zh-CN" w:bidi="ar"/>
              </w:rPr>
            </w:pPr>
          </w:p>
        </w:tc>
      </w:tr>
      <w:tr w:rsidR="004D595A" w:rsidRPr="00D50DE5">
        <w:tc>
          <w:tcPr>
            <w:tcW w:w="2185" w:type="dxa"/>
          </w:tcPr>
          <w:p w:rsidR="004D595A" w:rsidRPr="00D50DE5" w:rsidRDefault="00D172ED">
            <w:pPr>
              <w:widowControl/>
              <w:spacing w:after="0" w:line="240" w:lineRule="auto"/>
              <w:jc w:val="left"/>
              <w:rPr>
                <w:rFonts w:ascii="Times New Roman" w:eastAsiaTheme="minorEastAsia" w:hAnsi="Times New Roman" w:cs="Times New Roman"/>
                <w:sz w:val="20"/>
                <w:szCs w:val="20"/>
                <w:lang w:val="en-US" w:eastAsia="zh-CN"/>
              </w:rPr>
            </w:pPr>
            <w:r w:rsidRPr="00D50DE5">
              <w:rPr>
                <w:rFonts w:ascii="Times New Roman" w:eastAsia="SimSun" w:hAnsi="Times New Roman" w:cs="Times New Roman"/>
                <w:color w:val="000000"/>
                <w:lang w:val="en-US" w:eastAsia="zh-CN" w:bidi="ar"/>
              </w:rPr>
              <w:t>МР</w:t>
            </w:r>
            <w:r w:rsidRPr="00D50DE5">
              <w:rPr>
                <w:rFonts w:ascii="Times New Roman" w:eastAsia="Times-Roman" w:hAnsi="Times New Roman" w:cs="Times New Roman"/>
                <w:color w:val="000000"/>
                <w:lang w:val="en-US" w:eastAsia="zh-CN" w:bidi="ar"/>
              </w:rPr>
              <w:t xml:space="preserve"> 09 </w:t>
            </w:r>
          </w:p>
          <w:p w:rsidR="004D595A" w:rsidRPr="00D50DE5" w:rsidRDefault="004D595A">
            <w:pPr>
              <w:widowControl/>
              <w:spacing w:after="0" w:line="240" w:lineRule="auto"/>
              <w:jc w:val="left"/>
              <w:rPr>
                <w:rFonts w:ascii="Times New Roman" w:eastAsia="SimSun" w:hAnsi="Times New Roman" w:cs="Times New Roman"/>
                <w:color w:val="000000"/>
                <w:lang w:val="en-US" w:eastAsia="zh-CN" w:bidi="ar"/>
              </w:rPr>
            </w:pP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владение навыками познавательной рефлексии как осознания совершаемых действий и мыслительных процессов</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их результатов и оснований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границ своего знания и незнания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новых познавательных задач и средств их достижения</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01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0"/>
                <w:szCs w:val="20"/>
                <w:lang w:eastAsia="zh-CN"/>
              </w:rPr>
            </w:pPr>
            <w:r w:rsidRPr="00D50DE5">
              <w:rPr>
                <w:rFonts w:ascii="Times New Roman" w:eastAsia="SimSun" w:hAnsi="Times New Roman" w:cs="Times New Roman"/>
                <w:color w:val="000000"/>
                <w:lang w:eastAsia="zh-CN" w:bidi="ar"/>
              </w:rPr>
              <w:t>формирование основ гражданской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этнонациональной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социальной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культурной самоидентификации личности обучающегося</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осмысление им опыта российской истории как части мировой истории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усвоение базовых национальных ценностей современного российского общества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гуманистических и демократических ценностей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идей мира и взаимопонимания между народами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 xml:space="preserve">людьми разных </w:t>
            </w:r>
          </w:p>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культур</w:t>
            </w:r>
            <w:r w:rsidRPr="00D50DE5">
              <w:rPr>
                <w:rFonts w:ascii="Times New Roman" w:eastAsia="Times-Roman" w:hAnsi="Times New Roman" w:cs="Times New Roman"/>
                <w:color w:val="000000"/>
                <w:lang w:val="en-US"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02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овладение базовыми историческими знаниями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а также представлениями о закономерностях развития человеческого общества с древности до наших дней в социальной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экономической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политической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научной и культурной сферах</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приобретение опыта историко</w:t>
            </w:r>
            <w:r w:rsidRPr="00D50DE5">
              <w:rPr>
                <w:rFonts w:ascii="Times New Roman" w:eastAsia="Times-Roman" w:hAnsi="Times New Roman" w:cs="Times New Roman"/>
                <w:color w:val="000000"/>
                <w:lang w:eastAsia="zh-CN" w:bidi="ar"/>
              </w:rPr>
              <w:t>-</w:t>
            </w:r>
            <w:r w:rsidRPr="00D50DE5">
              <w:rPr>
                <w:rFonts w:ascii="Times New Roman" w:eastAsia="SimSun" w:hAnsi="Times New Roman" w:cs="Times New Roman"/>
                <w:color w:val="000000"/>
                <w:lang w:eastAsia="zh-CN" w:bidi="ar"/>
              </w:rPr>
              <w:t>культурного</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цивилизационного подхода к оценке социальных явлений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современных глобальных процессов</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03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формирование умений применения исторических знаний для осмысления сущности современных общественных явлений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жизни в современном поликультурном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полиэтничном и многоконфессиональном мире</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04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формирование важнейших культурно</w:t>
            </w:r>
            <w:r w:rsidRPr="00D50DE5">
              <w:rPr>
                <w:rFonts w:ascii="Times New Roman" w:eastAsia="Times-Roman" w:hAnsi="Times New Roman" w:cs="Times New Roman"/>
                <w:color w:val="000000"/>
                <w:lang w:eastAsia="zh-CN" w:bidi="ar"/>
              </w:rPr>
              <w:t>-</w:t>
            </w:r>
            <w:r w:rsidRPr="00D50DE5">
              <w:rPr>
                <w:rFonts w:ascii="Times New Roman" w:eastAsia="SimSun" w:hAnsi="Times New Roman" w:cs="Times New Roman"/>
                <w:color w:val="000000"/>
                <w:lang w:eastAsia="zh-CN" w:bidi="ar"/>
              </w:rPr>
              <w:t>исторических ориентиров для гражданской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этнонациональной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социальной</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культурной самоидентификации личности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миропонимания и познания современного общества на основе изучения исторического опыта России и человечества</w:t>
            </w:r>
            <w:r w:rsidRPr="00D50DE5">
              <w:rPr>
                <w:rFonts w:ascii="Times New Roman" w:eastAsia="Times-Roman" w:hAnsi="Times New Roman" w:cs="Times New Roman"/>
                <w:color w:val="000000"/>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05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развитие умений искать</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анализировать</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 xml:space="preserve">сопоставлять и оценивать содержащуюся в различных источниках информацию о событиях и </w:t>
            </w:r>
            <w:r w:rsidRPr="00D50DE5">
              <w:rPr>
                <w:rFonts w:ascii="Times New Roman" w:eastAsia="SimSun" w:hAnsi="Times New Roman" w:cs="Times New Roman"/>
                <w:color w:val="000000"/>
                <w:lang w:eastAsia="zh-CN" w:bidi="ar"/>
              </w:rPr>
              <w:lastRenderedPageBreak/>
              <w:t>явлениях прошлого и настоящего</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способностей определять и аргументировать своё отношение к ней</w:t>
            </w:r>
            <w:r w:rsidRPr="00D50DE5">
              <w:rPr>
                <w:rFonts w:ascii="Times New Roman" w:eastAsia="Times-Roman" w:hAnsi="Times New Roman" w:cs="Times New Roman"/>
                <w:color w:val="000000"/>
                <w:lang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lang w:val="en-US" w:eastAsia="zh-CN" w:bidi="ar"/>
              </w:rPr>
            </w:pPr>
            <w:r w:rsidRPr="00D50DE5">
              <w:rPr>
                <w:rFonts w:ascii="Times New Roman" w:eastAsia="Times-Roman" w:hAnsi="Times New Roman" w:cs="Times New Roman"/>
                <w:color w:val="000000"/>
                <w:lang w:eastAsia="zh-CN" w:bidi="ar"/>
              </w:rPr>
              <w:lastRenderedPageBreak/>
              <w:t xml:space="preserve"> </w:t>
            </w:r>
            <w:r w:rsidRPr="00D50DE5">
              <w:rPr>
                <w:rFonts w:ascii="Times New Roman" w:eastAsia="SimSun" w:hAnsi="Times New Roman" w:cs="Times New Roman"/>
                <w:color w:val="000000"/>
                <w:lang w:val="en-US" w:eastAsia="zh-CN" w:bidi="ar"/>
              </w:rPr>
              <w:t>ПР</w:t>
            </w:r>
            <w:r w:rsidRPr="00D50DE5">
              <w:rPr>
                <w:rFonts w:ascii="Times New Roman" w:eastAsia="Times-Roman" w:hAnsi="Times New Roman" w:cs="Times New Roman"/>
                <w:color w:val="000000"/>
                <w:lang w:val="en-US" w:eastAsia="zh-CN" w:bidi="ar"/>
              </w:rPr>
              <w:t xml:space="preserve"> 06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lang w:eastAsia="zh-CN" w:bidi="ar"/>
              </w:rPr>
            </w:pPr>
            <w:r w:rsidRPr="00D50DE5">
              <w:rPr>
                <w:rFonts w:ascii="Times New Roman" w:eastAsia="SimSun" w:hAnsi="Times New Roman" w:cs="Times New Roman"/>
                <w:color w:val="000000"/>
                <w:lang w:eastAsia="zh-CN" w:bidi="ar"/>
              </w:rPr>
              <w:t>воспитание уважения к историческому наследию народов России</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восприятие традиций исторического диалога</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сложившихся в поликультурном</w:t>
            </w:r>
            <w:r w:rsidRPr="00D50DE5">
              <w:rPr>
                <w:rFonts w:ascii="Times New Roman" w:eastAsia="Times-Roman" w:hAnsi="Times New Roman" w:cs="Times New Roman"/>
                <w:color w:val="000000"/>
                <w:lang w:eastAsia="zh-CN" w:bidi="ar"/>
              </w:rPr>
              <w:t xml:space="preserve">, </w:t>
            </w:r>
            <w:r w:rsidRPr="00D50DE5">
              <w:rPr>
                <w:rFonts w:ascii="Times New Roman" w:eastAsia="SimSun" w:hAnsi="Times New Roman" w:cs="Times New Roman"/>
                <w:color w:val="000000"/>
                <w:lang w:eastAsia="zh-CN" w:bidi="ar"/>
              </w:rPr>
              <w:t>полиэтничном и многоконфессиональном Российском государстве</w:t>
            </w:r>
            <w:r w:rsidRPr="00D50DE5">
              <w:rPr>
                <w:rFonts w:ascii="Times New Roman" w:eastAsia="Times-Roman" w:hAnsi="Times New Roman" w:cs="Times New Roman"/>
                <w:color w:val="000000"/>
                <w:lang w:eastAsia="zh-CN" w:bidi="ar"/>
              </w:rPr>
              <w:t xml:space="preserve">. </w:t>
            </w:r>
          </w:p>
        </w:tc>
      </w:tr>
    </w:tbl>
    <w:p w:rsidR="004D595A" w:rsidRPr="00D50DE5" w:rsidRDefault="004D595A">
      <w:pPr>
        <w:spacing w:after="0" w:line="240" w:lineRule="auto"/>
        <w:rPr>
          <w:rFonts w:ascii="Times New Roman" w:eastAsia="Times New Roman" w:hAnsi="Times New Roman" w:cs="Times New Roman"/>
          <w:sz w:val="24"/>
          <w:szCs w:val="24"/>
          <w:lang w:eastAsia="ru-RU"/>
        </w:rPr>
      </w:pPr>
    </w:p>
    <w:p w:rsidR="004D595A" w:rsidRPr="00D50DE5" w:rsidRDefault="00D172ED">
      <w:pPr>
        <w:suppressAutoHyphen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Особое значение дисциплина имеет при формировании и развитии ОК и ПК </w:t>
      </w:r>
    </w:p>
    <w:bookmarkEnd w:id="2"/>
    <w:tbl>
      <w:tblPr>
        <w:tblStyle w:val="afff3"/>
        <w:tblW w:w="0" w:type="auto"/>
        <w:tblLook w:val="04A0" w:firstRow="1" w:lastRow="0" w:firstColumn="1" w:lastColumn="0" w:noHBand="0" w:noVBand="1"/>
      </w:tblPr>
      <w:tblGrid>
        <w:gridCol w:w="2382"/>
        <w:gridCol w:w="3615"/>
        <w:gridCol w:w="3573"/>
      </w:tblGrid>
      <w:tr w:rsidR="004D595A" w:rsidRPr="00D50DE5">
        <w:tc>
          <w:tcPr>
            <w:tcW w:w="2316" w:type="dxa"/>
            <w:vMerge w:val="restart"/>
          </w:tcPr>
          <w:p w:rsidR="004D595A" w:rsidRPr="00D50DE5" w:rsidRDefault="004D595A">
            <w:pPr>
              <w:spacing w:after="0" w:line="240" w:lineRule="auto"/>
              <w:rPr>
                <w:rFonts w:ascii="Times New Roman" w:eastAsia="Calibri" w:hAnsi="Times New Roman" w:cs="Times New Roman"/>
                <w:b/>
                <w:sz w:val="24"/>
                <w:szCs w:val="24"/>
              </w:rPr>
            </w:pPr>
          </w:p>
          <w:p w:rsidR="004D595A" w:rsidRPr="00D50DE5" w:rsidRDefault="00D172ED">
            <w:pPr>
              <w:spacing w:after="0" w:line="240"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t>Код и наименование</w:t>
            </w:r>
          </w:p>
          <w:p w:rsidR="004D595A" w:rsidRPr="00D50DE5" w:rsidRDefault="00D172ED">
            <w:pPr>
              <w:spacing w:after="0" w:line="240"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t>формируемых</w:t>
            </w:r>
          </w:p>
          <w:p w:rsidR="004D595A" w:rsidRPr="00D50DE5" w:rsidRDefault="00D172ED">
            <w:pPr>
              <w:spacing w:after="0" w:line="240"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t>компетенций</w:t>
            </w:r>
          </w:p>
        </w:tc>
        <w:tc>
          <w:tcPr>
            <w:tcW w:w="7596" w:type="dxa"/>
            <w:gridSpan w:val="2"/>
          </w:tcPr>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Планируемые результаты освоения дисциплины</w:t>
            </w:r>
          </w:p>
          <w:p w:rsidR="004D595A" w:rsidRPr="00D50DE5" w:rsidRDefault="004D595A">
            <w:pPr>
              <w:spacing w:after="0" w:line="240" w:lineRule="auto"/>
              <w:jc w:val="center"/>
              <w:rPr>
                <w:rFonts w:ascii="Times New Roman" w:eastAsia="Calibri" w:hAnsi="Times New Roman" w:cs="Times New Roman"/>
                <w:b/>
                <w:sz w:val="24"/>
                <w:szCs w:val="24"/>
              </w:rPr>
            </w:pPr>
          </w:p>
        </w:tc>
      </w:tr>
      <w:tr w:rsidR="004D595A" w:rsidRPr="00D50DE5">
        <w:tc>
          <w:tcPr>
            <w:tcW w:w="2316" w:type="dxa"/>
            <w:vMerge/>
          </w:tcPr>
          <w:p w:rsidR="004D595A" w:rsidRPr="00D50DE5" w:rsidRDefault="004D595A">
            <w:pPr>
              <w:spacing w:after="0" w:line="240" w:lineRule="auto"/>
              <w:rPr>
                <w:rFonts w:ascii="Times New Roman" w:eastAsia="Calibri" w:hAnsi="Times New Roman" w:cs="Times New Roman"/>
                <w:b/>
                <w:sz w:val="24"/>
                <w:szCs w:val="24"/>
              </w:rPr>
            </w:pPr>
          </w:p>
        </w:tc>
        <w:tc>
          <w:tcPr>
            <w:tcW w:w="3811" w:type="dxa"/>
          </w:tcPr>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Общие</w:t>
            </w:r>
          </w:p>
        </w:tc>
        <w:tc>
          <w:tcPr>
            <w:tcW w:w="3785" w:type="dxa"/>
          </w:tcPr>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Дисциплинарные</w:t>
            </w:r>
          </w:p>
        </w:tc>
      </w:tr>
      <w:tr w:rsidR="004D595A" w:rsidRPr="00D50DE5">
        <w:tc>
          <w:tcPr>
            <w:tcW w:w="2316"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ОК 01</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Выбирать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способы</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решения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задач</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профессиональной</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деятельности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применительно</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различным контекстам</w:t>
            </w:r>
          </w:p>
        </w:tc>
        <w:tc>
          <w:tcPr>
            <w:tcW w:w="3811"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проявлять готовность к саморазвитию, самостоятельности и самоопределению;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владеть навыками учебно-исследовательской, проектной и социальной деятельности;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освоенные обучающимися межпредметные понятия и универсальные учебные действия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(регулятивные: самоорганизация: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расширять рамки учебного предмета на основе личных предпочтений; самоконтроль: использовать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приемы рефлексии для оценки ситуации, выбора верного решения, познавательные: базовые логические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действия: осуществлять целенаправленный поиск переноса средств и способов действия в профессиональную среду; базовые исследовательские действия: способность и готовность к самостоятельному поиску</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методов решения практических задач, применению различных методов познания; выявлять </w:t>
            </w:r>
            <w:r w:rsidRPr="00D50DE5">
              <w:rPr>
                <w:rFonts w:ascii="Times New Roman" w:eastAsia="Calibri" w:hAnsi="Times New Roman" w:cs="Times New Roman"/>
                <w:sz w:val="24"/>
                <w:szCs w:val="24"/>
              </w:rPr>
              <w:lastRenderedPageBreak/>
              <w:t>причинно-следственные связи и актуализировать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задачу, выдвигать гипотезу ее решения, находить аргументы для доказательства своих утверждений, задавать параметры и критерии решения,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коммуникативные: осуществлять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позитивное стратегическое поведение в различных ситуациях, проявлять творчество и воображение, быть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инициативным);</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уметь критически анализировать для решения познавательной задачи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аутентичные исторические источники разных типов (письменные, вещественные, аудиовизуальные) по истории России и зарубежных стран</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ХХ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сформированность представлений о предмете, научных и социальных функциях исторического знания, методах изучения исторических источников</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умение анализировать, характеризовать и сравнивать исторические события, явления, процессы с древнейших времен до настоящего времени;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значимость конкретных источников при изучении событий и процессов истории России и истории зарубежных </w:t>
            </w:r>
            <w:r w:rsidRPr="00D50DE5">
              <w:rPr>
                <w:rFonts w:ascii="Times New Roman" w:eastAsia="Calibri" w:hAnsi="Times New Roman" w:cs="Times New Roman"/>
                <w:sz w:val="24"/>
                <w:szCs w:val="24"/>
              </w:rPr>
              <w:lastRenderedPageBreak/>
              <w:t>стран; приобретение опыта</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осуществления учебно-исследовательской деятельности;</w:t>
            </w:r>
          </w:p>
          <w:p w:rsidR="004D595A" w:rsidRPr="00D50DE5" w:rsidRDefault="004D595A">
            <w:pPr>
              <w:spacing w:after="0" w:line="240" w:lineRule="auto"/>
              <w:rPr>
                <w:rFonts w:ascii="Times New Roman" w:eastAsia="Calibri" w:hAnsi="Times New Roman" w:cs="Times New Roman"/>
                <w:sz w:val="24"/>
                <w:szCs w:val="24"/>
              </w:rPr>
            </w:pPr>
          </w:p>
        </w:tc>
      </w:tr>
      <w:tr w:rsidR="004D595A" w:rsidRPr="00D50DE5">
        <w:tc>
          <w:tcPr>
            <w:tcW w:w="2316"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ОК 02</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Использовать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современные средства</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поиска, анализа и интерпретации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информации,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 информационные технологии для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выполнения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задач</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профессиональной</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деятельности</w:t>
            </w:r>
          </w:p>
        </w:tc>
        <w:tc>
          <w:tcPr>
            <w:tcW w:w="3811"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проявлять готовность к саморазвитию, самостоятельности и самоопределению;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владеть навыками учебно-исследовательской, проектной и социальной деятельности;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освоенные обучающимися межпредметные понятия и универсальные учебные действия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(регулятивные: работа с информацией: владеть навыками получения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информации из источников разных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типов, самостоятельно осуществлять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поиск, анализ, систематизацию 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интерпретацию информации различных видов и форм представления; оценивать достоверность, легитимность информации, ее соответствие правовым и морально-этическим нормам; познавательные, коммуникативные);</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уметь осуществлять поиск исторической информации по истории России и зарубежных стран ХХ – начала XXI в. в справочной литературе, сети Интернет, средствах массовой; оценивать полноту и достоверность информации с точки зрения ее соответствия исторической действительности;</w:t>
            </w:r>
          </w:p>
          <w:p w:rsidR="004D595A" w:rsidRPr="00D50DE5" w:rsidRDefault="004D595A">
            <w:pPr>
              <w:spacing w:after="0" w:line="240" w:lineRule="auto"/>
              <w:rPr>
                <w:rFonts w:ascii="Times New Roman" w:eastAsia="Calibri" w:hAnsi="Times New Roman" w:cs="Times New Roman"/>
                <w:sz w:val="24"/>
                <w:szCs w:val="24"/>
              </w:rPr>
            </w:pPr>
          </w:p>
        </w:tc>
      </w:tr>
      <w:tr w:rsidR="004D595A" w:rsidRPr="00D50DE5">
        <w:tc>
          <w:tcPr>
            <w:tcW w:w="2316"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ОК 04</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Эффективно</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взаимодействовать 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работать в коллективе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 команде</w:t>
            </w:r>
          </w:p>
        </w:tc>
        <w:tc>
          <w:tcPr>
            <w:tcW w:w="3811"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мотивацию к обучению и личностному развитию;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владеть навыками учебно-исследовательской, проектной и социальной деятельности;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 формировать освоенные обучающимися межпредметные понятия и универсальные </w:t>
            </w:r>
            <w:r w:rsidRPr="00D50DE5">
              <w:rPr>
                <w:rFonts w:ascii="Times New Roman" w:eastAsia="Calibri" w:hAnsi="Times New Roman" w:cs="Times New Roman"/>
                <w:sz w:val="24"/>
                <w:szCs w:val="24"/>
              </w:rPr>
              <w:lastRenderedPageBreak/>
              <w:t>учебные действия (регулятивные: самоорганизация: делать осознанный выбор, аргументировать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его, брать ответственность за решение; познавательные, коммуникативные: принимать цели совместной деятельности, организовывать и координировать действия по достижению: составлять план действий, распределять роли с учетом мнений участников, обсуждать результаты</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совместной работы);</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историческому наследию народов России;</w:t>
            </w:r>
          </w:p>
        </w:tc>
      </w:tr>
      <w:tr w:rsidR="004D595A" w:rsidRPr="00D50DE5">
        <w:tc>
          <w:tcPr>
            <w:tcW w:w="2316"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ОК 05 Осуществлять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устную и письменную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коммуникацию на государственном</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языке Российской Федерации с учетом</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особенностей</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социального 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культурного контекста</w:t>
            </w:r>
          </w:p>
        </w:tc>
        <w:tc>
          <w:tcPr>
            <w:tcW w:w="3811"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освоенные обучающимися межпредметные понятия и универсальные учебные действия (регулятивные, познавательные, коммуникативные: общение: владеть различными способами общения и взаимодействия; аргументированно вести диалог, уметь смягчать конфликтные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координировать и выполнять работу в условиях реального, виртуального и комбинированного взаимодействия);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проявлять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сотрудничества с педагогическими работниками и сверстниками, участию в построении индивидуальной образовательной траектории;</w:t>
            </w:r>
          </w:p>
          <w:p w:rsidR="004D595A" w:rsidRPr="00D50DE5" w:rsidRDefault="004D595A">
            <w:pPr>
              <w:spacing w:after="0" w:line="240" w:lineRule="auto"/>
              <w:rPr>
                <w:rFonts w:ascii="Times New Roman" w:eastAsia="Calibri" w:hAnsi="Times New Roman" w:cs="Times New Roman"/>
                <w:sz w:val="24"/>
                <w:szCs w:val="24"/>
              </w:rPr>
            </w:pP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умение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аргументированно критиковать фальсификации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отечественной истории; рассказывать о подвигах народа при защите Отечества, разоблачать фальсификации отечественной истории.</w:t>
            </w:r>
          </w:p>
        </w:tc>
      </w:tr>
      <w:tr w:rsidR="004D595A" w:rsidRPr="00D50DE5">
        <w:tc>
          <w:tcPr>
            <w:tcW w:w="2316"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ОК 06 Проявлять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гражданско-</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патриотическую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позицию,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демонстрировать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осознанное поведение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на основе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традиционных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общечеловеческих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ценностей, в том числе с учетом гармонизации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межнациональных 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межрелигиозных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отношений, применять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стандарты</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антикоррупционного</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поведения</w:t>
            </w:r>
          </w:p>
          <w:p w:rsidR="004D595A" w:rsidRPr="00D50DE5" w:rsidRDefault="004D595A">
            <w:pPr>
              <w:spacing w:after="0" w:line="240" w:lineRule="auto"/>
              <w:rPr>
                <w:rFonts w:ascii="Times New Roman" w:eastAsia="Calibri" w:hAnsi="Times New Roman" w:cs="Times New Roman"/>
                <w:sz w:val="24"/>
                <w:szCs w:val="24"/>
              </w:rPr>
            </w:pPr>
          </w:p>
        </w:tc>
        <w:tc>
          <w:tcPr>
            <w:tcW w:w="3811"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xml:space="preserve">- формировать осознание обучающимися российской </w:t>
            </w:r>
            <w:r w:rsidRPr="00D50DE5">
              <w:rPr>
                <w:rFonts w:ascii="Times New Roman" w:eastAsia="Calibri" w:hAnsi="Times New Roman" w:cs="Times New Roman"/>
                <w:sz w:val="24"/>
                <w:szCs w:val="24"/>
              </w:rPr>
              <w:lastRenderedPageBreak/>
              <w:t>гражданской идентичности;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мотивацию к обучению и личностному развитию;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формировать освоенные обучающимися межпредметные понятия и универсальные учебные действия (регулятивные: принятие себя и других людей: принимать себя, понимая свои недостатки и достоинства; принимать мотивы и аргументы других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людей при анализе результатов деятельности; признавать свое право и право других людей на ошибки; развивать способность понимать мир с позиции другого человека; познавательные: самостоятельно</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формулировать и актуализировать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проблему, рассматривать ее всесторонне; устанавливать существенный признак или основания для сравнения, классификации и обобщения; коммуникативные);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 проявлять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w:t>
            </w:r>
            <w:r w:rsidRPr="00D50DE5">
              <w:rPr>
                <w:rFonts w:ascii="Times New Roman" w:eastAsia="Calibri" w:hAnsi="Times New Roman" w:cs="Times New Roman"/>
                <w:sz w:val="24"/>
                <w:szCs w:val="24"/>
              </w:rPr>
              <w:lastRenderedPageBreak/>
              <w:t>сотрудничества с педагогическими работниками и сверстниками, участию в построении индивидуальной образовательной траектории;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владеть навыками учебно- исследовательской, проектной и социальной деятельности.</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xml:space="preserve">- понимать значимость России в мировых политических и </w:t>
            </w:r>
            <w:r w:rsidRPr="00D50DE5">
              <w:rPr>
                <w:rFonts w:ascii="Times New Roman" w:eastAsia="Calibri" w:hAnsi="Times New Roman" w:cs="Times New Roman"/>
                <w:sz w:val="24"/>
                <w:szCs w:val="24"/>
              </w:rPr>
              <w:lastRenderedPageBreak/>
              <w:t>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индустриализации 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коллективизации в СССР, решающую роль Советского Союза в победе над нацизмом, значение советских научно-технологических успехов, освоения космоса; понимание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причин и следствий распада СССР, возрождения Российской Федерации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понимать значимость роли России в мировых политических и социально-экономических процессах с древнейших времен до настоящего времени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формулировать и обосновывать </w:t>
            </w:r>
            <w:r w:rsidRPr="00D50DE5">
              <w:rPr>
                <w:rFonts w:ascii="Times New Roman" w:eastAsia="Calibri" w:hAnsi="Times New Roman" w:cs="Times New Roman"/>
                <w:sz w:val="24"/>
                <w:szCs w:val="24"/>
              </w:rPr>
              <w:lastRenderedPageBreak/>
              <w:t>собственную точку зрения (версию, оценку) с опорой на фактический материал, в том числе используя источники разных типов;</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умение выявлять существенные черты исторических событий, явлений, процессов; систематизировать</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историческую информацию в соответствии с заданными критериями; сравнивать изученные исторические события, явления, процессы;</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умение устанавливать причинно-следственные, пространственные,</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временные связи исторических</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уметь анализировать текстовые, визуальные источники исторической информации, в том числе исторические карты/схемы, по истории России зарубежных стран ХХ –начала XXI в.; сопоставлять информацию, представленную в различных источниках; формализовать историческую</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информацию в виде таблиц, схем, графиков, диаграмм;</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уметь защищать историческую правду, не допускать умаления подвига народа при защите Отечества,</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готовность давать отпор фальсификациям российской истории.</w:t>
            </w:r>
          </w:p>
        </w:tc>
      </w:tr>
      <w:tr w:rsidR="004D595A" w:rsidRPr="00D50DE5">
        <w:tc>
          <w:tcPr>
            <w:tcW w:w="2316" w:type="dxa"/>
          </w:tcPr>
          <w:p w:rsidR="004D595A" w:rsidRPr="00D50DE5" w:rsidRDefault="00D172ED">
            <w:pPr>
              <w:spacing w:after="0" w:line="240" w:lineRule="auto"/>
              <w:rPr>
                <w:rFonts w:ascii="Times New Roman" w:eastAsiaTheme="minorEastAsia" w:hAnsi="Times New Roman" w:cs="Times New Roman"/>
                <w:spacing w:val="-2"/>
                <w:sz w:val="24"/>
                <w:szCs w:val="24"/>
                <w:lang w:eastAsia="zh-CN"/>
              </w:rPr>
            </w:pPr>
            <w:r w:rsidRPr="00D50DE5">
              <w:rPr>
                <w:rFonts w:ascii="Times New Roman" w:eastAsiaTheme="minorEastAsia" w:hAnsi="Times New Roman" w:cs="Times New Roman"/>
                <w:sz w:val="24"/>
                <w:szCs w:val="24"/>
                <w:lang w:eastAsia="zh-CN"/>
              </w:rPr>
              <w:lastRenderedPageBreak/>
              <w:t>ПК.</w:t>
            </w:r>
            <w:r w:rsidRPr="00D50DE5">
              <w:rPr>
                <w:rFonts w:ascii="Times New Roman" w:eastAsiaTheme="minorEastAsia" w:hAnsi="Times New Roman" w:cs="Times New Roman"/>
                <w:spacing w:val="-15"/>
                <w:sz w:val="24"/>
                <w:szCs w:val="24"/>
                <w:lang w:eastAsia="zh-CN"/>
              </w:rPr>
              <w:t xml:space="preserve"> </w:t>
            </w:r>
            <w:r w:rsidRPr="00D50DE5">
              <w:rPr>
                <w:rFonts w:ascii="Times New Roman" w:eastAsiaTheme="minorEastAsia" w:hAnsi="Times New Roman" w:cs="Times New Roman"/>
                <w:sz w:val="24"/>
                <w:szCs w:val="24"/>
                <w:lang w:eastAsia="zh-CN"/>
              </w:rPr>
              <w:t>1.2.</w:t>
            </w:r>
            <w:r w:rsidRPr="00D50DE5">
              <w:rPr>
                <w:rFonts w:ascii="Times New Roman" w:eastAsiaTheme="minorEastAsia" w:hAnsi="Times New Roman" w:cs="Times New Roman"/>
                <w:spacing w:val="-15"/>
                <w:sz w:val="24"/>
                <w:szCs w:val="24"/>
                <w:lang w:eastAsia="zh-CN"/>
              </w:rPr>
              <w:t xml:space="preserve"> </w:t>
            </w:r>
            <w:r w:rsidRPr="00D50DE5">
              <w:rPr>
                <w:rFonts w:ascii="Times New Roman" w:eastAsiaTheme="minorEastAsia" w:hAnsi="Times New Roman" w:cs="Times New Roman"/>
                <w:sz w:val="24"/>
                <w:szCs w:val="24"/>
                <w:lang w:eastAsia="zh-CN"/>
              </w:rPr>
              <w:t xml:space="preserve">Применять нормы права для решения задач в </w:t>
            </w:r>
            <w:r w:rsidRPr="00D50DE5">
              <w:rPr>
                <w:rFonts w:ascii="Times New Roman" w:eastAsiaTheme="minorEastAsia" w:hAnsi="Times New Roman" w:cs="Times New Roman"/>
                <w:spacing w:val="-2"/>
                <w:sz w:val="24"/>
                <w:szCs w:val="24"/>
                <w:lang w:eastAsia="zh-CN"/>
              </w:rPr>
              <w:t xml:space="preserve">профессиональной </w:t>
            </w:r>
            <w:r w:rsidRPr="00D50DE5">
              <w:rPr>
                <w:rFonts w:ascii="Times New Roman" w:eastAsiaTheme="minorEastAsia" w:hAnsi="Times New Roman" w:cs="Times New Roman"/>
                <w:spacing w:val="-2"/>
                <w:sz w:val="24"/>
                <w:szCs w:val="24"/>
                <w:lang w:eastAsia="zh-CN"/>
              </w:rPr>
              <w:lastRenderedPageBreak/>
              <w:t>деятельности.</w:t>
            </w:r>
          </w:p>
          <w:p w:rsidR="004D595A" w:rsidRPr="00D50DE5" w:rsidRDefault="004D595A">
            <w:pPr>
              <w:spacing w:after="0" w:line="240" w:lineRule="auto"/>
              <w:rPr>
                <w:rFonts w:ascii="Times New Roman" w:eastAsia="Calibri" w:hAnsi="Times New Roman" w:cs="Times New Roman"/>
                <w:sz w:val="24"/>
                <w:szCs w:val="24"/>
              </w:rPr>
            </w:pPr>
          </w:p>
        </w:tc>
        <w:tc>
          <w:tcPr>
            <w:tcW w:w="3811" w:type="dxa"/>
          </w:tcPr>
          <w:p w:rsidR="004D595A" w:rsidRPr="00D50DE5" w:rsidRDefault="00D172ED">
            <w:pPr>
              <w:numPr>
                <w:ilvl w:val="0"/>
                <w:numId w:val="14"/>
              </w:numPr>
              <w:spacing w:after="0" w:line="240" w:lineRule="auto"/>
              <w:rPr>
                <w:rFonts w:ascii="Times New Roman" w:eastAsiaTheme="minorEastAsia" w:hAnsi="Times New Roman" w:cs="Times New Roman"/>
                <w:spacing w:val="-2"/>
                <w:sz w:val="24"/>
                <w:szCs w:val="24"/>
                <w:lang w:eastAsia="zh-CN"/>
              </w:rPr>
            </w:pPr>
            <w:r w:rsidRPr="00D50DE5">
              <w:rPr>
                <w:rFonts w:ascii="Times New Roman" w:eastAsiaTheme="minorEastAsia" w:hAnsi="Times New Roman" w:cs="Times New Roman"/>
                <w:sz w:val="24"/>
                <w:szCs w:val="24"/>
                <w:lang w:eastAsia="zh-CN"/>
              </w:rPr>
              <w:lastRenderedPageBreak/>
              <w:t>оперировать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юридическими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понятиями</w:t>
            </w:r>
            <w:r w:rsidRPr="00D50DE5">
              <w:rPr>
                <w:rFonts w:ascii="Times New Roman" w:eastAsiaTheme="minorEastAsia" w:hAnsi="Times New Roman" w:cs="Times New Roman"/>
                <w:spacing w:val="-12"/>
                <w:sz w:val="24"/>
                <w:szCs w:val="24"/>
                <w:lang w:eastAsia="zh-CN"/>
              </w:rPr>
              <w:t xml:space="preserve"> </w:t>
            </w:r>
            <w:r w:rsidRPr="00D50DE5">
              <w:rPr>
                <w:rFonts w:ascii="Times New Roman" w:eastAsiaTheme="minorEastAsia" w:hAnsi="Times New Roman" w:cs="Times New Roman"/>
                <w:sz w:val="24"/>
                <w:szCs w:val="24"/>
                <w:lang w:eastAsia="zh-CN"/>
              </w:rPr>
              <w:t xml:space="preserve">и </w:t>
            </w:r>
            <w:r w:rsidRPr="00D50DE5">
              <w:rPr>
                <w:rFonts w:ascii="Times New Roman" w:eastAsiaTheme="minorEastAsia" w:hAnsi="Times New Roman" w:cs="Times New Roman"/>
                <w:spacing w:val="-2"/>
                <w:sz w:val="24"/>
                <w:szCs w:val="24"/>
                <w:lang w:eastAsia="zh-CN"/>
              </w:rPr>
              <w:t>категориями;</w:t>
            </w:r>
          </w:p>
          <w:p w:rsidR="004D595A" w:rsidRPr="00D50DE5" w:rsidRDefault="00D172ED">
            <w:pPr>
              <w:numPr>
                <w:ilvl w:val="0"/>
                <w:numId w:val="14"/>
              </w:numPr>
              <w:spacing w:after="0" w:line="240" w:lineRule="auto"/>
              <w:rPr>
                <w:rFonts w:ascii="Times New Roman" w:eastAsiaTheme="minorEastAsia" w:hAnsi="Times New Roman" w:cs="Times New Roman"/>
                <w:spacing w:val="-2"/>
                <w:sz w:val="24"/>
                <w:szCs w:val="24"/>
              </w:rPr>
            </w:pPr>
            <w:r w:rsidRPr="00D50DE5">
              <w:rPr>
                <w:rFonts w:ascii="Times New Roman" w:eastAsiaTheme="minorEastAsia" w:hAnsi="Times New Roman" w:cs="Times New Roman"/>
                <w:sz w:val="24"/>
                <w:szCs w:val="24"/>
                <w:lang w:eastAsia="zh-CN"/>
              </w:rPr>
              <w:t>анализировать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решать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 xml:space="preserve">юридические проблемы в </w:t>
            </w:r>
            <w:r w:rsidRPr="00D50DE5">
              <w:rPr>
                <w:rFonts w:ascii="Times New Roman" w:eastAsiaTheme="minorEastAsia" w:hAnsi="Times New Roman" w:cs="Times New Roman"/>
                <w:sz w:val="24"/>
                <w:szCs w:val="24"/>
                <w:lang w:eastAsia="zh-CN"/>
              </w:rPr>
              <w:lastRenderedPageBreak/>
              <w:t xml:space="preserve">сфере административно- правовых, гражданско-правовых и трудовых </w:t>
            </w:r>
            <w:r w:rsidRPr="00D50DE5">
              <w:rPr>
                <w:rFonts w:ascii="Times New Roman" w:eastAsiaTheme="minorEastAsia" w:hAnsi="Times New Roman" w:cs="Times New Roman"/>
                <w:spacing w:val="-2"/>
                <w:sz w:val="24"/>
                <w:szCs w:val="24"/>
                <w:lang w:eastAsia="zh-CN"/>
              </w:rPr>
              <w:t>отношений;</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lastRenderedPageBreak/>
              <w:t xml:space="preserve">находить и анализировать информацию, необходимую для решения профессиональных проблем, повышения </w:t>
            </w:r>
            <w:r w:rsidRPr="00D50DE5">
              <w:rPr>
                <w:rFonts w:ascii="Times New Roman" w:eastAsia="Calibri" w:hAnsi="Times New Roman" w:cs="Times New Roman"/>
                <w:sz w:val="24"/>
                <w:szCs w:val="24"/>
              </w:rPr>
              <w:lastRenderedPageBreak/>
              <w:t>эффективности деятельности, профессионального самообразования и саморазвития.</w:t>
            </w:r>
          </w:p>
        </w:tc>
      </w:tr>
      <w:tr w:rsidR="004D595A" w:rsidRPr="00D50DE5">
        <w:tc>
          <w:tcPr>
            <w:tcW w:w="2316" w:type="dxa"/>
          </w:tcPr>
          <w:p w:rsidR="004D595A" w:rsidRPr="00D50DE5" w:rsidRDefault="00D172ED">
            <w:pPr>
              <w:pStyle w:val="TableParagraph"/>
              <w:ind w:left="0" w:right="181"/>
              <w:rPr>
                <w:spacing w:val="-2"/>
                <w:sz w:val="24"/>
                <w:szCs w:val="24"/>
                <w:lang w:val="ru-RU"/>
              </w:rPr>
            </w:pPr>
            <w:r w:rsidRPr="00D50DE5">
              <w:rPr>
                <w:sz w:val="24"/>
                <w:szCs w:val="24"/>
                <w:lang w:val="ru-RU"/>
              </w:rPr>
              <w:lastRenderedPageBreak/>
              <w:t xml:space="preserve">ПК 1.3. </w:t>
            </w:r>
            <w:r w:rsidRPr="00D50DE5">
              <w:rPr>
                <w:spacing w:val="-2"/>
                <w:sz w:val="24"/>
                <w:szCs w:val="24"/>
                <w:lang w:val="ru-RU"/>
              </w:rPr>
              <w:t xml:space="preserve">Владеть </w:t>
            </w:r>
            <w:r w:rsidRPr="00D50DE5">
              <w:rPr>
                <w:sz w:val="24"/>
                <w:szCs w:val="24"/>
                <w:lang w:val="ru-RU"/>
              </w:rPr>
              <w:t>навыками</w:t>
            </w:r>
            <w:r w:rsidRPr="00D50DE5">
              <w:rPr>
                <w:spacing w:val="-15"/>
                <w:sz w:val="24"/>
                <w:szCs w:val="24"/>
                <w:lang w:val="ru-RU"/>
              </w:rPr>
              <w:t xml:space="preserve"> </w:t>
            </w:r>
            <w:r w:rsidRPr="00D50DE5">
              <w:rPr>
                <w:sz w:val="24"/>
                <w:szCs w:val="24"/>
                <w:lang w:val="ru-RU"/>
              </w:rPr>
              <w:t xml:space="preserve">подготовки </w:t>
            </w:r>
            <w:r w:rsidRPr="00D50DE5">
              <w:rPr>
                <w:spacing w:val="-2"/>
                <w:sz w:val="24"/>
                <w:szCs w:val="24"/>
                <w:lang w:val="ru-RU"/>
              </w:rPr>
              <w:t xml:space="preserve">юридических </w:t>
            </w:r>
            <w:r w:rsidRPr="00D50DE5">
              <w:rPr>
                <w:sz w:val="24"/>
                <w:szCs w:val="24"/>
                <w:lang w:val="ru-RU"/>
              </w:rPr>
              <w:t>документов,</w:t>
            </w:r>
            <w:r w:rsidRPr="00D50DE5">
              <w:rPr>
                <w:spacing w:val="-14"/>
                <w:sz w:val="24"/>
                <w:szCs w:val="24"/>
                <w:lang w:val="ru-RU"/>
              </w:rPr>
              <w:t xml:space="preserve"> </w:t>
            </w:r>
            <w:r w:rsidRPr="00D50DE5">
              <w:rPr>
                <w:sz w:val="24"/>
                <w:szCs w:val="24"/>
                <w:lang w:val="ru-RU"/>
              </w:rPr>
              <w:t>в</w:t>
            </w:r>
            <w:r w:rsidRPr="00D50DE5">
              <w:rPr>
                <w:spacing w:val="-14"/>
                <w:sz w:val="24"/>
                <w:szCs w:val="24"/>
                <w:lang w:val="ru-RU"/>
              </w:rPr>
              <w:t xml:space="preserve"> </w:t>
            </w:r>
            <w:r w:rsidRPr="00D50DE5">
              <w:rPr>
                <w:sz w:val="24"/>
                <w:szCs w:val="24"/>
                <w:lang w:val="ru-RU"/>
              </w:rPr>
              <w:t>том</w:t>
            </w:r>
            <w:r w:rsidRPr="00D50DE5">
              <w:rPr>
                <w:spacing w:val="-13"/>
                <w:sz w:val="24"/>
                <w:szCs w:val="24"/>
                <w:lang w:val="ru-RU"/>
              </w:rPr>
              <w:t xml:space="preserve"> </w:t>
            </w:r>
            <w:r w:rsidRPr="00D50DE5">
              <w:rPr>
                <w:sz w:val="24"/>
                <w:szCs w:val="24"/>
                <w:lang w:val="ru-RU"/>
              </w:rPr>
              <w:t xml:space="preserve">числе с использованием </w:t>
            </w:r>
            <w:r w:rsidRPr="00D50DE5">
              <w:rPr>
                <w:spacing w:val="-2"/>
                <w:sz w:val="24"/>
                <w:szCs w:val="24"/>
                <w:lang w:val="ru-RU"/>
              </w:rPr>
              <w:t>информационных технологий.</w:t>
            </w:r>
          </w:p>
          <w:p w:rsidR="004D595A" w:rsidRPr="00D50DE5" w:rsidRDefault="004D595A">
            <w:pPr>
              <w:spacing w:after="0" w:line="240" w:lineRule="auto"/>
              <w:rPr>
                <w:rFonts w:ascii="Times New Roman" w:eastAsia="Calibri" w:hAnsi="Times New Roman" w:cs="Times New Roman"/>
                <w:sz w:val="24"/>
                <w:szCs w:val="24"/>
              </w:rPr>
            </w:pPr>
          </w:p>
        </w:tc>
        <w:tc>
          <w:tcPr>
            <w:tcW w:w="3811" w:type="dxa"/>
          </w:tcPr>
          <w:p w:rsidR="004D595A" w:rsidRPr="00D50DE5" w:rsidRDefault="00D172ED">
            <w:pPr>
              <w:numPr>
                <w:ilvl w:val="0"/>
                <w:numId w:val="14"/>
              </w:num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применять современные информационные</w:t>
            </w:r>
            <w:r w:rsidRPr="00D50DE5">
              <w:rPr>
                <w:rFonts w:ascii="Times New Roman" w:eastAsiaTheme="minorEastAsia" w:hAnsi="Times New Roman" w:cs="Times New Roman"/>
                <w:spacing w:val="-12"/>
                <w:sz w:val="24"/>
                <w:szCs w:val="24"/>
                <w:lang w:eastAsia="zh-CN"/>
              </w:rPr>
              <w:t xml:space="preserve"> </w:t>
            </w:r>
            <w:r w:rsidRPr="00D50DE5">
              <w:rPr>
                <w:rFonts w:ascii="Times New Roman" w:eastAsiaTheme="minorEastAsia" w:hAnsi="Times New Roman" w:cs="Times New Roman"/>
                <w:sz w:val="24"/>
                <w:szCs w:val="24"/>
                <w:lang w:eastAsia="zh-CN"/>
              </w:rPr>
              <w:t>технологии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для</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поиска и обработки правовой информации и оформления юридических документов;</w:t>
            </w:r>
          </w:p>
          <w:p w:rsidR="004D595A" w:rsidRPr="00D50DE5" w:rsidRDefault="00D172ED">
            <w:pPr>
              <w:numPr>
                <w:ilvl w:val="0"/>
                <w:numId w:val="14"/>
              </w:numPr>
              <w:spacing w:after="0" w:line="240" w:lineRule="auto"/>
              <w:rPr>
                <w:rFonts w:ascii="Times New Roman" w:eastAsiaTheme="minorEastAsia" w:hAnsi="Times New Roman" w:cs="Times New Roman"/>
                <w:sz w:val="24"/>
                <w:szCs w:val="24"/>
              </w:rPr>
            </w:pPr>
            <w:r w:rsidRPr="00D50DE5">
              <w:rPr>
                <w:rFonts w:ascii="Times New Roman" w:eastAsiaTheme="minorEastAsia" w:hAnsi="Times New Roman" w:cs="Times New Roman"/>
                <w:sz w:val="24"/>
                <w:szCs w:val="24"/>
                <w:lang w:eastAsia="zh-CN"/>
              </w:rPr>
              <w:t>составлять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различные</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виды</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 xml:space="preserve">юридических </w:t>
            </w:r>
            <w:r w:rsidRPr="00D50DE5">
              <w:rPr>
                <w:rFonts w:ascii="Times New Roman" w:eastAsiaTheme="minorEastAsia" w:hAnsi="Times New Roman" w:cs="Times New Roman"/>
                <w:spacing w:val="-2"/>
                <w:sz w:val="24"/>
                <w:szCs w:val="24"/>
                <w:lang w:eastAsia="zh-CN"/>
              </w:rPr>
              <w:t>документов.</w:t>
            </w:r>
          </w:p>
        </w:tc>
        <w:tc>
          <w:tcPr>
            <w:tcW w:w="3785"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находить и анализировать информацию, необходимую для решения профессиональных проблем, повышения эффективности деятельности, профессионального самообразования и саморазвития.</w:t>
            </w:r>
          </w:p>
        </w:tc>
      </w:tr>
    </w:tbl>
    <w:p w:rsidR="004D595A" w:rsidRPr="00D50DE5" w:rsidRDefault="004D595A">
      <w:pPr>
        <w:spacing w:after="200" w:line="276" w:lineRule="auto"/>
        <w:rPr>
          <w:rFonts w:ascii="Times New Roman" w:eastAsia="Calibri" w:hAnsi="Times New Roman" w:cs="Times New Roman"/>
          <w:b/>
          <w:sz w:val="24"/>
          <w:szCs w:val="24"/>
        </w:rPr>
      </w:pPr>
    </w:p>
    <w:p w:rsidR="004D595A" w:rsidRPr="00D50DE5" w:rsidRDefault="004D595A">
      <w:pPr>
        <w:suppressAutoHyphens/>
        <w:spacing w:after="0" w:line="240" w:lineRule="auto"/>
        <w:jc w:val="both"/>
        <w:rPr>
          <w:rFonts w:ascii="Times New Roman" w:eastAsia="Times New Roman" w:hAnsi="Times New Roman" w:cs="Times New Roman"/>
          <w:sz w:val="24"/>
          <w:szCs w:val="24"/>
        </w:rPr>
      </w:pPr>
    </w:p>
    <w:p w:rsidR="004D595A" w:rsidRPr="00D50DE5" w:rsidRDefault="00D172ED">
      <w:pPr>
        <w:suppressAutoHyphens/>
        <w:spacing w:after="24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 СТРУКТУРА И СОДЕРЖАНИЕ ОБЩЕОБРАЗОВАТЕЛЬНОЙ ДИСЦИПЛИНЫ</w:t>
      </w:r>
    </w:p>
    <w:p w:rsidR="004D595A" w:rsidRPr="00D50DE5" w:rsidRDefault="00D172ED">
      <w:pPr>
        <w:suppressAutoHyphens/>
        <w:spacing w:after="240" w:line="240" w:lineRule="auto"/>
        <w:ind w:firstLine="426"/>
        <w:rPr>
          <w:rFonts w:ascii="Times New Roman" w:eastAsia="Times New Roman" w:hAnsi="Times New Roman" w:cs="Times New Roman"/>
          <w:b/>
          <w:color w:val="FF0000"/>
          <w:sz w:val="24"/>
          <w:szCs w:val="24"/>
          <w:lang w:eastAsia="ru-RU"/>
        </w:rPr>
      </w:pPr>
      <w:r w:rsidRPr="00D50DE5">
        <w:rPr>
          <w:rFonts w:ascii="Times New Roman" w:eastAsia="Times New Roman" w:hAnsi="Times New Roman" w:cs="Times New Roman"/>
          <w:b/>
          <w:sz w:val="24"/>
          <w:szCs w:val="24"/>
          <w:lang w:eastAsia="ru-RU"/>
        </w:rPr>
        <w:t>2.1. Объем дисциплины и виды учебной работы</w:t>
      </w:r>
    </w:p>
    <w:tbl>
      <w:tblPr>
        <w:tblW w:w="0" w:type="auto"/>
        <w:tblLook w:val="04A0" w:firstRow="1" w:lastRow="0" w:firstColumn="1" w:lastColumn="0" w:noHBand="0" w:noVBand="1"/>
      </w:tblPr>
      <w:tblGrid>
        <w:gridCol w:w="4438"/>
        <w:gridCol w:w="2723"/>
        <w:gridCol w:w="2409"/>
      </w:tblGrid>
      <w:tr w:rsidR="004D595A" w:rsidRPr="00D50DE5">
        <w:trPr>
          <w:trHeight w:val="562"/>
        </w:trPr>
        <w:tc>
          <w:tcPr>
            <w:tcW w:w="443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очной формы обу</w:t>
            </w:r>
            <w:r w:rsidRPr="00D50DE5">
              <w:rPr>
                <w:rFonts w:ascii="Times New Roman" w:eastAsia="Times New Roman" w:hAnsi="Times New Roman" w:cs="Times New Roman"/>
                <w:sz w:val="24"/>
                <w:szCs w:val="24"/>
                <w:lang w:eastAsia="ru-RU"/>
              </w:rPr>
              <w:softHyphen/>
              <w:t>чения)</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заочной формы обучения)</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eastAsia="ru-RU"/>
              </w:rPr>
              <w:t>1</w:t>
            </w:r>
            <w:r w:rsidRPr="00D50DE5">
              <w:rPr>
                <w:rFonts w:ascii="Times New Roman" w:eastAsia="Times New Roman" w:hAnsi="Times New Roman" w:cs="Times New Roman"/>
                <w:b/>
                <w:bCs/>
                <w:sz w:val="24"/>
                <w:szCs w:val="24"/>
                <w:lang w:val="en-US" w:eastAsia="ru-RU"/>
              </w:rPr>
              <w:t>44</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bCs/>
                <w:sz w:val="24"/>
                <w:szCs w:val="24"/>
                <w:lang w:val="en-US" w:eastAsia="ru-RU"/>
              </w:rPr>
            </w:pPr>
            <w:r w:rsidRPr="00D50DE5">
              <w:rPr>
                <w:rFonts w:ascii="Times New Roman" w:eastAsia="Times New Roman" w:hAnsi="Times New Roman" w:cs="Times New Roman"/>
                <w:b/>
                <w:bCs/>
                <w:sz w:val="24"/>
                <w:szCs w:val="24"/>
                <w:lang w:val="en-US" w:eastAsia="ru-RU"/>
              </w:rPr>
              <w:t>144</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144</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eastAsia="ru-RU"/>
              </w:rPr>
              <w:t>1</w:t>
            </w:r>
            <w:r w:rsidRPr="00D50DE5">
              <w:rPr>
                <w:rFonts w:ascii="Times New Roman" w:eastAsia="Times New Roman" w:hAnsi="Times New Roman" w:cs="Times New Roman"/>
                <w:b/>
                <w:bCs/>
                <w:sz w:val="24"/>
                <w:szCs w:val="24"/>
                <w:lang w:val="en-US" w:eastAsia="ru-RU"/>
              </w:rPr>
              <w:t>4</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140</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10</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w:t>
            </w:r>
            <w:proofErr w:type="gramStart"/>
            <w:r w:rsidRPr="00D50DE5">
              <w:rPr>
                <w:rFonts w:ascii="Times New Roman" w:eastAsia="Times New Roman" w:hAnsi="Times New Roman" w:cs="Times New Roman"/>
                <w:sz w:val="24"/>
                <w:szCs w:val="24"/>
                <w:lang w:eastAsia="ru-RU"/>
              </w:rPr>
              <w:t xml:space="preserve">модуль </w:t>
            </w:r>
            <w:r w:rsidRPr="00D50DE5">
              <w:rPr>
                <w:rFonts w:ascii="Times New Roman" w:eastAsia="Times New Roman" w:hAnsi="Times New Roman" w:cs="Times New Roman"/>
                <w:i/>
                <w:sz w:val="24"/>
                <w:szCs w:val="24"/>
                <w:lang w:eastAsia="ru-RU"/>
              </w:rPr>
              <w:t xml:space="preserve"> </w:t>
            </w:r>
            <w:r w:rsidRPr="00D50DE5">
              <w:rPr>
                <w:rFonts w:ascii="Times New Roman" w:eastAsia="Times New Roman" w:hAnsi="Times New Roman" w:cs="Times New Roman"/>
                <w:sz w:val="24"/>
                <w:szCs w:val="24"/>
                <w:lang w:eastAsia="ru-RU"/>
              </w:rPr>
              <w:t>–</w:t>
            </w:r>
            <w:proofErr w:type="gramEnd"/>
            <w:r w:rsidRPr="00D50DE5">
              <w:rPr>
                <w:rFonts w:ascii="Times New Roman" w:eastAsia="Times New Roman" w:hAnsi="Times New Roman" w:cs="Times New Roman"/>
                <w:sz w:val="24"/>
                <w:szCs w:val="24"/>
                <w:lang w:eastAsia="ru-RU"/>
              </w:rPr>
              <w:t xml:space="preserve">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40</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bCs/>
                <w:sz w:val="24"/>
                <w:szCs w:val="24"/>
                <w:lang w:val="en-US" w:eastAsia="ru-RU"/>
              </w:rPr>
            </w:pPr>
            <w:r w:rsidRPr="00D50DE5">
              <w:rPr>
                <w:rFonts w:ascii="Times New Roman" w:eastAsia="Times New Roman" w:hAnsi="Times New Roman" w:cs="Times New Roman"/>
                <w:b/>
                <w:bCs/>
                <w:sz w:val="24"/>
                <w:szCs w:val="24"/>
                <w:lang w:val="en-US" w:eastAsia="ru-RU"/>
              </w:rPr>
              <w:t>129</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723" w:type="dxa"/>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4</w:t>
            </w:r>
          </w:p>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 xml:space="preserve">Экзамен </w:t>
            </w:r>
          </w:p>
        </w:tc>
        <w:tc>
          <w:tcPr>
            <w:tcW w:w="2409" w:type="dxa"/>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w:t>
            </w:r>
          </w:p>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Диф. зачёт</w:t>
            </w:r>
          </w:p>
        </w:tc>
      </w:tr>
    </w:tbl>
    <w:p w:rsidR="004D595A" w:rsidRPr="00D50DE5" w:rsidRDefault="004D595A">
      <w:pPr>
        <w:suppressAutoHyphens/>
        <w:spacing w:after="240" w:line="240" w:lineRule="auto"/>
        <w:rPr>
          <w:rFonts w:ascii="Times New Roman" w:eastAsia="Times New Roman" w:hAnsi="Times New Roman" w:cs="Times New Roman"/>
          <w:b/>
          <w:color w:val="FF0000"/>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8"/>
          <w:lang w:eastAsia="ru-RU"/>
        </w:rPr>
      </w:pPr>
      <w:r w:rsidRPr="00D50DE5">
        <w:rPr>
          <w:rFonts w:ascii="Times New Roman" w:eastAsia="Times New Roman" w:hAnsi="Times New Roman" w:cs="Times New Roman"/>
          <w:b/>
          <w:sz w:val="24"/>
          <w:szCs w:val="28"/>
          <w:lang w:eastAsia="ru-RU"/>
        </w:rPr>
        <w:t>2.2. Названия разделов и тем</w:t>
      </w:r>
    </w:p>
    <w:p w:rsidR="004D595A" w:rsidRPr="00D50DE5" w:rsidRDefault="004D595A">
      <w:pPr>
        <w:spacing w:after="0" w:line="240" w:lineRule="auto"/>
        <w:rPr>
          <w:rFonts w:ascii="Times New Roman" w:eastAsiaTheme="minorEastAsia" w:hAnsi="Times New Roman" w:cs="Times New Roman"/>
          <w:b/>
          <w:sz w:val="24"/>
          <w:szCs w:val="24"/>
          <w:lang w:val="en-US"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sz w:val="24"/>
          <w:szCs w:val="24"/>
          <w:lang w:eastAsia="zh-CN"/>
        </w:rPr>
        <w:t xml:space="preserve">Раздел 1. </w:t>
      </w:r>
      <w:r w:rsidRPr="00D50DE5">
        <w:rPr>
          <w:rFonts w:ascii="Times New Roman" w:eastAsia="OfficinaSansBookC" w:hAnsi="Times New Roman" w:cs="Times New Roman"/>
          <w:b/>
          <w:color w:val="000000"/>
          <w:sz w:val="24"/>
          <w:szCs w:val="24"/>
          <w:lang w:eastAsia="zh-CN" w:bidi="ar"/>
        </w:rPr>
        <w:t xml:space="preserve">Россия в годы Первой мировой войны и </w:t>
      </w:r>
      <w:proofErr w:type="gramStart"/>
      <w:r w:rsidRPr="00D50DE5">
        <w:rPr>
          <w:rFonts w:ascii="Times New Roman" w:eastAsia="OfficinaSansBookC" w:hAnsi="Times New Roman" w:cs="Times New Roman"/>
          <w:b/>
          <w:color w:val="000000"/>
          <w:sz w:val="24"/>
          <w:szCs w:val="24"/>
          <w:lang w:eastAsia="zh-CN" w:bidi="ar"/>
        </w:rPr>
        <w:t>Первая мировая война</w:t>
      </w:r>
      <w:proofErr w:type="gramEnd"/>
      <w:r w:rsidRPr="00D50DE5">
        <w:rPr>
          <w:rFonts w:ascii="Times New Roman" w:eastAsia="OfficinaSansBookC" w:hAnsi="Times New Roman" w:cs="Times New Roman"/>
          <w:b/>
          <w:color w:val="000000"/>
          <w:sz w:val="24"/>
          <w:szCs w:val="24"/>
          <w:lang w:eastAsia="zh-CN" w:bidi="ar"/>
        </w:rPr>
        <w:t xml:space="preserve"> и послевоенный кризис Великой Российской революции (1914–1922)</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1.1. </w:t>
      </w:r>
      <w:r w:rsidRPr="00D50DE5">
        <w:rPr>
          <w:rFonts w:ascii="Times New Roman" w:eastAsia="OfficinaSansBookC" w:hAnsi="Times New Roman" w:cs="Times New Roman"/>
          <w:color w:val="000000"/>
          <w:sz w:val="24"/>
          <w:szCs w:val="24"/>
          <w:lang w:eastAsia="zh-CN" w:bidi="ar"/>
        </w:rPr>
        <w:t>Россия и мир в годы Первой мировой войны</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val="en-US" w:eastAsia="zh-CN" w:bidi="ar"/>
        </w:rPr>
      </w:pPr>
      <w:r w:rsidRPr="00D50DE5">
        <w:rPr>
          <w:rFonts w:ascii="Times New Roman" w:eastAsiaTheme="minorEastAsia" w:hAnsi="Times New Roman" w:cs="Times New Roman"/>
          <w:sz w:val="24"/>
          <w:szCs w:val="24"/>
          <w:lang w:eastAsia="zh-CN"/>
        </w:rPr>
        <w:t xml:space="preserve">Тема 1.2. </w:t>
      </w:r>
      <w:r w:rsidRPr="00D50DE5">
        <w:rPr>
          <w:rFonts w:ascii="Times New Roman" w:eastAsia="OfficinaSansBookC" w:hAnsi="Times New Roman" w:cs="Times New Roman"/>
          <w:color w:val="000000"/>
          <w:sz w:val="24"/>
          <w:szCs w:val="24"/>
          <w:lang w:eastAsia="zh-CN" w:bidi="ar"/>
        </w:rPr>
        <w:t xml:space="preserve">Основные этапы и хронология революционных событий 1917 г.  </w:t>
      </w:r>
      <w:r w:rsidRPr="00D50DE5">
        <w:rPr>
          <w:rFonts w:ascii="Times New Roman" w:eastAsia="OfficinaSansBookC" w:hAnsi="Times New Roman" w:cs="Times New Roman"/>
          <w:color w:val="000000"/>
          <w:sz w:val="24"/>
          <w:szCs w:val="24"/>
          <w:lang w:val="en-US" w:eastAsia="zh-CN" w:bidi="ar"/>
        </w:rPr>
        <w:t xml:space="preserve">Первые революционные преобразования большевиков </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1.3. </w:t>
      </w:r>
      <w:r w:rsidRPr="00D50DE5">
        <w:rPr>
          <w:rFonts w:ascii="Times New Roman" w:eastAsia="OfficinaSansBookC" w:hAnsi="Times New Roman" w:cs="Times New Roman"/>
          <w:color w:val="000000"/>
          <w:sz w:val="24"/>
          <w:szCs w:val="24"/>
          <w:lang w:eastAsia="zh-CN" w:bidi="ar"/>
        </w:rPr>
        <w:t xml:space="preserve">Гражданская война и ее последствия. Культура Советской России в период Гражданской войны. </w:t>
      </w:r>
    </w:p>
    <w:p w:rsidR="004D595A" w:rsidRPr="00D50DE5" w:rsidRDefault="004D595A">
      <w:pPr>
        <w:spacing w:after="0" w:line="240" w:lineRule="auto"/>
        <w:rPr>
          <w:rFonts w:ascii="Times New Roman" w:eastAsia="OfficinaSansBookC" w:hAnsi="Times New Roman" w:cs="Times New Roman"/>
          <w:color w:val="000000"/>
          <w:sz w:val="24"/>
          <w:szCs w:val="24"/>
          <w:lang w:eastAsia="zh-CN" w:bidi="ar"/>
        </w:rPr>
      </w:pPr>
    </w:p>
    <w:p w:rsidR="004D595A" w:rsidRPr="00D50DE5" w:rsidRDefault="00D172ED">
      <w:pPr>
        <w:spacing w:after="0" w:line="240" w:lineRule="auto"/>
        <w:rPr>
          <w:rFonts w:ascii="Times New Roman" w:eastAsia="OfficinaSansBookC" w:hAnsi="Times New Roman" w:cs="Times New Roman"/>
          <w:color w:val="000000"/>
          <w:sz w:val="24"/>
          <w:szCs w:val="24"/>
          <w:lang w:val="en-US" w:eastAsia="zh-CN" w:bidi="ar"/>
        </w:rPr>
      </w:pPr>
      <w:r w:rsidRPr="00D50DE5">
        <w:rPr>
          <w:rFonts w:ascii="Times New Roman" w:eastAsiaTheme="minorEastAsia" w:hAnsi="Times New Roman" w:cs="Times New Roman"/>
          <w:b/>
          <w:bCs/>
          <w:sz w:val="24"/>
          <w:szCs w:val="24"/>
          <w:lang w:eastAsia="zh-CN"/>
        </w:rPr>
        <w:t xml:space="preserve">Раздел 2. </w:t>
      </w:r>
      <w:r w:rsidRPr="00D50DE5">
        <w:rPr>
          <w:rFonts w:ascii="Times New Roman" w:eastAsia="OfficinaSansBookC" w:hAnsi="Times New Roman" w:cs="Times New Roman"/>
          <w:b/>
          <w:bCs/>
          <w:color w:val="000000"/>
          <w:sz w:val="24"/>
          <w:szCs w:val="24"/>
          <w:lang w:eastAsia="zh-CN" w:bidi="ar"/>
        </w:rPr>
        <w:t xml:space="preserve">СССР в 1920–1930-е годы. </w:t>
      </w:r>
      <w:r w:rsidRPr="00D50DE5">
        <w:rPr>
          <w:rFonts w:ascii="Times New Roman" w:eastAsia="OfficinaSansBookC" w:hAnsi="Times New Roman" w:cs="Times New Roman"/>
          <w:b/>
          <w:bCs/>
          <w:color w:val="000000"/>
          <w:sz w:val="24"/>
          <w:szCs w:val="24"/>
          <w:lang w:val="en-US" w:eastAsia="zh-CN" w:bidi="ar"/>
        </w:rPr>
        <w:t>Межвоенный период (1918–1939)</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val="en-US" w:eastAsia="zh-CN" w:bidi="ar"/>
        </w:rPr>
      </w:pPr>
      <w:r w:rsidRPr="00D50DE5">
        <w:rPr>
          <w:rFonts w:ascii="Times New Roman" w:eastAsiaTheme="minorEastAsia" w:hAnsi="Times New Roman" w:cs="Times New Roman"/>
          <w:sz w:val="24"/>
          <w:szCs w:val="24"/>
          <w:lang w:eastAsia="zh-CN"/>
        </w:rPr>
        <w:t xml:space="preserve">Тема 2.1. </w:t>
      </w:r>
      <w:r w:rsidRPr="00D50DE5">
        <w:rPr>
          <w:rFonts w:ascii="Times New Roman" w:eastAsia="OfficinaSansBookC" w:hAnsi="Times New Roman" w:cs="Times New Roman"/>
          <w:color w:val="000000"/>
          <w:sz w:val="24"/>
          <w:szCs w:val="24"/>
          <w:lang w:eastAsia="zh-CN" w:bidi="ar"/>
        </w:rPr>
        <w:t xml:space="preserve">СССР в 20-е годы. </w:t>
      </w:r>
      <w:r w:rsidRPr="00D50DE5">
        <w:rPr>
          <w:rFonts w:ascii="Times New Roman" w:eastAsia="OfficinaSansBookC" w:hAnsi="Times New Roman" w:cs="Times New Roman"/>
          <w:color w:val="000000"/>
          <w:sz w:val="24"/>
          <w:szCs w:val="24"/>
          <w:lang w:val="en-US" w:eastAsia="zh-CN" w:bidi="ar"/>
        </w:rPr>
        <w:t>Новая экономическая политика</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lastRenderedPageBreak/>
        <w:t xml:space="preserve">Тема 2.2. </w:t>
      </w:r>
      <w:r w:rsidRPr="00D50DE5">
        <w:rPr>
          <w:rFonts w:ascii="Times New Roman" w:eastAsia="OfficinaSansBookC" w:hAnsi="Times New Roman" w:cs="Times New Roman"/>
          <w:color w:val="000000"/>
          <w:sz w:val="24"/>
          <w:szCs w:val="24"/>
          <w:lang w:eastAsia="zh-CN" w:bidi="ar"/>
        </w:rPr>
        <w:t>Советский Союз в конце 1920-х– 1930-е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2.3. </w:t>
      </w:r>
      <w:r w:rsidRPr="00D50DE5">
        <w:rPr>
          <w:rFonts w:ascii="Times New Roman" w:eastAsia="OfficinaSansBookC" w:hAnsi="Times New Roman" w:cs="Times New Roman"/>
          <w:color w:val="000000"/>
          <w:sz w:val="24"/>
          <w:szCs w:val="24"/>
          <w:lang w:eastAsia="zh-CN" w:bidi="ar"/>
        </w:rPr>
        <w:t>Культурное пространство советского общества в 1920–1930-е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2.4. </w:t>
      </w:r>
      <w:r w:rsidRPr="00D50DE5">
        <w:rPr>
          <w:rFonts w:ascii="Times New Roman" w:eastAsia="OfficinaSansBookC" w:hAnsi="Times New Roman" w:cs="Times New Roman"/>
          <w:color w:val="000000"/>
          <w:sz w:val="24"/>
          <w:szCs w:val="24"/>
          <w:lang w:eastAsia="zh-CN" w:bidi="ar"/>
        </w:rPr>
        <w:t>Внешняя политика СССР в 1920–1930-е годы. СССР накануне Великой Отечественной войны.</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val="en-US" w:eastAsia="zh-CN" w:bidi="ar"/>
        </w:rPr>
      </w:pPr>
      <w:r w:rsidRPr="00D50DE5">
        <w:rPr>
          <w:rFonts w:ascii="Times New Roman" w:eastAsiaTheme="minorEastAsia" w:hAnsi="Times New Roman" w:cs="Times New Roman"/>
          <w:sz w:val="24"/>
          <w:szCs w:val="24"/>
          <w:lang w:eastAsia="zh-CN"/>
        </w:rPr>
        <w:t xml:space="preserve">Тема 2.5 </w:t>
      </w:r>
      <w:r w:rsidRPr="00D50DE5">
        <w:rPr>
          <w:rFonts w:ascii="Times New Roman" w:eastAsia="OfficinaSansBookC" w:hAnsi="Times New Roman" w:cs="Times New Roman"/>
          <w:color w:val="000000"/>
          <w:sz w:val="24"/>
          <w:szCs w:val="24"/>
          <w:lang w:eastAsia="zh-CN" w:bidi="ar"/>
        </w:rPr>
        <w:t xml:space="preserve">Революционные события 1918 – начала 1920-х гг. Версальско- Вашингтонская система. Мир в 1920-е – 1930-е гг. </w:t>
      </w:r>
      <w:r w:rsidRPr="00D50DE5">
        <w:rPr>
          <w:rFonts w:ascii="Times New Roman" w:eastAsia="OfficinaSansBookC" w:hAnsi="Times New Roman" w:cs="Times New Roman"/>
          <w:color w:val="000000"/>
          <w:sz w:val="24"/>
          <w:szCs w:val="24"/>
          <w:lang w:val="en-US" w:eastAsia="zh-CN" w:bidi="ar"/>
        </w:rPr>
        <w:t>Нарастание агрессии в мире в 1930-х гг.</w:t>
      </w:r>
    </w:p>
    <w:p w:rsidR="004D595A" w:rsidRPr="00D50DE5" w:rsidRDefault="004D595A">
      <w:pPr>
        <w:spacing w:after="0" w:line="240" w:lineRule="auto"/>
        <w:rPr>
          <w:rFonts w:ascii="Times New Roman" w:eastAsia="OfficinaSansBookC" w:hAnsi="Times New Roman" w:cs="Times New Roman"/>
          <w:b/>
          <w:bCs/>
          <w:color w:val="000000"/>
          <w:sz w:val="24"/>
          <w:szCs w:val="24"/>
          <w:lang w:val="en-US" w:eastAsia="zh-CN" w:bidi="ar"/>
        </w:rPr>
      </w:pPr>
    </w:p>
    <w:p w:rsidR="004D595A" w:rsidRPr="00D50DE5" w:rsidRDefault="00D172ED">
      <w:pPr>
        <w:spacing w:after="0" w:line="240" w:lineRule="auto"/>
        <w:jc w:val="both"/>
        <w:rPr>
          <w:rFonts w:ascii="Times New Roman" w:eastAsia="OfficinaSansBookC" w:hAnsi="Times New Roman" w:cs="Times New Roman"/>
          <w:b/>
          <w:bCs/>
          <w:color w:val="000000"/>
          <w:sz w:val="24"/>
          <w:szCs w:val="24"/>
          <w:lang w:val="en-US" w:eastAsia="zh-CN" w:bidi="ar"/>
        </w:rPr>
      </w:pPr>
      <w:r w:rsidRPr="00D50DE5">
        <w:rPr>
          <w:rFonts w:ascii="Times New Roman" w:eastAsia="OfficinaSansBookC" w:hAnsi="Times New Roman" w:cs="Times New Roman"/>
          <w:b/>
          <w:bCs/>
          <w:color w:val="000000"/>
          <w:sz w:val="24"/>
          <w:szCs w:val="24"/>
          <w:lang w:eastAsia="zh-CN" w:bidi="ar"/>
        </w:rPr>
        <w:t xml:space="preserve">Раздел 3. Вторая мировая война: причины, состав участников, основные этапы и события, итоги. </w:t>
      </w:r>
      <w:r w:rsidRPr="00D50DE5">
        <w:rPr>
          <w:rFonts w:ascii="Times New Roman" w:eastAsia="OfficinaSansBookC" w:hAnsi="Times New Roman" w:cs="Times New Roman"/>
          <w:b/>
          <w:bCs/>
          <w:color w:val="000000"/>
          <w:sz w:val="24"/>
          <w:szCs w:val="24"/>
          <w:lang w:val="en-US" w:eastAsia="zh-CN" w:bidi="ar"/>
        </w:rPr>
        <w:t>Великая</w:t>
      </w:r>
      <w:r w:rsidRPr="00D50DE5">
        <w:rPr>
          <w:rFonts w:ascii="Times New Roman" w:eastAsia="OfficinaSansBookC" w:hAnsi="Times New Roman" w:cs="Times New Roman"/>
          <w:b/>
          <w:bCs/>
          <w:color w:val="000000"/>
          <w:sz w:val="24"/>
          <w:szCs w:val="24"/>
          <w:lang w:eastAsia="zh-CN" w:bidi="ar"/>
        </w:rPr>
        <w:t xml:space="preserve"> </w:t>
      </w:r>
      <w:r w:rsidRPr="00D50DE5">
        <w:rPr>
          <w:rFonts w:ascii="Times New Roman" w:eastAsia="OfficinaSansBookC" w:hAnsi="Times New Roman" w:cs="Times New Roman"/>
          <w:b/>
          <w:bCs/>
          <w:color w:val="000000"/>
          <w:sz w:val="24"/>
          <w:szCs w:val="24"/>
          <w:lang w:val="en-US" w:eastAsia="zh-CN" w:bidi="ar"/>
        </w:rPr>
        <w:t>Отечественная война. 1941–1945 годы.</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3.1. </w:t>
      </w:r>
      <w:r w:rsidRPr="00D50DE5">
        <w:rPr>
          <w:rFonts w:ascii="Times New Roman" w:eastAsia="OfficinaSansBookC" w:hAnsi="Times New Roman" w:cs="Times New Roman"/>
          <w:color w:val="000000"/>
          <w:sz w:val="24"/>
          <w:szCs w:val="24"/>
          <w:lang w:eastAsia="zh-CN" w:bidi="ar"/>
        </w:rPr>
        <w:t>Начало Второй мировой войны. Начальный период Великой Отечественной войны (июнь 1941 – осень 1942).</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3.2. </w:t>
      </w:r>
      <w:r w:rsidRPr="00D50DE5">
        <w:rPr>
          <w:rFonts w:ascii="Times New Roman" w:eastAsia="OfficinaSansBookC" w:hAnsi="Times New Roman" w:cs="Times New Roman"/>
          <w:color w:val="000000"/>
          <w:sz w:val="24"/>
          <w:szCs w:val="24"/>
          <w:lang w:eastAsia="zh-CN" w:bidi="ar"/>
        </w:rPr>
        <w:t xml:space="preserve">Коренной перелом в ходе войны (осень 1942 – 1943 г.). </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3.3. </w:t>
      </w:r>
      <w:r w:rsidRPr="00D50DE5">
        <w:rPr>
          <w:rFonts w:ascii="Times New Roman" w:eastAsia="OfficinaSansBookC" w:hAnsi="Times New Roman" w:cs="Times New Roman"/>
          <w:color w:val="000000"/>
          <w:sz w:val="24"/>
          <w:szCs w:val="24"/>
          <w:lang w:eastAsia="zh-CN" w:bidi="ar"/>
        </w:rPr>
        <w:t xml:space="preserve">Человек и культура в годы Великой Отечественной войны. </w:t>
      </w:r>
    </w:p>
    <w:p w:rsidR="004D595A" w:rsidRPr="00D50DE5" w:rsidRDefault="00D172ED">
      <w:pPr>
        <w:numPr>
          <w:ilvl w:val="0"/>
          <w:numId w:val="14"/>
        </w:numPr>
        <w:spacing w:after="0" w:line="240" w:lineRule="auto"/>
        <w:rPr>
          <w:rFonts w:ascii="Times New Roman" w:eastAsiaTheme="minorEastAsia" w:hAnsi="Times New Roman" w:cs="Times New Roman"/>
          <w:sz w:val="24"/>
          <w:szCs w:val="24"/>
          <w:lang w:val="en-US" w:eastAsia="zh-CN"/>
        </w:rPr>
      </w:pPr>
      <w:r w:rsidRPr="00D50DE5">
        <w:rPr>
          <w:rFonts w:ascii="Times New Roman" w:eastAsia="OfficinaSansBookC" w:hAnsi="Times New Roman" w:cs="Times New Roman"/>
          <w:color w:val="000000"/>
          <w:sz w:val="24"/>
          <w:szCs w:val="24"/>
          <w:lang w:eastAsia="zh-CN" w:bidi="ar"/>
        </w:rPr>
        <w:t xml:space="preserve">Тема 3.4.  Победа СССР в Великой Отечественной войне. </w:t>
      </w:r>
      <w:r w:rsidRPr="00D50DE5">
        <w:rPr>
          <w:rFonts w:ascii="Times New Roman" w:eastAsia="OfficinaSansBookC" w:hAnsi="Times New Roman" w:cs="Times New Roman"/>
          <w:color w:val="000000"/>
          <w:sz w:val="24"/>
          <w:szCs w:val="24"/>
          <w:lang w:val="en-US" w:eastAsia="zh-CN" w:bidi="ar"/>
        </w:rPr>
        <w:t>Завершение Второй мировой войны.</w:t>
      </w:r>
    </w:p>
    <w:p w:rsidR="004D595A" w:rsidRPr="00D50DE5" w:rsidRDefault="004D595A">
      <w:pPr>
        <w:spacing w:after="0" w:line="240" w:lineRule="auto"/>
        <w:rPr>
          <w:rFonts w:ascii="Times New Roman" w:eastAsia="OfficinaSansBookC" w:hAnsi="Times New Roman" w:cs="Times New Roman"/>
          <w:b/>
          <w:bCs/>
          <w:color w:val="000000"/>
          <w:sz w:val="24"/>
          <w:szCs w:val="24"/>
          <w:lang w:val="en-US" w:eastAsia="zh-CN" w:bidi="ar"/>
        </w:rPr>
      </w:pPr>
    </w:p>
    <w:p w:rsidR="004D595A" w:rsidRPr="00D50DE5" w:rsidRDefault="00D172ED">
      <w:pPr>
        <w:spacing w:after="0" w:line="240" w:lineRule="auto"/>
        <w:rPr>
          <w:rFonts w:ascii="Times New Roman" w:eastAsia="OfficinaSansBookC" w:hAnsi="Times New Roman" w:cs="Times New Roman"/>
          <w:b/>
          <w:bCs/>
          <w:color w:val="000000"/>
          <w:sz w:val="24"/>
          <w:szCs w:val="24"/>
          <w:lang w:eastAsia="zh-CN" w:bidi="ar"/>
        </w:rPr>
      </w:pPr>
      <w:r w:rsidRPr="00D50DE5">
        <w:rPr>
          <w:rFonts w:ascii="Times New Roman" w:eastAsiaTheme="minorEastAsia" w:hAnsi="Times New Roman" w:cs="Times New Roman"/>
          <w:b/>
          <w:sz w:val="24"/>
          <w:szCs w:val="24"/>
          <w:lang w:eastAsia="zh-CN"/>
        </w:rPr>
        <w:t xml:space="preserve">Раздел 4. </w:t>
      </w:r>
      <w:r w:rsidRPr="00D50DE5">
        <w:rPr>
          <w:rFonts w:ascii="Times New Roman" w:eastAsia="OfficinaSansBookC" w:hAnsi="Times New Roman" w:cs="Times New Roman"/>
          <w:b/>
          <w:bCs/>
          <w:i/>
          <w:iCs/>
          <w:color w:val="000000"/>
          <w:sz w:val="24"/>
          <w:szCs w:val="24"/>
          <w:lang w:eastAsia="zh-CN" w:bidi="ar"/>
        </w:rPr>
        <w:t>СССР в 1945–1991 годы. Послевоенный мир</w:t>
      </w:r>
    </w:p>
    <w:p w:rsidR="004D595A" w:rsidRPr="00D50DE5" w:rsidRDefault="00D172ED">
      <w:pPr>
        <w:numPr>
          <w:ilvl w:val="0"/>
          <w:numId w:val="14"/>
        </w:num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4.1.  </w:t>
      </w:r>
      <w:r w:rsidRPr="00D50DE5">
        <w:rPr>
          <w:rFonts w:ascii="Times New Roman" w:eastAsia="OfficinaSansBookC" w:hAnsi="Times New Roman" w:cs="Times New Roman"/>
          <w:color w:val="000000"/>
          <w:sz w:val="24"/>
          <w:szCs w:val="24"/>
          <w:lang w:eastAsia="zh-CN" w:bidi="ar"/>
        </w:rPr>
        <w:t>Мир и международные отношения в годы холодной войны (вторая половина ХХ века)</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val="en-US" w:eastAsia="zh-CN" w:bidi="ar"/>
        </w:rPr>
      </w:pPr>
      <w:r w:rsidRPr="00D50DE5">
        <w:rPr>
          <w:rFonts w:ascii="Times New Roman" w:eastAsiaTheme="minorEastAsia" w:hAnsi="Times New Roman" w:cs="Times New Roman"/>
          <w:sz w:val="24"/>
          <w:szCs w:val="24"/>
          <w:lang w:val="en-US" w:eastAsia="zh-CN"/>
        </w:rPr>
        <w:t xml:space="preserve">Тема 4.2. </w:t>
      </w:r>
      <w:r w:rsidRPr="00D50DE5">
        <w:rPr>
          <w:rFonts w:ascii="Times New Roman" w:eastAsia="OfficinaSansBookC" w:hAnsi="Times New Roman" w:cs="Times New Roman"/>
          <w:color w:val="000000"/>
          <w:sz w:val="24"/>
          <w:szCs w:val="24"/>
          <w:lang w:val="en-US" w:eastAsia="zh-CN" w:bidi="ar"/>
        </w:rPr>
        <w:t>СССР в 1945–1953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4.3. </w:t>
      </w:r>
      <w:r w:rsidRPr="00D50DE5">
        <w:rPr>
          <w:rFonts w:ascii="Times New Roman" w:eastAsia="OfficinaSansBookC" w:hAnsi="Times New Roman" w:cs="Times New Roman"/>
          <w:color w:val="000000"/>
          <w:sz w:val="24"/>
          <w:szCs w:val="24"/>
          <w:lang w:eastAsia="zh-CN" w:bidi="ar"/>
        </w:rPr>
        <w:t>СССР в середине 1950-х – первой половине 1960-х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4.4. </w:t>
      </w:r>
      <w:r w:rsidRPr="00D50DE5">
        <w:rPr>
          <w:rFonts w:ascii="Times New Roman" w:eastAsia="OfficinaSansBookC" w:hAnsi="Times New Roman" w:cs="Times New Roman"/>
          <w:color w:val="000000"/>
          <w:sz w:val="24"/>
          <w:szCs w:val="24"/>
          <w:lang w:eastAsia="zh-CN" w:bidi="ar"/>
        </w:rPr>
        <w:t>Советское общество в середине 1960-х – начале 1980-х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4.5. </w:t>
      </w:r>
      <w:r w:rsidRPr="00D50DE5">
        <w:rPr>
          <w:rFonts w:ascii="Times New Roman" w:eastAsia="OfficinaSansBookC" w:hAnsi="Times New Roman" w:cs="Times New Roman"/>
          <w:color w:val="000000"/>
          <w:sz w:val="24"/>
          <w:szCs w:val="24"/>
          <w:lang w:eastAsia="zh-CN" w:bidi="ar"/>
        </w:rPr>
        <w:t>Политика «перестройки». Распад СССР (1985–1991 гг.)</w:t>
      </w:r>
    </w:p>
    <w:p w:rsidR="004D595A" w:rsidRPr="00D50DE5" w:rsidRDefault="004D595A">
      <w:pPr>
        <w:spacing w:after="0" w:line="240" w:lineRule="auto"/>
        <w:rPr>
          <w:rFonts w:ascii="Times New Roman" w:eastAsia="OfficinaSansBookC" w:hAnsi="Times New Roman" w:cs="Times New Roman"/>
          <w:i/>
          <w:iCs/>
          <w:color w:val="000000"/>
          <w:sz w:val="24"/>
          <w:szCs w:val="24"/>
          <w:lang w:eastAsia="zh-CN" w:bidi="ar"/>
        </w:rPr>
      </w:pPr>
    </w:p>
    <w:p w:rsidR="004D595A" w:rsidRPr="00D50DE5" w:rsidRDefault="00D172ED">
      <w:pPr>
        <w:spacing w:after="0" w:line="240" w:lineRule="auto"/>
        <w:rPr>
          <w:rFonts w:ascii="Times New Roman" w:eastAsia="OfficinaSansBookC" w:hAnsi="Times New Roman" w:cs="Times New Roman"/>
          <w:b/>
          <w:bCs/>
          <w:color w:val="000000"/>
          <w:sz w:val="24"/>
          <w:szCs w:val="24"/>
          <w:lang w:val="en-US" w:eastAsia="zh-CN" w:bidi="ar"/>
        </w:rPr>
      </w:pPr>
      <w:r w:rsidRPr="00D50DE5">
        <w:rPr>
          <w:rFonts w:ascii="Times New Roman" w:eastAsia="OfficinaSansBookC" w:hAnsi="Times New Roman" w:cs="Times New Roman"/>
          <w:b/>
          <w:bCs/>
          <w:color w:val="000000"/>
          <w:sz w:val="24"/>
          <w:szCs w:val="24"/>
          <w:lang w:eastAsia="zh-CN" w:bidi="ar"/>
        </w:rPr>
        <w:t xml:space="preserve">Раздел 5. Российская Федерация в 1992–2020 гг. </w:t>
      </w:r>
      <w:r w:rsidRPr="00D50DE5">
        <w:rPr>
          <w:rFonts w:ascii="Times New Roman" w:eastAsia="OfficinaSansBookC" w:hAnsi="Times New Roman" w:cs="Times New Roman"/>
          <w:b/>
          <w:bCs/>
          <w:color w:val="000000"/>
          <w:sz w:val="24"/>
          <w:szCs w:val="24"/>
          <w:lang w:val="en-US" w:eastAsia="zh-CN" w:bidi="ar"/>
        </w:rPr>
        <w:t>Современный мир в условиях глобализации</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5.1. </w:t>
      </w:r>
      <w:r w:rsidRPr="00D50DE5">
        <w:rPr>
          <w:rFonts w:ascii="Times New Roman" w:eastAsia="OfficinaSansBookC" w:hAnsi="Times New Roman" w:cs="Times New Roman"/>
          <w:color w:val="000000"/>
          <w:sz w:val="24"/>
          <w:szCs w:val="24"/>
          <w:lang w:eastAsia="zh-CN" w:bidi="ar"/>
        </w:rPr>
        <w:t>Становление новой России (1992–1999 гг.)</w:t>
      </w:r>
    </w:p>
    <w:p w:rsidR="004D595A" w:rsidRPr="00D50DE5" w:rsidRDefault="00D172ED">
      <w:pPr>
        <w:numPr>
          <w:ilvl w:val="0"/>
          <w:numId w:val="14"/>
        </w:numPr>
        <w:spacing w:after="0" w:line="240" w:lineRule="auto"/>
        <w:rPr>
          <w:rFonts w:ascii="Times New Roman" w:eastAsia="OfficinaSansBookC" w:hAnsi="Times New Roman" w:cs="Times New Roman"/>
          <w:color w:val="000000"/>
          <w:sz w:val="24"/>
          <w:szCs w:val="24"/>
          <w:lang w:eastAsia="zh-CN" w:bidi="ar"/>
        </w:rPr>
      </w:pPr>
      <w:r w:rsidRPr="00D50DE5">
        <w:rPr>
          <w:rFonts w:ascii="Times New Roman" w:eastAsiaTheme="minorEastAsia" w:hAnsi="Times New Roman" w:cs="Times New Roman"/>
          <w:sz w:val="24"/>
          <w:szCs w:val="24"/>
          <w:lang w:eastAsia="zh-CN"/>
        </w:rPr>
        <w:t xml:space="preserve">Тема 5.2. </w:t>
      </w:r>
      <w:r w:rsidRPr="00D50DE5">
        <w:rPr>
          <w:rFonts w:ascii="Times New Roman" w:eastAsia="OfficinaSansBookC" w:hAnsi="Times New Roman" w:cs="Times New Roman"/>
          <w:color w:val="000000"/>
          <w:sz w:val="24"/>
          <w:szCs w:val="24"/>
          <w:lang w:eastAsia="zh-CN" w:bidi="ar"/>
        </w:rPr>
        <w:t xml:space="preserve">Россия в </w:t>
      </w:r>
      <w:r w:rsidRPr="00D50DE5">
        <w:rPr>
          <w:rFonts w:ascii="Times New Roman" w:eastAsia="OfficinaSansBookC" w:hAnsi="Times New Roman" w:cs="Times New Roman"/>
          <w:color w:val="000000"/>
          <w:sz w:val="24"/>
          <w:szCs w:val="24"/>
          <w:lang w:val="en-US" w:eastAsia="zh-CN" w:bidi="ar"/>
        </w:rPr>
        <w:t>XXI</w:t>
      </w:r>
      <w:r w:rsidRPr="00D50DE5">
        <w:rPr>
          <w:rFonts w:ascii="Times New Roman" w:eastAsia="OfficinaSansBookC" w:hAnsi="Times New Roman" w:cs="Times New Roman"/>
          <w:color w:val="000000"/>
          <w:sz w:val="24"/>
          <w:szCs w:val="24"/>
          <w:lang w:eastAsia="zh-CN" w:bidi="ar"/>
        </w:rPr>
        <w:t xml:space="preserve"> веке: вызовы времени и задачи модернизации.</w:t>
      </w:r>
    </w:p>
    <w:p w:rsidR="004D595A" w:rsidRPr="00D50DE5" w:rsidRDefault="00D172ED">
      <w:pPr>
        <w:numPr>
          <w:ilvl w:val="0"/>
          <w:numId w:val="14"/>
        </w:numPr>
        <w:spacing w:after="0" w:line="240" w:lineRule="auto"/>
        <w:rPr>
          <w:rFonts w:ascii="Times New Roman" w:eastAsiaTheme="minorEastAsia" w:hAnsi="Times New Roman" w:cs="Times New Roman"/>
          <w:sz w:val="20"/>
          <w:szCs w:val="20"/>
          <w:lang w:eastAsia="zh-CN"/>
        </w:rPr>
      </w:pPr>
      <w:r w:rsidRPr="00D50DE5">
        <w:rPr>
          <w:rFonts w:ascii="Times New Roman" w:eastAsiaTheme="minorEastAsia" w:hAnsi="Times New Roman" w:cs="Times New Roman"/>
          <w:sz w:val="24"/>
          <w:szCs w:val="24"/>
          <w:lang w:eastAsia="zh-CN"/>
        </w:rPr>
        <w:t xml:space="preserve">Тема 5.3 </w:t>
      </w:r>
      <w:r w:rsidRPr="00D50DE5">
        <w:rPr>
          <w:rFonts w:ascii="Times New Roman" w:eastAsia="OfficinaSansBookC" w:hAnsi="Times New Roman" w:cs="Times New Roman"/>
          <w:color w:val="000000"/>
          <w:sz w:val="24"/>
          <w:szCs w:val="24"/>
          <w:lang w:eastAsia="zh-CN" w:bidi="ar"/>
        </w:rPr>
        <w:t>Современный мир. Глобальные проблемы человечества.</w:t>
      </w: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spacing w:after="0" w:line="240" w:lineRule="auto"/>
        <w:jc w:val="both"/>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autoSpaceDE w:val="0"/>
        <w:autoSpaceDN w:val="0"/>
        <w:adjustRightInd w:val="0"/>
        <w:spacing w:after="0" w:line="36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 01.03 «Иностранный язык (английский)»</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D172ED">
      <w:pPr>
        <w:numPr>
          <w:ilvl w:val="0"/>
          <w:numId w:val="15"/>
        </w:num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Общая характеристика рабочей программы общеобразовательной дисциплины</w:t>
      </w:r>
    </w:p>
    <w:p w:rsidR="004D595A" w:rsidRPr="00D50DE5" w:rsidRDefault="00D172ED">
      <w:pPr>
        <w:spacing w:after="0" w:line="360" w:lineRule="auto"/>
        <w:contextualSpacing/>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СОО.01.03. Иностранный язык (английский)</w:t>
      </w:r>
    </w:p>
    <w:p w:rsidR="004D595A" w:rsidRPr="00D50DE5" w:rsidRDefault="00D172ED">
      <w:pPr>
        <w:numPr>
          <w:ilvl w:val="1"/>
          <w:numId w:val="11"/>
        </w:numPr>
        <w:spacing w:after="0" w:line="360" w:lineRule="auto"/>
        <w:ind w:left="1462" w:hanging="709"/>
        <w:contextualSpacing/>
        <w:jc w:val="both"/>
        <w:rPr>
          <w:rFonts w:ascii="Times New Roman" w:eastAsia="Times New Roman" w:hAnsi="Times New Roman" w:cs="Times New Roman"/>
          <w:sz w:val="20"/>
          <w:szCs w:val="20"/>
          <w:lang w:eastAsia="ru-RU"/>
        </w:rPr>
      </w:pPr>
      <w:r w:rsidRPr="00D50DE5">
        <w:rPr>
          <w:rFonts w:ascii="Times New Roman" w:eastAsia="Times New Roman" w:hAnsi="Times New Roman" w:cs="Times New Roman"/>
          <w:b/>
          <w:sz w:val="24"/>
          <w:szCs w:val="24"/>
          <w:lang w:eastAsia="ru-RU"/>
        </w:rPr>
        <w:t>Место общеобразовательной дисциплины в структуре основной профессиональной образовательной программы:</w:t>
      </w:r>
    </w:p>
    <w:p w:rsidR="004D595A" w:rsidRPr="00D50DE5" w:rsidRDefault="00D172E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Общеобразовательная дисциплина «Иностранный язык (английский)» является обязательной частью общеобразовательного цикла образовательной программы в соответствии с ФГОС СПО по специальности 40.02.04 «Юриспруденция». </w:t>
      </w:r>
    </w:p>
    <w:p w:rsidR="004D595A" w:rsidRPr="00D50DE5" w:rsidRDefault="00D172E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Дисциплина «Иностранный язык» является частью обязательной предметной области «Иностранные языки» ФГОС среднего общего образования и изучается в общеобразовательном цикле учебного плана на базе основного общего образования с получением среднего общего образования. </w:t>
      </w:r>
    </w:p>
    <w:p w:rsidR="004D595A" w:rsidRPr="00D50DE5" w:rsidRDefault="004D595A">
      <w:pPr>
        <w:spacing w:after="0" w:line="360" w:lineRule="auto"/>
        <w:ind w:firstLine="708"/>
        <w:jc w:val="both"/>
        <w:rPr>
          <w:rFonts w:ascii="Times New Roman" w:eastAsia="Times New Roman" w:hAnsi="Times New Roman" w:cs="Times New Roman"/>
          <w:sz w:val="24"/>
          <w:szCs w:val="24"/>
          <w:lang w:eastAsia="ru-RU"/>
        </w:rPr>
      </w:pPr>
    </w:p>
    <w:p w:rsidR="004D595A" w:rsidRPr="00D50DE5" w:rsidRDefault="00D172ED">
      <w:pPr>
        <w:numPr>
          <w:ilvl w:val="1"/>
          <w:numId w:val="11"/>
        </w:numPr>
        <w:spacing w:after="0" w:line="360" w:lineRule="auto"/>
        <w:ind w:left="1462"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Цель и планируемые результаты освоения общеобразовательной дисциплины</w:t>
      </w:r>
    </w:p>
    <w:p w:rsidR="004D595A" w:rsidRPr="00D50DE5" w:rsidRDefault="00D172ED">
      <w:pPr>
        <w:spacing w:after="0" w:line="360" w:lineRule="auto"/>
        <w:ind w:left="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1.2.1. Цели общеобразовательной дисциплины</w:t>
      </w:r>
    </w:p>
    <w:p w:rsidR="004D595A" w:rsidRPr="00D50DE5" w:rsidRDefault="00D172E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Содержание программы общеобразовательной дисциплины «Иностранный язык (английский)» направлено на достижение следующих целей:</w:t>
      </w:r>
    </w:p>
    <w:p w:rsidR="004D595A" w:rsidRPr="00D50DE5" w:rsidRDefault="00D172ED">
      <w:pPr>
        <w:numPr>
          <w:ilvl w:val="0"/>
          <w:numId w:val="16"/>
        </w:numPr>
        <w:spacing w:after="0" w:line="360" w:lineRule="auto"/>
        <w:ind w:left="1134" w:hanging="425"/>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понимание иностранного языка как средства межличностного и профессионального общения, инструмента познания, самообразования, социализации и самореализации в полиязычном и поликультурном мире;</w:t>
      </w:r>
    </w:p>
    <w:p w:rsidR="004D595A" w:rsidRPr="00D50DE5" w:rsidRDefault="00D172ED">
      <w:pPr>
        <w:numPr>
          <w:ilvl w:val="0"/>
          <w:numId w:val="16"/>
        </w:numPr>
        <w:spacing w:after="0" w:line="360" w:lineRule="auto"/>
        <w:ind w:left="1134" w:hanging="425"/>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формирование иноязычной коммуникативной компетенции в совокупности ее составляющих: речевой, языковой, социокультурной, компенсаторной и учебно-познавательной;</w:t>
      </w:r>
    </w:p>
    <w:p w:rsidR="004D595A" w:rsidRPr="00D50DE5" w:rsidRDefault="00D172ED">
      <w:pPr>
        <w:numPr>
          <w:ilvl w:val="0"/>
          <w:numId w:val="16"/>
        </w:numPr>
        <w:spacing w:after="0" w:line="360" w:lineRule="auto"/>
        <w:ind w:left="1134" w:hanging="425"/>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развитие национального самосознания, общечеловеческих ценностей, стремления к лучшему пониманию культуры своего народа и народов стран изучаемого языка.</w:t>
      </w:r>
    </w:p>
    <w:p w:rsidR="004D595A" w:rsidRPr="00D50DE5" w:rsidRDefault="00D172ED">
      <w:pPr>
        <w:spacing w:after="0" w:line="360" w:lineRule="auto"/>
        <w:ind w:firstLine="708"/>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1.2.2. Планируемые результаты освоения общеобразовательной дисциплины в соответствии с ФГОС СПО и на основе ФГОС СОО</w:t>
      </w:r>
    </w:p>
    <w:p w:rsidR="004D595A" w:rsidRPr="00D50DE5" w:rsidRDefault="00D172ED">
      <w:pPr>
        <w:shd w:val="clear" w:color="auto" w:fill="FFFFFF"/>
        <w:spacing w:after="0" w:line="276" w:lineRule="auto"/>
        <w:ind w:firstLineChars="125" w:firstLine="300"/>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lastRenderedPageBreak/>
        <w:t>Содержание общеобразовательной дисциплины«Иностранный язык» направлено на достижение всех целевых ориентиров воспитания (далее – ЦО), метапредметных (далее – МР) и предметных (далее – ПР) результатов обучения, регламентированных ФГОС СОО и с учетом примерной основной образовательной программой среднего общего образования (ПООП СОО).</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b/>
          <w:bCs/>
          <w:color w:val="1A1A1A"/>
          <w:sz w:val="24"/>
          <w:szCs w:val="24"/>
          <w:shd w:val="clear" w:color="auto" w:fill="FFFFFF"/>
          <w:lang w:eastAsia="zh-CN" w:bidi="ar"/>
        </w:rPr>
      </w:pPr>
    </w:p>
    <w:p w:rsidR="004D595A" w:rsidRPr="00D50DE5" w:rsidRDefault="004D595A">
      <w:pPr>
        <w:shd w:val="clear" w:color="auto" w:fill="FFFFFF"/>
        <w:spacing w:after="0" w:line="276" w:lineRule="auto"/>
        <w:ind w:firstLineChars="125" w:firstLine="300"/>
        <w:rPr>
          <w:rFonts w:ascii="Times New Roman" w:eastAsia="Helvetica" w:hAnsi="Times New Roman" w:cs="Times New Roman"/>
          <w:b/>
          <w:bCs/>
          <w:color w:val="1A1A1A"/>
          <w:sz w:val="24"/>
          <w:szCs w:val="24"/>
          <w:shd w:val="clear" w:color="auto" w:fill="FFFFFF"/>
          <w:lang w:eastAsia="zh-CN" w:bidi="ar"/>
        </w:rPr>
      </w:pPr>
    </w:p>
    <w:p w:rsidR="004D595A" w:rsidRPr="00D50DE5" w:rsidRDefault="004D595A">
      <w:pPr>
        <w:shd w:val="clear" w:color="auto" w:fill="FFFFFF"/>
        <w:spacing w:after="0" w:line="276" w:lineRule="auto"/>
        <w:ind w:firstLineChars="125" w:firstLine="300"/>
        <w:rPr>
          <w:rFonts w:ascii="Times New Roman" w:eastAsia="Helvetica" w:hAnsi="Times New Roman" w:cs="Times New Roman"/>
          <w:b/>
          <w:bCs/>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val="en-US" w:eastAsia="zh-CN"/>
        </w:rPr>
      </w:pPr>
      <w:r w:rsidRPr="00D50DE5">
        <w:rPr>
          <w:rFonts w:ascii="Times New Roman" w:eastAsia="Helvetica" w:hAnsi="Times New Roman" w:cs="Times New Roman"/>
          <w:b/>
          <w:bCs/>
          <w:color w:val="1A1A1A"/>
          <w:sz w:val="24"/>
          <w:szCs w:val="24"/>
          <w:shd w:val="clear" w:color="auto" w:fill="FFFFFF"/>
          <w:lang w:eastAsia="zh-CN" w:bidi="ar"/>
        </w:rPr>
        <w:t>Целевые ориентиры воспитания</w:t>
      </w:r>
      <w:r w:rsidRPr="00D50DE5">
        <w:rPr>
          <w:rFonts w:ascii="Times New Roman" w:eastAsia="Helvetica" w:hAnsi="Times New Roman" w:cs="Times New Roman"/>
          <w:color w:val="1A1A1A"/>
          <w:sz w:val="24"/>
          <w:szCs w:val="24"/>
          <w:shd w:val="clear" w:color="auto" w:fill="FFFFFF"/>
          <w:lang w:val="en-US" w:eastAsia="zh-CN" w:bidi="ar"/>
        </w:rPr>
        <w:t xml:space="preserve"> отражают:</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02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03 Готовность к служению Отечеству, его защите.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5 Сформированность основ саморазвития и самовоспитания в соответствии с общечеловеческими ценностями и идеалами гражданского общества; готовность способность к самостоятельной, творческой и ответственной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08 Нравственное сознание и поведение на основе усвоения общечеловеческих ценностей.</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10 Эстетическое отношение к миру, включая эстетику быта, научного и технического творчества, спорта, общественных отношений.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11 Принятие и реализацию ценностей здорового и безопасного образа жизни, потребности в физическом самосовершенствовании, занятиях спортивно-</w:t>
      </w:r>
      <w:r w:rsidRPr="00D50DE5">
        <w:rPr>
          <w:rFonts w:ascii="Times New Roman" w:eastAsia="Helvetica" w:hAnsi="Times New Roman" w:cs="Times New Roman"/>
          <w:color w:val="1A1A1A"/>
          <w:sz w:val="24"/>
          <w:szCs w:val="24"/>
          <w:shd w:val="clear" w:color="auto" w:fill="FFFFFF"/>
          <w:lang w:eastAsia="zh-CN" w:bidi="ar"/>
        </w:rPr>
        <w:lastRenderedPageBreak/>
        <w:t>оздоровительной деятельностью, неприятие вредных привычек: курения, употребление, алкоголя, наркотиков.</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b/>
          <w:bCs/>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val="en-US" w:eastAsia="zh-CN"/>
        </w:rPr>
      </w:pPr>
      <w:r w:rsidRPr="00D50DE5">
        <w:rPr>
          <w:rFonts w:ascii="Times New Roman" w:eastAsia="Helvetica" w:hAnsi="Times New Roman" w:cs="Times New Roman"/>
          <w:b/>
          <w:bCs/>
          <w:color w:val="1A1A1A"/>
          <w:sz w:val="24"/>
          <w:szCs w:val="24"/>
          <w:shd w:val="clear" w:color="auto" w:fill="FFFFFF"/>
          <w:lang w:val="en-US" w:eastAsia="zh-CN" w:bidi="ar"/>
        </w:rPr>
        <w:t xml:space="preserve">Метапредметные </w:t>
      </w:r>
      <w:r w:rsidRPr="00D50DE5">
        <w:rPr>
          <w:rFonts w:ascii="Times New Roman" w:eastAsia="Helvetica" w:hAnsi="Times New Roman" w:cs="Times New Roman"/>
          <w:color w:val="1A1A1A"/>
          <w:sz w:val="24"/>
          <w:szCs w:val="24"/>
          <w:shd w:val="clear" w:color="auto" w:fill="FFFFFF"/>
          <w:lang w:val="en-US" w:eastAsia="zh-CN" w:bidi="ar"/>
        </w:rPr>
        <w:t>результаты отражают:</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МР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6 Умение определять назначение и функции различных социальных институтов.</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7 Умение самостоятельно оценивать и принимать решения, определяющие стратегию поведения, с учетом гражданских и нравственных ценностей.</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8 Владение языковыми средствами - умение ясно, логично и точно излагать свою точку зрения, использовать адекватные языковые средства.</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b/>
          <w:bCs/>
          <w:color w:val="1A1A1A"/>
          <w:sz w:val="24"/>
          <w:szCs w:val="24"/>
          <w:shd w:val="clear" w:color="auto" w:fill="FFFFFF"/>
          <w:lang w:eastAsia="zh-CN" w:bidi="ar"/>
        </w:rPr>
        <w:t>Предметные</w:t>
      </w:r>
      <w:r w:rsidRPr="00D50DE5">
        <w:rPr>
          <w:rFonts w:ascii="Times New Roman" w:eastAsia="Helvetica" w:hAnsi="Times New Roman" w:cs="Times New Roman"/>
          <w:color w:val="1A1A1A"/>
          <w:sz w:val="24"/>
          <w:szCs w:val="24"/>
          <w:shd w:val="clear" w:color="auto" w:fill="FFFFFF"/>
          <w:lang w:eastAsia="zh-CN" w:bidi="ar"/>
        </w:rPr>
        <w:t xml:space="preserve"> результаты на базовом уровне отражают:</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lastRenderedPageBreak/>
        <w:t>ПР 1 Сформированность коммуникативной иноязычной компетенции, необходимой для</w:t>
      </w: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успешной социализации и самореализации как инструмента межкультурного общения в</w:t>
      </w: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shd w:val="clear" w:color="auto" w:fill="FFFFFF"/>
          <w:lang w:val="en-US" w:eastAsia="zh-CN" w:bidi="ar"/>
        </w:rPr>
      </w:pPr>
      <w:r w:rsidRPr="00D50DE5">
        <w:rPr>
          <w:rFonts w:ascii="Times New Roman" w:eastAsia="Helvetica" w:hAnsi="Times New Roman" w:cs="Times New Roman"/>
          <w:color w:val="1A1A1A"/>
          <w:sz w:val="24"/>
          <w:szCs w:val="24"/>
          <w:shd w:val="clear" w:color="auto" w:fill="FFFFFF"/>
          <w:lang w:val="en-US" w:eastAsia="zh-CN" w:bidi="ar"/>
        </w:rPr>
        <w:t>современном поликультурном мире;</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2 Владение знаниями о социокультурной специфике страны/стран изучаемого языка и умение строить свое речевое и неречевое поведение адекватно этой специфике; умение выделять общее и различное в культуре родной страны и страны/стран изучаемого языка;</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3 Достижение порогового уровня владения иностранным языком, позволяющего выпускникам 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общения;</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4 Сформированность умения использовать иностранный язык как средство для получения информации из иноязычных источников в образовательных и самообразовательных целях.</w:t>
      </w:r>
    </w:p>
    <w:p w:rsidR="004D595A" w:rsidRPr="00D50DE5" w:rsidRDefault="004D595A">
      <w:pPr>
        <w:spacing w:after="0" w:line="360" w:lineRule="auto"/>
        <w:jc w:val="both"/>
        <w:textAlignment w:val="baseline"/>
        <w:rPr>
          <w:rFonts w:ascii="Times New Roman" w:eastAsia="Times New Roman" w:hAnsi="Times New Roman" w:cs="Times New Roman"/>
          <w:sz w:val="24"/>
          <w:szCs w:val="24"/>
          <w:lang w:eastAsia="ru-RU"/>
        </w:rPr>
      </w:pPr>
    </w:p>
    <w:p w:rsidR="004D595A" w:rsidRPr="00D50DE5" w:rsidRDefault="00D172ED">
      <w:pPr>
        <w:spacing w:after="0" w:line="360" w:lineRule="auto"/>
        <w:ind w:firstLine="709"/>
        <w:jc w:val="both"/>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Особое значение общеобразовательная дисциплина имеет при формировании и развитии ОК 01, ОК 02, ОК 04, ОК 09, ПК 1.1</w:t>
      </w:r>
    </w:p>
    <w:tbl>
      <w:tblPr>
        <w:tblStyle w:val="afff3"/>
        <w:tblW w:w="100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2835"/>
        <w:gridCol w:w="5387"/>
      </w:tblGrid>
      <w:tr w:rsidR="004D595A" w:rsidRPr="00D50DE5">
        <w:tc>
          <w:tcPr>
            <w:tcW w:w="1843" w:type="dxa"/>
            <w:vMerge w:val="restart"/>
            <w:tcBorders>
              <w:top w:val="single" w:sz="4" w:space="0" w:color="auto"/>
              <w:left w:val="single" w:sz="4" w:space="0" w:color="auto"/>
              <w:bottom w:val="single" w:sz="4" w:space="0" w:color="auto"/>
              <w:right w:val="single" w:sz="4" w:space="0" w:color="auto"/>
            </w:tcBorders>
          </w:tcPr>
          <w:p w:rsidR="004D595A" w:rsidRPr="00D50DE5" w:rsidRDefault="00D172ED">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 и наименование формируемых компетенций</w:t>
            </w:r>
          </w:p>
        </w:tc>
        <w:tc>
          <w:tcPr>
            <w:tcW w:w="8222" w:type="dxa"/>
            <w:gridSpan w:val="2"/>
            <w:tcBorders>
              <w:top w:val="single" w:sz="4" w:space="0" w:color="auto"/>
              <w:left w:val="single" w:sz="4" w:space="0" w:color="auto"/>
              <w:bottom w:val="single" w:sz="4" w:space="0" w:color="auto"/>
              <w:right w:val="single" w:sz="4" w:space="0" w:color="auto"/>
            </w:tcBorders>
          </w:tcPr>
          <w:p w:rsidR="004D595A" w:rsidRPr="00D50DE5" w:rsidRDefault="00D172ED">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Планируемые результаты освоения дисциплины</w:t>
            </w:r>
          </w:p>
        </w:tc>
      </w:tr>
      <w:tr w:rsidR="004D595A" w:rsidRPr="00D50DE5">
        <w:tc>
          <w:tcPr>
            <w:tcW w:w="1843" w:type="dxa"/>
            <w:vMerge/>
            <w:tcBorders>
              <w:top w:val="single" w:sz="4" w:space="0" w:color="auto"/>
              <w:left w:val="single" w:sz="4" w:space="0" w:color="auto"/>
              <w:bottom w:val="single" w:sz="4" w:space="0" w:color="auto"/>
              <w:right w:val="single" w:sz="4" w:space="0" w:color="auto"/>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2835" w:type="dxa"/>
            <w:tcBorders>
              <w:top w:val="single" w:sz="4" w:space="0" w:color="auto"/>
              <w:left w:val="single" w:sz="4" w:space="0" w:color="auto"/>
              <w:bottom w:val="single" w:sz="4" w:space="0" w:color="auto"/>
              <w:right w:val="single" w:sz="4" w:space="0" w:color="auto"/>
            </w:tcBorders>
          </w:tcPr>
          <w:p w:rsidR="004D595A" w:rsidRPr="00D50DE5" w:rsidRDefault="00D172ED">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общие</w:t>
            </w:r>
          </w:p>
        </w:tc>
        <w:tc>
          <w:tcPr>
            <w:tcW w:w="5387" w:type="dxa"/>
            <w:tcBorders>
              <w:top w:val="single" w:sz="4" w:space="0" w:color="auto"/>
              <w:left w:val="single" w:sz="4" w:space="0" w:color="auto"/>
              <w:bottom w:val="single" w:sz="4" w:space="0" w:color="auto"/>
              <w:right w:val="single" w:sz="4" w:space="0" w:color="auto"/>
            </w:tcBorders>
          </w:tcPr>
          <w:p w:rsidR="004D595A" w:rsidRPr="00D50DE5" w:rsidRDefault="00D172ED">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дисциплинарные</w:t>
            </w:r>
          </w:p>
        </w:tc>
      </w:tr>
      <w:tr w:rsidR="004D595A" w:rsidRPr="00D50DE5">
        <w:tc>
          <w:tcPr>
            <w:tcW w:w="1843"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tc>
        <w:tc>
          <w:tcPr>
            <w:tcW w:w="2835"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В части </w:t>
            </w:r>
            <w:r w:rsidRPr="00D50DE5">
              <w:rPr>
                <w:rFonts w:ascii="Times New Roman" w:eastAsia="SimSun" w:hAnsi="Times New Roman" w:cs="Times New Roman"/>
                <w:b/>
                <w:iCs/>
                <w:sz w:val="24"/>
                <w:szCs w:val="24"/>
                <w:lang w:eastAsia="ru-RU"/>
              </w:rPr>
              <w:t>трудового воспитания:</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готовность к труду, осознание ценности мастерства, трудолюбие;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интерес к различным сферам профессиональной деятельности,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Овладение </w:t>
            </w:r>
            <w:r w:rsidRPr="00D50DE5">
              <w:rPr>
                <w:rFonts w:ascii="Times New Roman" w:eastAsia="SimSun" w:hAnsi="Times New Roman" w:cs="Times New Roman"/>
                <w:b/>
                <w:iCs/>
                <w:sz w:val="24"/>
                <w:szCs w:val="24"/>
                <w:lang w:eastAsia="ru-RU"/>
              </w:rPr>
              <w:t xml:space="preserve">универсальными учебными познавательными </w:t>
            </w:r>
            <w:r w:rsidRPr="00D50DE5">
              <w:rPr>
                <w:rFonts w:ascii="Times New Roman" w:eastAsia="SimSun" w:hAnsi="Times New Roman" w:cs="Times New Roman"/>
                <w:b/>
                <w:iCs/>
                <w:sz w:val="24"/>
                <w:szCs w:val="24"/>
                <w:lang w:eastAsia="ru-RU"/>
              </w:rPr>
              <w:lastRenderedPageBreak/>
              <w:t>действиями</w:t>
            </w:r>
            <w:r w:rsidRPr="00D50DE5">
              <w:rPr>
                <w:rFonts w:ascii="Times New Roman" w:eastAsia="SimSun" w:hAnsi="Times New Roman" w:cs="Times New Roman"/>
                <w:iCs/>
                <w:sz w:val="24"/>
                <w:szCs w:val="24"/>
                <w:lang w:eastAsia="ru-RU"/>
              </w:rPr>
              <w:t>:</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а) </w:t>
            </w:r>
            <w:r w:rsidRPr="00D50DE5">
              <w:rPr>
                <w:rFonts w:ascii="Times New Roman" w:eastAsia="SimSun" w:hAnsi="Times New Roman" w:cs="Times New Roman"/>
                <w:b/>
                <w:iCs/>
                <w:sz w:val="24"/>
                <w:szCs w:val="24"/>
                <w:lang w:eastAsia="ru-RU"/>
              </w:rPr>
              <w:t>базовые логические действия</w:t>
            </w:r>
            <w:r w:rsidRPr="00D50DE5">
              <w:rPr>
                <w:rFonts w:ascii="Times New Roman" w:eastAsia="SimSun" w:hAnsi="Times New Roman" w:cs="Times New Roman"/>
                <w:iCs/>
                <w:sz w:val="24"/>
                <w:szCs w:val="24"/>
                <w:lang w:eastAsia="ru-RU"/>
              </w:rPr>
              <w:t>:</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самостоятельно формулировать и актуализировать проблему, рассматривать ее всесторонне;  </w:t>
            </w:r>
          </w:p>
          <w:p w:rsidR="004D595A" w:rsidRPr="00D50DE5" w:rsidRDefault="00D172ED">
            <w:pPr>
              <w:shd w:val="clear" w:color="auto" w:fill="FFFFFF"/>
              <w:spacing w:after="0" w:line="240" w:lineRule="auto"/>
              <w:textAlignment w:val="baseline"/>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 устанавливать существенный признак или основания для сравнения, классификации и обобщения;  </w:t>
            </w:r>
          </w:p>
          <w:p w:rsidR="004D595A" w:rsidRPr="00D50DE5" w:rsidRDefault="00D172ED">
            <w:pPr>
              <w:shd w:val="clear" w:color="auto" w:fill="FFFFFF"/>
              <w:spacing w:after="0" w:line="240" w:lineRule="auto"/>
              <w:textAlignment w:val="baseline"/>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определять цели деятельности, задавать параметры и критерии их достижения;</w:t>
            </w:r>
          </w:p>
          <w:p w:rsidR="004D595A" w:rsidRPr="00D50DE5" w:rsidRDefault="00D172ED">
            <w:pPr>
              <w:shd w:val="clear" w:color="auto" w:fill="FFFFFF"/>
              <w:spacing w:after="0" w:line="240" w:lineRule="auto"/>
              <w:textAlignment w:val="baseline"/>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 выявлять закономерности и противоречия в рассматриваемых явлениях;  </w:t>
            </w:r>
          </w:p>
          <w:p w:rsidR="004D595A" w:rsidRPr="00D50DE5" w:rsidRDefault="00D172ED">
            <w:pPr>
              <w:shd w:val="clear" w:color="auto" w:fill="FFFFFF"/>
              <w:spacing w:after="0" w:line="240" w:lineRule="auto"/>
              <w:textAlignment w:val="baseline"/>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развивать креативное мышление при решении жизненных проблем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б) </w:t>
            </w:r>
            <w:r w:rsidRPr="00D50DE5">
              <w:rPr>
                <w:rFonts w:ascii="Times New Roman" w:eastAsia="SimSun" w:hAnsi="Times New Roman" w:cs="Times New Roman"/>
                <w:b/>
                <w:iCs/>
                <w:sz w:val="24"/>
                <w:szCs w:val="24"/>
                <w:lang w:eastAsia="ru-RU"/>
              </w:rPr>
              <w:t>базовые исследовательские действия</w:t>
            </w:r>
            <w:r w:rsidRPr="00D50DE5">
              <w:rPr>
                <w:rFonts w:ascii="Times New Roman" w:eastAsia="SimSun" w:hAnsi="Times New Roman" w:cs="Times New Roman"/>
                <w:iCs/>
                <w:sz w:val="24"/>
                <w:szCs w:val="24"/>
                <w:lang w:eastAsia="ru-RU"/>
              </w:rPr>
              <w:t>:</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владеть навыками учебно-исследовательской и проектной деятельности, навыками разрешения проблем;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lastRenderedPageBreak/>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уметь переносить знания в познавательную и практическую области жизнедеятельности;</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уметь интегрировать знания из разных предметных областей;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выдвигать новые идеи, предлагать оригинальные подходы и решения; </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SimSun" w:hAnsi="Times New Roman" w:cs="Times New Roman"/>
                <w:iCs/>
                <w:sz w:val="24"/>
                <w:szCs w:val="24"/>
                <w:lang w:eastAsia="ru-RU"/>
              </w:rPr>
              <w:t xml:space="preserve">и способность их использования в познавательной и социальной практике </w:t>
            </w:r>
          </w:p>
        </w:tc>
        <w:tc>
          <w:tcPr>
            <w:tcW w:w="5387" w:type="dxa"/>
            <w:tcBorders>
              <w:top w:val="single" w:sz="4" w:space="0" w:color="auto"/>
              <w:left w:val="single" w:sz="4" w:space="0" w:color="auto"/>
              <w:bottom w:val="single" w:sz="4" w:space="0" w:color="auto"/>
              <w:right w:val="single" w:sz="4" w:space="0" w:color="auto"/>
            </w:tcBorders>
          </w:tcPr>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владеть </w:t>
            </w:r>
            <w:r w:rsidRPr="00D50DE5">
              <w:rPr>
                <w:rFonts w:ascii="Times New Roman" w:eastAsia="Times New Roman" w:hAnsi="Times New Roman" w:cs="Times New Roman"/>
                <w:b/>
                <w:sz w:val="24"/>
                <w:szCs w:val="24"/>
                <w:lang w:eastAsia="ru-RU"/>
              </w:rPr>
              <w:t>основными видами речевой деятельности</w:t>
            </w:r>
            <w:r w:rsidRPr="00D50DE5">
              <w:rPr>
                <w:rFonts w:ascii="Times New Roman" w:eastAsia="Times New Roman" w:hAnsi="Times New Roman" w:cs="Times New Roman"/>
                <w:sz w:val="24"/>
                <w:szCs w:val="24"/>
                <w:lang w:eastAsia="ru-RU"/>
              </w:rPr>
              <w:t xml:space="preserve">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 Современный мир профессий. Ценностные ориентиры молодежи в современном обществе. Деловое общение. Проблемы современной цивилизации. Россия и мир: вклад России в мировую культуру, науку, технику</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говорение</w:t>
            </w:r>
            <w:r w:rsidRPr="00D50DE5">
              <w:rPr>
                <w:rFonts w:ascii="Times New Roman" w:eastAsia="Times New Roman" w:hAnsi="Times New Roman" w:cs="Times New Roman"/>
                <w:sz w:val="24"/>
                <w:szCs w:val="24"/>
                <w:lang w:eastAsia="ru-RU"/>
              </w:rPr>
              <w:t xml:space="preserve">: уметь вести разные виды диалога (в том числе комбинированный) в стандартных </w:t>
            </w:r>
            <w:r w:rsidRPr="00D50DE5">
              <w:rPr>
                <w:rFonts w:ascii="Times New Roman" w:eastAsia="Times New Roman" w:hAnsi="Times New Roman" w:cs="Times New Roman"/>
                <w:sz w:val="24"/>
                <w:szCs w:val="24"/>
                <w:lang w:eastAsia="ru-RU"/>
              </w:rPr>
              <w:lastRenderedPageBreak/>
              <w:t>ситуациях неофициального и официального общения объемом до 10 реплик со стороны каждого собеседника в рамках отобранного тематического содержания речи с соблюдением норм речевого этикета, принятых в стране / странах изучаемого языка;</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17-18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17-18 фраз результаты выполненной проектной работы;</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аудирование</w:t>
            </w:r>
            <w:r w:rsidRPr="00D50DE5">
              <w:rPr>
                <w:rFonts w:ascii="Times New Roman" w:eastAsia="Times New Roman" w:hAnsi="Times New Roman" w:cs="Times New Roman"/>
                <w:sz w:val="24"/>
                <w:szCs w:val="24"/>
                <w:lang w:eastAsia="ru-RU"/>
              </w:rPr>
              <w:t>: воспринимать на слух и понимать звучащие до 3,5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 / интересующей /запрашиваемой информации;</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смысловое чтение</w:t>
            </w:r>
            <w:r w:rsidRPr="00D50DE5">
              <w:rPr>
                <w:rFonts w:ascii="Times New Roman" w:eastAsia="Times New Roman" w:hAnsi="Times New Roman" w:cs="Times New Roman"/>
                <w:sz w:val="24"/>
                <w:szCs w:val="24"/>
                <w:lang w:eastAsia="ru-RU"/>
              </w:rPr>
              <w:t>: читать про себя и понимать несложные аутентичные тексты разного вида, жанра и стиля объемом 700-900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 / интересующей / 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письменная речь</w:t>
            </w:r>
            <w:r w:rsidRPr="00D50DE5">
              <w:rPr>
                <w:rFonts w:ascii="Times New Roman" w:eastAsia="Times New Roman" w:hAnsi="Times New Roman" w:cs="Times New Roman"/>
                <w:sz w:val="24"/>
                <w:szCs w:val="24"/>
                <w:lang w:eastAsia="ru-RU"/>
              </w:rPr>
              <w:t>: заполнять анкеты и формуляры, сообщая о себе основные сведения, в соответствии с нормами, принятыми в стране/странах изучаемого языка;</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 диаграмму и/или прочитанный/прослушанный текст объемом до 250 слов; комментировать информацию, высказывание, цитату, пословицу с выражением и аргументацией своего мнения;</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владеть </w:t>
            </w:r>
            <w:r w:rsidRPr="00D50DE5">
              <w:rPr>
                <w:rFonts w:ascii="Times New Roman" w:eastAsia="Times New Roman" w:hAnsi="Times New Roman" w:cs="Times New Roman"/>
                <w:b/>
                <w:sz w:val="24"/>
                <w:szCs w:val="24"/>
                <w:lang w:eastAsia="ru-RU"/>
              </w:rPr>
              <w:t>фонетическими навыками</w:t>
            </w:r>
            <w:r w:rsidRPr="00D50DE5">
              <w:rPr>
                <w:rFonts w:ascii="Times New Roman" w:eastAsia="Times New Roman" w:hAnsi="Times New Roman" w:cs="Times New Roman"/>
                <w:sz w:val="24"/>
                <w:szCs w:val="24"/>
                <w:lang w:eastAsia="ru-RU"/>
              </w:rPr>
              <w:t xml:space="preserve">: различать </w:t>
            </w:r>
            <w:r w:rsidRPr="00D50DE5">
              <w:rPr>
                <w:rFonts w:ascii="Times New Roman" w:eastAsia="Times New Roman" w:hAnsi="Times New Roman" w:cs="Times New Roman"/>
                <w:sz w:val="24"/>
                <w:szCs w:val="24"/>
                <w:lang w:eastAsia="ru-RU"/>
              </w:rPr>
              <w:lastRenderedPageBreak/>
              <w:t xml:space="preserve">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овладение </w:t>
            </w:r>
            <w:r w:rsidRPr="00D50DE5">
              <w:rPr>
                <w:rFonts w:ascii="Times New Roman" w:eastAsia="Times New Roman" w:hAnsi="Times New Roman" w:cs="Times New Roman"/>
                <w:b/>
                <w:sz w:val="24"/>
                <w:szCs w:val="24"/>
                <w:lang w:eastAsia="ru-RU"/>
              </w:rPr>
              <w:t>орфографическими навыками</w:t>
            </w:r>
            <w:r w:rsidRPr="00D50DE5">
              <w:rPr>
                <w:rFonts w:ascii="Times New Roman" w:eastAsia="Times New Roman" w:hAnsi="Times New Roman" w:cs="Times New Roman"/>
                <w:sz w:val="24"/>
                <w:szCs w:val="24"/>
                <w:lang w:eastAsia="ru-RU"/>
              </w:rPr>
              <w:t xml:space="preserve">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правильно оформлять прямую речь, электронное сообщение личного характера;</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знать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выявление признаков изученных грамматических и лексических явлений по заданным основаниям;</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владеть навыками распознавания и употребления в устной и письменной речи не менее 1650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владеть </w:t>
            </w:r>
            <w:r w:rsidRPr="00D50DE5">
              <w:rPr>
                <w:rFonts w:ascii="Times New Roman" w:eastAsia="Times New Roman" w:hAnsi="Times New Roman" w:cs="Times New Roman"/>
                <w:b/>
                <w:sz w:val="24"/>
                <w:szCs w:val="24"/>
                <w:lang w:eastAsia="ru-RU"/>
              </w:rPr>
              <w:t>социокультурными знаниями и умениями</w:t>
            </w:r>
            <w:r w:rsidRPr="00D50DE5">
              <w:rPr>
                <w:rFonts w:ascii="Times New Roman" w:eastAsia="Times New Roman" w:hAnsi="Times New Roman" w:cs="Times New Roman"/>
                <w:sz w:val="24"/>
                <w:szCs w:val="24"/>
                <w:lang w:eastAsia="ru-RU"/>
              </w:rPr>
              <w:t xml:space="preserve">: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w:t>
            </w:r>
            <w:r w:rsidRPr="00D50DE5">
              <w:rPr>
                <w:rFonts w:ascii="Times New Roman" w:eastAsia="Times New Roman" w:hAnsi="Times New Roman" w:cs="Times New Roman"/>
                <w:sz w:val="24"/>
                <w:szCs w:val="24"/>
                <w:lang w:eastAsia="ru-RU"/>
              </w:rPr>
              <w:lastRenderedPageBreak/>
              <w:t>средства с учетом этих различий; знать / 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владеть </w:t>
            </w:r>
            <w:r w:rsidRPr="00D50DE5">
              <w:rPr>
                <w:rFonts w:ascii="Times New Roman" w:eastAsia="Times New Roman" w:hAnsi="Times New Roman" w:cs="Times New Roman"/>
                <w:b/>
                <w:sz w:val="24"/>
                <w:szCs w:val="24"/>
                <w:lang w:eastAsia="ru-RU"/>
              </w:rPr>
              <w:t>компенсаторными умениями</w:t>
            </w:r>
            <w:r w:rsidRPr="00D50DE5">
              <w:rPr>
                <w:rFonts w:ascii="Times New Roman" w:eastAsia="Times New Roman" w:hAnsi="Times New Roman" w:cs="Times New Roman"/>
                <w:sz w:val="24"/>
                <w:szCs w:val="24"/>
                <w:lang w:eastAsia="ru-RU"/>
              </w:rPr>
              <w:t>,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 перифраз / толкование; при чтении и аудировании - языковую и контекстуальную догадку;</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уметь </w:t>
            </w:r>
            <w:r w:rsidRPr="00D50DE5">
              <w:rPr>
                <w:rFonts w:ascii="Times New Roman" w:eastAsia="Times New Roman" w:hAnsi="Times New Roman" w:cs="Times New Roman"/>
                <w:b/>
                <w:sz w:val="24"/>
                <w:szCs w:val="24"/>
                <w:lang w:eastAsia="ru-RU"/>
              </w:rPr>
              <w:t>сравнивать, классифицировать, систематизировать и обобщать</w:t>
            </w:r>
            <w:r w:rsidRPr="00D50DE5">
              <w:rPr>
                <w:rFonts w:ascii="Times New Roman" w:eastAsia="Times New Roman" w:hAnsi="Times New Roman" w:cs="Times New Roman"/>
                <w:sz w:val="24"/>
                <w:szCs w:val="24"/>
                <w:lang w:eastAsia="ru-RU"/>
              </w:rPr>
              <w:t xml:space="preserve"> по существенным признакам изученные языковые явления (лексические и грамматические);</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иметь </w:t>
            </w:r>
            <w:r w:rsidRPr="00D50DE5">
              <w:rPr>
                <w:rFonts w:ascii="Times New Roman" w:eastAsia="Times New Roman" w:hAnsi="Times New Roman" w:cs="Times New Roman"/>
                <w:b/>
                <w:sz w:val="24"/>
                <w:szCs w:val="24"/>
                <w:lang w:eastAsia="ru-RU"/>
              </w:rPr>
              <w:t>опыт практической деятельности в повседневной жизни</w:t>
            </w:r>
            <w:r w:rsidRPr="00D50DE5">
              <w:rPr>
                <w:rFonts w:ascii="Times New Roman" w:eastAsia="Times New Roman" w:hAnsi="Times New Roman" w:cs="Times New Roman"/>
                <w:sz w:val="24"/>
                <w:szCs w:val="24"/>
                <w:lang w:eastAsia="ru-RU"/>
              </w:rPr>
              <w:t>: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 - 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b/>
                <w:sz w:val="24"/>
                <w:szCs w:val="24"/>
                <w:lang w:eastAsia="ru-RU"/>
              </w:rPr>
              <w:t>осуществлять межличностное и межкультурное общение</w:t>
            </w:r>
            <w:r w:rsidRPr="00D50DE5">
              <w:rPr>
                <w:rFonts w:ascii="Times New Roman" w:eastAsia="Times New Roman" w:hAnsi="Times New Roman" w:cs="Times New Roman"/>
                <w:sz w:val="24"/>
                <w:szCs w:val="24"/>
                <w:lang w:eastAsia="ru-RU"/>
              </w:rPr>
              <w:t xml:space="preserve"> на основе знаний о социокультурном портрете и культурном наследии родной страны и страны/стран изучаемого языка.</w:t>
            </w:r>
          </w:p>
        </w:tc>
      </w:tr>
      <w:tr w:rsidR="004D595A" w:rsidRPr="00D50DE5">
        <w:tc>
          <w:tcPr>
            <w:tcW w:w="1843"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ОК 02. Использовать </w:t>
            </w:r>
            <w:r w:rsidRPr="00D50DE5">
              <w:rPr>
                <w:rFonts w:ascii="Times New Roman" w:eastAsia="Times New Roman" w:hAnsi="Times New Roman" w:cs="Times New Roman"/>
                <w:sz w:val="24"/>
                <w:szCs w:val="24"/>
                <w:lang w:eastAsia="ru-RU"/>
              </w:rPr>
              <w:lastRenderedPageBreak/>
              <w:t xml:space="preserve">современные средства поиска, анализа и </w:t>
            </w:r>
            <w:proofErr w:type="gramStart"/>
            <w:r w:rsidRPr="00D50DE5">
              <w:rPr>
                <w:rFonts w:ascii="Times New Roman" w:eastAsia="Times New Roman" w:hAnsi="Times New Roman" w:cs="Times New Roman"/>
                <w:sz w:val="24"/>
                <w:szCs w:val="24"/>
                <w:lang w:eastAsia="ru-RU"/>
              </w:rPr>
              <w:t>интерпретации информации</w:t>
            </w:r>
            <w:proofErr w:type="gramEnd"/>
            <w:r w:rsidRPr="00D50DE5">
              <w:rPr>
                <w:rFonts w:ascii="Times New Roman" w:eastAsia="Times New Roman" w:hAnsi="Times New Roman" w:cs="Times New Roman"/>
                <w:sz w:val="24"/>
                <w:szCs w:val="24"/>
                <w:lang w:eastAsia="ru-RU"/>
              </w:rPr>
              <w:t xml:space="preserve"> и информационные технологии для выполнения задач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lastRenderedPageBreak/>
              <w:t xml:space="preserve">В области </w:t>
            </w:r>
            <w:r w:rsidRPr="00D50DE5">
              <w:rPr>
                <w:rFonts w:ascii="Times New Roman" w:eastAsia="SimSun" w:hAnsi="Times New Roman" w:cs="Times New Roman"/>
                <w:b/>
                <w:iCs/>
                <w:sz w:val="24"/>
                <w:szCs w:val="24"/>
                <w:lang w:eastAsia="ru-RU"/>
              </w:rPr>
              <w:t>ценности научного познания</w:t>
            </w:r>
            <w:r w:rsidRPr="00D50DE5">
              <w:rPr>
                <w:rFonts w:ascii="Times New Roman" w:eastAsia="SimSun" w:hAnsi="Times New Roman" w:cs="Times New Roman"/>
                <w:iCs/>
                <w:sz w:val="24"/>
                <w:szCs w:val="24"/>
                <w:lang w:eastAsia="ru-RU"/>
              </w:rPr>
              <w:t>:</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lastRenderedPageBreak/>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Овладение </w:t>
            </w:r>
            <w:r w:rsidRPr="00D50DE5">
              <w:rPr>
                <w:rFonts w:ascii="Times New Roman" w:eastAsia="SimSun" w:hAnsi="Times New Roman" w:cs="Times New Roman"/>
                <w:b/>
                <w:iCs/>
                <w:sz w:val="24"/>
                <w:szCs w:val="24"/>
                <w:lang w:eastAsia="ru-RU"/>
              </w:rPr>
              <w:t>универсальными учебными познавательными действиями</w:t>
            </w:r>
            <w:r w:rsidRPr="00D50DE5">
              <w:rPr>
                <w:rFonts w:ascii="Times New Roman" w:eastAsia="SimSun" w:hAnsi="Times New Roman" w:cs="Times New Roman"/>
                <w:iCs/>
                <w:sz w:val="24"/>
                <w:szCs w:val="24"/>
                <w:lang w:eastAsia="ru-RU"/>
              </w:rPr>
              <w:t>:</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в) </w:t>
            </w:r>
            <w:r w:rsidRPr="00D50DE5">
              <w:rPr>
                <w:rFonts w:ascii="Times New Roman" w:eastAsia="SimSun" w:hAnsi="Times New Roman" w:cs="Times New Roman"/>
                <w:b/>
                <w:iCs/>
                <w:sz w:val="24"/>
                <w:szCs w:val="24"/>
                <w:lang w:eastAsia="ru-RU"/>
              </w:rPr>
              <w:t>работа с информацией:</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оценивать </w:t>
            </w:r>
            <w:r w:rsidRPr="00D50DE5">
              <w:rPr>
                <w:rFonts w:ascii="Times New Roman" w:eastAsia="SimSun" w:hAnsi="Times New Roman" w:cs="Times New Roman"/>
                <w:iCs/>
                <w:sz w:val="24"/>
                <w:szCs w:val="24"/>
                <w:lang w:eastAsia="ru-RU"/>
              </w:rPr>
              <w:lastRenderedPageBreak/>
              <w:t xml:space="preserve">достоверность, легитимность информации, ее соответствие правовым и морально-этическим нормам;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SimSun" w:hAnsi="Times New Roman" w:cs="Times New Roman"/>
                <w:iCs/>
                <w:sz w:val="24"/>
                <w:szCs w:val="24"/>
                <w:lang w:eastAsia="ru-RU"/>
              </w:rPr>
              <w:t>- владеть навыками распознавания и защиты информации, информационной безопасности личности</w:t>
            </w:r>
          </w:p>
        </w:tc>
        <w:tc>
          <w:tcPr>
            <w:tcW w:w="5387" w:type="dxa"/>
            <w:tcBorders>
              <w:top w:val="single" w:sz="4" w:space="0" w:color="auto"/>
              <w:left w:val="single" w:sz="4" w:space="0" w:color="auto"/>
              <w:bottom w:val="single" w:sz="4" w:space="0" w:color="auto"/>
              <w:right w:val="single" w:sz="4" w:space="0" w:color="auto"/>
            </w:tcBorders>
          </w:tcPr>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владеть </w:t>
            </w:r>
            <w:r w:rsidRPr="00D50DE5">
              <w:rPr>
                <w:rFonts w:ascii="Times New Roman" w:eastAsia="Times New Roman" w:hAnsi="Times New Roman" w:cs="Times New Roman"/>
                <w:b/>
                <w:sz w:val="24"/>
                <w:szCs w:val="24"/>
                <w:lang w:eastAsia="ru-RU"/>
              </w:rPr>
              <w:t>социокультурными знаниями и умениями</w:t>
            </w:r>
            <w:r w:rsidRPr="00D50DE5">
              <w:rPr>
                <w:rFonts w:ascii="Times New Roman" w:eastAsia="Times New Roman" w:hAnsi="Times New Roman" w:cs="Times New Roman"/>
                <w:sz w:val="24"/>
                <w:szCs w:val="24"/>
                <w:lang w:eastAsia="ru-RU"/>
              </w:rPr>
              <w:t xml:space="preserve">: знать/понимать речевые различия в </w:t>
            </w:r>
            <w:r w:rsidRPr="00D50DE5">
              <w:rPr>
                <w:rFonts w:ascii="Times New Roman" w:eastAsia="Times New Roman" w:hAnsi="Times New Roman" w:cs="Times New Roman"/>
                <w:sz w:val="24"/>
                <w:szCs w:val="24"/>
                <w:lang w:eastAsia="ru-RU"/>
              </w:rPr>
              <w:lastRenderedPageBreak/>
              <w:t>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 / 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 / 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владеть </w:t>
            </w:r>
            <w:r w:rsidRPr="00D50DE5">
              <w:rPr>
                <w:rFonts w:ascii="Times New Roman" w:eastAsia="Times New Roman" w:hAnsi="Times New Roman" w:cs="Times New Roman"/>
                <w:b/>
                <w:sz w:val="24"/>
                <w:szCs w:val="24"/>
                <w:lang w:eastAsia="ru-RU"/>
              </w:rPr>
              <w:t>компенсаторными умениями</w:t>
            </w:r>
            <w:r w:rsidRPr="00D50DE5">
              <w:rPr>
                <w:rFonts w:ascii="Times New Roman" w:eastAsia="Times New Roman" w:hAnsi="Times New Roman" w:cs="Times New Roman"/>
                <w:sz w:val="24"/>
                <w:szCs w:val="24"/>
                <w:lang w:eastAsia="ru-RU"/>
              </w:rPr>
              <w:t>,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 перифраз / толкование; при чтении и аудировании - языковую и контекстуальную догадку;</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уметь </w:t>
            </w:r>
            <w:r w:rsidRPr="00D50DE5">
              <w:rPr>
                <w:rFonts w:ascii="Times New Roman" w:eastAsia="Times New Roman" w:hAnsi="Times New Roman" w:cs="Times New Roman"/>
                <w:b/>
                <w:sz w:val="24"/>
                <w:szCs w:val="24"/>
                <w:lang w:eastAsia="ru-RU"/>
              </w:rPr>
              <w:t>сравнивать, классифицировать, систематизировать и обобщать</w:t>
            </w:r>
            <w:r w:rsidRPr="00D50DE5">
              <w:rPr>
                <w:rFonts w:ascii="Times New Roman" w:eastAsia="Times New Roman" w:hAnsi="Times New Roman" w:cs="Times New Roman"/>
                <w:sz w:val="24"/>
                <w:szCs w:val="24"/>
                <w:lang w:eastAsia="ru-RU"/>
              </w:rPr>
              <w:t xml:space="preserve"> по существенным признакам изученные языковые явления (лексические и грамматические);</w:t>
            </w:r>
          </w:p>
          <w:p w:rsidR="004D595A" w:rsidRPr="00D50DE5" w:rsidRDefault="00D172ED">
            <w:pPr>
              <w:shd w:val="clear" w:color="auto" w:fill="FFFFFF"/>
              <w:spacing w:after="0" w:line="240" w:lineRule="auto"/>
              <w:rPr>
                <w:rFonts w:ascii="Times New Roman" w:eastAsia="SimSu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-иметь </w:t>
            </w:r>
            <w:r w:rsidRPr="00D50DE5">
              <w:rPr>
                <w:rFonts w:ascii="Times New Roman" w:eastAsia="Times New Roman" w:hAnsi="Times New Roman" w:cs="Times New Roman"/>
                <w:b/>
                <w:sz w:val="24"/>
                <w:szCs w:val="24"/>
                <w:lang w:eastAsia="ru-RU"/>
              </w:rPr>
              <w:t>опыт практической деятельности в повседневной жизни</w:t>
            </w:r>
            <w:r w:rsidRPr="00D50DE5">
              <w:rPr>
                <w:rFonts w:ascii="Times New Roman" w:eastAsia="Times New Roman" w:hAnsi="Times New Roman" w:cs="Times New Roman"/>
                <w:sz w:val="24"/>
                <w:szCs w:val="24"/>
                <w:lang w:eastAsia="ru-RU"/>
              </w:rPr>
              <w:t>: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 - 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tc>
      </w:tr>
      <w:tr w:rsidR="004D595A" w:rsidRPr="00D50DE5">
        <w:tc>
          <w:tcPr>
            <w:tcW w:w="1843"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ОК 04. Эффективно взаимодействовать и работать в коллективе и команде</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Осуществлять профессиональное толкование норм права</w:t>
            </w:r>
          </w:p>
        </w:tc>
        <w:tc>
          <w:tcPr>
            <w:tcW w:w="2835"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готовность к саморазвитию, самостоятельности и самоопределению; </w:t>
            </w:r>
          </w:p>
          <w:p w:rsidR="004D595A" w:rsidRPr="00D50DE5" w:rsidRDefault="00D172ED">
            <w:pPr>
              <w:shd w:val="clear" w:color="auto" w:fill="FFFFFF"/>
              <w:spacing w:after="0" w:line="240" w:lineRule="auto"/>
              <w:textAlignment w:val="baseline"/>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-овладение навыками учебно-исследовательской, проектной и социальной деятельности;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Овладение </w:t>
            </w:r>
            <w:r w:rsidRPr="00D50DE5">
              <w:rPr>
                <w:rFonts w:ascii="Times New Roman" w:eastAsia="SimSun" w:hAnsi="Times New Roman" w:cs="Times New Roman"/>
                <w:b/>
                <w:iCs/>
                <w:sz w:val="24"/>
                <w:szCs w:val="24"/>
                <w:lang w:eastAsia="ru-RU"/>
              </w:rPr>
              <w:t>универсальными коммуникативными действиями:</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б) </w:t>
            </w:r>
            <w:r w:rsidRPr="00D50DE5">
              <w:rPr>
                <w:rFonts w:ascii="Times New Roman" w:eastAsia="SimSun" w:hAnsi="Times New Roman" w:cs="Times New Roman"/>
                <w:b/>
                <w:iCs/>
                <w:sz w:val="24"/>
                <w:szCs w:val="24"/>
                <w:lang w:eastAsia="ru-RU"/>
              </w:rPr>
              <w:t>совместная деятельность:</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понимать и использовать преимущества командной и индивидуальной работы;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принимать цели совместной деятельности, организовывать и </w:t>
            </w:r>
            <w:r w:rsidRPr="00D50DE5">
              <w:rPr>
                <w:rFonts w:ascii="Times New Roman" w:eastAsia="SimSun" w:hAnsi="Times New Roman" w:cs="Times New Roman"/>
                <w:iCs/>
                <w:sz w:val="24"/>
                <w:szCs w:val="24"/>
                <w:lang w:eastAsia="ru-RU"/>
              </w:rPr>
              <w:lastRenderedPageBreak/>
              <w:t xml:space="preserve">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координировать и выполнять работу в условиях реального, виртуального и комбинированного взаимодействия; </w:t>
            </w:r>
          </w:p>
          <w:p w:rsidR="004D595A" w:rsidRPr="00D50DE5" w:rsidRDefault="00D172ED">
            <w:p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осуществлять позитивное стратегическое поведение в различных ситуациях, проявлять творчество и воображение, быть инициативным.</w:t>
            </w:r>
          </w:p>
          <w:p w:rsidR="004D595A" w:rsidRPr="00D50DE5" w:rsidRDefault="00D172ED">
            <w:pPr>
              <w:shd w:val="clear" w:color="auto" w:fill="FFFFFF"/>
              <w:spacing w:after="0" w:line="240" w:lineRule="auto"/>
              <w:textAlignment w:val="baseline"/>
              <w:rPr>
                <w:rFonts w:ascii="Times New Roman" w:eastAsia="SimSun" w:hAnsi="Times New Roman" w:cs="Times New Roman"/>
                <w:b/>
                <w:iCs/>
                <w:sz w:val="24"/>
                <w:szCs w:val="24"/>
                <w:lang w:eastAsia="ru-RU"/>
              </w:rPr>
            </w:pPr>
            <w:r w:rsidRPr="00D50DE5">
              <w:rPr>
                <w:rFonts w:ascii="Times New Roman" w:eastAsia="SimSun" w:hAnsi="Times New Roman" w:cs="Times New Roman"/>
                <w:iCs/>
                <w:sz w:val="24"/>
                <w:szCs w:val="24"/>
                <w:lang w:eastAsia="ru-RU"/>
              </w:rPr>
              <w:t xml:space="preserve">Овладение </w:t>
            </w:r>
            <w:r w:rsidRPr="00D50DE5">
              <w:rPr>
                <w:rFonts w:ascii="Times New Roman" w:eastAsia="SimSun" w:hAnsi="Times New Roman" w:cs="Times New Roman"/>
                <w:b/>
                <w:iCs/>
                <w:sz w:val="24"/>
                <w:szCs w:val="24"/>
                <w:lang w:eastAsia="ru-RU"/>
              </w:rPr>
              <w:t>универсальными регулятивными действиями:</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г) </w:t>
            </w:r>
            <w:r w:rsidRPr="00D50DE5">
              <w:rPr>
                <w:rFonts w:ascii="Times New Roman" w:eastAsia="SimSun" w:hAnsi="Times New Roman" w:cs="Times New Roman"/>
                <w:b/>
                <w:iCs/>
                <w:sz w:val="24"/>
                <w:szCs w:val="24"/>
                <w:lang w:eastAsia="ru-RU"/>
              </w:rPr>
              <w:t>принятие себя и других людей:</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принимать мотивы и аргументы других людей при анализе результатов деятельности; </w:t>
            </w:r>
          </w:p>
          <w:p w:rsidR="004D595A" w:rsidRPr="00D50DE5" w:rsidRDefault="00D172ED">
            <w:pPr>
              <w:shd w:val="clear" w:color="auto" w:fill="FFFFFF"/>
              <w:spacing w:after="0" w:line="240" w:lineRule="auto"/>
              <w:textAlignment w:val="baseline"/>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 xml:space="preserve">- признавать свое право и право других людей на ошибки; </w:t>
            </w:r>
          </w:p>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SimSun" w:hAnsi="Times New Roman" w:cs="Times New Roman"/>
                <w:iCs/>
                <w:sz w:val="24"/>
                <w:szCs w:val="24"/>
                <w:lang w:eastAsia="ru-RU"/>
              </w:rPr>
              <w:t>- развивать способность понимать мир с позиции другого человека</w:t>
            </w:r>
          </w:p>
        </w:tc>
        <w:tc>
          <w:tcPr>
            <w:tcW w:w="5387" w:type="dxa"/>
            <w:tcBorders>
              <w:top w:val="single" w:sz="4" w:space="0" w:color="auto"/>
              <w:left w:val="single" w:sz="4" w:space="0" w:color="auto"/>
              <w:bottom w:val="single" w:sz="4" w:space="0" w:color="auto"/>
              <w:right w:val="single" w:sz="4" w:space="0" w:color="auto"/>
            </w:tcBorders>
          </w:tcPr>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w:t>
            </w:r>
            <w:r w:rsidRPr="00D50DE5">
              <w:rPr>
                <w:rFonts w:ascii="Times New Roman" w:eastAsia="Times New Roman" w:hAnsi="Times New Roman" w:cs="Times New Roman"/>
                <w:b/>
                <w:sz w:val="24"/>
                <w:szCs w:val="24"/>
                <w:lang w:eastAsia="ru-RU"/>
              </w:rPr>
              <w:t>говорение</w:t>
            </w:r>
            <w:r w:rsidRPr="00D50DE5">
              <w:rPr>
                <w:rFonts w:ascii="Times New Roman" w:eastAsia="Times New Roman" w:hAnsi="Times New Roman" w:cs="Times New Roman"/>
                <w:sz w:val="24"/>
                <w:szCs w:val="24"/>
                <w:lang w:eastAsia="ru-RU"/>
              </w:rPr>
              <w:t>: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 / странах изучаемого языка; создавать устные связные монологические высказывания (описание/характеристика, повествование / 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b/>
                <w:sz w:val="24"/>
                <w:szCs w:val="24"/>
                <w:lang w:eastAsia="ru-RU"/>
              </w:rPr>
              <w:t>иметь опыт практической деятельности в повседневной жизни</w:t>
            </w:r>
            <w:r w:rsidRPr="00D50DE5">
              <w:rPr>
                <w:rFonts w:ascii="Times New Roman" w:eastAsia="Times New Roman" w:hAnsi="Times New Roman" w:cs="Times New Roman"/>
                <w:sz w:val="24"/>
                <w:szCs w:val="24"/>
                <w:lang w:eastAsia="ru-RU"/>
              </w:rPr>
              <w:t xml:space="preserve">: участвовать в учебно-исследовательской, проектной деятельности предметного и межпредметного характера с использованием материалов на изучаемом </w:t>
            </w:r>
            <w:r w:rsidRPr="00D50DE5">
              <w:rPr>
                <w:rFonts w:ascii="Times New Roman" w:eastAsia="Times New Roman" w:hAnsi="Times New Roman" w:cs="Times New Roman"/>
                <w:sz w:val="24"/>
                <w:szCs w:val="24"/>
                <w:lang w:eastAsia="ru-RU"/>
              </w:rPr>
              <w:lastRenderedPageBreak/>
              <w:t>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 - 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4D595A" w:rsidRPr="00D50DE5" w:rsidRDefault="00D172ED">
            <w:pPr>
              <w:shd w:val="clear" w:color="auto" w:fill="FFFFFF"/>
              <w:spacing w:after="0" w:line="240" w:lineRule="auto"/>
              <w:rPr>
                <w:rFonts w:ascii="Times New Roman" w:eastAsia="SimSun" w:hAnsi="Times New Roman" w:cs="Times New Roman"/>
                <w:sz w:val="24"/>
                <w:szCs w:val="24"/>
                <w:lang w:eastAsia="ru-RU"/>
              </w:rPr>
            </w:pPr>
            <w:r w:rsidRPr="00D50DE5">
              <w:rPr>
                <w:rFonts w:ascii="Times New Roman" w:eastAsia="Times New Roman" w:hAnsi="Times New Roman" w:cs="Times New Roman"/>
                <w:b/>
                <w:sz w:val="24"/>
                <w:szCs w:val="24"/>
                <w:lang w:eastAsia="ru-RU"/>
              </w:rPr>
              <w:t>- осуществлять межличностное и межкультурное общение</w:t>
            </w:r>
            <w:r w:rsidRPr="00D50DE5">
              <w:rPr>
                <w:rFonts w:ascii="Times New Roman" w:eastAsia="Times New Roman" w:hAnsi="Times New Roman" w:cs="Times New Roman"/>
                <w:sz w:val="24"/>
                <w:szCs w:val="24"/>
                <w:lang w:eastAsia="ru-RU"/>
              </w:rPr>
              <w:t xml:space="preserve"> на основе знаний о социокультурном портрете и культурном наследии родной страны и страны/стран изучаемого языка</w:t>
            </w:r>
          </w:p>
        </w:tc>
      </w:tr>
      <w:tr w:rsidR="004D595A" w:rsidRPr="00D50DE5">
        <w:tc>
          <w:tcPr>
            <w:tcW w:w="1843"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ОК 09. Пользоваться профессиональной документацией на государственном и иностранном языках</w:t>
            </w:r>
          </w:p>
        </w:tc>
        <w:tc>
          <w:tcPr>
            <w:tcW w:w="2835" w:type="dxa"/>
            <w:tcBorders>
              <w:top w:val="single" w:sz="4" w:space="0" w:color="auto"/>
              <w:left w:val="single" w:sz="4" w:space="0" w:color="auto"/>
              <w:bottom w:val="single" w:sz="4" w:space="0" w:color="auto"/>
              <w:right w:val="single" w:sz="4" w:space="0" w:color="auto"/>
            </w:tcBorders>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наличие мотивации к обучению и личностному развитию; </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области </w:t>
            </w:r>
            <w:r w:rsidRPr="00D50DE5">
              <w:rPr>
                <w:rFonts w:ascii="Times New Roman" w:eastAsia="Times New Roman" w:hAnsi="Times New Roman" w:cs="Times New Roman"/>
                <w:b/>
                <w:sz w:val="24"/>
                <w:szCs w:val="24"/>
                <w:lang w:eastAsia="ru-RU"/>
              </w:rPr>
              <w:t>ценности научного познания</w:t>
            </w:r>
            <w:r w:rsidRPr="00D50DE5">
              <w:rPr>
                <w:rFonts w:ascii="Times New Roman" w:eastAsia="Times New Roman" w:hAnsi="Times New Roman" w:cs="Times New Roman"/>
                <w:sz w:val="24"/>
                <w:szCs w:val="24"/>
                <w:lang w:eastAsia="ru-RU"/>
              </w:rPr>
              <w:t>:</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сформированность мировоззрения, соответствующего современному уровню развития науки и общественной практики, </w:t>
            </w:r>
            <w:r w:rsidRPr="00D50DE5">
              <w:rPr>
                <w:rFonts w:ascii="Times New Roman" w:eastAsia="Times New Roman" w:hAnsi="Times New Roman" w:cs="Times New Roman"/>
                <w:sz w:val="24"/>
                <w:szCs w:val="24"/>
                <w:lang w:eastAsia="ru-RU"/>
              </w:rPr>
              <w:lastRenderedPageBreak/>
              <w:t xml:space="preserve">основанного на диалоге культур, способствующего осознанию своего места в поликультурном мире; </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Овладение </w:t>
            </w:r>
            <w:r w:rsidRPr="00D50DE5">
              <w:rPr>
                <w:rFonts w:ascii="Times New Roman" w:eastAsia="Times New Roman" w:hAnsi="Times New Roman" w:cs="Times New Roman"/>
                <w:b/>
                <w:sz w:val="24"/>
                <w:szCs w:val="24"/>
                <w:lang w:eastAsia="ru-RU"/>
              </w:rPr>
              <w:t>универсальными учебными познавательными действиями</w:t>
            </w:r>
            <w:r w:rsidRPr="00D50DE5">
              <w:rPr>
                <w:rFonts w:ascii="Times New Roman" w:eastAsia="Times New Roman" w:hAnsi="Times New Roman" w:cs="Times New Roman"/>
                <w:sz w:val="24"/>
                <w:szCs w:val="24"/>
                <w:lang w:eastAsia="ru-RU"/>
              </w:rPr>
              <w:t>:</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б) </w:t>
            </w:r>
            <w:r w:rsidRPr="00D50DE5">
              <w:rPr>
                <w:rFonts w:ascii="Times New Roman" w:eastAsia="Times New Roman" w:hAnsi="Times New Roman" w:cs="Times New Roman"/>
                <w:b/>
                <w:sz w:val="24"/>
                <w:szCs w:val="24"/>
                <w:lang w:eastAsia="ru-RU"/>
              </w:rPr>
              <w:t>базовые исследовательские действия</w:t>
            </w:r>
            <w:r w:rsidRPr="00D50DE5">
              <w:rPr>
                <w:rFonts w:ascii="Times New Roman" w:eastAsia="Times New Roman" w:hAnsi="Times New Roman" w:cs="Times New Roman"/>
                <w:sz w:val="24"/>
                <w:szCs w:val="24"/>
                <w:lang w:eastAsia="ru-RU"/>
              </w:rPr>
              <w:t>:</w:t>
            </w:r>
          </w:p>
          <w:p w:rsidR="004D595A" w:rsidRPr="00D50DE5" w:rsidRDefault="00D172E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владеть навыками учебно-исследовательской и проектной деятельности, навыками разрешения проблем;</w:t>
            </w:r>
          </w:p>
          <w:p w:rsidR="004D595A" w:rsidRPr="00D50DE5" w:rsidRDefault="00D172E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способность и готовность к самостоятельному поиску методов решения практических задач, применению различных методов познания; </w:t>
            </w:r>
          </w:p>
          <w:p w:rsidR="004D595A" w:rsidRPr="00D50DE5" w:rsidRDefault="00D172E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4D595A" w:rsidRPr="00D50DE5" w:rsidRDefault="00D172E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формирование научного типа мышления, владение научной терминологией, ключевыми понятиями и методами; </w:t>
            </w:r>
          </w:p>
          <w:p w:rsidR="004D595A" w:rsidRPr="00D50DE5" w:rsidRDefault="00D172E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целенаправленный поиск переноса средств и способов действия в профессиональную среду</w:t>
            </w:r>
          </w:p>
        </w:tc>
        <w:tc>
          <w:tcPr>
            <w:tcW w:w="5387" w:type="dxa"/>
            <w:tcBorders>
              <w:top w:val="single" w:sz="4" w:space="0" w:color="auto"/>
              <w:left w:val="single" w:sz="4" w:space="0" w:color="auto"/>
              <w:bottom w:val="single" w:sz="4" w:space="0" w:color="auto"/>
              <w:right w:val="single" w:sz="4" w:space="0" w:color="auto"/>
            </w:tcBorders>
          </w:tcPr>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w:t>
            </w:r>
            <w:r w:rsidRPr="00D50DE5">
              <w:rPr>
                <w:rFonts w:ascii="Times New Roman" w:eastAsia="Times New Roman" w:hAnsi="Times New Roman" w:cs="Times New Roman"/>
                <w:b/>
                <w:sz w:val="24"/>
                <w:szCs w:val="24"/>
                <w:lang w:eastAsia="ru-RU"/>
              </w:rPr>
              <w:t>аудирование</w:t>
            </w:r>
            <w:r w:rsidRPr="00D50DE5">
              <w:rPr>
                <w:rFonts w:ascii="Times New Roman" w:eastAsia="Times New Roman" w:hAnsi="Times New Roman" w:cs="Times New Roman"/>
                <w:sz w:val="24"/>
                <w:szCs w:val="24"/>
                <w:lang w:eastAsia="ru-RU"/>
              </w:rPr>
              <w:t>: воспринимать на слух и понимать звучащие до 3,5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rsidR="004D595A" w:rsidRPr="00D50DE5" w:rsidRDefault="00D172ED">
            <w:pPr>
              <w:shd w:val="clear" w:color="auto" w:fill="FFFFFF"/>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владеть навыками распознавания и </w:t>
            </w:r>
            <w:r w:rsidRPr="00D50DE5">
              <w:rPr>
                <w:rFonts w:ascii="Times New Roman" w:eastAsia="Times New Roman" w:hAnsi="Times New Roman" w:cs="Times New Roman"/>
                <w:sz w:val="24"/>
                <w:szCs w:val="24"/>
                <w:lang w:eastAsia="ru-RU"/>
              </w:rPr>
              <w:lastRenderedPageBreak/>
              <w:t xml:space="preserve">употребления в устной и письменной речи не менее 1650 </w:t>
            </w:r>
            <w:r w:rsidRPr="00D50DE5">
              <w:rPr>
                <w:rFonts w:ascii="Times New Roman" w:eastAsia="Times New Roman" w:hAnsi="Times New Roman" w:cs="Times New Roman"/>
                <w:b/>
                <w:sz w:val="24"/>
                <w:szCs w:val="24"/>
                <w:lang w:eastAsia="ru-RU"/>
              </w:rPr>
              <w:t>лексических единиц</w:t>
            </w:r>
            <w:r w:rsidRPr="00D50DE5">
              <w:rPr>
                <w:rFonts w:ascii="Times New Roman" w:eastAsia="Times New Roman" w:hAnsi="Times New Roman" w:cs="Times New Roman"/>
                <w:sz w:val="24"/>
                <w:szCs w:val="24"/>
                <w:lang w:eastAsia="ru-RU"/>
              </w:rPr>
              <w:t xml:space="preserve">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rsidR="004D595A" w:rsidRPr="00D50DE5" w:rsidRDefault="00D172ED">
            <w:pPr>
              <w:shd w:val="clear" w:color="auto" w:fill="FFFFFF"/>
              <w:spacing w:after="0" w:line="240" w:lineRule="auto"/>
              <w:rPr>
                <w:rFonts w:ascii="Times New Roman" w:eastAsia="SimSu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иметь </w:t>
            </w:r>
            <w:r w:rsidRPr="00D50DE5">
              <w:rPr>
                <w:rFonts w:ascii="Times New Roman" w:eastAsia="Times New Roman" w:hAnsi="Times New Roman" w:cs="Times New Roman"/>
                <w:b/>
                <w:sz w:val="24"/>
                <w:szCs w:val="24"/>
                <w:lang w:eastAsia="ru-RU"/>
              </w:rPr>
              <w:t>опыт практической деятельности в повседневной жизни</w:t>
            </w:r>
            <w:r w:rsidRPr="00D50DE5">
              <w:rPr>
                <w:rFonts w:ascii="Times New Roman" w:eastAsia="Times New Roman" w:hAnsi="Times New Roman" w:cs="Times New Roman"/>
                <w:sz w:val="24"/>
                <w:szCs w:val="24"/>
                <w:lang w:eastAsia="ru-RU"/>
              </w:rPr>
              <w:t>: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tc>
      </w:tr>
    </w:tbl>
    <w:p w:rsidR="004D595A" w:rsidRPr="00D50DE5" w:rsidRDefault="004D595A">
      <w:pPr>
        <w:spacing w:after="0" w:line="240" w:lineRule="auto"/>
        <w:jc w:val="center"/>
        <w:rPr>
          <w:rFonts w:ascii="Times New Roman" w:eastAsia="Times New Roman" w:hAnsi="Times New Roman" w:cs="Times New Roman"/>
          <w:i/>
          <w:sz w:val="20"/>
          <w:szCs w:val="20"/>
          <w:lang w:eastAsia="ru-RU"/>
        </w:rPr>
      </w:pPr>
    </w:p>
    <w:p w:rsidR="004D595A" w:rsidRPr="00D50DE5" w:rsidRDefault="00D172ED">
      <w:pPr>
        <w:spacing w:after="20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br w:type="page"/>
      </w:r>
    </w:p>
    <w:p w:rsidR="004D595A" w:rsidRPr="00D50DE5" w:rsidRDefault="00D172ED">
      <w:pPr>
        <w:spacing w:after="0" w:line="360" w:lineRule="auto"/>
        <w:ind w:left="360"/>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2. Структура и содержание общеобразовательной дисциплины</w:t>
      </w:r>
    </w:p>
    <w:p w:rsidR="004D595A" w:rsidRPr="00D50DE5" w:rsidRDefault="00D172ED">
      <w:pPr>
        <w:spacing w:after="0" w:line="360" w:lineRule="auto"/>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Объем общеобразовательной дисциплины и виды учебной работы</w:t>
      </w:r>
    </w:p>
    <w:tbl>
      <w:tblPr>
        <w:tblStyle w:val="19"/>
        <w:tblW w:w="0" w:type="auto"/>
        <w:tblInd w:w="0" w:type="dxa"/>
        <w:tblLook w:val="04A0" w:firstRow="1" w:lastRow="0" w:firstColumn="1" w:lastColumn="0" w:noHBand="0" w:noVBand="1"/>
      </w:tblPr>
      <w:tblGrid>
        <w:gridCol w:w="4564"/>
        <w:gridCol w:w="2503"/>
        <w:gridCol w:w="2503"/>
      </w:tblGrid>
      <w:tr w:rsidR="004D595A" w:rsidRPr="00D50DE5">
        <w:trPr>
          <w:trHeight w:val="562"/>
        </w:trPr>
        <w:tc>
          <w:tcPr>
            <w:tcW w:w="6487"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(для очной формы обучения)</w:t>
            </w:r>
          </w:p>
        </w:tc>
        <w:tc>
          <w:tcPr>
            <w:tcW w:w="1808" w:type="dxa"/>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i/>
                <w:sz w:val="24"/>
                <w:szCs w:val="24"/>
                <w:lang w:eastAsia="ru-RU"/>
              </w:rPr>
              <w:t>(для заочной формы обучения)</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общеобразовательной дисциплины</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109</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109</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101</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108</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184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1808"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2</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практические занятия</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highlight w:val="yellow"/>
                <w:lang w:eastAsia="ru-RU"/>
              </w:rPr>
            </w:pPr>
            <w:r w:rsidRPr="00D50DE5">
              <w:rPr>
                <w:rFonts w:ascii="Times New Roman" w:eastAsia="Times New Roman" w:hAnsi="Times New Roman" w:cs="Times New Roman"/>
                <w:sz w:val="24"/>
                <w:szCs w:val="24"/>
                <w:lang w:eastAsia="ru-RU"/>
              </w:rPr>
              <w:t>99</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highlight w:val="yellow"/>
                <w:lang w:eastAsia="ru-RU"/>
              </w:rPr>
            </w:pPr>
            <w:r w:rsidRPr="00D50DE5">
              <w:rPr>
                <w:rFonts w:ascii="Times New Roman" w:eastAsia="Times New Roman" w:hAnsi="Times New Roman" w:cs="Times New Roman"/>
                <w:sz w:val="24"/>
                <w:szCs w:val="24"/>
                <w:lang w:eastAsia="ru-RU"/>
              </w:rPr>
              <w:t>9</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профессионально ориентированное содержание</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3</w:t>
            </w:r>
            <w:r w:rsidRPr="00D50DE5">
              <w:rPr>
                <w:rFonts w:ascii="Times New Roman" w:eastAsia="Times New Roman" w:hAnsi="Times New Roman" w:cs="Times New Roman"/>
                <w:sz w:val="24"/>
                <w:szCs w:val="24"/>
                <w:lang w:val="en-US" w:eastAsia="ru-RU"/>
              </w:rPr>
              <w:t>6</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курсовая работа (проект)</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индивидуальный проект </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w:t>
            </w:r>
          </w:p>
        </w:tc>
      </w:tr>
      <w:tr w:rsidR="004D595A" w:rsidRPr="00D50DE5">
        <w:tc>
          <w:tcPr>
            <w:tcW w:w="6487"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184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1808"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99</w:t>
            </w:r>
          </w:p>
        </w:tc>
      </w:tr>
      <w:tr w:rsidR="004D595A" w:rsidRPr="00D50DE5">
        <w:tc>
          <w:tcPr>
            <w:tcW w:w="6487"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1843"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8</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 семестр – дифференцированный зачет</w:t>
            </w:r>
          </w:p>
        </w:tc>
        <w:tc>
          <w:tcPr>
            <w:tcW w:w="1808"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 семестр - домашняя контрольная работа</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 семестр – дифференцированный зачет</w:t>
            </w:r>
          </w:p>
        </w:tc>
      </w:tr>
    </w:tbl>
    <w:p w:rsidR="004D595A" w:rsidRPr="00D50DE5" w:rsidRDefault="004D595A">
      <w:pPr>
        <w:spacing w:after="0" w:line="240" w:lineRule="auto"/>
        <w:jc w:val="both"/>
        <w:rPr>
          <w:rFonts w:ascii="Times New Roman" w:eastAsia="Calibri" w:hAnsi="Times New Roman" w:cs="Times New Roman"/>
          <w:b/>
          <w:sz w:val="24"/>
          <w:szCs w:val="24"/>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8"/>
          <w:lang w:eastAsia="ru-RU"/>
        </w:rPr>
      </w:pPr>
      <w:r w:rsidRPr="00D50DE5">
        <w:rPr>
          <w:rFonts w:ascii="Times New Roman" w:eastAsia="Times New Roman" w:hAnsi="Times New Roman" w:cs="Times New Roman"/>
          <w:b/>
          <w:sz w:val="24"/>
          <w:szCs w:val="28"/>
          <w:lang w:eastAsia="ru-RU"/>
        </w:rPr>
        <w:t>2.2. Названия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SimSun" w:hAnsi="Times New Roman" w:cs="Times New Roman"/>
          <w:b/>
          <w:bCs/>
          <w:iCs/>
          <w:sz w:val="24"/>
          <w:szCs w:val="24"/>
          <w:lang w:eastAsia="ru-RU"/>
        </w:rPr>
      </w:pPr>
      <w:r w:rsidRPr="00D50DE5">
        <w:rPr>
          <w:rFonts w:ascii="Times New Roman" w:eastAsiaTheme="minorEastAsia" w:hAnsi="Times New Roman" w:cs="Times New Roman"/>
          <w:b/>
          <w:bCs/>
          <w:sz w:val="24"/>
          <w:szCs w:val="24"/>
          <w:lang w:eastAsia="zh-CN"/>
        </w:rPr>
        <w:t xml:space="preserve">Раздел 1. </w:t>
      </w:r>
      <w:r w:rsidRPr="00D50DE5">
        <w:rPr>
          <w:rFonts w:ascii="Times New Roman" w:eastAsia="SimSun" w:hAnsi="Times New Roman" w:cs="Times New Roman"/>
          <w:b/>
          <w:bCs/>
          <w:iCs/>
          <w:sz w:val="24"/>
          <w:szCs w:val="24"/>
          <w:lang w:eastAsia="ru-RU"/>
        </w:rPr>
        <w:t>Вводно-корректирующий курс</w:t>
      </w:r>
    </w:p>
    <w:p w:rsidR="004D595A" w:rsidRPr="00D50DE5" w:rsidRDefault="00D172ED">
      <w:pPr>
        <w:numPr>
          <w:ilvl w:val="0"/>
          <w:numId w:val="17"/>
        </w:numPr>
        <w:spacing w:after="0" w:line="240" w:lineRule="auto"/>
        <w:rPr>
          <w:rFonts w:ascii="Times New Roman" w:eastAsia="SimSun" w:hAnsi="Times New Roman" w:cs="Times New Roman"/>
          <w:iCs/>
          <w:sz w:val="24"/>
          <w:szCs w:val="24"/>
          <w:lang w:eastAsia="ru-RU"/>
        </w:rPr>
      </w:pPr>
      <w:r w:rsidRPr="00D50DE5">
        <w:rPr>
          <w:rFonts w:ascii="Times New Roman" w:eastAsia="SimSun" w:hAnsi="Times New Roman" w:cs="Times New Roman"/>
          <w:iCs/>
          <w:sz w:val="24"/>
          <w:szCs w:val="24"/>
          <w:lang w:eastAsia="ru-RU"/>
        </w:rPr>
        <w:t>Введение</w:t>
      </w:r>
    </w:p>
    <w:p w:rsidR="004D595A" w:rsidRPr="00D50DE5" w:rsidRDefault="00D172ED">
      <w:pPr>
        <w:numPr>
          <w:ilvl w:val="0"/>
          <w:numId w:val="17"/>
        </w:numPr>
        <w:spacing w:after="0" w:line="240" w:lineRule="auto"/>
        <w:rPr>
          <w:rFonts w:ascii="Times New Roman" w:eastAsia="Times New Roman" w:hAnsi="Times New Roman" w:cs="Times New Roman"/>
          <w:b/>
          <w:bCs/>
          <w:i/>
          <w:sz w:val="24"/>
          <w:szCs w:val="24"/>
          <w:lang w:eastAsia="ru-RU"/>
        </w:rPr>
      </w:pPr>
      <w:r w:rsidRPr="00D50DE5">
        <w:rPr>
          <w:rFonts w:ascii="Times New Roman" w:eastAsia="Times New Roman" w:hAnsi="Times New Roman" w:cs="Times New Roman"/>
          <w:i/>
          <w:sz w:val="24"/>
          <w:szCs w:val="24"/>
          <w:lang w:eastAsia="ru-RU"/>
        </w:rPr>
        <w:t>Тема 1.1.</w:t>
      </w:r>
      <w:r w:rsidRPr="00D50DE5">
        <w:rPr>
          <w:rFonts w:ascii="Times New Roman" w:eastAsia="SimSun" w:hAnsi="Times New Roman" w:cs="Times New Roman"/>
          <w:i/>
          <w:sz w:val="24"/>
          <w:szCs w:val="24"/>
          <w:lang w:eastAsia="ru-RU"/>
        </w:rPr>
        <w:t xml:space="preserve"> </w:t>
      </w:r>
      <w:r w:rsidRPr="00D50DE5">
        <w:rPr>
          <w:rFonts w:ascii="Times New Roman" w:eastAsia="Times New Roman" w:hAnsi="Times New Roman" w:cs="Times New Roman"/>
          <w:i/>
          <w:sz w:val="24"/>
          <w:szCs w:val="24"/>
          <w:lang w:eastAsia="ru-RU"/>
        </w:rPr>
        <w:t>Знакомство</w:t>
      </w:r>
    </w:p>
    <w:p w:rsidR="004D595A" w:rsidRPr="00D50DE5" w:rsidRDefault="00D172ED">
      <w:pPr>
        <w:numPr>
          <w:ilvl w:val="0"/>
          <w:numId w:val="17"/>
        </w:numPr>
        <w:spacing w:after="0" w:line="240" w:lineRule="auto"/>
        <w:rPr>
          <w:rFonts w:ascii="Times New Roman" w:eastAsia="SimSu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Тема </w:t>
      </w:r>
      <w:proofErr w:type="gramStart"/>
      <w:r w:rsidRPr="00D50DE5">
        <w:rPr>
          <w:rFonts w:ascii="Times New Roman" w:eastAsia="Times New Roman" w:hAnsi="Times New Roman" w:cs="Times New Roman"/>
          <w:i/>
          <w:sz w:val="24"/>
          <w:szCs w:val="24"/>
          <w:lang w:eastAsia="ru-RU"/>
        </w:rPr>
        <w:t xml:space="preserve">1.2 </w:t>
      </w:r>
      <w:r w:rsidRPr="00D50DE5">
        <w:rPr>
          <w:rFonts w:ascii="Times New Roman" w:eastAsia="Times New Roman" w:hAnsi="Times New Roman" w:cs="Times New Roman"/>
          <w:i/>
          <w:sz w:val="24"/>
          <w:szCs w:val="24"/>
          <w:lang w:val="en-US" w:eastAsia="ru-RU"/>
        </w:rPr>
        <w:t>.</w:t>
      </w:r>
      <w:proofErr w:type="gramEnd"/>
      <w:r w:rsidRPr="00D50DE5">
        <w:rPr>
          <w:rFonts w:ascii="Times New Roman" w:eastAsia="Times New Roman" w:hAnsi="Times New Roman" w:cs="Times New Roman"/>
          <w:i/>
          <w:sz w:val="24"/>
          <w:szCs w:val="24"/>
          <w:lang w:val="en-US" w:eastAsia="ru-RU"/>
        </w:rPr>
        <w:t xml:space="preserve"> </w:t>
      </w:r>
      <w:r w:rsidRPr="00D50DE5">
        <w:rPr>
          <w:rFonts w:ascii="Times New Roman" w:eastAsia="Times New Roman" w:hAnsi="Times New Roman" w:cs="Times New Roman"/>
          <w:i/>
          <w:sz w:val="24"/>
          <w:szCs w:val="24"/>
          <w:lang w:eastAsia="ru-RU"/>
        </w:rPr>
        <w:t>Семья. Семейные ценности</w:t>
      </w:r>
    </w:p>
    <w:p w:rsidR="004D595A" w:rsidRPr="00D50DE5" w:rsidRDefault="004D595A">
      <w:pPr>
        <w:spacing w:after="0" w:line="240" w:lineRule="auto"/>
        <w:rPr>
          <w:rFonts w:ascii="Times New Roman" w:eastAsia="Times New Roman" w:hAnsi="Times New Roman" w:cs="Times New Roman"/>
          <w:b/>
          <w:bCs/>
          <w:i/>
          <w:sz w:val="24"/>
          <w:szCs w:val="24"/>
          <w:lang w:eastAsia="ru-RU"/>
        </w:rPr>
      </w:pPr>
    </w:p>
    <w:p w:rsidR="004D595A" w:rsidRPr="00D50DE5" w:rsidRDefault="00D172ED">
      <w:pPr>
        <w:spacing w:after="0" w:line="240" w:lineRule="auto"/>
        <w:rPr>
          <w:rFonts w:ascii="Times New Roman" w:eastAsia="SimSun" w:hAnsi="Times New Roman" w:cs="Times New Roman"/>
          <w:b/>
          <w:bCs/>
          <w:iCs/>
          <w:sz w:val="24"/>
          <w:szCs w:val="24"/>
          <w:lang w:eastAsia="ru-RU"/>
        </w:rPr>
      </w:pPr>
      <w:r w:rsidRPr="00D50DE5">
        <w:rPr>
          <w:rFonts w:ascii="Times New Roman" w:eastAsia="Times New Roman" w:hAnsi="Times New Roman" w:cs="Times New Roman"/>
          <w:b/>
          <w:bCs/>
          <w:i/>
          <w:sz w:val="24"/>
          <w:szCs w:val="24"/>
          <w:lang w:eastAsia="ru-RU"/>
        </w:rPr>
        <w:t xml:space="preserve">Раздел 2. </w:t>
      </w:r>
      <w:r w:rsidRPr="00D50DE5">
        <w:rPr>
          <w:rFonts w:ascii="Times New Roman" w:eastAsia="SimSun" w:hAnsi="Times New Roman" w:cs="Times New Roman"/>
          <w:b/>
          <w:bCs/>
          <w:iCs/>
          <w:sz w:val="24"/>
          <w:szCs w:val="24"/>
          <w:lang w:eastAsia="ru-RU"/>
        </w:rPr>
        <w:t>Иностранный язык для общих целей</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2.1 Описание жилища</w:t>
      </w:r>
    </w:p>
    <w:p w:rsidR="004D595A" w:rsidRPr="00D50DE5" w:rsidRDefault="00D172ED">
      <w:pPr>
        <w:spacing w:after="0" w:line="240" w:lineRule="auto"/>
        <w:rPr>
          <w:rFonts w:ascii="Times New Roman" w:eastAsia="Calibri" w:hAnsi="Times New Roman" w:cs="Times New Roman"/>
          <w:bCs/>
          <w:i/>
          <w:iCs/>
          <w:sz w:val="24"/>
          <w:szCs w:val="24"/>
          <w:lang w:eastAsia="ru-RU"/>
        </w:rPr>
      </w:pPr>
      <w:r w:rsidRPr="00D50DE5">
        <w:rPr>
          <w:rFonts w:ascii="Times New Roman" w:eastAsia="Calibri" w:hAnsi="Times New Roman" w:cs="Times New Roman"/>
          <w:bCs/>
          <w:i/>
          <w:iCs/>
          <w:sz w:val="24"/>
          <w:szCs w:val="24"/>
          <w:lang w:eastAsia="ru-RU"/>
        </w:rPr>
        <w:t>Тема 2.2 Рабочий день и свободное время</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2.3 Здоровье и спорт</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2.4 Путешествия</w:t>
      </w:r>
    </w:p>
    <w:p w:rsidR="004D595A" w:rsidRPr="00D50DE5" w:rsidRDefault="00D172ED">
      <w:pPr>
        <w:suppressAutoHyphens/>
        <w:spacing w:after="0" w:line="240" w:lineRule="auto"/>
        <w:jc w:val="both"/>
        <w:rPr>
          <w:rFonts w:ascii="Times New Roman" w:eastAsia="Times New Roman" w:hAnsi="Times New Roman" w:cs="Times New Roman"/>
          <w:bCs/>
          <w:i/>
          <w:iCs/>
          <w:sz w:val="24"/>
          <w:szCs w:val="24"/>
          <w:lang w:eastAsia="ru-RU"/>
        </w:rPr>
      </w:pPr>
      <w:r w:rsidRPr="00D50DE5">
        <w:rPr>
          <w:rFonts w:ascii="Times New Roman" w:eastAsia="Times New Roman" w:hAnsi="Times New Roman" w:cs="Times New Roman"/>
          <w:bCs/>
          <w:i/>
          <w:iCs/>
          <w:sz w:val="24"/>
          <w:szCs w:val="24"/>
          <w:lang w:eastAsia="ru-RU"/>
        </w:rPr>
        <w:t>Тема 2.5 Российская Федерация</w:t>
      </w:r>
    </w:p>
    <w:p w:rsidR="004D595A" w:rsidRPr="00D50DE5" w:rsidRDefault="00D172ED">
      <w:pPr>
        <w:suppressAutoHyphens/>
        <w:spacing w:after="0" w:line="240" w:lineRule="auto"/>
        <w:jc w:val="both"/>
        <w:rPr>
          <w:rFonts w:ascii="Times New Roman" w:eastAsia="Times New Roman" w:hAnsi="Times New Roman" w:cs="Times New Roman"/>
          <w:bCs/>
          <w:i/>
          <w:iCs/>
          <w:sz w:val="24"/>
          <w:szCs w:val="24"/>
          <w:lang w:eastAsia="ru-RU"/>
        </w:rPr>
      </w:pPr>
      <w:r w:rsidRPr="00D50DE5">
        <w:rPr>
          <w:rFonts w:ascii="Times New Roman" w:eastAsia="Times New Roman" w:hAnsi="Times New Roman" w:cs="Times New Roman"/>
          <w:bCs/>
          <w:i/>
          <w:iCs/>
          <w:sz w:val="24"/>
          <w:szCs w:val="24"/>
          <w:lang w:eastAsia="ru-RU"/>
        </w:rPr>
        <w:t>Тема 2.6 Страны изучаемого языка</w:t>
      </w:r>
    </w:p>
    <w:p w:rsidR="004D595A" w:rsidRPr="00D50DE5" w:rsidRDefault="004D595A">
      <w:pPr>
        <w:spacing w:after="0" w:line="240" w:lineRule="auto"/>
        <w:rPr>
          <w:rFonts w:ascii="Times New Roman" w:eastAsia="Times New Roman" w:hAnsi="Times New Roman" w:cs="Times New Roman"/>
          <w:b/>
          <w:i/>
          <w:iCs/>
          <w:sz w:val="24"/>
          <w:szCs w:val="24"/>
          <w:lang w:eastAsia="ru-RU"/>
        </w:rPr>
      </w:pPr>
    </w:p>
    <w:p w:rsidR="004D595A" w:rsidRPr="00D50DE5" w:rsidRDefault="00D172ED">
      <w:pPr>
        <w:spacing w:after="0" w:line="240" w:lineRule="auto"/>
        <w:rPr>
          <w:rFonts w:ascii="Times New Roman" w:eastAsia="SimSun" w:hAnsi="Times New Roman" w:cs="Times New Roman"/>
          <w:b/>
          <w:bCs/>
          <w:iCs/>
          <w:sz w:val="24"/>
          <w:szCs w:val="24"/>
          <w:lang w:eastAsia="ru-RU"/>
        </w:rPr>
      </w:pPr>
      <w:r w:rsidRPr="00D50DE5">
        <w:rPr>
          <w:rFonts w:ascii="Times New Roman" w:eastAsia="Times New Roman" w:hAnsi="Times New Roman" w:cs="Times New Roman"/>
          <w:b/>
          <w:i/>
          <w:iCs/>
          <w:sz w:val="24"/>
          <w:szCs w:val="24"/>
          <w:lang w:eastAsia="ru-RU"/>
        </w:rPr>
        <w:t xml:space="preserve">Раздел 3. </w:t>
      </w:r>
      <w:r w:rsidRPr="00D50DE5">
        <w:rPr>
          <w:rFonts w:ascii="Times New Roman" w:eastAsia="SimSun" w:hAnsi="Times New Roman" w:cs="Times New Roman"/>
          <w:b/>
          <w:bCs/>
          <w:iCs/>
          <w:sz w:val="24"/>
          <w:szCs w:val="24"/>
          <w:lang w:eastAsia="ru-RU"/>
        </w:rPr>
        <w:t>Иностранный язык для специальных целей</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3.1 Обучение в колледже</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 xml:space="preserve">Тема </w:t>
      </w:r>
      <w:proofErr w:type="gramStart"/>
      <w:r w:rsidRPr="00D50DE5">
        <w:rPr>
          <w:rFonts w:ascii="Times New Roman" w:eastAsia="SimSun" w:hAnsi="Times New Roman" w:cs="Times New Roman"/>
          <w:bCs/>
          <w:i/>
          <w:iCs/>
          <w:sz w:val="24"/>
          <w:szCs w:val="24"/>
          <w:lang w:eastAsia="ru-RU"/>
        </w:rPr>
        <w:t>3.2  Новости</w:t>
      </w:r>
      <w:proofErr w:type="gramEnd"/>
      <w:r w:rsidRPr="00D50DE5">
        <w:rPr>
          <w:rFonts w:ascii="Times New Roman" w:eastAsia="SimSun" w:hAnsi="Times New Roman" w:cs="Times New Roman"/>
          <w:bCs/>
          <w:i/>
          <w:iCs/>
          <w:sz w:val="24"/>
          <w:szCs w:val="24"/>
          <w:lang w:eastAsia="ru-RU"/>
        </w:rPr>
        <w:t xml:space="preserve"> и средства массовой информации</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3.3 Известные личности из области юриспруденции</w:t>
      </w:r>
    </w:p>
    <w:p w:rsidR="004D595A" w:rsidRPr="00D50DE5" w:rsidRDefault="00D172ED">
      <w:pPr>
        <w:spacing w:after="0" w:line="240" w:lineRule="auto"/>
        <w:rPr>
          <w:rFonts w:ascii="Times New Roman" w:eastAsia="SimSun" w:hAnsi="Times New Roman" w:cs="Times New Roman"/>
          <w:bCs/>
          <w:i/>
          <w:iCs/>
          <w:sz w:val="24"/>
          <w:szCs w:val="24"/>
          <w:lang w:eastAsia="ru-RU"/>
        </w:rPr>
      </w:pPr>
      <w:r w:rsidRPr="00D50DE5">
        <w:rPr>
          <w:rFonts w:ascii="Times New Roman" w:eastAsia="SimSun" w:hAnsi="Times New Roman" w:cs="Times New Roman"/>
          <w:bCs/>
          <w:i/>
          <w:iCs/>
          <w:sz w:val="24"/>
          <w:szCs w:val="24"/>
          <w:lang w:eastAsia="ru-RU"/>
        </w:rPr>
        <w:t>Тема 3.4</w:t>
      </w:r>
      <w:r w:rsidRPr="00D50DE5">
        <w:rPr>
          <w:rFonts w:ascii="Times New Roman" w:eastAsia="SimSun" w:hAnsi="Times New Roman" w:cs="Times New Roman"/>
          <w:bCs/>
          <w:i/>
          <w:iCs/>
          <w:sz w:val="24"/>
          <w:szCs w:val="24"/>
          <w:lang w:val="en-US" w:eastAsia="ru-RU"/>
        </w:rPr>
        <w:t xml:space="preserve"> </w:t>
      </w:r>
      <w:r w:rsidRPr="00D50DE5">
        <w:rPr>
          <w:rFonts w:ascii="Times New Roman" w:eastAsia="SimSun" w:hAnsi="Times New Roman" w:cs="Times New Roman"/>
          <w:bCs/>
          <w:i/>
          <w:iCs/>
          <w:sz w:val="24"/>
          <w:szCs w:val="24"/>
          <w:lang w:eastAsia="ru-RU"/>
        </w:rPr>
        <w:t>Деловое общение</w:t>
      </w:r>
    </w:p>
    <w:p w:rsidR="004D595A" w:rsidRPr="00D50DE5" w:rsidRDefault="004D595A">
      <w:pPr>
        <w:rPr>
          <w:rFonts w:ascii="Times New Roman" w:hAnsi="Times New Roman" w:cs="Times New Roman"/>
          <w:lang w:val="en-US"/>
        </w:rPr>
      </w:pPr>
    </w:p>
    <w:p w:rsidR="004D595A" w:rsidRPr="00D50DE5" w:rsidRDefault="00D172ED">
      <w:pPr>
        <w:spacing w:after="0" w:line="240" w:lineRule="auto"/>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br/>
      </w:r>
    </w:p>
    <w:p w:rsidR="0079261D" w:rsidRPr="00D50DE5" w:rsidRDefault="0079261D">
      <w:pPr>
        <w:spacing w:after="0" w:line="240" w:lineRule="auto"/>
        <w:jc w:val="center"/>
        <w:rPr>
          <w:rFonts w:ascii="Times New Roman" w:eastAsia="Calibri" w:hAnsi="Times New Roman" w:cs="Times New Roman"/>
          <w:b/>
          <w:sz w:val="24"/>
          <w:szCs w:val="24"/>
        </w:rPr>
      </w:pPr>
    </w:p>
    <w:p w:rsidR="0079261D" w:rsidRPr="00D50DE5" w:rsidRDefault="0079261D">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СОО.01.04 «Физическая культура»</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79261D" w:rsidRPr="00D50DE5" w:rsidRDefault="0079261D" w:rsidP="0079261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79261D" w:rsidRPr="00D50DE5" w:rsidRDefault="0079261D" w:rsidP="0079261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79261D" w:rsidRPr="00D50DE5" w:rsidRDefault="0079261D" w:rsidP="0079261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СОО.01.05 География</w:t>
      </w:r>
    </w:p>
    <w:p w:rsidR="0079261D" w:rsidRPr="00D50DE5" w:rsidRDefault="0079261D" w:rsidP="0079261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hAnsi="Times New Roman" w:cs="Times New Roman"/>
        </w:rPr>
      </w:pPr>
    </w:p>
    <w:p w:rsidR="0079261D" w:rsidRPr="00D50DE5" w:rsidRDefault="0079261D" w:rsidP="0079261D">
      <w:pPr>
        <w:numPr>
          <w:ilvl w:val="0"/>
          <w:numId w:val="11"/>
        </w:numPr>
        <w:spacing w:after="0" w:line="360" w:lineRule="auto"/>
        <w:ind w:left="927"/>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Общая характеристика рабочей программы учебной дисциплины</w:t>
      </w:r>
    </w:p>
    <w:p w:rsidR="0079261D" w:rsidRPr="00D50DE5" w:rsidRDefault="0079261D" w:rsidP="0079261D">
      <w:pPr>
        <w:spacing w:after="0" w:line="360" w:lineRule="auto"/>
        <w:contextualSpacing/>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СОО.01.05 География </w:t>
      </w:r>
    </w:p>
    <w:p w:rsidR="0079261D" w:rsidRPr="00D50DE5" w:rsidRDefault="0079261D" w:rsidP="0079261D">
      <w:pPr>
        <w:spacing w:after="0" w:line="360" w:lineRule="auto"/>
        <w:contextualSpacing/>
        <w:jc w:val="center"/>
        <w:rPr>
          <w:rFonts w:ascii="Times New Roman" w:eastAsia="Times New Roman" w:hAnsi="Times New Roman" w:cs="Times New Roman"/>
          <w:i/>
          <w:sz w:val="20"/>
          <w:szCs w:val="20"/>
          <w:lang w:eastAsia="ru-RU"/>
        </w:rPr>
      </w:pPr>
      <w:r w:rsidRPr="00D50DE5">
        <w:rPr>
          <w:rFonts w:ascii="Times New Roman" w:eastAsia="Times New Roman" w:hAnsi="Times New Roman" w:cs="Times New Roman"/>
          <w:i/>
          <w:sz w:val="20"/>
          <w:szCs w:val="20"/>
          <w:lang w:eastAsia="ru-RU"/>
        </w:rPr>
        <w:t>(код и наименование учебной дисциплины)</w:t>
      </w:r>
    </w:p>
    <w:p w:rsidR="0079261D" w:rsidRPr="00D50DE5" w:rsidRDefault="0079261D" w:rsidP="0079261D">
      <w:pPr>
        <w:numPr>
          <w:ilvl w:val="1"/>
          <w:numId w:val="11"/>
        </w:numPr>
        <w:spacing w:after="0" w:line="360" w:lineRule="auto"/>
        <w:ind w:left="709" w:hanging="709"/>
        <w:contextualSpacing/>
        <w:jc w:val="both"/>
        <w:rPr>
          <w:rFonts w:ascii="Times New Roman" w:eastAsia="Times New Roman" w:hAnsi="Times New Roman" w:cs="Times New Roman"/>
          <w:sz w:val="20"/>
          <w:szCs w:val="20"/>
          <w:lang w:eastAsia="ru-RU"/>
        </w:rPr>
      </w:pPr>
      <w:r w:rsidRPr="00D50DE5">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79261D" w:rsidRPr="00D50DE5" w:rsidRDefault="0079261D" w:rsidP="0079261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 дисциплина «География» является обязательной частью общепрофессиональной подготовки</w:t>
      </w:r>
      <w:r w:rsidRPr="00D50DE5">
        <w:rPr>
          <w:rFonts w:ascii="Times New Roman" w:eastAsia="Times New Roman" w:hAnsi="Times New Roman" w:cs="Times New Roman"/>
          <w:i/>
          <w:sz w:val="24"/>
          <w:szCs w:val="24"/>
          <w:lang w:eastAsia="ru-RU"/>
        </w:rPr>
        <w:t xml:space="preserve"> </w:t>
      </w:r>
      <w:r w:rsidRPr="00D50DE5">
        <w:rPr>
          <w:rFonts w:ascii="Times New Roman" w:eastAsia="Times New Roman" w:hAnsi="Times New Roman" w:cs="Times New Roman"/>
          <w:sz w:val="24"/>
          <w:szCs w:val="24"/>
          <w:lang w:eastAsia="ru-RU"/>
        </w:rPr>
        <w:t>ППССЗ в соответствии с ФГОС СОО и ФГОС СПО по специальности 40.02.04. Юриспруденция.</w:t>
      </w:r>
    </w:p>
    <w:p w:rsidR="0079261D" w:rsidRPr="00D50DE5" w:rsidRDefault="0079261D" w:rsidP="0079261D">
      <w:pPr>
        <w:spacing w:after="0" w:line="360" w:lineRule="auto"/>
        <w:ind w:firstLine="708"/>
        <w:jc w:val="both"/>
        <w:rPr>
          <w:rFonts w:ascii="Times New Roman" w:eastAsia="Times New Roman" w:hAnsi="Times New Roman" w:cs="Times New Roman"/>
          <w:sz w:val="24"/>
          <w:szCs w:val="24"/>
          <w:lang w:eastAsia="ru-RU"/>
        </w:rPr>
      </w:pPr>
    </w:p>
    <w:p w:rsidR="0079261D" w:rsidRPr="00D50DE5" w:rsidRDefault="0079261D" w:rsidP="0079261D">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Особое значение учебная дисциплина имеет при формировании и развитии:</w:t>
      </w:r>
    </w:p>
    <w:p w:rsidR="0079261D" w:rsidRPr="00D50DE5" w:rsidRDefault="0079261D" w:rsidP="0079261D">
      <w:pPr>
        <w:spacing w:after="0" w:line="360" w:lineRule="auto"/>
        <w:ind w:firstLine="708"/>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ОК 1, ОК 2, ОК 3, ОК 4, ОК 5, ОК 6, ОК 7, ОК 9, ПК 1.2, ПК 3.1.</w:t>
      </w:r>
    </w:p>
    <w:p w:rsidR="0079261D" w:rsidRPr="00D50DE5" w:rsidRDefault="0079261D" w:rsidP="0079261D">
      <w:pPr>
        <w:spacing w:after="0" w:line="360" w:lineRule="auto"/>
        <w:ind w:firstLine="708"/>
        <w:jc w:val="both"/>
        <w:rPr>
          <w:rFonts w:ascii="Times New Roman" w:eastAsia="Times New Roman" w:hAnsi="Times New Roman" w:cs="Times New Roman"/>
          <w:sz w:val="20"/>
          <w:szCs w:val="20"/>
          <w:lang w:eastAsia="ru-RU"/>
        </w:rPr>
      </w:pPr>
    </w:p>
    <w:p w:rsidR="0079261D" w:rsidRPr="00D50DE5" w:rsidRDefault="0079261D" w:rsidP="0079261D">
      <w:pPr>
        <w:numPr>
          <w:ilvl w:val="1"/>
          <w:numId w:val="11"/>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Цель и планируемые результаты освоения учебной дисциплины</w:t>
      </w:r>
    </w:p>
    <w:p w:rsidR="0079261D" w:rsidRPr="00D50DE5" w:rsidRDefault="0079261D" w:rsidP="0079261D">
      <w:pPr>
        <w:spacing w:after="0" w:line="24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рамках рабочей программы учебной дисциплины обучающимися осваиваются умения и знания</w:t>
      </w:r>
    </w:p>
    <w:p w:rsidR="0079261D" w:rsidRPr="00D50DE5" w:rsidRDefault="0079261D" w:rsidP="0079261D">
      <w:pPr>
        <w:spacing w:after="0" w:line="240" w:lineRule="auto"/>
        <w:ind w:firstLine="708"/>
        <w:jc w:val="both"/>
        <w:rPr>
          <w:rFonts w:ascii="Times New Roman" w:eastAsia="Times New Roman" w:hAnsi="Times New Roman" w:cs="Times New Roman"/>
          <w:sz w:val="24"/>
          <w:szCs w:val="24"/>
          <w:lang w:eastAsia="ru-RU"/>
        </w:rPr>
      </w:pPr>
    </w:p>
    <w:tbl>
      <w:tblPr>
        <w:tblStyle w:val="2f1"/>
        <w:tblW w:w="5000" w:type="pct"/>
        <w:tblInd w:w="0" w:type="dxa"/>
        <w:tblLook w:val="04A0" w:firstRow="1" w:lastRow="0" w:firstColumn="1" w:lastColumn="0" w:noHBand="0" w:noVBand="1"/>
      </w:tblPr>
      <w:tblGrid>
        <w:gridCol w:w="3039"/>
        <w:gridCol w:w="3545"/>
        <w:gridCol w:w="2986"/>
      </w:tblGrid>
      <w:tr w:rsidR="0079261D" w:rsidRPr="00D50DE5" w:rsidTr="00D172ED">
        <w:trPr>
          <w:tblHeader/>
        </w:trPr>
        <w:tc>
          <w:tcPr>
            <w:tcW w:w="1588" w:type="pct"/>
            <w:vAlign w:val="center"/>
          </w:tcPr>
          <w:p w:rsidR="0079261D" w:rsidRPr="00D50DE5" w:rsidRDefault="0079261D" w:rsidP="00D172ED">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Код ОК, ПК</w:t>
            </w:r>
          </w:p>
        </w:tc>
        <w:tc>
          <w:tcPr>
            <w:tcW w:w="1852" w:type="pct"/>
            <w:vAlign w:val="center"/>
          </w:tcPr>
          <w:p w:rsidR="0079261D" w:rsidRPr="00D50DE5" w:rsidRDefault="0079261D" w:rsidP="00D172ED">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Общие результаты</w:t>
            </w:r>
          </w:p>
        </w:tc>
        <w:tc>
          <w:tcPr>
            <w:tcW w:w="1560" w:type="pct"/>
            <w:vAlign w:val="center"/>
          </w:tcPr>
          <w:p w:rsidR="0079261D" w:rsidRPr="00D50DE5" w:rsidRDefault="0079261D" w:rsidP="00D172ED">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Дисциплинарные результаты</w:t>
            </w:r>
          </w:p>
        </w:tc>
      </w:tr>
      <w:tr w:rsidR="0079261D" w:rsidRPr="00D50DE5" w:rsidTr="00D172ED">
        <w:tc>
          <w:tcPr>
            <w:tcW w:w="1588"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трудового воспитания:</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готовность к труду, осознание ценности мастерства, трудолюбие;</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интерес к различным сферам профессиональной деятельности.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учебными познавательными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а) базовые логические действия:</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lastRenderedPageBreak/>
              <w:t>самостоятельно формулировать и актуализировать проблему, рассматривать ее всесторонне;</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устанавливать существенный признак или основания для сравнения, классификации и обобщения;</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 xml:space="preserve">определять цели деятельности, задавать параметры и критерии их достижения; </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выявлять закономерности и противоречия в рассматриваемых явлениях;</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вносить коррективы в деятельность, оценивать соответствие результатов целям, оценивать риски последствий деятельности;</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развивать креативное мышление при решении жизненных проблем.</w:t>
            </w:r>
          </w:p>
          <w:p w:rsidR="0079261D" w:rsidRPr="00D50DE5" w:rsidRDefault="0079261D" w:rsidP="00D172ED">
            <w:pPr>
              <w:rPr>
                <w:rFonts w:ascii="Times New Roman" w:hAnsi="Times New Roman" w:cs="Times New Roman"/>
              </w:rPr>
            </w:pPr>
            <w:r w:rsidRPr="00D50DE5">
              <w:rPr>
                <w:rFonts w:ascii="Times New Roman" w:hAnsi="Times New Roman" w:cs="Times New Roman"/>
              </w:rPr>
              <w:t>б) базовые исследовательские действия:</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владеть навыками учебно-исследовательской и проектной деятельности, навыками разрешения проблем;</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уметь переносить знания в познавательную и практическую области жизнедеятельности;</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уметь интегрировать знания из разных предметных областей;</w:t>
            </w:r>
          </w:p>
          <w:p w:rsidR="0079261D" w:rsidRPr="00D50DE5" w:rsidRDefault="0079261D" w:rsidP="0079261D">
            <w:pPr>
              <w:numPr>
                <w:ilvl w:val="0"/>
                <w:numId w:val="46"/>
              </w:numPr>
              <w:spacing w:after="0" w:line="240" w:lineRule="auto"/>
              <w:ind w:left="0"/>
              <w:rPr>
                <w:rFonts w:ascii="Times New Roman" w:hAnsi="Times New Roman" w:cs="Times New Roman"/>
              </w:rPr>
            </w:pPr>
            <w:r w:rsidRPr="00D50DE5">
              <w:rPr>
                <w:rFonts w:ascii="Times New Roman" w:hAnsi="Times New Roman" w:cs="Times New Roman"/>
              </w:rPr>
              <w:t>выдвигать новые идеи, предлагать оригинальные подходы и решения.</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ПР 1. Понимать роль и место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ПР 2. Освоить и 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3. Сформировать систему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w:t>
            </w:r>
            <w:r w:rsidRPr="00D50DE5">
              <w:rPr>
                <w:rFonts w:ascii="Times New Roman" w:hAnsi="Times New Roman" w:cs="Times New Roman"/>
              </w:rPr>
              <w:lastRenderedPageBreak/>
              <w:t>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rsidR="0079261D" w:rsidRPr="00D50DE5" w:rsidRDefault="0079261D" w:rsidP="00D172ED">
            <w:pPr>
              <w:rPr>
                <w:rFonts w:ascii="Times New Roman" w:hAnsi="Times New Roman" w:cs="Times New Roman"/>
              </w:rPr>
            </w:pPr>
            <w:r w:rsidRPr="00D50DE5">
              <w:rPr>
                <w:rFonts w:ascii="Times New Roman" w:hAnsi="Times New Roman" w:cs="Times New Roman"/>
              </w:rPr>
              <w:t>ПР 4. 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ПР 10. Сформировать знания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ценности научного познания:</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 xml:space="preserve">совершенствование языковой и читательской культуры как средства взаимодействия </w:t>
            </w:r>
            <w:r w:rsidRPr="00D50DE5">
              <w:rPr>
                <w:rFonts w:ascii="Times New Roman" w:hAnsi="Times New Roman" w:cs="Times New Roman"/>
              </w:rPr>
              <w:lastRenderedPageBreak/>
              <w:t>между людьми и познания мира;</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осознание ценности научной деятельности, готовность осуществлять проектную и исследовательскую деятельность индивидуально и в группе.</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учебными познавательными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в) работа с информацией: </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оценивать достоверность, легитимность информации, ее соответствие правовым и морально-этическим нормам;</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79261D" w:rsidRPr="00D50DE5" w:rsidRDefault="0079261D" w:rsidP="0079261D">
            <w:pPr>
              <w:numPr>
                <w:ilvl w:val="0"/>
                <w:numId w:val="47"/>
              </w:numPr>
              <w:spacing w:after="0" w:line="240" w:lineRule="auto"/>
              <w:ind w:left="0"/>
              <w:rPr>
                <w:rFonts w:ascii="Times New Roman" w:hAnsi="Times New Roman" w:cs="Times New Roman"/>
              </w:rPr>
            </w:pPr>
            <w:r w:rsidRPr="00D50DE5">
              <w:rPr>
                <w:rFonts w:ascii="Times New Roman" w:hAnsi="Times New Roman" w:cs="Times New Roman"/>
              </w:rPr>
              <w:t>владеть навыками распознавания и защиты информации, информационной безопасности личности.</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 xml:space="preserve">ПР 2. Освоить и 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w:t>
            </w:r>
            <w:r w:rsidRPr="00D50DE5">
              <w:rPr>
                <w:rFonts w:ascii="Times New Roman" w:hAnsi="Times New Roman" w:cs="Times New Roman"/>
              </w:rPr>
              <w:lastRenderedPageBreak/>
              <w:t>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5. Сформировать умения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 </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6. Сформировать умения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w:t>
            </w:r>
            <w:r w:rsidRPr="00D50DE5">
              <w:rPr>
                <w:rFonts w:ascii="Times New Roman" w:hAnsi="Times New Roman" w:cs="Times New Roman"/>
              </w:rPr>
              <w:lastRenderedPageBreak/>
              <w:t xml:space="preserve">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 </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духовно-нравственного воспитания:</w:t>
            </w:r>
          </w:p>
          <w:p w:rsidR="0079261D" w:rsidRPr="00D50DE5" w:rsidRDefault="0079261D" w:rsidP="00D172ED">
            <w:pPr>
              <w:rPr>
                <w:rFonts w:ascii="Times New Roman" w:hAnsi="Times New Roman" w:cs="Times New Roman"/>
              </w:rPr>
            </w:pPr>
            <w:r w:rsidRPr="00D50DE5">
              <w:rPr>
                <w:rFonts w:ascii="Times New Roman" w:hAnsi="Times New Roman" w:cs="Times New Roman"/>
              </w:rPr>
              <w:t>- осознание духовных ценностей российского народа;</w:t>
            </w:r>
          </w:p>
          <w:p w:rsidR="0079261D" w:rsidRPr="00D50DE5" w:rsidRDefault="0079261D" w:rsidP="00D172ED">
            <w:pPr>
              <w:rPr>
                <w:rFonts w:ascii="Times New Roman" w:hAnsi="Times New Roman" w:cs="Times New Roman"/>
              </w:rPr>
            </w:pPr>
            <w:r w:rsidRPr="00D50DE5">
              <w:rPr>
                <w:rFonts w:ascii="Times New Roman" w:hAnsi="Times New Roman" w:cs="Times New Roman"/>
              </w:rPr>
              <w:t>- сформированность нравственного сознания, этического поведения;</w:t>
            </w:r>
          </w:p>
          <w:p w:rsidR="0079261D" w:rsidRPr="00D50DE5" w:rsidRDefault="0079261D" w:rsidP="0079261D">
            <w:pPr>
              <w:numPr>
                <w:ilvl w:val="0"/>
                <w:numId w:val="48"/>
              </w:numPr>
              <w:spacing w:after="0" w:line="240" w:lineRule="auto"/>
              <w:ind w:left="0"/>
              <w:rPr>
                <w:rFonts w:ascii="Times New Roman" w:hAnsi="Times New Roman" w:cs="Times New Roman"/>
              </w:rPr>
            </w:pPr>
            <w:r w:rsidRPr="00D50DE5">
              <w:rPr>
                <w:rFonts w:ascii="Times New Roman" w:hAnsi="Times New Roman" w:cs="Times New Roman"/>
              </w:rPr>
              <w:t>способность оценивать ситуацию и принимать осознанные решения, ориентируясь на морально-нравственные нормы и ценности;</w:t>
            </w:r>
          </w:p>
          <w:p w:rsidR="0079261D" w:rsidRPr="00D50DE5" w:rsidRDefault="0079261D" w:rsidP="0079261D">
            <w:pPr>
              <w:numPr>
                <w:ilvl w:val="0"/>
                <w:numId w:val="48"/>
              </w:numPr>
              <w:spacing w:after="0" w:line="240" w:lineRule="auto"/>
              <w:ind w:left="0"/>
              <w:rPr>
                <w:rFonts w:ascii="Times New Roman" w:hAnsi="Times New Roman" w:cs="Times New Roman"/>
              </w:rPr>
            </w:pPr>
            <w:r w:rsidRPr="00D50DE5">
              <w:rPr>
                <w:rFonts w:ascii="Times New Roman" w:hAnsi="Times New Roman" w:cs="Times New Roman"/>
              </w:rPr>
              <w:t>осознание личного вклада в построение устойчивого будущего;</w:t>
            </w:r>
          </w:p>
          <w:p w:rsidR="0079261D" w:rsidRPr="00D50DE5" w:rsidRDefault="0079261D" w:rsidP="0079261D">
            <w:pPr>
              <w:numPr>
                <w:ilvl w:val="0"/>
                <w:numId w:val="48"/>
              </w:numPr>
              <w:spacing w:after="0" w:line="240" w:lineRule="auto"/>
              <w:ind w:left="0"/>
              <w:rPr>
                <w:rFonts w:ascii="Times New Roman" w:hAnsi="Times New Roman" w:cs="Times New Roman"/>
              </w:rPr>
            </w:pPr>
            <w:r w:rsidRPr="00D50DE5">
              <w:rPr>
                <w:rFonts w:ascii="Times New Roman" w:hAnsi="Times New Roman" w:cs="Times New Roman"/>
              </w:rPr>
              <w:t xml:space="preserve">ответственное отношение к своим родителям и (или) другим членам семьи, созданию семьи на основе осознанного принятия ценностей семейной жизни в </w:t>
            </w:r>
            <w:r w:rsidRPr="00D50DE5">
              <w:rPr>
                <w:rFonts w:ascii="Times New Roman" w:hAnsi="Times New Roman" w:cs="Times New Roman"/>
              </w:rPr>
              <w:lastRenderedPageBreak/>
              <w:t>соответствии с традициями народов России.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регулятивными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а) самоорганизация:</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самостоятельно составлять план решения проблемы с учетом имеющихся ресурсов, собственных возможностей и предпочтений;</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давать оценку новым ситуациям;</w:t>
            </w:r>
          </w:p>
          <w:p w:rsidR="0079261D" w:rsidRPr="00D50DE5" w:rsidRDefault="0079261D" w:rsidP="00D172ED">
            <w:pPr>
              <w:rPr>
                <w:rFonts w:ascii="Times New Roman" w:hAnsi="Times New Roman" w:cs="Times New Roman"/>
              </w:rPr>
            </w:pPr>
            <w:r w:rsidRPr="00D50DE5">
              <w:rPr>
                <w:rFonts w:ascii="Times New Roman" w:hAnsi="Times New Roman" w:cs="Times New Roman"/>
              </w:rPr>
              <w:t>-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79261D" w:rsidRPr="00D50DE5" w:rsidRDefault="0079261D" w:rsidP="00D172ED">
            <w:pPr>
              <w:rPr>
                <w:rFonts w:ascii="Times New Roman" w:hAnsi="Times New Roman" w:cs="Times New Roman"/>
              </w:rPr>
            </w:pPr>
            <w:r w:rsidRPr="00D50DE5">
              <w:rPr>
                <w:rFonts w:ascii="Times New Roman" w:hAnsi="Times New Roman" w:cs="Times New Roman"/>
              </w:rPr>
              <w:t>б) самоконтроль:</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 использовать приемы рефлексии для оценки ситуации, выбора верного решения; </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уметь оценивать риски и своевременно принимать решения по их снижению;</w:t>
            </w:r>
          </w:p>
          <w:p w:rsidR="0079261D" w:rsidRPr="00D50DE5" w:rsidRDefault="0079261D" w:rsidP="00D172ED">
            <w:pPr>
              <w:rPr>
                <w:rFonts w:ascii="Times New Roman" w:hAnsi="Times New Roman" w:cs="Times New Roman"/>
              </w:rPr>
            </w:pPr>
            <w:r w:rsidRPr="00D50DE5">
              <w:rPr>
                <w:rFonts w:ascii="Times New Roman" w:hAnsi="Times New Roman" w:cs="Times New Roman"/>
              </w:rPr>
              <w:t>в) эмоциональный интеллект, предполагающий сформированность:</w:t>
            </w:r>
          </w:p>
          <w:p w:rsidR="0079261D" w:rsidRPr="00D50DE5" w:rsidRDefault="0079261D" w:rsidP="00D172ED">
            <w:pPr>
              <w:rPr>
                <w:rFonts w:ascii="Times New Roman" w:hAnsi="Times New Roman" w:cs="Times New Roman"/>
              </w:rPr>
            </w:pPr>
            <w:r w:rsidRPr="00D50DE5">
              <w:rPr>
                <w:rFonts w:ascii="Times New Roman" w:hAnsi="Times New Roman" w:cs="Times New Roman"/>
              </w:rPr>
              <w:t>- внутренней мотивации, включающей стремление к достижению цели и успеху, оптимизм, инициативность, умение действовать, исходя из своих возможностей;</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 xml:space="preserve">эмпатии, включающей способность понимать </w:t>
            </w:r>
            <w:r w:rsidRPr="00D50DE5">
              <w:rPr>
                <w:rFonts w:ascii="Times New Roman" w:hAnsi="Times New Roman" w:cs="Times New Roman"/>
              </w:rPr>
              <w:lastRenderedPageBreak/>
              <w:t>эмоциональное состояние других, учитывать его при осуществлении коммуникации, способность к сочувствию и сопереживанию;</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 xml:space="preserve">ПР 7. Владеть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w:t>
            </w:r>
            <w:r w:rsidRPr="00D50DE5">
              <w:rPr>
                <w:rFonts w:ascii="Times New Roman" w:hAnsi="Times New Roman" w:cs="Times New Roman"/>
              </w:rPr>
              <w:lastRenderedPageBreak/>
              <w:t>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 xml:space="preserve">ОК 04. Эффективно взаимодействовать и работать в коллективе и команде </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Готовность к саморазвитию, самостоятельности и самоопределению.</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навыками учебно-исследовательской, проектной и социальной деятельности.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Овладение универсальными коммуникативными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б) совместная деятельность: </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понимать и использовать преимущества командной и индивидуальной работы;</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координировать и выполнять работу в условиях реального, виртуального и комбинированного взаимодействия;</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осуществлять позитивное стратегическое поведение в различных ситуациях, проявлять творчество и воображение, быть инициативным.</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регулятивными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г) принятие себя и других людей: </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 xml:space="preserve">принимать мотивы и аргументы других людей при </w:t>
            </w:r>
            <w:r w:rsidRPr="00D50DE5">
              <w:rPr>
                <w:rFonts w:ascii="Times New Roman" w:hAnsi="Times New Roman" w:cs="Times New Roman"/>
              </w:rPr>
              <w:lastRenderedPageBreak/>
              <w:t>анализе результатов деятельности;</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признавать свое право и право других людей на ошибки;</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развивать способность понимать мир с позиции другого человека.</w:t>
            </w:r>
          </w:p>
        </w:tc>
        <w:tc>
          <w:tcPr>
            <w:tcW w:w="1560"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lastRenderedPageBreak/>
              <w:t>ПР 4. 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эстетического воспитания:</w:t>
            </w:r>
          </w:p>
          <w:p w:rsidR="0079261D" w:rsidRPr="00D50DE5" w:rsidRDefault="0079261D" w:rsidP="0079261D">
            <w:pPr>
              <w:numPr>
                <w:ilvl w:val="0"/>
                <w:numId w:val="50"/>
              </w:numPr>
              <w:spacing w:after="0" w:line="240" w:lineRule="auto"/>
              <w:ind w:left="0"/>
              <w:rPr>
                <w:rFonts w:ascii="Times New Roman" w:hAnsi="Times New Roman" w:cs="Times New Roman"/>
              </w:rPr>
            </w:pPr>
            <w:r w:rsidRPr="00D50DE5">
              <w:rPr>
                <w:rFonts w:ascii="Times New Roman" w:hAnsi="Times New Roman" w:cs="Times New Roman"/>
              </w:rPr>
              <w:t>эстетическое отношение к миру, включая эстетику быта, научного и технического творчества, спорта, труда и общественных отношений;</w:t>
            </w:r>
          </w:p>
          <w:p w:rsidR="0079261D" w:rsidRPr="00D50DE5" w:rsidRDefault="0079261D" w:rsidP="0079261D">
            <w:pPr>
              <w:numPr>
                <w:ilvl w:val="0"/>
                <w:numId w:val="50"/>
              </w:numPr>
              <w:spacing w:after="0" w:line="240" w:lineRule="auto"/>
              <w:ind w:left="0"/>
              <w:rPr>
                <w:rFonts w:ascii="Times New Roman" w:hAnsi="Times New Roman" w:cs="Times New Roman"/>
              </w:rPr>
            </w:pPr>
            <w:r w:rsidRPr="00D50DE5">
              <w:rPr>
                <w:rFonts w:ascii="Times New Roman" w:hAnsi="Times New Roman" w:cs="Times New Roman"/>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79261D" w:rsidRPr="00D50DE5" w:rsidRDefault="0079261D" w:rsidP="0079261D">
            <w:pPr>
              <w:numPr>
                <w:ilvl w:val="0"/>
                <w:numId w:val="50"/>
              </w:numPr>
              <w:spacing w:after="0" w:line="240" w:lineRule="auto"/>
              <w:ind w:left="0"/>
              <w:rPr>
                <w:rFonts w:ascii="Times New Roman" w:hAnsi="Times New Roman" w:cs="Times New Roman"/>
              </w:rPr>
            </w:pPr>
            <w:r w:rsidRPr="00D50DE5">
              <w:rPr>
                <w:rFonts w:ascii="Times New Roman" w:hAnsi="Times New Roman" w:cs="Times New Roman"/>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79261D" w:rsidRPr="00D50DE5" w:rsidRDefault="0079261D" w:rsidP="0079261D">
            <w:pPr>
              <w:numPr>
                <w:ilvl w:val="0"/>
                <w:numId w:val="50"/>
              </w:numPr>
              <w:spacing w:after="0" w:line="240" w:lineRule="auto"/>
              <w:ind w:left="0"/>
              <w:rPr>
                <w:rFonts w:ascii="Times New Roman" w:hAnsi="Times New Roman" w:cs="Times New Roman"/>
              </w:rPr>
            </w:pPr>
            <w:r w:rsidRPr="00D50DE5">
              <w:rPr>
                <w:rFonts w:ascii="Times New Roman" w:hAnsi="Times New Roman" w:cs="Times New Roman"/>
              </w:rPr>
              <w:t>готовность к самовыражению в разных видах искусства, стремление проявлять качества творческой личности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коммуникативными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а) общение: </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 xml:space="preserve">осуществлять коммуникации во всех сферах жизни; </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развернуто и логично излагать свою точку зрения с использованием языковых средств.</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ПР 2. Освоить и 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3. Сформировать систему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w:t>
            </w:r>
            <w:r w:rsidRPr="00D50DE5">
              <w:rPr>
                <w:rFonts w:ascii="Times New Roman" w:hAnsi="Times New Roman" w:cs="Times New Roman"/>
              </w:rPr>
              <w:lastRenderedPageBreak/>
              <w:t>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Осознание обучающимися российской гражданской идентичности.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ЛР.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ЛР. В части гражданского воспитания: </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осознание своих конституционных прав и обязанностей, уважение закона и правопорядка;</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принятие традиционных национальных, общечеловеческих гуманистических и демократических ценностей;</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lastRenderedPageBreak/>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 xml:space="preserve">умение взаимодействовать с социальными институтами в соответствии с их функциями и назначением; </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готовность к гуманитарной и волонтерской деятельности.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патриотического воспитания:</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идейная убежденность, готовность к служению и защите Отечества, ответственность за его судьбу.</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Освоенные обучающимися межпредметные понятия и универсальные учебные действия (регулятивные, познавательные, коммуникативные).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МПР.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w:t>
            </w:r>
            <w:r w:rsidRPr="00D50DE5">
              <w:rPr>
                <w:rFonts w:ascii="Times New Roman" w:hAnsi="Times New Roman" w:cs="Times New Roman"/>
              </w:rPr>
              <w:lastRenderedPageBreak/>
              <w:t>сверстниками, к участию в построении индивидуальной образовательной траектории.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навыками учебно-исследовательской, проектной и социальной деятельности.</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ПР 1. Понимать роль и место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7. Владеть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w:t>
            </w:r>
            <w:r w:rsidRPr="00D50DE5">
              <w:rPr>
                <w:rFonts w:ascii="Times New Roman" w:hAnsi="Times New Roman" w:cs="Times New Roman"/>
              </w:rPr>
              <w:lastRenderedPageBreak/>
              <w:t>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ПР 8. Сформировать умения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tc>
      </w:tr>
      <w:tr w:rsidR="0079261D" w:rsidRPr="00D50DE5" w:rsidTr="00D172ED">
        <w:tc>
          <w:tcPr>
            <w:tcW w:w="1588"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экологического воспитания:</w:t>
            </w:r>
          </w:p>
          <w:p w:rsidR="0079261D" w:rsidRPr="00D50DE5" w:rsidRDefault="0079261D" w:rsidP="0079261D">
            <w:pPr>
              <w:numPr>
                <w:ilvl w:val="0"/>
                <w:numId w:val="52"/>
              </w:numPr>
              <w:spacing w:after="0" w:line="240" w:lineRule="auto"/>
              <w:ind w:left="0"/>
              <w:rPr>
                <w:rFonts w:ascii="Times New Roman" w:hAnsi="Times New Roman" w:cs="Times New Roman"/>
              </w:rPr>
            </w:pPr>
            <w:r w:rsidRPr="00D50DE5">
              <w:rPr>
                <w:rFonts w:ascii="Times New Roman" w:hAnsi="Times New Roman" w:cs="Times New Roman"/>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79261D" w:rsidRPr="00D50DE5" w:rsidRDefault="0079261D" w:rsidP="0079261D">
            <w:pPr>
              <w:numPr>
                <w:ilvl w:val="0"/>
                <w:numId w:val="52"/>
              </w:numPr>
              <w:spacing w:after="0" w:line="240" w:lineRule="auto"/>
              <w:ind w:left="0"/>
              <w:rPr>
                <w:rFonts w:ascii="Times New Roman" w:hAnsi="Times New Roman" w:cs="Times New Roman"/>
              </w:rPr>
            </w:pPr>
            <w:r w:rsidRPr="00D50DE5">
              <w:rPr>
                <w:rFonts w:ascii="Times New Roman" w:hAnsi="Times New Roman" w:cs="Times New Roman"/>
              </w:rPr>
              <w:t>планирование и осуществление действий в окружающей среде на основе знания целей устойчивого развития человечества;</w:t>
            </w:r>
          </w:p>
          <w:p w:rsidR="0079261D" w:rsidRPr="00D50DE5" w:rsidRDefault="0079261D" w:rsidP="0079261D">
            <w:pPr>
              <w:numPr>
                <w:ilvl w:val="0"/>
                <w:numId w:val="52"/>
              </w:numPr>
              <w:spacing w:after="0" w:line="240" w:lineRule="auto"/>
              <w:ind w:left="0"/>
              <w:rPr>
                <w:rFonts w:ascii="Times New Roman" w:hAnsi="Times New Roman" w:cs="Times New Roman"/>
              </w:rPr>
            </w:pPr>
            <w:r w:rsidRPr="00D50DE5">
              <w:rPr>
                <w:rFonts w:ascii="Times New Roman" w:hAnsi="Times New Roman" w:cs="Times New Roman"/>
              </w:rPr>
              <w:t>активное неприятие действий, приносящих вред окружающей среде;</w:t>
            </w:r>
          </w:p>
          <w:p w:rsidR="0079261D" w:rsidRPr="00D50DE5" w:rsidRDefault="0079261D" w:rsidP="0079261D">
            <w:pPr>
              <w:numPr>
                <w:ilvl w:val="0"/>
                <w:numId w:val="52"/>
              </w:numPr>
              <w:spacing w:after="0" w:line="240" w:lineRule="auto"/>
              <w:ind w:left="0"/>
              <w:rPr>
                <w:rFonts w:ascii="Times New Roman" w:hAnsi="Times New Roman" w:cs="Times New Roman"/>
              </w:rPr>
            </w:pPr>
            <w:r w:rsidRPr="00D50DE5">
              <w:rPr>
                <w:rFonts w:ascii="Times New Roman" w:hAnsi="Times New Roman" w:cs="Times New Roman"/>
              </w:rPr>
              <w:t>умение прогнозировать неблагоприятные экологические последствия предпринимаемых действий, предотвращать их;</w:t>
            </w:r>
          </w:p>
          <w:p w:rsidR="0079261D" w:rsidRPr="00D50DE5" w:rsidRDefault="0079261D" w:rsidP="0079261D">
            <w:pPr>
              <w:numPr>
                <w:ilvl w:val="0"/>
                <w:numId w:val="52"/>
              </w:numPr>
              <w:spacing w:after="0" w:line="240" w:lineRule="auto"/>
              <w:ind w:left="0"/>
              <w:rPr>
                <w:rFonts w:ascii="Times New Roman" w:hAnsi="Times New Roman" w:cs="Times New Roman"/>
              </w:rPr>
            </w:pPr>
            <w:r w:rsidRPr="00D50DE5">
              <w:rPr>
                <w:rFonts w:ascii="Times New Roman" w:hAnsi="Times New Roman" w:cs="Times New Roman"/>
              </w:rPr>
              <w:t>расширение опыта деятельности экологической направленности.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навыками учебно-исследовательской, проектной и социальной деятельности.</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ПР 3. Сформировать систему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7. Владеть умениями географического анализа и </w:t>
            </w:r>
            <w:r w:rsidRPr="00D50DE5">
              <w:rPr>
                <w:rFonts w:ascii="Times New Roman" w:hAnsi="Times New Roman" w:cs="Times New Roman"/>
              </w:rPr>
              <w:lastRenderedPageBreak/>
              <w:t xml:space="preserve">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 - сформировать умения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w:t>
            </w:r>
            <w:r w:rsidRPr="00D50DE5">
              <w:rPr>
                <w:rFonts w:ascii="Times New Roman" w:hAnsi="Times New Roman" w:cs="Times New Roman"/>
              </w:rPr>
              <w:lastRenderedPageBreak/>
              <w:t>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ПР 9. Сформировать умения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tc>
      </w:tr>
      <w:tr w:rsidR="0079261D" w:rsidRPr="00D50DE5" w:rsidTr="00D172ED">
        <w:tc>
          <w:tcPr>
            <w:tcW w:w="1588"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lastRenderedPageBreak/>
              <w:t>ОК 09. Пользоваться профессиональной документацией на государственном и иностранном языках</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Наличие мотивации к обучению и личностному развитию.</w:t>
            </w:r>
          </w:p>
          <w:p w:rsidR="0079261D" w:rsidRPr="00D50DE5" w:rsidRDefault="0079261D" w:rsidP="00D172ED">
            <w:pPr>
              <w:rPr>
                <w:rFonts w:ascii="Times New Roman" w:hAnsi="Times New Roman" w:cs="Times New Roman"/>
              </w:rPr>
            </w:pPr>
            <w:r w:rsidRPr="00D50DE5">
              <w:rPr>
                <w:rFonts w:ascii="Times New Roman" w:hAnsi="Times New Roman" w:cs="Times New Roman"/>
              </w:rPr>
              <w:t>ЛР. В части ценности научного познания:</w:t>
            </w:r>
          </w:p>
          <w:p w:rsidR="0079261D" w:rsidRPr="00D50DE5" w:rsidRDefault="0079261D" w:rsidP="0079261D">
            <w:pPr>
              <w:numPr>
                <w:ilvl w:val="0"/>
                <w:numId w:val="53"/>
              </w:numPr>
              <w:spacing w:after="0" w:line="240" w:lineRule="auto"/>
              <w:ind w:left="0"/>
              <w:rPr>
                <w:rFonts w:ascii="Times New Roman" w:hAnsi="Times New Roman" w:cs="Times New Roman"/>
              </w:rPr>
            </w:pPr>
            <w:r w:rsidRPr="00D50DE5">
              <w:rPr>
                <w:rFonts w:ascii="Times New Roman" w:hAnsi="Times New Roman" w:cs="Times New Roman"/>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9261D" w:rsidRPr="00D50DE5" w:rsidRDefault="0079261D" w:rsidP="0079261D">
            <w:pPr>
              <w:numPr>
                <w:ilvl w:val="0"/>
                <w:numId w:val="53"/>
              </w:numPr>
              <w:spacing w:after="0" w:line="240" w:lineRule="auto"/>
              <w:ind w:left="0"/>
              <w:rPr>
                <w:rFonts w:ascii="Times New Roman" w:hAnsi="Times New Roman" w:cs="Times New Roman"/>
              </w:rPr>
            </w:pPr>
            <w:r w:rsidRPr="00D50DE5">
              <w:rPr>
                <w:rFonts w:ascii="Times New Roman" w:hAnsi="Times New Roman" w:cs="Times New Roman"/>
              </w:rPr>
              <w:t>совершенствование языковой и читательской культуры как средства взаимодействия между людьми и познания мира;</w:t>
            </w:r>
          </w:p>
          <w:p w:rsidR="0079261D" w:rsidRPr="00D50DE5" w:rsidRDefault="0079261D" w:rsidP="0079261D">
            <w:pPr>
              <w:numPr>
                <w:ilvl w:val="0"/>
                <w:numId w:val="53"/>
              </w:numPr>
              <w:spacing w:after="0" w:line="240" w:lineRule="auto"/>
              <w:ind w:left="0"/>
              <w:rPr>
                <w:rFonts w:ascii="Times New Roman" w:hAnsi="Times New Roman" w:cs="Times New Roman"/>
              </w:rPr>
            </w:pPr>
            <w:r w:rsidRPr="00D50DE5">
              <w:rPr>
                <w:rFonts w:ascii="Times New Roman" w:hAnsi="Times New Roman" w:cs="Times New Roman"/>
              </w:rPr>
              <w:t>осознание ценности научной деятельности, готовность осуществлять проектную и исследовательскую деятельность индивидуально и в группе.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МПР. Овладение универсальными </w:t>
            </w:r>
            <w:r w:rsidRPr="00D50DE5">
              <w:rPr>
                <w:rFonts w:ascii="Times New Roman" w:hAnsi="Times New Roman" w:cs="Times New Roman"/>
              </w:rPr>
              <w:lastRenderedPageBreak/>
              <w:t>учебными познавательными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б) базовые исследовательские действия:</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владеть навыками учебно-исследовательской и проектной деятельности, навыками разрешения проблем;</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способность и готовность к самостоятельному поиску методов решения практических задач, применению различных методов познания;</w:t>
            </w:r>
          </w:p>
          <w:p w:rsidR="0079261D" w:rsidRPr="00D50DE5" w:rsidRDefault="0079261D" w:rsidP="00D172ED">
            <w:pPr>
              <w:rPr>
                <w:rFonts w:ascii="Times New Roman" w:hAnsi="Times New Roman" w:cs="Times New Roman"/>
              </w:rPr>
            </w:pPr>
            <w:r w:rsidRPr="00D50DE5">
              <w:rPr>
                <w:rFonts w:ascii="Times New Roman" w:hAnsi="Times New Roman" w:cs="Times New Roman"/>
              </w:rPr>
              <w:t>-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79261D" w:rsidRPr="00D50DE5" w:rsidRDefault="0079261D" w:rsidP="00D172ED">
            <w:pPr>
              <w:rPr>
                <w:rFonts w:ascii="Times New Roman" w:hAnsi="Times New Roman" w:cs="Times New Roman"/>
              </w:rPr>
            </w:pPr>
            <w:r w:rsidRPr="00D50DE5">
              <w:rPr>
                <w:rFonts w:ascii="Times New Roman" w:hAnsi="Times New Roman" w:cs="Times New Roman"/>
              </w:rPr>
              <w:t>-</w:t>
            </w:r>
            <w:r w:rsidRPr="00D50DE5">
              <w:rPr>
                <w:rFonts w:ascii="Times New Roman" w:hAnsi="Times New Roman" w:cs="Times New Roman"/>
              </w:rPr>
              <w:tab/>
              <w:t>формирование научного типа мышления, владение научной терминологией, ключевыми понятиями и методами;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осуществлять целенаправленный поиск переноса средств и способов действия в профессиональную среду.</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ПР 2. Освоить и 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4. Владеть географической </w:t>
            </w:r>
            <w:r w:rsidRPr="00D50DE5">
              <w:rPr>
                <w:rFonts w:ascii="Times New Roman" w:hAnsi="Times New Roman" w:cs="Times New Roman"/>
              </w:rPr>
              <w:lastRenderedPageBreak/>
              <w:t>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ПР 7. Владеть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8. Сформировать умения применять географические знания для объяснения разнообразных явлений и </w:t>
            </w:r>
            <w:r w:rsidRPr="00D50DE5">
              <w:rPr>
                <w:rFonts w:ascii="Times New Roman" w:hAnsi="Times New Roman" w:cs="Times New Roman"/>
              </w:rPr>
              <w:lastRenderedPageBreak/>
              <w:t>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tc>
      </w:tr>
      <w:tr w:rsidR="0079261D" w:rsidRPr="00D50DE5" w:rsidTr="00D172ED">
        <w:tc>
          <w:tcPr>
            <w:tcW w:w="1588"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lastRenderedPageBreak/>
              <w:t>ПК 1.2. Применять нормы права для решения задач в</w:t>
            </w:r>
          </w:p>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t>профессиональной деятельности.</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ЛР. В части гражданского воспитания: </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осознание своих конституционных прав и обязанностей, уважение закона и правопорядка;</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принятие традиционных национальных, общечеловеческих гуманистических и демократических ценностей;</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 xml:space="preserve">готовность противостоять идеологии экстремизма, национализма, ксенофобии, дискриминации по социальным, </w:t>
            </w:r>
            <w:r w:rsidRPr="00D50DE5">
              <w:rPr>
                <w:rFonts w:ascii="Times New Roman" w:hAnsi="Times New Roman" w:cs="Times New Roman"/>
              </w:rPr>
              <w:lastRenderedPageBreak/>
              <w:t>религиозным, расовым, национальным признакам;</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 xml:space="preserve">умение взаимодействовать с социальными институтами в соответствии с их функциями и назначением; </w:t>
            </w:r>
          </w:p>
          <w:p w:rsidR="0079261D" w:rsidRPr="00D50DE5" w:rsidRDefault="0079261D" w:rsidP="0079261D">
            <w:pPr>
              <w:numPr>
                <w:ilvl w:val="0"/>
                <w:numId w:val="51"/>
              </w:numPr>
              <w:spacing w:after="0" w:line="240" w:lineRule="auto"/>
              <w:ind w:left="0"/>
              <w:rPr>
                <w:rFonts w:ascii="Times New Roman" w:hAnsi="Times New Roman" w:cs="Times New Roman"/>
              </w:rPr>
            </w:pPr>
            <w:r w:rsidRPr="00D50DE5">
              <w:rPr>
                <w:rFonts w:ascii="Times New Roman" w:hAnsi="Times New Roman" w:cs="Times New Roman"/>
              </w:rPr>
              <w:t>готовность к гуманитарной и волонтерской деятельности.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навыками учебно-исследовательской, проектной и социальной деятельности.</w:t>
            </w:r>
          </w:p>
        </w:tc>
        <w:tc>
          <w:tcPr>
            <w:tcW w:w="1560"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lastRenderedPageBreak/>
              <w:t>ПР 1. Понимать роль и место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7. Владеть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w:t>
            </w:r>
            <w:r w:rsidRPr="00D50DE5">
              <w:rPr>
                <w:rFonts w:ascii="Times New Roman" w:hAnsi="Times New Roman" w:cs="Times New Roman"/>
              </w:rPr>
              <w:lastRenderedPageBreak/>
              <w:t>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ПР 8. Сформировать умения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w:t>
            </w:r>
            <w:r w:rsidRPr="00D50DE5">
              <w:rPr>
                <w:rFonts w:ascii="Times New Roman" w:hAnsi="Times New Roman" w:cs="Times New Roman"/>
              </w:rPr>
              <w:lastRenderedPageBreak/>
              <w:t>общества для решения учебных и (или) практико-ориентированных задач</w:t>
            </w:r>
          </w:p>
        </w:tc>
      </w:tr>
      <w:tr w:rsidR="0079261D" w:rsidRPr="00D50DE5" w:rsidTr="00D172ED">
        <w:tc>
          <w:tcPr>
            <w:tcW w:w="1588"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lastRenderedPageBreak/>
              <w:t>ПК 3.1. Информировать на приеме и консультировании субъектов</w:t>
            </w:r>
          </w:p>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t>права по вопросам социального обеспечения и социальной защиты.</w:t>
            </w:r>
          </w:p>
        </w:tc>
        <w:tc>
          <w:tcPr>
            <w:tcW w:w="1852" w:type="pct"/>
            <w:tcBorders>
              <w:top w:val="single" w:sz="4" w:space="0" w:color="000000"/>
              <w:left w:val="single" w:sz="4" w:space="0" w:color="000000"/>
              <w:bottom w:val="single" w:sz="4" w:space="0" w:color="000000"/>
              <w:right w:val="single" w:sz="4" w:space="0" w:color="000000"/>
            </w:tcBorders>
          </w:tcPr>
          <w:p w:rsidR="0079261D" w:rsidRPr="00D50DE5" w:rsidRDefault="0079261D" w:rsidP="00D172ED">
            <w:pPr>
              <w:rPr>
                <w:rFonts w:ascii="Times New Roman" w:hAnsi="Times New Roman" w:cs="Times New Roman"/>
              </w:rPr>
            </w:pPr>
            <w:r w:rsidRPr="00D50DE5">
              <w:rPr>
                <w:rFonts w:ascii="Times New Roman" w:hAnsi="Times New Roman" w:cs="Times New Roman"/>
              </w:rPr>
              <w:t>ЛР. Готовность к саморазвитию, самостоятельности и самоопределению.</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навыками учебно-исследовательской, проектной и социальной деятельности.</w:t>
            </w:r>
          </w:p>
          <w:p w:rsidR="0079261D" w:rsidRPr="00D50DE5" w:rsidRDefault="0079261D" w:rsidP="00D172ED">
            <w:pPr>
              <w:rPr>
                <w:rFonts w:ascii="Times New Roman" w:hAnsi="Times New Roman" w:cs="Times New Roman"/>
              </w:rPr>
            </w:pPr>
            <w:r w:rsidRPr="00D50DE5">
              <w:rPr>
                <w:rFonts w:ascii="Times New Roman" w:hAnsi="Times New Roman" w:cs="Times New Roman"/>
              </w:rPr>
              <w:t>Овладение универсальными коммуникативными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б) совместная деятельность: </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понимать и использовать преимущества командной и индивидуальной работы;</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координировать и выполнять работу в условиях реального, виртуального и комбинированного взаимодействия;</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осуществлять позитивное стратегическое поведение в различных ситуациях, проявлять творчество и воображение, быть инициативным.</w:t>
            </w:r>
          </w:p>
          <w:p w:rsidR="0079261D" w:rsidRPr="00D50DE5" w:rsidRDefault="0079261D" w:rsidP="00D172ED">
            <w:pPr>
              <w:rPr>
                <w:rFonts w:ascii="Times New Roman" w:hAnsi="Times New Roman" w:cs="Times New Roman"/>
              </w:rPr>
            </w:pPr>
            <w:r w:rsidRPr="00D50DE5">
              <w:rPr>
                <w:rFonts w:ascii="Times New Roman" w:hAnsi="Times New Roman" w:cs="Times New Roman"/>
              </w:rPr>
              <w:t>МПР. Овладение универсальными регулятивными действиями:</w:t>
            </w:r>
          </w:p>
          <w:p w:rsidR="0079261D" w:rsidRPr="00D50DE5" w:rsidRDefault="0079261D" w:rsidP="00D172ED">
            <w:pPr>
              <w:rPr>
                <w:rFonts w:ascii="Times New Roman" w:hAnsi="Times New Roman" w:cs="Times New Roman"/>
              </w:rPr>
            </w:pPr>
            <w:r w:rsidRPr="00D50DE5">
              <w:rPr>
                <w:rFonts w:ascii="Times New Roman" w:hAnsi="Times New Roman" w:cs="Times New Roman"/>
              </w:rPr>
              <w:t xml:space="preserve">г) принятие себя и других людей: </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принимать мотивы и аргументы других людей при анализе результатов деятельности;</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признавать свое право и право других людей на ошибки;</w:t>
            </w:r>
          </w:p>
          <w:p w:rsidR="0079261D" w:rsidRPr="00D50DE5" w:rsidRDefault="0079261D" w:rsidP="0079261D">
            <w:pPr>
              <w:numPr>
                <w:ilvl w:val="0"/>
                <w:numId w:val="49"/>
              </w:numPr>
              <w:spacing w:after="0" w:line="240" w:lineRule="auto"/>
              <w:ind w:left="0"/>
              <w:rPr>
                <w:rFonts w:ascii="Times New Roman" w:hAnsi="Times New Roman" w:cs="Times New Roman"/>
              </w:rPr>
            </w:pPr>
            <w:r w:rsidRPr="00D50DE5">
              <w:rPr>
                <w:rFonts w:ascii="Times New Roman" w:hAnsi="Times New Roman" w:cs="Times New Roman"/>
              </w:rPr>
              <w:t>развивать способность понимать мир с позиции другого человека.</w:t>
            </w:r>
          </w:p>
        </w:tc>
        <w:tc>
          <w:tcPr>
            <w:tcW w:w="1560" w:type="pct"/>
          </w:tcPr>
          <w:p w:rsidR="0079261D" w:rsidRPr="00D50DE5" w:rsidRDefault="0079261D" w:rsidP="00D172ED">
            <w:pPr>
              <w:rPr>
                <w:rFonts w:ascii="Times New Roman" w:eastAsia="Times New Roman" w:hAnsi="Times New Roman" w:cs="Times New Roman"/>
              </w:rPr>
            </w:pPr>
            <w:r w:rsidRPr="00D50DE5">
              <w:rPr>
                <w:rFonts w:ascii="Times New Roman" w:eastAsia="Times New Roman" w:hAnsi="Times New Roman" w:cs="Times New Roman"/>
              </w:rPr>
              <w:t>ПР 4. 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tc>
      </w:tr>
    </w:tbl>
    <w:p w:rsidR="0079261D" w:rsidRPr="00D50DE5" w:rsidRDefault="0079261D" w:rsidP="0079261D">
      <w:pPr>
        <w:spacing w:after="0" w:line="240" w:lineRule="auto"/>
        <w:jc w:val="center"/>
        <w:rPr>
          <w:rFonts w:ascii="Times New Roman" w:eastAsia="Times New Roman" w:hAnsi="Times New Roman" w:cs="Times New Roman"/>
          <w:sz w:val="24"/>
          <w:szCs w:val="20"/>
          <w:lang w:eastAsia="ru-RU"/>
        </w:rPr>
      </w:pPr>
    </w:p>
    <w:p w:rsidR="0079261D" w:rsidRPr="00D50DE5" w:rsidRDefault="0079261D" w:rsidP="0079261D">
      <w:pPr>
        <w:pageBreakBefore/>
        <w:numPr>
          <w:ilvl w:val="0"/>
          <w:numId w:val="11"/>
        </w:numPr>
        <w:spacing w:after="0" w:line="360" w:lineRule="auto"/>
        <w:ind w:left="924" w:hanging="357"/>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Структура и содержание учебной дисциплины</w:t>
      </w:r>
    </w:p>
    <w:p w:rsidR="0079261D" w:rsidRPr="00D50DE5" w:rsidRDefault="0079261D" w:rsidP="0079261D">
      <w:pPr>
        <w:numPr>
          <w:ilvl w:val="1"/>
          <w:numId w:val="11"/>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учебной дисциплины и виды учебной работы</w:t>
      </w:r>
    </w:p>
    <w:tbl>
      <w:tblPr>
        <w:tblStyle w:val="110"/>
        <w:tblW w:w="5000" w:type="pct"/>
        <w:tblInd w:w="0" w:type="dxa"/>
        <w:tblLook w:val="04A0" w:firstRow="1" w:lastRow="0" w:firstColumn="1" w:lastColumn="0" w:noHBand="0" w:noVBand="1"/>
      </w:tblPr>
      <w:tblGrid>
        <w:gridCol w:w="5152"/>
        <w:gridCol w:w="2209"/>
        <w:gridCol w:w="2209"/>
      </w:tblGrid>
      <w:tr w:rsidR="0079261D" w:rsidRPr="00D50DE5" w:rsidTr="00D172ED">
        <w:trPr>
          <w:trHeight w:val="562"/>
        </w:trPr>
        <w:tc>
          <w:tcPr>
            <w:tcW w:w="2692" w:type="pct"/>
            <w:vAlign w:val="center"/>
          </w:tcPr>
          <w:p w:rsidR="0079261D" w:rsidRPr="00D50DE5" w:rsidRDefault="0079261D" w:rsidP="00D172ED">
            <w:pPr>
              <w:jc w:val="center"/>
              <w:rPr>
                <w:rFonts w:ascii="Times New Roman" w:hAnsi="Times New Roman" w:cs="Times New Roman"/>
                <w:b/>
                <w:sz w:val="24"/>
                <w:szCs w:val="24"/>
              </w:rPr>
            </w:pPr>
            <w:r w:rsidRPr="00D50DE5">
              <w:rPr>
                <w:rFonts w:ascii="Times New Roman" w:hAnsi="Times New Roman" w:cs="Times New Roman"/>
                <w:b/>
                <w:sz w:val="24"/>
                <w:szCs w:val="24"/>
              </w:rPr>
              <w:t>Вид учебной работы</w:t>
            </w:r>
          </w:p>
        </w:tc>
        <w:tc>
          <w:tcPr>
            <w:tcW w:w="1154" w:type="pct"/>
            <w:vAlign w:val="center"/>
          </w:tcPr>
          <w:p w:rsidR="0079261D" w:rsidRPr="00D50DE5" w:rsidRDefault="0079261D" w:rsidP="00D172ED">
            <w:pPr>
              <w:jc w:val="center"/>
              <w:rPr>
                <w:rFonts w:ascii="Times New Roman" w:hAnsi="Times New Roman" w:cs="Times New Roman"/>
                <w:b/>
                <w:sz w:val="24"/>
                <w:szCs w:val="24"/>
              </w:rPr>
            </w:pPr>
            <w:r w:rsidRPr="00D50DE5">
              <w:rPr>
                <w:rFonts w:ascii="Times New Roman" w:hAnsi="Times New Roman" w:cs="Times New Roman"/>
                <w:b/>
                <w:sz w:val="24"/>
                <w:szCs w:val="24"/>
              </w:rPr>
              <w:t xml:space="preserve">Объем в часах </w:t>
            </w:r>
          </w:p>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(для очной формы обучения)</w:t>
            </w:r>
          </w:p>
        </w:tc>
        <w:tc>
          <w:tcPr>
            <w:tcW w:w="1154" w:type="pct"/>
            <w:vAlign w:val="center"/>
          </w:tcPr>
          <w:p w:rsidR="0079261D" w:rsidRPr="00D50DE5" w:rsidRDefault="0079261D" w:rsidP="00D172ED">
            <w:pPr>
              <w:jc w:val="center"/>
              <w:rPr>
                <w:rFonts w:ascii="Times New Roman" w:hAnsi="Times New Roman" w:cs="Times New Roman"/>
                <w:b/>
                <w:sz w:val="24"/>
                <w:szCs w:val="24"/>
              </w:rPr>
            </w:pPr>
            <w:r w:rsidRPr="00D50DE5">
              <w:rPr>
                <w:rFonts w:ascii="Times New Roman" w:hAnsi="Times New Roman" w:cs="Times New Roman"/>
                <w:b/>
                <w:sz w:val="24"/>
                <w:szCs w:val="24"/>
              </w:rPr>
              <w:t xml:space="preserve">Объем в часах </w:t>
            </w:r>
          </w:p>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(для заочной формы обучения)</w:t>
            </w:r>
          </w:p>
        </w:tc>
      </w:tr>
      <w:tr w:rsidR="0079261D" w:rsidRPr="00D50DE5" w:rsidTr="00D172ED">
        <w:tc>
          <w:tcPr>
            <w:tcW w:w="2692" w:type="pct"/>
          </w:tcPr>
          <w:p w:rsidR="0079261D" w:rsidRPr="00D50DE5" w:rsidRDefault="0079261D" w:rsidP="00D172ED">
            <w:pPr>
              <w:rPr>
                <w:rFonts w:ascii="Times New Roman" w:hAnsi="Times New Roman" w:cs="Times New Roman"/>
                <w:b/>
                <w:sz w:val="24"/>
                <w:szCs w:val="24"/>
              </w:rPr>
            </w:pPr>
            <w:r w:rsidRPr="00D50DE5">
              <w:rPr>
                <w:rFonts w:ascii="Times New Roman" w:hAnsi="Times New Roman" w:cs="Times New Roman"/>
                <w:b/>
                <w:sz w:val="24"/>
                <w:szCs w:val="24"/>
              </w:rPr>
              <w:t>Объем рабочей программы учебной дисциплины</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76</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8</w:t>
            </w:r>
          </w:p>
        </w:tc>
      </w:tr>
      <w:tr w:rsidR="0079261D" w:rsidRPr="00D50DE5" w:rsidTr="00D172ED">
        <w:tc>
          <w:tcPr>
            <w:tcW w:w="2692" w:type="pct"/>
          </w:tcPr>
          <w:p w:rsidR="0079261D" w:rsidRPr="00D50DE5" w:rsidRDefault="0079261D" w:rsidP="00D172ED">
            <w:pPr>
              <w:rPr>
                <w:rFonts w:ascii="Times New Roman" w:hAnsi="Times New Roman" w:cs="Times New Roman"/>
                <w:b/>
                <w:sz w:val="24"/>
                <w:szCs w:val="24"/>
              </w:rPr>
            </w:pPr>
            <w:r w:rsidRPr="00D50DE5">
              <w:rPr>
                <w:rFonts w:ascii="Times New Roman" w:hAnsi="Times New Roman" w:cs="Times New Roman"/>
                <w:b/>
                <w:sz w:val="24"/>
                <w:szCs w:val="24"/>
              </w:rPr>
              <w:t>в том числе в форме практической подготовки</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30</w:t>
            </w:r>
          </w:p>
        </w:tc>
        <w:tc>
          <w:tcPr>
            <w:tcW w:w="1154" w:type="pct"/>
            <w:vAlign w:val="center"/>
          </w:tcPr>
          <w:p w:rsidR="0079261D" w:rsidRPr="00D50DE5" w:rsidRDefault="0079261D" w:rsidP="00D172ED">
            <w:pPr>
              <w:jc w:val="center"/>
              <w:rPr>
                <w:rFonts w:ascii="Times New Roman" w:hAnsi="Times New Roman" w:cs="Times New Roman"/>
                <w:sz w:val="24"/>
                <w:szCs w:val="24"/>
              </w:rPr>
            </w:pP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sz w:val="24"/>
                <w:szCs w:val="24"/>
              </w:rPr>
              <w:t>в том числе:</w:t>
            </w:r>
          </w:p>
        </w:tc>
        <w:tc>
          <w:tcPr>
            <w:tcW w:w="1154" w:type="pct"/>
            <w:vAlign w:val="center"/>
          </w:tcPr>
          <w:p w:rsidR="0079261D" w:rsidRPr="00D50DE5" w:rsidRDefault="0079261D" w:rsidP="00D172ED">
            <w:pPr>
              <w:jc w:val="center"/>
              <w:rPr>
                <w:rFonts w:ascii="Times New Roman" w:hAnsi="Times New Roman" w:cs="Times New Roman"/>
                <w:sz w:val="24"/>
                <w:szCs w:val="24"/>
              </w:rPr>
            </w:pPr>
          </w:p>
        </w:tc>
        <w:tc>
          <w:tcPr>
            <w:tcW w:w="1154" w:type="pct"/>
            <w:vAlign w:val="center"/>
          </w:tcPr>
          <w:p w:rsidR="0079261D" w:rsidRPr="00D50DE5" w:rsidRDefault="0079261D" w:rsidP="00D172ED">
            <w:pPr>
              <w:jc w:val="center"/>
              <w:rPr>
                <w:rFonts w:ascii="Times New Roman" w:hAnsi="Times New Roman" w:cs="Times New Roman"/>
                <w:sz w:val="24"/>
                <w:szCs w:val="24"/>
              </w:rPr>
            </w:pP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sz w:val="24"/>
                <w:szCs w:val="24"/>
              </w:rPr>
              <w:t>теоретическое обучение</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46</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8</w:t>
            </w: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sz w:val="24"/>
                <w:szCs w:val="24"/>
              </w:rPr>
              <w:t>практические занятия</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30</w:t>
            </w:r>
          </w:p>
        </w:tc>
        <w:tc>
          <w:tcPr>
            <w:tcW w:w="1154" w:type="pct"/>
            <w:vAlign w:val="center"/>
          </w:tcPr>
          <w:p w:rsidR="0079261D" w:rsidRPr="00D50DE5" w:rsidRDefault="0079261D" w:rsidP="00D172ED">
            <w:pPr>
              <w:jc w:val="center"/>
              <w:rPr>
                <w:rFonts w:ascii="Times New Roman" w:hAnsi="Times New Roman" w:cs="Times New Roman"/>
                <w:sz w:val="24"/>
                <w:szCs w:val="24"/>
              </w:rPr>
            </w:pP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sz w:val="24"/>
                <w:szCs w:val="24"/>
              </w:rPr>
              <w:t>профессионально-ориентированное содержание/прикладной модуль</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30</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3</w:t>
            </w: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sz w:val="24"/>
                <w:szCs w:val="24"/>
              </w:rPr>
              <w:t>индивидуальный проект</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да</w:t>
            </w:r>
          </w:p>
        </w:tc>
        <w:tc>
          <w:tcPr>
            <w:tcW w:w="1154" w:type="pct"/>
            <w:vAlign w:val="center"/>
          </w:tcPr>
          <w:p w:rsidR="0079261D" w:rsidRPr="00D50DE5" w:rsidRDefault="0079261D" w:rsidP="00D172ED">
            <w:pPr>
              <w:jc w:val="center"/>
              <w:rPr>
                <w:rFonts w:ascii="Times New Roman" w:hAnsi="Times New Roman" w:cs="Times New Roman"/>
                <w:sz w:val="24"/>
                <w:szCs w:val="24"/>
              </w:rPr>
            </w:pPr>
            <w:r w:rsidRPr="00D50DE5">
              <w:rPr>
                <w:rFonts w:ascii="Times New Roman" w:hAnsi="Times New Roman" w:cs="Times New Roman"/>
                <w:sz w:val="24"/>
                <w:szCs w:val="24"/>
              </w:rPr>
              <w:t>да</w:t>
            </w:r>
          </w:p>
        </w:tc>
      </w:tr>
      <w:tr w:rsidR="0079261D" w:rsidRPr="00D50DE5" w:rsidTr="00D172ED">
        <w:tc>
          <w:tcPr>
            <w:tcW w:w="2692" w:type="pct"/>
          </w:tcPr>
          <w:p w:rsidR="0079261D" w:rsidRPr="00D50DE5" w:rsidRDefault="0079261D" w:rsidP="00D172ED">
            <w:pPr>
              <w:rPr>
                <w:rFonts w:ascii="Times New Roman" w:hAnsi="Times New Roman" w:cs="Times New Roman"/>
                <w:sz w:val="24"/>
                <w:szCs w:val="24"/>
              </w:rPr>
            </w:pPr>
            <w:r w:rsidRPr="00D50DE5">
              <w:rPr>
                <w:rFonts w:ascii="Times New Roman" w:hAnsi="Times New Roman" w:cs="Times New Roman"/>
                <w:b/>
                <w:sz w:val="24"/>
                <w:szCs w:val="24"/>
              </w:rPr>
              <w:t>Промежуточная аттестация в форме дифференцированного зачета</w:t>
            </w:r>
          </w:p>
        </w:tc>
        <w:tc>
          <w:tcPr>
            <w:tcW w:w="1154" w:type="pct"/>
          </w:tcPr>
          <w:p w:rsidR="0079261D" w:rsidRPr="00D50DE5" w:rsidRDefault="0079261D" w:rsidP="00D172ED">
            <w:pPr>
              <w:jc w:val="center"/>
              <w:rPr>
                <w:rFonts w:ascii="Times New Roman" w:hAnsi="Times New Roman" w:cs="Times New Roman"/>
                <w:sz w:val="24"/>
                <w:szCs w:val="24"/>
              </w:rPr>
            </w:pPr>
          </w:p>
        </w:tc>
        <w:tc>
          <w:tcPr>
            <w:tcW w:w="1154" w:type="pct"/>
          </w:tcPr>
          <w:p w:rsidR="0079261D" w:rsidRPr="00D50DE5" w:rsidRDefault="0079261D" w:rsidP="00D172ED">
            <w:pPr>
              <w:jc w:val="center"/>
              <w:rPr>
                <w:rFonts w:ascii="Times New Roman" w:hAnsi="Times New Roman" w:cs="Times New Roman"/>
                <w:sz w:val="24"/>
                <w:szCs w:val="24"/>
              </w:rPr>
            </w:pPr>
          </w:p>
        </w:tc>
      </w:tr>
    </w:tbl>
    <w:p w:rsidR="0079261D" w:rsidRPr="00D50DE5" w:rsidRDefault="0079261D" w:rsidP="0079261D">
      <w:pPr>
        <w:spacing w:after="0" w:line="360" w:lineRule="auto"/>
        <w:jc w:val="both"/>
        <w:rPr>
          <w:rFonts w:ascii="Times New Roman" w:eastAsia="Times New Roman" w:hAnsi="Times New Roman" w:cs="Times New Roman"/>
          <w:i/>
          <w:sz w:val="24"/>
          <w:szCs w:val="24"/>
          <w:lang w:eastAsia="ru-RU"/>
        </w:rPr>
      </w:pPr>
    </w:p>
    <w:p w:rsidR="004D595A" w:rsidRPr="00D50DE5" w:rsidRDefault="0079261D">
      <w:pPr>
        <w:rPr>
          <w:rFonts w:ascii="Times New Roman" w:hAnsi="Times New Roman" w:cs="Times New Roman"/>
          <w:sz w:val="24"/>
          <w:szCs w:val="24"/>
        </w:rPr>
      </w:pPr>
      <w:r w:rsidRPr="00D50DE5">
        <w:rPr>
          <w:rFonts w:ascii="Times New Roman" w:hAnsi="Times New Roman" w:cs="Times New Roman"/>
          <w:sz w:val="24"/>
          <w:szCs w:val="24"/>
        </w:rPr>
        <w:t>Название разделов и тем:</w:t>
      </w:r>
    </w:p>
    <w:p w:rsidR="0079261D" w:rsidRPr="00D50DE5" w:rsidRDefault="0079261D">
      <w:pPr>
        <w:rPr>
          <w:rFonts w:ascii="Times New Roman" w:hAnsi="Times New Roman" w:cs="Times New Roman"/>
          <w:sz w:val="24"/>
          <w:szCs w:val="24"/>
        </w:rPr>
      </w:pPr>
      <w:r w:rsidRPr="00D50DE5">
        <w:rPr>
          <w:rFonts w:ascii="Times New Roman" w:hAnsi="Times New Roman" w:cs="Times New Roman"/>
          <w:sz w:val="24"/>
          <w:szCs w:val="24"/>
        </w:rPr>
        <w:t xml:space="preserve"> </w:t>
      </w:r>
      <w:r w:rsidR="00107532" w:rsidRPr="00D50DE5">
        <w:rPr>
          <w:rFonts w:ascii="Times New Roman" w:hAnsi="Times New Roman" w:cs="Times New Roman"/>
          <w:sz w:val="24"/>
          <w:szCs w:val="24"/>
        </w:rPr>
        <w:t xml:space="preserve">Введение </w:t>
      </w:r>
    </w:p>
    <w:p w:rsidR="00107532" w:rsidRPr="00D50DE5" w:rsidRDefault="00107532">
      <w:pPr>
        <w:rPr>
          <w:rFonts w:ascii="Times New Roman" w:hAnsi="Times New Roman" w:cs="Times New Roman"/>
          <w:b/>
        </w:rPr>
      </w:pPr>
      <w:r w:rsidRPr="00D50DE5">
        <w:rPr>
          <w:rFonts w:ascii="Times New Roman" w:hAnsi="Times New Roman" w:cs="Times New Roman"/>
          <w:b/>
        </w:rPr>
        <w:t>Раздел 1. Общая характеристика мира</w:t>
      </w:r>
    </w:p>
    <w:p w:rsidR="00107532" w:rsidRPr="00D50DE5" w:rsidRDefault="00107532" w:rsidP="00107532">
      <w:pPr>
        <w:spacing w:line="240" w:lineRule="auto"/>
        <w:rPr>
          <w:rFonts w:ascii="Times New Roman" w:hAnsi="Times New Roman" w:cs="Times New Roman"/>
          <w:b/>
        </w:rPr>
      </w:pPr>
      <w:r w:rsidRPr="00D50DE5">
        <w:rPr>
          <w:rFonts w:ascii="Times New Roman" w:hAnsi="Times New Roman" w:cs="Times New Roman"/>
        </w:rPr>
        <w:t>Тема 1.1. Современная политическая карта мира</w:t>
      </w:r>
    </w:p>
    <w:p w:rsidR="00107532"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1.2. География мировых природных ресурсов</w:t>
      </w:r>
    </w:p>
    <w:p w:rsidR="00107532" w:rsidRPr="00D50DE5" w:rsidRDefault="00107532" w:rsidP="00107532">
      <w:pPr>
        <w:spacing w:line="240" w:lineRule="auto"/>
        <w:rPr>
          <w:rFonts w:ascii="Times New Roman" w:hAnsi="Times New Roman" w:cs="Times New Roman"/>
          <w:sz w:val="24"/>
          <w:szCs w:val="24"/>
        </w:rPr>
      </w:pPr>
      <w:r w:rsidRPr="00D50DE5">
        <w:rPr>
          <w:rFonts w:ascii="Times New Roman" w:hAnsi="Times New Roman" w:cs="Times New Roman"/>
        </w:rPr>
        <w:t>Тема 1.3. География населения мира</w:t>
      </w:r>
    </w:p>
    <w:p w:rsidR="004D595A"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1.4. Мировое хозяйство</w:t>
      </w:r>
    </w:p>
    <w:p w:rsidR="00107532" w:rsidRPr="00D50DE5" w:rsidRDefault="00107532">
      <w:pPr>
        <w:rPr>
          <w:rFonts w:ascii="Times New Roman" w:hAnsi="Times New Roman" w:cs="Times New Roman"/>
          <w:sz w:val="24"/>
          <w:szCs w:val="24"/>
        </w:rPr>
      </w:pPr>
      <w:r w:rsidRPr="00D50DE5">
        <w:rPr>
          <w:rFonts w:ascii="Times New Roman" w:hAnsi="Times New Roman" w:cs="Times New Roman"/>
          <w:b/>
        </w:rPr>
        <w:t>Раздел 2. Региональная характеристика мира</w:t>
      </w:r>
    </w:p>
    <w:p w:rsidR="004D595A" w:rsidRPr="00D50DE5" w:rsidRDefault="00107532" w:rsidP="00107532">
      <w:pPr>
        <w:spacing w:line="240" w:lineRule="auto"/>
        <w:rPr>
          <w:rFonts w:ascii="Times New Roman" w:hAnsi="Times New Roman" w:cs="Times New Roman"/>
          <w:sz w:val="24"/>
          <w:szCs w:val="24"/>
        </w:rPr>
      </w:pPr>
      <w:r w:rsidRPr="00D50DE5">
        <w:rPr>
          <w:rFonts w:ascii="Times New Roman" w:hAnsi="Times New Roman" w:cs="Times New Roman"/>
        </w:rPr>
        <w:t>Тема 2.1. Зарубежная Европа</w:t>
      </w:r>
    </w:p>
    <w:p w:rsidR="004D595A"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2.2. Зарубежная Азия</w:t>
      </w:r>
    </w:p>
    <w:p w:rsidR="00107532"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2.3. Африка</w:t>
      </w:r>
    </w:p>
    <w:p w:rsidR="00107532"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2.4. Америка</w:t>
      </w:r>
    </w:p>
    <w:p w:rsidR="00107532"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2.5. Австралия и Океания</w:t>
      </w:r>
    </w:p>
    <w:p w:rsidR="00107532" w:rsidRPr="00D50DE5" w:rsidRDefault="00107532" w:rsidP="00107532">
      <w:pPr>
        <w:spacing w:line="240" w:lineRule="auto"/>
        <w:rPr>
          <w:rFonts w:ascii="Times New Roman" w:hAnsi="Times New Roman" w:cs="Times New Roman"/>
        </w:rPr>
      </w:pPr>
      <w:r w:rsidRPr="00D50DE5">
        <w:rPr>
          <w:rFonts w:ascii="Times New Roman" w:hAnsi="Times New Roman" w:cs="Times New Roman"/>
        </w:rPr>
        <w:t>Тема 2.6. Россия в современном мире</w:t>
      </w:r>
    </w:p>
    <w:p w:rsidR="00107532" w:rsidRPr="00D50DE5" w:rsidRDefault="00107532">
      <w:pPr>
        <w:rPr>
          <w:rFonts w:ascii="Times New Roman" w:hAnsi="Times New Roman" w:cs="Times New Roman"/>
        </w:rPr>
      </w:pPr>
      <w:r w:rsidRPr="00D50DE5">
        <w:rPr>
          <w:rFonts w:ascii="Times New Roman" w:hAnsi="Times New Roman" w:cs="Times New Roman"/>
          <w:b/>
        </w:rPr>
        <w:t>Раздел 3. Глобальные проблемы человечества</w:t>
      </w:r>
    </w:p>
    <w:p w:rsidR="004D595A" w:rsidRPr="00D50DE5" w:rsidRDefault="00107532" w:rsidP="00107532">
      <w:pPr>
        <w:rPr>
          <w:rFonts w:ascii="Times New Roman" w:hAnsi="Times New Roman" w:cs="Times New Roman"/>
        </w:rPr>
      </w:pPr>
      <w:r w:rsidRPr="00D50DE5">
        <w:rPr>
          <w:rFonts w:ascii="Times New Roman" w:hAnsi="Times New Roman" w:cs="Times New Roman"/>
        </w:rPr>
        <w:t>Тема 3.1. Классификация глобальных проблем. Глобальные прогнозы, гипотезы и проекты</w:t>
      </w:r>
    </w:p>
    <w:p w:rsidR="004D595A" w:rsidRPr="00D50DE5" w:rsidRDefault="004D595A">
      <w:pPr>
        <w:rPr>
          <w:rFonts w:ascii="Times New Roman" w:hAnsi="Times New Roman" w:cs="Times New Roman"/>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СОО.01.06 «Физика»</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jc w:val="center"/>
        <w:rPr>
          <w:rFonts w:ascii="Times New Roman" w:eastAsia="Calibri" w:hAnsi="Times New Roman" w:cs="Times New Roman"/>
          <w:b/>
          <w:sz w:val="24"/>
          <w:szCs w:val="24"/>
        </w:rPr>
      </w:pPr>
    </w:p>
    <w:p w:rsidR="0070638C" w:rsidRPr="00D50DE5" w:rsidRDefault="0070638C" w:rsidP="0070638C">
      <w:pPr>
        <w:numPr>
          <w:ilvl w:val="0"/>
          <w:numId w:val="54"/>
        </w:numPr>
        <w:spacing w:after="0" w:line="360" w:lineRule="auto"/>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Общая характеристика рабочей программы учебной дисциплины</w:t>
      </w:r>
    </w:p>
    <w:p w:rsidR="0070638C" w:rsidRPr="00D50DE5" w:rsidRDefault="0070638C" w:rsidP="0070638C">
      <w:pPr>
        <w:spacing w:after="0" w:line="360" w:lineRule="auto"/>
        <w:contextualSpacing/>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СОО.01.06 Физика </w:t>
      </w:r>
    </w:p>
    <w:p w:rsidR="0070638C" w:rsidRPr="00D50DE5" w:rsidRDefault="0070638C" w:rsidP="0070638C">
      <w:pPr>
        <w:spacing w:after="0" w:line="360" w:lineRule="auto"/>
        <w:contextualSpacing/>
        <w:jc w:val="center"/>
        <w:rPr>
          <w:rFonts w:ascii="Times New Roman" w:eastAsia="Times New Roman" w:hAnsi="Times New Roman" w:cs="Times New Roman"/>
          <w:i/>
          <w:sz w:val="20"/>
          <w:szCs w:val="20"/>
          <w:lang w:eastAsia="ru-RU"/>
        </w:rPr>
      </w:pPr>
      <w:r w:rsidRPr="00D50DE5">
        <w:rPr>
          <w:rFonts w:ascii="Times New Roman" w:eastAsia="Times New Roman" w:hAnsi="Times New Roman" w:cs="Times New Roman"/>
          <w:i/>
          <w:sz w:val="20"/>
          <w:szCs w:val="20"/>
          <w:lang w:eastAsia="ru-RU"/>
        </w:rPr>
        <w:t>(код и наименование учебной дисциплины)</w:t>
      </w:r>
    </w:p>
    <w:p w:rsidR="0070638C" w:rsidRPr="00D50DE5" w:rsidRDefault="0070638C" w:rsidP="0070638C">
      <w:pPr>
        <w:numPr>
          <w:ilvl w:val="1"/>
          <w:numId w:val="54"/>
        </w:numPr>
        <w:spacing w:after="0" w:line="360" w:lineRule="auto"/>
        <w:ind w:left="709" w:hanging="709"/>
        <w:contextualSpacing/>
        <w:jc w:val="both"/>
        <w:rPr>
          <w:rFonts w:ascii="Times New Roman" w:eastAsia="Times New Roman" w:hAnsi="Times New Roman" w:cs="Times New Roman"/>
          <w:sz w:val="20"/>
          <w:szCs w:val="20"/>
          <w:lang w:eastAsia="ru-RU"/>
        </w:rPr>
      </w:pPr>
      <w:r w:rsidRPr="00D50DE5">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70638C" w:rsidRPr="00D50DE5" w:rsidRDefault="0070638C" w:rsidP="0070638C">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 дисциплина «Физика» является обязательной частью общепрофессиональной подготовки</w:t>
      </w:r>
      <w:r w:rsidRPr="00D50DE5">
        <w:rPr>
          <w:rFonts w:ascii="Times New Roman" w:eastAsia="Times New Roman" w:hAnsi="Times New Roman" w:cs="Times New Roman"/>
          <w:i/>
          <w:sz w:val="24"/>
          <w:szCs w:val="24"/>
          <w:lang w:eastAsia="ru-RU"/>
        </w:rPr>
        <w:t xml:space="preserve"> </w:t>
      </w:r>
      <w:r w:rsidRPr="00D50DE5">
        <w:rPr>
          <w:rFonts w:ascii="Times New Roman" w:eastAsia="Times New Roman" w:hAnsi="Times New Roman" w:cs="Times New Roman"/>
          <w:sz w:val="24"/>
          <w:szCs w:val="24"/>
          <w:lang w:eastAsia="ru-RU"/>
        </w:rPr>
        <w:t>ППССЗ в соответствии с ФГОС СОО и ФГОС СПО по специальности 40.02.04 «Юриспруденция».</w:t>
      </w:r>
    </w:p>
    <w:p w:rsidR="0070638C" w:rsidRPr="00D50DE5" w:rsidRDefault="0070638C" w:rsidP="0070638C">
      <w:pPr>
        <w:spacing w:after="0" w:line="36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Особое значение учебная дисциплина имеет при формировании и развитии:</w:t>
      </w:r>
    </w:p>
    <w:p w:rsidR="0070638C" w:rsidRPr="00D50DE5" w:rsidRDefault="0070638C" w:rsidP="0070638C">
      <w:pPr>
        <w:spacing w:after="0" w:line="360" w:lineRule="auto"/>
        <w:ind w:firstLine="708"/>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ОК 1, ОК 2, ОК 3, ОК 4, ОК 5, ОК 7, ПК 1.2.</w:t>
      </w:r>
    </w:p>
    <w:p w:rsidR="0070638C" w:rsidRPr="00D50DE5" w:rsidRDefault="0070638C" w:rsidP="0070638C">
      <w:pPr>
        <w:spacing w:after="0" w:line="360" w:lineRule="auto"/>
        <w:ind w:firstLine="708"/>
        <w:jc w:val="both"/>
        <w:rPr>
          <w:rFonts w:ascii="Times New Roman" w:eastAsia="Times New Roman" w:hAnsi="Times New Roman" w:cs="Times New Roman"/>
          <w:sz w:val="20"/>
          <w:szCs w:val="20"/>
          <w:lang w:eastAsia="ru-RU"/>
        </w:rPr>
      </w:pPr>
    </w:p>
    <w:p w:rsidR="0070638C" w:rsidRPr="00D50DE5" w:rsidRDefault="0070638C" w:rsidP="0070638C">
      <w:pPr>
        <w:numPr>
          <w:ilvl w:val="1"/>
          <w:numId w:val="54"/>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Цель и планируемые результаты освоения учебной дисциплины</w:t>
      </w:r>
    </w:p>
    <w:p w:rsidR="0070638C" w:rsidRPr="00D50DE5" w:rsidRDefault="0070638C" w:rsidP="0070638C">
      <w:pPr>
        <w:spacing w:after="0" w:line="24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рамках рабочей программы учебной дисциплины обучающимися осваиваются умения и знания</w:t>
      </w:r>
    </w:p>
    <w:p w:rsidR="0070638C" w:rsidRPr="00D50DE5" w:rsidRDefault="0070638C" w:rsidP="0070638C">
      <w:pPr>
        <w:spacing w:after="0" w:line="240" w:lineRule="auto"/>
        <w:ind w:firstLine="708"/>
        <w:jc w:val="both"/>
        <w:rPr>
          <w:rFonts w:ascii="Times New Roman" w:eastAsia="Times New Roman" w:hAnsi="Times New Roman" w:cs="Times New Roman"/>
          <w:sz w:val="24"/>
          <w:szCs w:val="24"/>
          <w:lang w:eastAsia="ru-RU"/>
        </w:rPr>
      </w:pPr>
    </w:p>
    <w:tbl>
      <w:tblPr>
        <w:tblStyle w:val="2f1"/>
        <w:tblW w:w="5000" w:type="pct"/>
        <w:tblInd w:w="0" w:type="dxa"/>
        <w:tblLook w:val="04A0" w:firstRow="1" w:lastRow="0" w:firstColumn="1" w:lastColumn="0" w:noHBand="0" w:noVBand="1"/>
      </w:tblPr>
      <w:tblGrid>
        <w:gridCol w:w="3039"/>
        <w:gridCol w:w="3545"/>
        <w:gridCol w:w="2986"/>
      </w:tblGrid>
      <w:tr w:rsidR="0070638C" w:rsidRPr="00D50DE5" w:rsidTr="00B81CA1">
        <w:trPr>
          <w:tblHeader/>
        </w:trPr>
        <w:tc>
          <w:tcPr>
            <w:tcW w:w="1588" w:type="pct"/>
            <w:vAlign w:val="center"/>
          </w:tcPr>
          <w:p w:rsidR="0070638C" w:rsidRPr="00D50DE5" w:rsidRDefault="0070638C" w:rsidP="00B81CA1">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Код ОК, ПК</w:t>
            </w:r>
          </w:p>
        </w:tc>
        <w:tc>
          <w:tcPr>
            <w:tcW w:w="1852" w:type="pct"/>
            <w:vAlign w:val="center"/>
          </w:tcPr>
          <w:p w:rsidR="0070638C" w:rsidRPr="00D50DE5" w:rsidRDefault="0070638C" w:rsidP="00B81CA1">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Общие результаты</w:t>
            </w:r>
          </w:p>
        </w:tc>
        <w:tc>
          <w:tcPr>
            <w:tcW w:w="1560" w:type="pct"/>
            <w:vAlign w:val="center"/>
          </w:tcPr>
          <w:p w:rsidR="0070638C" w:rsidRPr="00D50DE5" w:rsidRDefault="0070638C" w:rsidP="00B81CA1">
            <w:pPr>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Дисциплинарные результаты</w:t>
            </w:r>
          </w:p>
        </w:tc>
      </w:tr>
      <w:tr w:rsidR="0070638C" w:rsidRPr="00D50DE5" w:rsidTr="00B81CA1">
        <w:tc>
          <w:tcPr>
            <w:tcW w:w="1588" w:type="pct"/>
          </w:tcPr>
          <w:p w:rsidR="0070638C" w:rsidRPr="00D50DE5" w:rsidRDefault="0070638C" w:rsidP="00B81CA1">
            <w:pPr>
              <w:pStyle w:val="affa"/>
              <w:spacing w:after="0"/>
              <w:ind w:right="280"/>
              <w:rPr>
                <w:rFonts w:ascii="Times New Roman" w:hAnsi="Times New Roman" w:cs="Times New Roman"/>
                <w:b/>
              </w:rPr>
            </w:pPr>
            <w:r w:rsidRPr="00D50DE5">
              <w:rPr>
                <w:rFonts w:ascii="Times New Roman" w:hAnsi="Times New Roman" w:cs="Times New Roman"/>
              </w:rPr>
              <w:t>ОК 01. Выбирать способы решения задач профессиональной деятельности применительно к различным контекстам</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b/>
                <w:bCs/>
                <w:sz w:val="24"/>
                <w:szCs w:val="24"/>
                <w:shd w:val="clear" w:color="auto" w:fill="FFFFFF"/>
              </w:rPr>
            </w:pPr>
            <w:r w:rsidRPr="00D50DE5">
              <w:rPr>
                <w:rFonts w:ascii="Times New Roman" w:hAnsi="Times New Roman" w:cs="Times New Roman"/>
                <w:b/>
                <w:bCs/>
                <w:sz w:val="24"/>
                <w:szCs w:val="24"/>
                <w:shd w:val="clear" w:color="auto" w:fill="FFFFFF"/>
              </w:rPr>
              <w:t>В части трудового воспитания:</w:t>
            </w:r>
          </w:p>
          <w:p w:rsidR="0070638C" w:rsidRPr="00D50DE5" w:rsidRDefault="0070638C" w:rsidP="00B81CA1">
            <w:pPr>
              <w:rPr>
                <w:rFonts w:ascii="Times New Roman" w:hAnsi="Times New Roman" w:cs="Times New Roman"/>
                <w:b/>
                <w:bCs/>
                <w:sz w:val="24"/>
                <w:szCs w:val="24"/>
              </w:rPr>
            </w:pPr>
            <w:r w:rsidRPr="00D50DE5">
              <w:rPr>
                <w:rFonts w:ascii="Times New Roman" w:hAnsi="Times New Roman" w:cs="Times New Roman"/>
                <w:sz w:val="24"/>
                <w:szCs w:val="24"/>
                <w:shd w:val="clear" w:color="auto" w:fill="FFFFFF"/>
              </w:rPr>
              <w:t>- готовность к труду, осознание ценности мастерства, трудолюбие;</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trike/>
                <w:sz w:val="24"/>
                <w:szCs w:val="24"/>
                <w:shd w:val="clear" w:color="auto" w:fill="FFFFFF"/>
              </w:rPr>
            </w:pPr>
            <w:r w:rsidRPr="00D50DE5">
              <w:rPr>
                <w:rFonts w:ascii="Times New Roman" w:hAnsi="Times New Roman" w:cs="Times New Roman"/>
                <w:sz w:val="24"/>
                <w:szCs w:val="24"/>
                <w:shd w:val="clear" w:color="auto" w:fill="FFFFFF"/>
              </w:rPr>
              <w:t>- интерес к различным сферам профессиональной деятельности</w:t>
            </w:r>
            <w:r w:rsidRPr="00D50DE5">
              <w:rPr>
                <w:rFonts w:ascii="Times New Roman" w:hAnsi="Times New Roman" w:cs="Times New Roman"/>
                <w:b/>
                <w:bCs/>
                <w:sz w:val="24"/>
                <w:szCs w:val="24"/>
                <w:shd w:val="clear" w:color="auto" w:fill="FFFFFF"/>
              </w:rPr>
              <w:t>,</w:t>
            </w:r>
          </w:p>
          <w:p w:rsidR="0070638C" w:rsidRPr="00D50DE5" w:rsidRDefault="0070638C" w:rsidP="00B81CA1">
            <w:pPr>
              <w:rPr>
                <w:rStyle w:val="dt-m"/>
                <w:rFonts w:ascii="Times New Roman" w:hAnsi="Times New Roman" w:cs="Times New Roman"/>
                <w:b/>
                <w:bCs/>
                <w:color w:val="808080"/>
                <w:sz w:val="24"/>
                <w:szCs w:val="24"/>
                <w:shd w:val="clear" w:color="auto" w:fill="FFFFFF"/>
              </w:rPr>
            </w:pPr>
            <w:r w:rsidRPr="00D50DE5">
              <w:rPr>
                <w:rFonts w:ascii="Times New Roman" w:hAnsi="Times New Roman" w:cs="Times New Roman"/>
                <w:b/>
                <w:bCs/>
                <w:sz w:val="24"/>
                <w:szCs w:val="24"/>
                <w:shd w:val="clear" w:color="auto" w:fill="FFFFFF"/>
              </w:rPr>
              <w:t xml:space="preserve">Овладение универсальными учебными познавательными </w:t>
            </w:r>
            <w:r w:rsidRPr="00D50DE5">
              <w:rPr>
                <w:rFonts w:ascii="Times New Roman" w:hAnsi="Times New Roman" w:cs="Times New Roman"/>
                <w:b/>
                <w:bCs/>
                <w:sz w:val="24"/>
                <w:szCs w:val="24"/>
                <w:shd w:val="clear" w:color="auto" w:fill="FFFFFF"/>
              </w:rPr>
              <w:lastRenderedPageBreak/>
              <w:t>действиями:</w:t>
            </w:r>
          </w:p>
          <w:p w:rsidR="0070638C" w:rsidRPr="00D50DE5" w:rsidRDefault="0070638C" w:rsidP="00B81CA1">
            <w:pPr>
              <w:rPr>
                <w:rFonts w:ascii="Times New Roman" w:hAnsi="Times New Roman" w:cs="Times New Roman"/>
                <w:sz w:val="24"/>
                <w:szCs w:val="24"/>
                <w:shd w:val="clear" w:color="auto" w:fill="FFFFFF"/>
              </w:rPr>
            </w:pPr>
            <w:r w:rsidRPr="00D50DE5">
              <w:rPr>
                <w:rStyle w:val="dt-m"/>
                <w:rFonts w:ascii="Times New Roman" w:hAnsi="Times New Roman" w:cs="Times New Roman"/>
                <w:b/>
                <w:bCs/>
                <w:color w:val="808080"/>
                <w:sz w:val="24"/>
                <w:szCs w:val="24"/>
                <w:shd w:val="clear" w:color="auto" w:fill="FFFFFF"/>
              </w:rPr>
              <w:t xml:space="preserve">а) </w:t>
            </w:r>
            <w:r w:rsidRPr="00D50DE5">
              <w:rPr>
                <w:rFonts w:ascii="Times New Roman" w:hAnsi="Times New Roman" w:cs="Times New Roman"/>
                <w:b/>
                <w:bCs/>
                <w:sz w:val="24"/>
                <w:szCs w:val="24"/>
                <w:shd w:val="clear" w:color="auto" w:fill="FFFFFF"/>
              </w:rPr>
              <w:t>базовые логические действия</w:t>
            </w:r>
            <w:r w:rsidRPr="00D50DE5">
              <w:rPr>
                <w:rFonts w:ascii="Times New Roman" w:hAnsi="Times New Roman" w:cs="Times New Roman"/>
                <w:sz w:val="24"/>
                <w:szCs w:val="24"/>
                <w:shd w:val="clear" w:color="auto" w:fill="FFFFFF"/>
              </w:rPr>
              <w:t>:</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самостоятельно формулировать и актуализировать проблему, рассматривать ее всесторонне</w:t>
            </w:r>
            <w:r w:rsidRPr="00D50DE5">
              <w:rPr>
                <w:rFonts w:ascii="Times New Roman" w:hAnsi="Times New Roman" w:cs="Times New Roman"/>
                <w:b/>
                <w:bCs/>
                <w:sz w:val="24"/>
                <w:szCs w:val="24"/>
                <w:shd w:val="clear" w:color="auto" w:fill="FFFFFF"/>
              </w:rPr>
              <w:t xml:space="preserve">; </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 xml:space="preserve">- устанавливать существенный признак или основания для сравнения, классификации и обобщения; </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 определять цели деятельности, задавать параметры и критерии их достижения;</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 xml:space="preserve">- выявлять закономерности и противоречия в рассматриваемых явлениях; </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 вносить коррективы в деятельность, оценивать соответствие результатов целям, оценивать риски последствий деятельности;</w:t>
            </w:r>
            <w:r w:rsidRPr="00D50DE5">
              <w:rPr>
                <w:b/>
                <w:bCs/>
                <w:iCs/>
              </w:rPr>
              <w:t xml:space="preserve"> </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rPr>
              <w:t xml:space="preserve">- </w:t>
            </w:r>
            <w:r w:rsidRPr="00D50DE5">
              <w:rPr>
                <w:rFonts w:ascii="Times New Roman" w:eastAsia="Times New Roman" w:hAnsi="Times New Roman" w:cs="Times New Roman"/>
                <w:sz w:val="24"/>
                <w:szCs w:val="24"/>
              </w:rPr>
              <w:t>развивать креативное мышление при решении жизненных проблем</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b/>
                <w:bCs/>
                <w:sz w:val="24"/>
                <w:szCs w:val="24"/>
                <w:shd w:val="clear" w:color="auto" w:fill="FFFFFF"/>
              </w:rPr>
            </w:pPr>
            <w:r w:rsidRPr="00D50DE5">
              <w:rPr>
                <w:rStyle w:val="dt-m"/>
                <w:rFonts w:ascii="Times New Roman" w:hAnsi="Times New Roman" w:cs="Times New Roman"/>
                <w:b/>
                <w:bCs/>
                <w:color w:val="808080"/>
                <w:sz w:val="24"/>
                <w:szCs w:val="24"/>
                <w:shd w:val="clear" w:color="auto" w:fill="FFFFFF"/>
              </w:rPr>
              <w:t>б)</w:t>
            </w:r>
            <w:r w:rsidRPr="00D50DE5">
              <w:rPr>
                <w:rFonts w:ascii="Times New Roman" w:hAnsi="Times New Roman" w:cs="Times New Roman"/>
                <w:b/>
                <w:bCs/>
                <w:sz w:val="24"/>
                <w:szCs w:val="24"/>
                <w:shd w:val="clear" w:color="auto" w:fill="FFFFFF"/>
              </w:rPr>
              <w:t> базовые исследовательские действия:</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владеть навыками учебно-исследовательской и проектной деятельности, навыками разрешения проблем;</w:t>
            </w:r>
            <w:r w:rsidRPr="00D50DE5">
              <w:rPr>
                <w:rFonts w:ascii="Times New Roman" w:hAnsi="Times New Roman" w:cs="Times New Roman"/>
                <w:b/>
                <w:bCs/>
                <w:iCs/>
                <w:sz w:val="24"/>
                <w:szCs w:val="24"/>
              </w:rPr>
              <w:t xml:space="preserve"> </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r w:rsidRPr="00D50DE5">
              <w:rPr>
                <w:rFonts w:ascii="Times New Roman" w:hAnsi="Times New Roman" w:cs="Times New Roman"/>
                <w:b/>
                <w:bCs/>
                <w:iCs/>
                <w:sz w:val="24"/>
                <w:szCs w:val="24"/>
              </w:rPr>
              <w:t xml:space="preserve"> </w:t>
            </w:r>
          </w:p>
          <w:p w:rsidR="0070638C" w:rsidRPr="00D50DE5" w:rsidRDefault="0070638C" w:rsidP="00B81CA1">
            <w:pPr>
              <w:shd w:val="clear" w:color="auto" w:fill="FFFFFF"/>
              <w:textAlignment w:val="baseline"/>
              <w:rPr>
                <w:rFonts w:ascii="Times New Roman" w:hAnsi="Times New Roman" w:cs="Times New Roman"/>
                <w:b/>
                <w:bCs/>
                <w:iCs/>
                <w:sz w:val="24"/>
                <w:szCs w:val="24"/>
              </w:rPr>
            </w:pPr>
            <w:r w:rsidRPr="00D50DE5">
              <w:rPr>
                <w:rFonts w:ascii="Times New Roman" w:eastAsia="Times New Roman" w:hAnsi="Times New Roman" w:cs="Times New Roman"/>
                <w:sz w:val="24"/>
                <w:szCs w:val="24"/>
              </w:rPr>
              <w:t xml:space="preserve">- анализировать полученные в </w:t>
            </w:r>
            <w:r w:rsidRPr="00D50DE5">
              <w:rPr>
                <w:rFonts w:ascii="Times New Roman" w:eastAsia="Times New Roman" w:hAnsi="Times New Roman" w:cs="Times New Roman"/>
                <w:sz w:val="24"/>
                <w:szCs w:val="24"/>
              </w:rPr>
              <w:lastRenderedPageBreak/>
              <w:t>ходе решения задачи результаты, критически оценивать их достоверность, прогнозировать изменение в новых условиях;</w:t>
            </w:r>
            <w:r w:rsidRPr="00D50DE5">
              <w:rPr>
                <w:rFonts w:ascii="Times New Roman" w:hAnsi="Times New Roman" w:cs="Times New Roman"/>
                <w:b/>
                <w:bCs/>
                <w:iCs/>
                <w:sz w:val="24"/>
                <w:szCs w:val="24"/>
              </w:rPr>
              <w:t xml:space="preserve"> </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уметь переносить знания в познавательную и практическую области жизнедеятельности;</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уметь интегрировать знания из разных предметных областей;</w:t>
            </w:r>
            <w:r w:rsidRPr="00D50DE5">
              <w:rPr>
                <w:rFonts w:ascii="Times New Roman" w:hAnsi="Times New Roman" w:cs="Times New Roman"/>
                <w:b/>
                <w:bCs/>
                <w:iCs/>
                <w:sz w:val="24"/>
                <w:szCs w:val="24"/>
              </w:rPr>
              <w:t xml:space="preserve"> </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выдвигать новые идеи, предлагать оригинальные подходы и решения;</w:t>
            </w:r>
            <w:r w:rsidRPr="00D50DE5">
              <w:rPr>
                <w:rFonts w:ascii="Times New Roman" w:hAnsi="Times New Roman" w:cs="Times New Roman"/>
                <w:b/>
                <w:bCs/>
                <w:iCs/>
                <w:sz w:val="24"/>
                <w:szCs w:val="24"/>
              </w:rPr>
              <w:t xml:space="preserve"> </w:t>
            </w:r>
          </w:p>
          <w:p w:rsidR="0070638C" w:rsidRPr="00D50DE5" w:rsidRDefault="0070638C" w:rsidP="00B81CA1">
            <w:pPr>
              <w:pStyle w:val="affa"/>
              <w:spacing w:after="0"/>
              <w:ind w:right="280"/>
              <w:rPr>
                <w:rFonts w:ascii="Times New Roman" w:hAnsi="Times New Roman" w:cs="Times New Roman"/>
                <w:b/>
              </w:rPr>
            </w:pPr>
            <w:r w:rsidRPr="00D50DE5">
              <w:rPr>
                <w:rFonts w:ascii="Times New Roman" w:hAnsi="Times New Roman" w:cs="Times New Roman"/>
              </w:rPr>
              <w:t>- способность их использования в познавательной и социальной практике</w:t>
            </w:r>
          </w:p>
        </w:tc>
        <w:tc>
          <w:tcPr>
            <w:tcW w:w="1560"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jc w:val="both"/>
              <w:rPr>
                <w:rFonts w:ascii="Times New Roman" w:hAnsi="Times New Roman" w:cs="Times New Roman"/>
                <w:kern w:val="2"/>
                <w:sz w:val="24"/>
                <w:szCs w:val="24"/>
              </w:rPr>
            </w:pPr>
            <w:r w:rsidRPr="00D50DE5">
              <w:rPr>
                <w:rFonts w:ascii="Times New Roman" w:hAnsi="Times New Roman" w:cs="Times New Roman"/>
                <w:b/>
                <w:sz w:val="24"/>
                <w:szCs w:val="24"/>
              </w:rPr>
              <w:lastRenderedPageBreak/>
              <w:t>-</w:t>
            </w:r>
            <w:r w:rsidRPr="00D50DE5">
              <w:rPr>
                <w:rFonts w:ascii="Times New Roman" w:hAnsi="Times New Roman" w:cs="Times New Roman"/>
                <w:sz w:val="24"/>
                <w:szCs w:val="24"/>
              </w:rPr>
              <w:t xml:space="preserve"> </w:t>
            </w:r>
            <w:r w:rsidRPr="00D50DE5">
              <w:rPr>
                <w:rFonts w:ascii="Times New Roman" w:hAnsi="Times New Roman" w:cs="Times New Roman"/>
                <w:kern w:val="2"/>
                <w:sz w:val="24"/>
                <w:szCs w:val="24"/>
              </w:rPr>
              <w:t xml:space="preserve">сформировать представления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w:t>
            </w:r>
            <w:r w:rsidRPr="00D50DE5">
              <w:rPr>
                <w:rFonts w:ascii="Times New Roman" w:hAnsi="Times New Roman" w:cs="Times New Roman"/>
                <w:kern w:val="2"/>
                <w:sz w:val="24"/>
                <w:szCs w:val="24"/>
              </w:rPr>
              <w:t>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rsidR="0070638C" w:rsidRPr="00D50DE5" w:rsidRDefault="0070638C" w:rsidP="00B81CA1">
            <w:pPr>
              <w:jc w:val="both"/>
              <w:rPr>
                <w:rFonts w:ascii="Times New Roman" w:hAnsi="Times New Roman" w:cs="Times New Roman"/>
                <w:sz w:val="24"/>
                <w:szCs w:val="24"/>
              </w:rPr>
            </w:pPr>
            <w:r w:rsidRPr="00D50DE5">
              <w:rPr>
                <w:rFonts w:ascii="Times New Roman" w:hAnsi="Times New Roman" w:cs="Times New Roman"/>
                <w:sz w:val="24"/>
                <w:szCs w:val="24"/>
              </w:rPr>
              <w:t>- сформировать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rsidR="0070638C" w:rsidRPr="00D50DE5" w:rsidRDefault="0070638C" w:rsidP="00B81CA1">
            <w:pPr>
              <w:jc w:val="both"/>
              <w:rPr>
                <w:rFonts w:ascii="Times New Roman" w:hAnsi="Times New Roman" w:cs="Times New Roman"/>
                <w:sz w:val="24"/>
                <w:szCs w:val="24"/>
              </w:rPr>
            </w:pPr>
            <w:r w:rsidRPr="00D50DE5">
              <w:rPr>
                <w:rFonts w:ascii="Times New Roman" w:hAnsi="Times New Roman" w:cs="Times New Roman"/>
                <w:kern w:val="2"/>
                <w:sz w:val="24"/>
                <w:szCs w:val="24"/>
              </w:rPr>
              <w:t xml:space="preserve">- владеть основополагающими физическими понятиями и величинами, характеризующими физические процессы (связанными с механическим движением, </w:t>
            </w:r>
            <w:r w:rsidRPr="00D50DE5">
              <w:rPr>
                <w:rFonts w:ascii="Times New Roman" w:hAnsi="Times New Roman" w:cs="Times New Roman"/>
                <w:kern w:val="2"/>
                <w:sz w:val="24"/>
                <w:szCs w:val="24"/>
              </w:rPr>
              <w:lastRenderedPageBreak/>
              <w:t>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kern w:val="2"/>
                <w:sz w:val="24"/>
                <w:szCs w:val="24"/>
              </w:rPr>
              <w:t xml:space="preserve">- владеть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w:t>
            </w:r>
            <w:r w:rsidRPr="00D50DE5">
              <w:rPr>
                <w:rFonts w:ascii="Times New Roman" w:hAnsi="Times New Roman" w:cs="Times New Roman"/>
                <w:kern w:val="2"/>
                <w:sz w:val="24"/>
                <w:szCs w:val="24"/>
              </w:rPr>
              <w:lastRenderedPageBreak/>
              <w:t>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tc>
      </w:tr>
      <w:tr w:rsidR="0070638C" w:rsidRPr="00D50DE5" w:rsidTr="00B81CA1">
        <w:tc>
          <w:tcPr>
            <w:tcW w:w="1588"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pStyle w:val="affa"/>
              <w:spacing w:after="0"/>
              <w:ind w:right="280"/>
              <w:rPr>
                <w:rFonts w:ascii="Times New Roman" w:hAnsi="Times New Roman" w:cs="Times New Roman"/>
                <w:b/>
              </w:rPr>
            </w:pPr>
            <w:r w:rsidRPr="00D50DE5">
              <w:rPr>
                <w:rFonts w:ascii="Times New Roman" w:hAnsi="Times New Roman" w:cs="Times New Roman"/>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b/>
                <w:bCs/>
                <w:sz w:val="24"/>
                <w:szCs w:val="24"/>
                <w:shd w:val="clear" w:color="auto" w:fill="FFFFFF"/>
              </w:rPr>
            </w:pPr>
            <w:r w:rsidRPr="00D50DE5">
              <w:rPr>
                <w:rFonts w:ascii="Times New Roman" w:hAnsi="Times New Roman" w:cs="Times New Roman"/>
                <w:b/>
                <w:bCs/>
                <w:sz w:val="24"/>
                <w:szCs w:val="24"/>
                <w:shd w:val="clear" w:color="auto" w:fill="FFFFFF"/>
              </w:rPr>
              <w:t>В области</w:t>
            </w:r>
            <w:r w:rsidRPr="00D50DE5">
              <w:rPr>
                <w:rFonts w:ascii="Times New Roman" w:hAnsi="Times New Roman" w:cs="Times New Roman"/>
                <w:sz w:val="24"/>
                <w:szCs w:val="24"/>
                <w:shd w:val="clear" w:color="auto" w:fill="FFFFFF"/>
              </w:rPr>
              <w:t xml:space="preserve"> </w:t>
            </w:r>
            <w:r w:rsidRPr="00D50DE5">
              <w:rPr>
                <w:rFonts w:ascii="Times New Roman" w:hAnsi="Times New Roman" w:cs="Times New Roman"/>
                <w:b/>
                <w:bCs/>
                <w:sz w:val="24"/>
                <w:szCs w:val="24"/>
                <w:shd w:val="clear" w:color="auto" w:fill="FFFFFF"/>
              </w:rPr>
              <w:t>ценности научного познания:</w:t>
            </w:r>
          </w:p>
          <w:p w:rsidR="0070638C" w:rsidRPr="00D50DE5" w:rsidRDefault="0070638C" w:rsidP="00B81CA1">
            <w:pPr>
              <w:rPr>
                <w:rFonts w:ascii="Times New Roman" w:hAnsi="Times New Roman" w:cs="Times New Roman"/>
                <w:b/>
                <w:bCs/>
                <w:sz w:val="24"/>
                <w:szCs w:val="24"/>
              </w:rPr>
            </w:pPr>
            <w:r w:rsidRPr="00D50DE5">
              <w:rPr>
                <w:rFonts w:ascii="Times New Roman" w:hAnsi="Times New Roman" w:cs="Times New Roman"/>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xml:space="preserve">- совершенствование языковой и читательской культуры как </w:t>
            </w:r>
            <w:r w:rsidRPr="00D50DE5">
              <w:rPr>
                <w:rFonts w:ascii="Times New Roman" w:hAnsi="Times New Roman" w:cs="Times New Roman"/>
                <w:sz w:val="24"/>
                <w:szCs w:val="24"/>
                <w:shd w:val="clear" w:color="auto" w:fill="FFFFFF"/>
              </w:rPr>
              <w:lastRenderedPageBreak/>
              <w:t xml:space="preserve">средства взаимодействия между людьми и познания мира; </w:t>
            </w:r>
          </w:p>
          <w:p w:rsidR="0070638C" w:rsidRPr="00D50DE5" w:rsidRDefault="0070638C" w:rsidP="00B81CA1">
            <w:pPr>
              <w:rPr>
                <w:rFonts w:ascii="Times New Roman" w:hAnsi="Times New Roman" w:cs="Times New Roman"/>
                <w:b/>
                <w:bCs/>
                <w:iCs/>
                <w:sz w:val="24"/>
                <w:szCs w:val="24"/>
              </w:rPr>
            </w:pPr>
            <w:r w:rsidRPr="00D50DE5">
              <w:rPr>
                <w:rFonts w:ascii="Times New Roman" w:hAnsi="Times New Roman" w:cs="Times New Roman"/>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rsidR="0070638C" w:rsidRPr="00D50DE5" w:rsidRDefault="0070638C" w:rsidP="00B81CA1">
            <w:pPr>
              <w:rPr>
                <w:rFonts w:ascii="Times New Roman" w:hAnsi="Times New Roman" w:cs="Times New Roman"/>
                <w:b/>
                <w:bCs/>
                <w:color w:val="808080"/>
                <w:sz w:val="24"/>
                <w:szCs w:val="24"/>
                <w:shd w:val="clear" w:color="auto" w:fill="FFFFFF"/>
              </w:rPr>
            </w:pPr>
            <w:r w:rsidRPr="00D50DE5">
              <w:rPr>
                <w:rFonts w:ascii="Times New Roman" w:hAnsi="Times New Roman" w:cs="Times New Roman"/>
                <w:b/>
                <w:bCs/>
                <w:sz w:val="24"/>
                <w:szCs w:val="24"/>
                <w:shd w:val="clear" w:color="auto" w:fill="FFFFFF"/>
              </w:rPr>
              <w:t>Овладение универсальными учебными познавательными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color w:val="808080"/>
                <w:sz w:val="24"/>
                <w:szCs w:val="24"/>
              </w:rPr>
              <w:t>в)</w:t>
            </w:r>
            <w:r w:rsidRPr="00D50DE5">
              <w:rPr>
                <w:rFonts w:ascii="Times New Roman" w:eastAsia="Times New Roman" w:hAnsi="Times New Roman" w:cs="Times New Roman"/>
                <w:b/>
                <w:bCs/>
                <w:sz w:val="24"/>
                <w:szCs w:val="24"/>
              </w:rPr>
              <w:t> работа с информацией:</w:t>
            </w:r>
          </w:p>
          <w:p w:rsidR="0070638C" w:rsidRPr="00D50DE5" w:rsidRDefault="0070638C" w:rsidP="00B81CA1">
            <w:pPr>
              <w:rPr>
                <w:rFonts w:ascii="Times New Roman" w:hAnsi="Times New Roman" w:cs="Times New Roman"/>
                <w:sz w:val="24"/>
                <w:szCs w:val="24"/>
              </w:rPr>
            </w:pPr>
            <w:r w:rsidRPr="00D50DE5">
              <w:rPr>
                <w:rFonts w:ascii="Times New Roman" w:eastAsia="Times New Roman" w:hAnsi="Times New Roman" w:cs="Times New Roman"/>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70638C" w:rsidRPr="00D50DE5" w:rsidRDefault="0070638C" w:rsidP="00B81CA1">
            <w:pPr>
              <w:rPr>
                <w:rFonts w:ascii="Times New Roman" w:hAnsi="Times New Roman" w:cs="Times New Roman"/>
                <w:sz w:val="24"/>
                <w:szCs w:val="24"/>
              </w:rPr>
            </w:pPr>
            <w:r w:rsidRPr="00D50DE5">
              <w:rPr>
                <w:rFonts w:ascii="Times New Roman" w:eastAsia="Times New Roman" w:hAnsi="Times New Roman" w:cs="Times New Roman"/>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70638C" w:rsidRPr="00D50DE5" w:rsidRDefault="0070638C" w:rsidP="00B81CA1">
            <w:pPr>
              <w:rPr>
                <w:rFonts w:ascii="Times New Roman" w:hAnsi="Times New Roman" w:cs="Times New Roman"/>
                <w:sz w:val="24"/>
                <w:szCs w:val="24"/>
              </w:rPr>
            </w:pPr>
            <w:r w:rsidRPr="00D50DE5">
              <w:rPr>
                <w:rFonts w:ascii="Times New Roman" w:eastAsia="Times New Roman" w:hAnsi="Times New Roman" w:cs="Times New Roman"/>
                <w:sz w:val="24"/>
                <w:szCs w:val="24"/>
              </w:rPr>
              <w:t>- оценивать достоверность, легитимность информации, ее соответствие правовым и морально-этическим нормам;</w:t>
            </w:r>
            <w:r w:rsidRPr="00D50DE5">
              <w:rPr>
                <w:rFonts w:ascii="Times New Roman" w:hAnsi="Times New Roman" w:cs="Times New Roman"/>
                <w:sz w:val="24"/>
                <w:szCs w:val="24"/>
                <w:shd w:val="clear" w:color="auto" w:fill="FFFFFF"/>
              </w:rPr>
              <w:t xml:space="preserve"> </w:t>
            </w:r>
          </w:p>
          <w:p w:rsidR="0070638C" w:rsidRPr="00D50DE5" w:rsidRDefault="0070638C" w:rsidP="00B81CA1">
            <w:pPr>
              <w:rPr>
                <w:rFonts w:ascii="Times New Roman" w:hAnsi="Times New Roman" w:cs="Times New Roman"/>
                <w:sz w:val="24"/>
                <w:szCs w:val="24"/>
              </w:rPr>
            </w:pPr>
            <w:r w:rsidRPr="00D50DE5">
              <w:rPr>
                <w:rFonts w:ascii="Times New Roman" w:eastAsia="Times New Roman" w:hAnsi="Times New Roman" w:cs="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D50DE5">
              <w:rPr>
                <w:rFonts w:ascii="Times New Roman" w:eastAsia="Times New Roman" w:hAnsi="Times New Roman" w:cs="Times New Roman"/>
                <w:sz w:val="24"/>
                <w:szCs w:val="24"/>
              </w:rPr>
              <w:lastRenderedPageBreak/>
              <w:t xml:space="preserve">этических норм, норм информационной безопасности; </w:t>
            </w:r>
          </w:p>
          <w:p w:rsidR="0070638C" w:rsidRPr="00D50DE5" w:rsidRDefault="0070638C" w:rsidP="00B81CA1">
            <w:pPr>
              <w:pStyle w:val="affa"/>
              <w:spacing w:after="0"/>
              <w:ind w:right="278"/>
              <w:rPr>
                <w:rFonts w:ascii="Times New Roman" w:hAnsi="Times New Roman" w:cs="Times New Roman"/>
                <w:b/>
              </w:rPr>
            </w:pPr>
            <w:r w:rsidRPr="00D50DE5">
              <w:rPr>
                <w:rFonts w:ascii="Times New Roman" w:eastAsia="Times New Roman" w:hAnsi="Times New Roman" w:cs="Times New Roman"/>
              </w:rPr>
              <w:t>- владеть навыками распознавания и защиты информации, информационной безопасности личности</w:t>
            </w:r>
          </w:p>
        </w:tc>
        <w:tc>
          <w:tcPr>
            <w:tcW w:w="1560"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lastRenderedPageBreak/>
              <w:t xml:space="preserve">- уметь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w:t>
            </w:r>
            <w:r w:rsidRPr="00D50DE5">
              <w:rPr>
                <w:rFonts w:ascii="Times New Roman" w:hAnsi="Times New Roman" w:cs="Times New Roman"/>
                <w:sz w:val="24"/>
                <w:szCs w:val="24"/>
              </w:rPr>
              <w:t>задач</w:t>
            </w:r>
          </w:p>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t>- уметь формировать собственную позицию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tc>
      </w:tr>
      <w:tr w:rsidR="0070638C" w:rsidRPr="00D50DE5" w:rsidTr="00B81CA1">
        <w:tc>
          <w:tcPr>
            <w:tcW w:w="1588"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pStyle w:val="affa"/>
              <w:spacing w:after="0"/>
              <w:ind w:right="280"/>
              <w:rPr>
                <w:rFonts w:ascii="Times New Roman" w:hAnsi="Times New Roman" w:cs="Times New Roman"/>
                <w:b/>
              </w:rPr>
            </w:pPr>
            <w:r w:rsidRPr="00D50DE5">
              <w:rPr>
                <w:rFonts w:ascii="Times New Roman" w:hAnsi="Times New Roman" w:cs="Times New Roman"/>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tabs>
                <w:tab w:val="left" w:pos="182"/>
              </w:tabs>
              <w:rPr>
                <w:rFonts w:ascii="Times New Roman" w:hAnsi="Times New Roman" w:cs="Times New Roman"/>
                <w:b/>
                <w:bCs/>
                <w:sz w:val="24"/>
                <w:szCs w:val="24"/>
                <w:shd w:val="clear" w:color="auto" w:fill="FFFFFF"/>
              </w:rPr>
            </w:pPr>
            <w:r w:rsidRPr="00D50DE5">
              <w:rPr>
                <w:rFonts w:ascii="Times New Roman" w:hAnsi="Times New Roman" w:cs="Times New Roman"/>
                <w:b/>
                <w:bCs/>
                <w:sz w:val="24"/>
                <w:szCs w:val="24"/>
                <w:shd w:val="clear" w:color="auto" w:fill="FFFFFF"/>
              </w:rPr>
              <w:t>В области духовно-нравственного воспитания:</w:t>
            </w:r>
          </w:p>
          <w:p w:rsidR="0070638C" w:rsidRPr="00D50DE5" w:rsidRDefault="0070638C" w:rsidP="00B81CA1">
            <w:pPr>
              <w:rPr>
                <w:rFonts w:ascii="Times New Roman" w:hAnsi="Times New Roman" w:cs="Times New Roman"/>
                <w:b/>
                <w:bCs/>
                <w:iCs/>
                <w:sz w:val="24"/>
                <w:szCs w:val="24"/>
              </w:rPr>
            </w:pPr>
            <w:r w:rsidRPr="00D50DE5">
              <w:rPr>
                <w:rFonts w:ascii="Times New Roman" w:hAnsi="Times New Roman" w:cs="Times New Roman"/>
                <w:sz w:val="24"/>
                <w:szCs w:val="24"/>
                <w:shd w:val="clear" w:color="auto" w:fill="FFFFFF"/>
              </w:rPr>
              <w:t>-- сформированность нравственного сознания, этического поведения;</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способность оценивать ситуацию и принимать осознанные решения, ориентируясь на морально-нравственные нормы и ценности;</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осознание личного вклада в построение устойчивого будущего;</w:t>
            </w:r>
          </w:p>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Овладение универсальными регулятивными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color w:val="808080"/>
                <w:sz w:val="24"/>
                <w:szCs w:val="24"/>
              </w:rPr>
              <w:t>а)</w:t>
            </w:r>
            <w:r w:rsidRPr="00D50DE5">
              <w:rPr>
                <w:rFonts w:ascii="Times New Roman" w:eastAsia="Times New Roman" w:hAnsi="Times New Roman" w:cs="Times New Roman"/>
                <w:b/>
                <w:bCs/>
                <w:sz w:val="24"/>
                <w:szCs w:val="24"/>
              </w:rPr>
              <w:t> самоорганизация:</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xml:space="preserve">- самостоятельно составлять </w:t>
            </w:r>
            <w:r w:rsidRPr="00D50DE5">
              <w:rPr>
                <w:rFonts w:ascii="Times New Roman" w:eastAsia="Times New Roman" w:hAnsi="Times New Roman" w:cs="Times New Roman"/>
                <w:sz w:val="24"/>
                <w:szCs w:val="24"/>
              </w:rPr>
              <w:lastRenderedPageBreak/>
              <w:t>план решения проблемы с учетом имеющихся ресурсов, собственных возможностей и предпочтений;</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давать оценку новым ситуациям;</w:t>
            </w:r>
          </w:p>
          <w:p w:rsidR="0070638C" w:rsidRPr="00D50DE5" w:rsidRDefault="0070638C" w:rsidP="00B81CA1">
            <w:pPr>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color w:val="808080"/>
                <w:sz w:val="24"/>
                <w:szCs w:val="24"/>
              </w:rPr>
              <w:t>б)</w:t>
            </w:r>
            <w:r w:rsidRPr="00D50DE5">
              <w:rPr>
                <w:rFonts w:ascii="Times New Roman" w:eastAsia="Times New Roman" w:hAnsi="Times New Roman" w:cs="Times New Roman"/>
                <w:b/>
                <w:bCs/>
                <w:sz w:val="24"/>
                <w:szCs w:val="24"/>
              </w:rPr>
              <w:t> самоконтроль:</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использовать приемы рефлексии для оценки ситуации, выбора верного решения;</w:t>
            </w:r>
          </w:p>
          <w:p w:rsidR="0070638C" w:rsidRPr="00D50DE5" w:rsidRDefault="0070638C" w:rsidP="00B81CA1">
            <w:pPr>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уметь оценивать риски и своевременно принимать решения по их снижению;</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color w:val="808080"/>
                <w:sz w:val="24"/>
                <w:szCs w:val="24"/>
              </w:rPr>
              <w:t>в)</w:t>
            </w:r>
            <w:r w:rsidRPr="00D50DE5">
              <w:rPr>
                <w:rFonts w:ascii="Times New Roman" w:eastAsia="Times New Roman" w:hAnsi="Times New Roman" w:cs="Times New Roman"/>
                <w:sz w:val="24"/>
                <w:szCs w:val="24"/>
              </w:rPr>
              <w:t> </w:t>
            </w:r>
            <w:r w:rsidRPr="00D50DE5">
              <w:rPr>
                <w:rFonts w:ascii="Times New Roman" w:eastAsia="Times New Roman" w:hAnsi="Times New Roman" w:cs="Times New Roman"/>
                <w:b/>
                <w:bCs/>
                <w:sz w:val="24"/>
                <w:szCs w:val="24"/>
              </w:rPr>
              <w:t>эмоциональный интеллект, предполагающий сформированность:</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70638C" w:rsidRPr="00D50DE5" w:rsidRDefault="0070638C" w:rsidP="00B81CA1">
            <w:pPr>
              <w:pStyle w:val="affa"/>
              <w:spacing w:after="0"/>
              <w:rPr>
                <w:rFonts w:ascii="Times New Roman" w:hAnsi="Times New Roman" w:cs="Times New Roman"/>
                <w:b/>
              </w:rPr>
            </w:pPr>
            <w:r w:rsidRPr="00D50DE5">
              <w:rPr>
                <w:rFonts w:ascii="Times New Roman" w:eastAsia="Times New Roman" w:hAnsi="Times New Roman" w:cs="Times New Roman"/>
              </w:rPr>
              <w:t xml:space="preserve">- социальных навыков, включающих способность выстраивать отношения с </w:t>
            </w:r>
            <w:r w:rsidRPr="00D50DE5">
              <w:rPr>
                <w:rFonts w:ascii="Times New Roman" w:eastAsia="Times New Roman" w:hAnsi="Times New Roman" w:cs="Times New Roman"/>
              </w:rPr>
              <w:lastRenderedPageBreak/>
              <w:t>другими людьми, заботиться, проявлять интерес и разрешать конфликты</w:t>
            </w:r>
          </w:p>
        </w:tc>
        <w:tc>
          <w:tcPr>
            <w:tcW w:w="1560"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lastRenderedPageBreak/>
              <w:t>- владеть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t xml:space="preserve">- овладеть (сформировать представления) правилами </w:t>
            </w:r>
            <w:r w:rsidRPr="00D50DE5">
              <w:rPr>
                <w:rFonts w:ascii="Times New Roman" w:hAnsi="Times New Roman" w:cs="Times New Roman"/>
                <w:sz w:val="24"/>
                <w:szCs w:val="24"/>
              </w:rPr>
              <w:t>записи физических формул рельефно-точечной системы обозначений Л. Брайля (для слепых и слабовидящих обучающихся)</w:t>
            </w:r>
          </w:p>
        </w:tc>
      </w:tr>
      <w:tr w:rsidR="0070638C" w:rsidRPr="00D50DE5" w:rsidTr="00B81CA1">
        <w:tc>
          <w:tcPr>
            <w:tcW w:w="1588"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pStyle w:val="affa"/>
              <w:spacing w:after="0"/>
              <w:ind w:right="280"/>
              <w:rPr>
                <w:rFonts w:ascii="Times New Roman" w:hAnsi="Times New Roman" w:cs="Times New Roman"/>
                <w:b/>
              </w:rPr>
            </w:pPr>
            <w:r w:rsidRPr="00D50DE5">
              <w:rPr>
                <w:rFonts w:ascii="Times New Roman" w:hAnsi="Times New Roman" w:cs="Times New Roman"/>
              </w:rPr>
              <w:lastRenderedPageBreak/>
              <w:t>ОК 04. Эффективно взаимодействовать и работать в коллективе и команде</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готовность и способность к образованию и саморазвитию, самостоятельности и самоопределению;</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-овладение навыками учебно-исследовательской, проектной и социальной деятельности;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Овладение универсальными коммуникативными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color w:val="808080"/>
                <w:sz w:val="24"/>
                <w:szCs w:val="24"/>
              </w:rPr>
              <w:t>б)</w:t>
            </w:r>
            <w:r w:rsidRPr="00D50DE5">
              <w:rPr>
                <w:rFonts w:ascii="Times New Roman" w:eastAsia="Times New Roman" w:hAnsi="Times New Roman" w:cs="Times New Roman"/>
                <w:sz w:val="24"/>
                <w:szCs w:val="24"/>
              </w:rPr>
              <w:t> </w:t>
            </w:r>
            <w:r w:rsidRPr="00D50DE5">
              <w:rPr>
                <w:rFonts w:ascii="Times New Roman" w:eastAsia="Times New Roman" w:hAnsi="Times New Roman" w:cs="Times New Roman"/>
                <w:b/>
                <w:bCs/>
                <w:sz w:val="24"/>
                <w:szCs w:val="24"/>
              </w:rPr>
              <w:t>совместная деятельность</w:t>
            </w:r>
            <w:r w:rsidRPr="00D50DE5">
              <w:rPr>
                <w:rFonts w:ascii="Times New Roman" w:eastAsia="Times New Roman" w:hAnsi="Times New Roman" w:cs="Times New Roman"/>
                <w:sz w:val="24"/>
                <w:szCs w:val="24"/>
              </w:rPr>
              <w:t>:</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понимать и использовать преимущества командной и индивидуальной работы;</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координировать и выполнять работу в условиях реального, виртуального и комбинированного взаимодействия;</w:t>
            </w:r>
          </w:p>
          <w:p w:rsidR="0070638C" w:rsidRPr="00D50DE5" w:rsidRDefault="0070638C" w:rsidP="00B81CA1">
            <w:pPr>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Овладение универсальными регулятивными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color w:val="808080"/>
                <w:sz w:val="24"/>
                <w:szCs w:val="24"/>
              </w:rPr>
              <w:t>г</w:t>
            </w:r>
            <w:r w:rsidRPr="00D50DE5">
              <w:rPr>
                <w:rFonts w:ascii="Times New Roman" w:eastAsia="Times New Roman" w:hAnsi="Times New Roman" w:cs="Times New Roman"/>
                <w:b/>
                <w:bCs/>
                <w:color w:val="808080"/>
                <w:sz w:val="24"/>
                <w:szCs w:val="24"/>
              </w:rPr>
              <w:t>)</w:t>
            </w:r>
            <w:r w:rsidRPr="00D50DE5">
              <w:rPr>
                <w:rFonts w:ascii="Times New Roman" w:eastAsia="Times New Roman" w:hAnsi="Times New Roman" w:cs="Times New Roman"/>
                <w:b/>
                <w:bCs/>
                <w:sz w:val="24"/>
                <w:szCs w:val="24"/>
              </w:rPr>
              <w:t xml:space="preserve"> принятие себя и других </w:t>
            </w:r>
            <w:r w:rsidRPr="00D50DE5">
              <w:rPr>
                <w:rFonts w:ascii="Times New Roman" w:eastAsia="Times New Roman" w:hAnsi="Times New Roman" w:cs="Times New Roman"/>
                <w:b/>
                <w:bCs/>
                <w:sz w:val="24"/>
                <w:szCs w:val="24"/>
              </w:rPr>
              <w:lastRenderedPageBreak/>
              <w:t>людей:</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принимать мотивы и аргументы других людей при анализе результатов деятельности;</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признавать свое право и право других людей на ошибки;</w:t>
            </w:r>
          </w:p>
          <w:p w:rsidR="0070638C" w:rsidRPr="00D50DE5" w:rsidRDefault="0070638C" w:rsidP="00B81CA1">
            <w:pPr>
              <w:pStyle w:val="affa"/>
              <w:spacing w:after="0"/>
              <w:ind w:right="278"/>
              <w:rPr>
                <w:rFonts w:ascii="Times New Roman" w:hAnsi="Times New Roman" w:cs="Times New Roman"/>
                <w:b/>
              </w:rPr>
            </w:pPr>
            <w:r w:rsidRPr="00D50DE5">
              <w:rPr>
                <w:rFonts w:ascii="Times New Roman" w:eastAsia="Times New Roman" w:hAnsi="Times New Roman" w:cs="Times New Roman"/>
              </w:rPr>
              <w:t>- развивать способность понимать мир с позиции другого человека</w:t>
            </w:r>
          </w:p>
        </w:tc>
        <w:tc>
          <w:tcPr>
            <w:tcW w:w="1560" w:type="pct"/>
          </w:tcPr>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lastRenderedPageBreak/>
              <w:t>- овладеть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tc>
      </w:tr>
      <w:tr w:rsidR="0070638C" w:rsidRPr="00D50DE5" w:rsidTr="00B81CA1">
        <w:tc>
          <w:tcPr>
            <w:tcW w:w="1588"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pStyle w:val="affa"/>
              <w:spacing w:after="0"/>
              <w:ind w:right="280"/>
              <w:rPr>
                <w:rFonts w:ascii="Times New Roman" w:hAnsi="Times New Roman" w:cs="Times New Roman"/>
                <w:b/>
                <w:bCs/>
              </w:rPr>
            </w:pPr>
            <w:r w:rsidRPr="00D50DE5">
              <w:rPr>
                <w:rFonts w:ascii="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b/>
                <w:bCs/>
                <w:sz w:val="24"/>
                <w:szCs w:val="24"/>
                <w:shd w:val="clear" w:color="auto" w:fill="FFFFFF"/>
              </w:rPr>
            </w:pPr>
            <w:r w:rsidRPr="00D50DE5">
              <w:rPr>
                <w:rFonts w:ascii="Times New Roman" w:hAnsi="Times New Roman" w:cs="Times New Roman"/>
                <w:b/>
                <w:bCs/>
                <w:sz w:val="24"/>
                <w:szCs w:val="24"/>
                <w:shd w:val="clear" w:color="auto" w:fill="FFFFFF"/>
              </w:rPr>
              <w:t>В области</w:t>
            </w:r>
            <w:r w:rsidRPr="00D50DE5">
              <w:rPr>
                <w:rFonts w:ascii="Times New Roman" w:hAnsi="Times New Roman" w:cs="Times New Roman"/>
                <w:sz w:val="24"/>
                <w:szCs w:val="24"/>
                <w:shd w:val="clear" w:color="auto" w:fill="FFFFFF"/>
              </w:rPr>
              <w:t xml:space="preserve"> </w:t>
            </w:r>
            <w:r w:rsidRPr="00D50DE5">
              <w:rPr>
                <w:rFonts w:ascii="Times New Roman" w:hAnsi="Times New Roman" w:cs="Times New Roman"/>
                <w:b/>
                <w:bCs/>
                <w:sz w:val="24"/>
                <w:szCs w:val="24"/>
                <w:shd w:val="clear" w:color="auto" w:fill="FFFFFF"/>
              </w:rPr>
              <w:t>эстетического воспитания:</w:t>
            </w:r>
          </w:p>
          <w:p w:rsidR="0070638C" w:rsidRPr="00D50DE5" w:rsidRDefault="0070638C" w:rsidP="00B81CA1">
            <w:pPr>
              <w:rPr>
                <w:rFonts w:ascii="Times New Roman" w:hAnsi="Times New Roman" w:cs="Times New Roman"/>
                <w:b/>
                <w:bCs/>
                <w:sz w:val="24"/>
                <w:szCs w:val="24"/>
              </w:rPr>
            </w:pPr>
            <w:r w:rsidRPr="00D50DE5">
              <w:rPr>
                <w:rFonts w:ascii="Times New Roman" w:hAnsi="Times New Roman" w:cs="Times New Roman"/>
                <w:sz w:val="24"/>
                <w:szCs w:val="24"/>
                <w:shd w:val="clear" w:color="auto" w:fill="FFFFFF"/>
              </w:rPr>
              <w:t>- эстетическое отношение к миру, включая эстетику научного творчества, присущего физической науке;</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готовность к самовыражению в разных видах искусства, стремление проявлять качества творческой личности;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u w:val="single"/>
              </w:rPr>
            </w:pPr>
            <w:r w:rsidRPr="00D50DE5">
              <w:rPr>
                <w:rFonts w:ascii="Times New Roman" w:eastAsia="Times New Roman" w:hAnsi="Times New Roman" w:cs="Times New Roman"/>
                <w:b/>
                <w:bCs/>
                <w:sz w:val="24"/>
                <w:szCs w:val="24"/>
              </w:rPr>
              <w:t>Овладение универсальными коммуникативными действиями:</w:t>
            </w:r>
          </w:p>
          <w:p w:rsidR="0070638C" w:rsidRPr="00D50DE5" w:rsidRDefault="0070638C" w:rsidP="00B81CA1">
            <w:pPr>
              <w:rPr>
                <w:rFonts w:ascii="Times New Roman" w:eastAsia="Times New Roman" w:hAnsi="Times New Roman" w:cs="Times New Roman"/>
                <w:b/>
                <w:bCs/>
                <w:sz w:val="24"/>
                <w:szCs w:val="24"/>
              </w:rPr>
            </w:pPr>
            <w:r w:rsidRPr="00D50DE5">
              <w:rPr>
                <w:rFonts w:ascii="Times New Roman" w:eastAsia="Times New Roman" w:hAnsi="Times New Roman" w:cs="Times New Roman"/>
                <w:b/>
                <w:bCs/>
                <w:color w:val="808080"/>
                <w:sz w:val="24"/>
                <w:szCs w:val="24"/>
              </w:rPr>
              <w:t>а)</w:t>
            </w:r>
            <w:r w:rsidRPr="00D50DE5">
              <w:rPr>
                <w:rFonts w:ascii="Times New Roman" w:eastAsia="Times New Roman" w:hAnsi="Times New Roman" w:cs="Times New Roman"/>
                <w:b/>
                <w:bCs/>
                <w:sz w:val="24"/>
                <w:szCs w:val="24"/>
              </w:rPr>
              <w:t> общение:</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осуществлять коммуникации во всех сферах жизни;</w:t>
            </w:r>
          </w:p>
          <w:p w:rsidR="0070638C" w:rsidRPr="00D50DE5" w:rsidRDefault="0070638C" w:rsidP="00B81CA1">
            <w:pPr>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lastRenderedPageBreak/>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70638C" w:rsidRPr="00D50DE5" w:rsidRDefault="0070638C" w:rsidP="00B81CA1">
            <w:pPr>
              <w:pStyle w:val="affa"/>
              <w:spacing w:after="0"/>
              <w:ind w:right="278"/>
              <w:rPr>
                <w:rFonts w:ascii="Times New Roman" w:hAnsi="Times New Roman" w:cs="Times New Roman"/>
                <w:b/>
              </w:rPr>
            </w:pPr>
            <w:r w:rsidRPr="00D50DE5">
              <w:rPr>
                <w:rFonts w:ascii="Times New Roman" w:hAnsi="Times New Roman" w:cs="Times New Roman"/>
              </w:rPr>
              <w:t>- развернуто и логично излагать свою точку зрения с использованием языковых средств</w:t>
            </w:r>
          </w:p>
        </w:tc>
        <w:tc>
          <w:tcPr>
            <w:tcW w:w="1560"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kern w:val="2"/>
                <w:sz w:val="24"/>
                <w:szCs w:val="24"/>
              </w:rPr>
              <w:lastRenderedPageBreak/>
              <w:t xml:space="preserve">- уметь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w:t>
            </w:r>
            <w:r w:rsidRPr="00D50DE5">
              <w:rPr>
                <w:rFonts w:ascii="Times New Roman" w:hAnsi="Times New Roman" w:cs="Times New Roman"/>
                <w:kern w:val="2"/>
                <w:sz w:val="24"/>
                <w:szCs w:val="24"/>
              </w:rPr>
              <w:lastRenderedPageBreak/>
              <w:t>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tc>
      </w:tr>
      <w:tr w:rsidR="0070638C" w:rsidRPr="00D50DE5" w:rsidTr="00B81CA1">
        <w:tc>
          <w:tcPr>
            <w:tcW w:w="1588"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pStyle w:val="affa"/>
              <w:spacing w:after="0"/>
              <w:ind w:right="280"/>
              <w:rPr>
                <w:rFonts w:ascii="Times New Roman" w:hAnsi="Times New Roman" w:cs="Times New Roman"/>
                <w:b/>
                <w:bCs/>
              </w:rPr>
            </w:pPr>
            <w:r w:rsidRPr="00D50DE5">
              <w:rPr>
                <w:rFonts w:ascii="Times New Roman"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b/>
                <w:bCs/>
                <w:sz w:val="24"/>
                <w:szCs w:val="24"/>
                <w:shd w:val="clear" w:color="auto" w:fill="FFFFFF"/>
              </w:rPr>
            </w:pPr>
            <w:r w:rsidRPr="00D50DE5">
              <w:rPr>
                <w:rFonts w:ascii="Times New Roman" w:hAnsi="Times New Roman" w:cs="Times New Roman"/>
                <w:b/>
                <w:bCs/>
                <w:sz w:val="24"/>
                <w:szCs w:val="24"/>
                <w:shd w:val="clear" w:color="auto" w:fill="FFFFFF"/>
              </w:rPr>
              <w:t>В области</w:t>
            </w:r>
            <w:r w:rsidRPr="00D50DE5">
              <w:rPr>
                <w:rFonts w:ascii="Times New Roman" w:hAnsi="Times New Roman" w:cs="Times New Roman"/>
                <w:sz w:val="24"/>
                <w:szCs w:val="24"/>
                <w:shd w:val="clear" w:color="auto" w:fill="FFFFFF"/>
              </w:rPr>
              <w:t xml:space="preserve"> </w:t>
            </w:r>
            <w:r w:rsidRPr="00D50DE5">
              <w:rPr>
                <w:rFonts w:ascii="Times New Roman" w:hAnsi="Times New Roman" w:cs="Times New Roman"/>
                <w:b/>
                <w:bCs/>
                <w:sz w:val="24"/>
                <w:szCs w:val="24"/>
                <w:shd w:val="clear" w:color="auto" w:fill="FFFFFF"/>
              </w:rPr>
              <w:t>экологического воспитания:</w:t>
            </w:r>
          </w:p>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70638C" w:rsidRPr="00D50DE5" w:rsidRDefault="0070638C" w:rsidP="00B81CA1">
            <w:pPr>
              <w:rPr>
                <w:rFonts w:ascii="Times New Roman" w:hAnsi="Times New Roman" w:cs="Times New Roman"/>
                <w:b/>
                <w:bCs/>
                <w:sz w:val="24"/>
                <w:szCs w:val="24"/>
              </w:rPr>
            </w:pPr>
            <w:r w:rsidRPr="00D50DE5">
              <w:rPr>
                <w:rFonts w:ascii="Times New Roman" w:hAnsi="Times New Roman" w:cs="Times New Roman"/>
                <w:sz w:val="24"/>
                <w:szCs w:val="24"/>
                <w:shd w:val="clear" w:color="auto" w:fill="FFFFFF"/>
              </w:rPr>
              <w:t>- планирование и осуществление действий в окружающей среде на основе знания целей устойчивого развития человечества;</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xml:space="preserve">активное неприятие действий, приносящих вред окружающей </w:t>
            </w:r>
            <w:r w:rsidRPr="00D50DE5">
              <w:rPr>
                <w:rFonts w:ascii="Times New Roman" w:hAnsi="Times New Roman" w:cs="Times New Roman"/>
                <w:sz w:val="24"/>
                <w:szCs w:val="24"/>
                <w:shd w:val="clear" w:color="auto" w:fill="FFFFFF"/>
              </w:rPr>
              <w:lastRenderedPageBreak/>
              <w:t>среде;</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shd w:val="clear" w:color="auto" w:fill="FFFFFF"/>
              </w:rPr>
              <w:t>- умение прогнозировать неблагоприятные экологические последствия предпринимаемых действий, предотвращать их;</w:t>
            </w:r>
            <w:r w:rsidRPr="00D50DE5">
              <w:rPr>
                <w:rFonts w:ascii="Times New Roman" w:hAnsi="Times New Roman" w:cs="Times New Roman"/>
                <w:b/>
                <w:bCs/>
                <w:iCs/>
                <w:sz w:val="24"/>
                <w:szCs w:val="24"/>
              </w:rPr>
              <w:t xml:space="preserve"> </w:t>
            </w:r>
          </w:p>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расширение опыта деятельности экологической направленности на основе знаний по физике</w:t>
            </w:r>
          </w:p>
        </w:tc>
        <w:tc>
          <w:tcPr>
            <w:tcW w:w="1560"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sz w:val="24"/>
                <w:szCs w:val="24"/>
              </w:rPr>
              <w:lastRenderedPageBreak/>
              <w:t xml:space="preserve">-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w:t>
            </w:r>
            <w:r w:rsidRPr="00D50DE5">
              <w:rPr>
                <w:rFonts w:ascii="Times New Roman" w:hAnsi="Times New Roman" w:cs="Times New Roman"/>
                <w:sz w:val="24"/>
                <w:szCs w:val="24"/>
              </w:rPr>
              <w:lastRenderedPageBreak/>
              <w:t>физики и технологий для рационального природопользования</w:t>
            </w:r>
          </w:p>
        </w:tc>
      </w:tr>
      <w:tr w:rsidR="0070638C" w:rsidRPr="00D50DE5" w:rsidTr="00B81CA1">
        <w:tc>
          <w:tcPr>
            <w:tcW w:w="1588" w:type="pct"/>
          </w:tcPr>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xml:space="preserve">ПК 1.2. </w:t>
            </w:r>
          </w:p>
          <w:p w:rsidR="0070638C" w:rsidRPr="00D50DE5" w:rsidRDefault="0070638C" w:rsidP="00B81CA1">
            <w:pPr>
              <w:shd w:val="clear" w:color="auto" w:fill="FFFFFF"/>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Применять нормы права в профессиональной деятельности.</w:t>
            </w:r>
          </w:p>
          <w:p w:rsidR="0070638C" w:rsidRPr="00D50DE5" w:rsidRDefault="0070638C" w:rsidP="00B81CA1">
            <w:pPr>
              <w:rPr>
                <w:rFonts w:ascii="Times New Roman" w:eastAsia="Times New Roman" w:hAnsi="Times New Roman" w:cs="Times New Roman"/>
              </w:rPr>
            </w:pPr>
          </w:p>
        </w:tc>
        <w:tc>
          <w:tcPr>
            <w:tcW w:w="1852" w:type="pct"/>
            <w:tcBorders>
              <w:top w:val="single" w:sz="4" w:space="0" w:color="000000"/>
              <w:left w:val="single" w:sz="4" w:space="0" w:color="000000"/>
              <w:bottom w:val="single" w:sz="4" w:space="0" w:color="000000"/>
              <w:right w:val="single" w:sz="4" w:space="0" w:color="000000"/>
            </w:tcBorders>
          </w:tcPr>
          <w:p w:rsidR="0070638C" w:rsidRPr="00D50DE5" w:rsidRDefault="0070638C" w:rsidP="00B81CA1">
            <w:pPr>
              <w:rPr>
                <w:rFonts w:ascii="Times New Roman" w:hAnsi="Times New Roman" w:cs="Times New Roman"/>
                <w:sz w:val="24"/>
                <w:szCs w:val="24"/>
                <w:shd w:val="clear" w:color="auto" w:fill="FFFFFF"/>
              </w:rPr>
            </w:pPr>
            <w:r w:rsidRPr="00D50DE5">
              <w:rPr>
                <w:rFonts w:ascii="Times New Roman" w:hAnsi="Times New Roman" w:cs="Times New Roman"/>
                <w:sz w:val="24"/>
                <w:szCs w:val="24"/>
                <w:shd w:val="clear" w:color="auto" w:fill="FFFFFF"/>
              </w:rPr>
              <w:t>- готовность и способность к образованию и саморазвитию, самостоятельности и самоопределению;</w:t>
            </w:r>
          </w:p>
          <w:p w:rsidR="0070638C" w:rsidRPr="00D50DE5" w:rsidRDefault="0070638C" w:rsidP="00B81CA1">
            <w:pPr>
              <w:pStyle w:val="dt-p"/>
              <w:shd w:val="clear" w:color="auto" w:fill="FFFFFF"/>
              <w:spacing w:before="0" w:beforeAutospacing="0" w:after="0" w:afterAutospacing="0" w:line="259" w:lineRule="auto"/>
              <w:textAlignment w:val="baseline"/>
              <w:rPr>
                <w:color w:val="000000"/>
              </w:rPr>
            </w:pPr>
            <w:r w:rsidRPr="00D50DE5">
              <w:rPr>
                <w:color w:val="000000"/>
              </w:rPr>
              <w:t>-овладение навыками учебно-исследовательской, проектной и социальной деятельности;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Овладение универсальными коммуникативными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color w:val="808080"/>
                <w:sz w:val="24"/>
                <w:szCs w:val="24"/>
              </w:rPr>
              <w:t>б)</w:t>
            </w:r>
            <w:r w:rsidRPr="00D50DE5">
              <w:rPr>
                <w:rFonts w:ascii="Times New Roman" w:eastAsia="Times New Roman" w:hAnsi="Times New Roman" w:cs="Times New Roman"/>
                <w:sz w:val="24"/>
                <w:szCs w:val="24"/>
              </w:rPr>
              <w:t> </w:t>
            </w:r>
            <w:r w:rsidRPr="00D50DE5">
              <w:rPr>
                <w:rFonts w:ascii="Times New Roman" w:eastAsia="Times New Roman" w:hAnsi="Times New Roman" w:cs="Times New Roman"/>
                <w:b/>
                <w:bCs/>
                <w:sz w:val="24"/>
                <w:szCs w:val="24"/>
              </w:rPr>
              <w:t>совместная деятельность</w:t>
            </w:r>
            <w:r w:rsidRPr="00D50DE5">
              <w:rPr>
                <w:rFonts w:ascii="Times New Roman" w:eastAsia="Times New Roman" w:hAnsi="Times New Roman" w:cs="Times New Roman"/>
                <w:sz w:val="24"/>
                <w:szCs w:val="24"/>
              </w:rPr>
              <w:t>:</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понимать и использовать преимущества командной и индивидуальной работы;</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координировать и выполнять работу в условиях реального, виртуального и комбинированного взаимодействия;</w:t>
            </w:r>
          </w:p>
          <w:p w:rsidR="0070638C" w:rsidRPr="00D50DE5" w:rsidRDefault="0070638C" w:rsidP="00B81CA1">
            <w:pPr>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xml:space="preserve">- осуществлять позитивное стратегическое поведение в </w:t>
            </w:r>
            <w:r w:rsidRPr="00D50DE5">
              <w:rPr>
                <w:rFonts w:ascii="Times New Roman" w:eastAsia="Times New Roman" w:hAnsi="Times New Roman" w:cs="Times New Roman"/>
                <w:sz w:val="24"/>
                <w:szCs w:val="24"/>
              </w:rPr>
              <w:lastRenderedPageBreak/>
              <w:t>различных ситуациях, проявлять творчество и воображение, быть инициативным</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Овладение универсальными регулятивными действиями:</w:t>
            </w:r>
          </w:p>
          <w:p w:rsidR="0070638C" w:rsidRPr="00D50DE5" w:rsidRDefault="0070638C" w:rsidP="00B81CA1">
            <w:pPr>
              <w:shd w:val="clear" w:color="auto" w:fill="FFFFFF"/>
              <w:textAlignment w:val="baseline"/>
              <w:rPr>
                <w:rFonts w:ascii="Times New Roman" w:eastAsia="Times New Roman" w:hAnsi="Times New Roman" w:cs="Times New Roman"/>
                <w:b/>
                <w:bCs/>
                <w:sz w:val="24"/>
                <w:szCs w:val="24"/>
              </w:rPr>
            </w:pPr>
            <w:r w:rsidRPr="00D50DE5">
              <w:rPr>
                <w:rFonts w:ascii="Times New Roman" w:eastAsia="Times New Roman" w:hAnsi="Times New Roman" w:cs="Times New Roman"/>
                <w:color w:val="808080"/>
                <w:sz w:val="24"/>
                <w:szCs w:val="24"/>
              </w:rPr>
              <w:t>г</w:t>
            </w:r>
            <w:r w:rsidRPr="00D50DE5">
              <w:rPr>
                <w:rFonts w:ascii="Times New Roman" w:eastAsia="Times New Roman" w:hAnsi="Times New Roman" w:cs="Times New Roman"/>
                <w:b/>
                <w:bCs/>
                <w:color w:val="808080"/>
                <w:sz w:val="24"/>
                <w:szCs w:val="24"/>
              </w:rPr>
              <w:t>)</w:t>
            </w:r>
            <w:r w:rsidRPr="00D50DE5">
              <w:rPr>
                <w:rFonts w:ascii="Times New Roman" w:eastAsia="Times New Roman" w:hAnsi="Times New Roman" w:cs="Times New Roman"/>
                <w:b/>
                <w:bCs/>
                <w:sz w:val="24"/>
                <w:szCs w:val="24"/>
              </w:rPr>
              <w:t> принятие себя и других людей:</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принимать мотивы и аргументы других людей при анализе результатов деятельности;</w:t>
            </w:r>
          </w:p>
          <w:p w:rsidR="0070638C" w:rsidRPr="00D50DE5" w:rsidRDefault="0070638C" w:rsidP="00B81CA1">
            <w:pPr>
              <w:shd w:val="clear" w:color="auto" w:fill="FFFFFF"/>
              <w:textAlignment w:val="baseline"/>
              <w:rPr>
                <w:rFonts w:ascii="Times New Roman" w:eastAsia="Times New Roman" w:hAnsi="Times New Roman" w:cs="Times New Roman"/>
                <w:sz w:val="24"/>
                <w:szCs w:val="24"/>
              </w:rPr>
            </w:pPr>
            <w:r w:rsidRPr="00D50DE5">
              <w:rPr>
                <w:rFonts w:ascii="Times New Roman" w:eastAsia="Times New Roman" w:hAnsi="Times New Roman" w:cs="Times New Roman"/>
                <w:sz w:val="24"/>
                <w:szCs w:val="24"/>
              </w:rPr>
              <w:t>- признавать свое право и право других людей на ошибки;</w:t>
            </w:r>
          </w:p>
          <w:p w:rsidR="0070638C" w:rsidRPr="00D50DE5" w:rsidRDefault="0070638C" w:rsidP="00B81CA1">
            <w:pPr>
              <w:pStyle w:val="affa"/>
              <w:spacing w:after="0"/>
              <w:ind w:right="278"/>
              <w:rPr>
                <w:rFonts w:ascii="Times New Roman" w:hAnsi="Times New Roman" w:cs="Times New Roman"/>
                <w:b/>
              </w:rPr>
            </w:pPr>
            <w:r w:rsidRPr="00D50DE5">
              <w:rPr>
                <w:rFonts w:ascii="Times New Roman" w:eastAsia="Times New Roman" w:hAnsi="Times New Roman" w:cs="Times New Roman"/>
              </w:rPr>
              <w:t>- развивать способность понимать мир с позиции другого человека</w:t>
            </w:r>
          </w:p>
        </w:tc>
        <w:tc>
          <w:tcPr>
            <w:tcW w:w="1560" w:type="pct"/>
          </w:tcPr>
          <w:p w:rsidR="0070638C" w:rsidRPr="00D50DE5" w:rsidRDefault="0070638C" w:rsidP="00B81CA1">
            <w:pPr>
              <w:adjustRightInd w:val="0"/>
              <w:rPr>
                <w:rFonts w:ascii="Times New Roman" w:hAnsi="Times New Roman" w:cs="Times New Roman"/>
                <w:sz w:val="24"/>
                <w:szCs w:val="24"/>
              </w:rPr>
            </w:pPr>
            <w:r w:rsidRPr="00D50DE5">
              <w:rPr>
                <w:rFonts w:ascii="Times New Roman" w:hAnsi="Times New Roman" w:cs="Times New Roman"/>
                <w:sz w:val="24"/>
                <w:szCs w:val="24"/>
              </w:rPr>
              <w:lastRenderedPageBreak/>
              <w:t>- овладеть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tc>
      </w:tr>
    </w:tbl>
    <w:p w:rsidR="0070638C" w:rsidRPr="00D50DE5" w:rsidRDefault="0070638C" w:rsidP="0070638C">
      <w:pPr>
        <w:spacing w:after="0" w:line="240" w:lineRule="auto"/>
        <w:jc w:val="center"/>
        <w:rPr>
          <w:rFonts w:ascii="Times New Roman" w:eastAsia="Times New Roman" w:hAnsi="Times New Roman" w:cs="Times New Roman"/>
          <w:sz w:val="24"/>
          <w:szCs w:val="20"/>
          <w:lang w:eastAsia="ru-RU"/>
        </w:rPr>
      </w:pPr>
    </w:p>
    <w:p w:rsidR="0070638C" w:rsidRPr="00D50DE5" w:rsidRDefault="0070638C" w:rsidP="0070638C">
      <w:pPr>
        <w:pageBreakBefore/>
        <w:numPr>
          <w:ilvl w:val="0"/>
          <w:numId w:val="54"/>
        </w:numPr>
        <w:spacing w:after="0" w:line="360" w:lineRule="auto"/>
        <w:ind w:left="924" w:hanging="357"/>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Структура и содержание учебной дисциплины</w:t>
      </w:r>
    </w:p>
    <w:p w:rsidR="0070638C" w:rsidRPr="00D50DE5" w:rsidRDefault="0070638C" w:rsidP="0070638C">
      <w:pPr>
        <w:numPr>
          <w:ilvl w:val="1"/>
          <w:numId w:val="54"/>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учебной дисциплины и виды учебной работы</w:t>
      </w:r>
    </w:p>
    <w:tbl>
      <w:tblPr>
        <w:tblStyle w:val="110"/>
        <w:tblW w:w="0" w:type="auto"/>
        <w:tblInd w:w="0" w:type="dxa"/>
        <w:tblLook w:val="04A0" w:firstRow="1" w:lastRow="0" w:firstColumn="1" w:lastColumn="0" w:noHBand="0" w:noVBand="1"/>
      </w:tblPr>
      <w:tblGrid>
        <w:gridCol w:w="4438"/>
        <w:gridCol w:w="2723"/>
        <w:gridCol w:w="2409"/>
      </w:tblGrid>
      <w:tr w:rsidR="0070638C" w:rsidRPr="00D50DE5" w:rsidTr="00B81CA1">
        <w:trPr>
          <w:trHeight w:val="562"/>
        </w:trPr>
        <w:tc>
          <w:tcPr>
            <w:tcW w:w="443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b/>
                <w:sz w:val="24"/>
                <w:szCs w:val="24"/>
              </w:rPr>
            </w:pPr>
            <w:r w:rsidRPr="00D50DE5">
              <w:rPr>
                <w:rFonts w:ascii="Times New Roman" w:hAnsi="Times New Roman" w:cs="Times New Roman"/>
                <w:b/>
              </w:rPr>
              <w:t>Вид учебной работы</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b/>
                <w:sz w:val="24"/>
                <w:szCs w:val="24"/>
              </w:rPr>
            </w:pPr>
            <w:r w:rsidRPr="00D50DE5">
              <w:rPr>
                <w:rFonts w:ascii="Times New Roman" w:hAnsi="Times New Roman" w:cs="Times New Roman"/>
                <w:b/>
              </w:rPr>
              <w:t xml:space="preserve">Объем в часах </w:t>
            </w:r>
          </w:p>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(для очной формы обучения)</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b/>
                <w:sz w:val="24"/>
                <w:szCs w:val="24"/>
              </w:rPr>
            </w:pPr>
            <w:r w:rsidRPr="00D50DE5">
              <w:rPr>
                <w:rFonts w:ascii="Times New Roman" w:hAnsi="Times New Roman" w:cs="Times New Roman"/>
                <w:b/>
              </w:rPr>
              <w:t xml:space="preserve">Объем в часах </w:t>
            </w:r>
          </w:p>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(для заочной формы обучения)</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b/>
                <w:sz w:val="24"/>
                <w:szCs w:val="24"/>
              </w:rPr>
            </w:pPr>
            <w:r w:rsidRPr="00D50DE5">
              <w:rPr>
                <w:rFonts w:ascii="Times New Roman" w:hAnsi="Times New Roman" w:cs="Times New Roman"/>
                <w:b/>
              </w:rPr>
              <w:t>Объем рабочей программы учебной дисциплины</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106</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106</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b/>
                <w:sz w:val="24"/>
                <w:szCs w:val="24"/>
              </w:rPr>
            </w:pPr>
            <w:r w:rsidRPr="00D50DE5">
              <w:rPr>
                <w:rFonts w:ascii="Times New Roman" w:hAnsi="Times New Roman" w:cs="Times New Roman"/>
                <w:b/>
              </w:rPr>
              <w:t>в том числе в форме практической подготовки</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32</w:t>
            </w:r>
          </w:p>
        </w:tc>
        <w:tc>
          <w:tcPr>
            <w:tcW w:w="2409"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rPr>
              <w:t>в том числе:</w:t>
            </w:r>
          </w:p>
        </w:tc>
        <w:tc>
          <w:tcPr>
            <w:tcW w:w="2723"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rPr>
              <w:t>теоретическое обучение</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65</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9</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i/>
                <w:sz w:val="24"/>
                <w:szCs w:val="24"/>
              </w:rPr>
            </w:pPr>
            <w:r w:rsidRPr="00D50DE5">
              <w:rPr>
                <w:rFonts w:ascii="Times New Roman" w:hAnsi="Times New Roman" w:cs="Times New Roman"/>
              </w:rPr>
              <w:t xml:space="preserve">лабораторные работы </w:t>
            </w:r>
            <w:r w:rsidRPr="00D50DE5">
              <w:rPr>
                <w:rFonts w:ascii="Times New Roman" w:hAnsi="Times New Roman" w:cs="Times New Roman"/>
                <w:i/>
              </w:rPr>
              <w:t>(если предусмотрено)</w:t>
            </w:r>
          </w:p>
        </w:tc>
        <w:tc>
          <w:tcPr>
            <w:tcW w:w="2723"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8</w:t>
            </w:r>
          </w:p>
        </w:tc>
        <w:tc>
          <w:tcPr>
            <w:tcW w:w="2409"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rPr>
              <w:t xml:space="preserve">В том числе практических занятий </w:t>
            </w:r>
            <w:r w:rsidRPr="00D50DE5">
              <w:rPr>
                <w:rFonts w:ascii="Times New Roman" w:hAnsi="Times New Roman" w:cs="Times New Roman"/>
                <w:i/>
              </w:rPr>
              <w:t>(если предусмотрено)</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27</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5</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i/>
                <w:sz w:val="24"/>
                <w:szCs w:val="24"/>
              </w:rPr>
            </w:pPr>
            <w:r w:rsidRPr="00D50DE5">
              <w:rPr>
                <w:rFonts w:ascii="Times New Roman" w:hAnsi="Times New Roman" w:cs="Times New Roman"/>
              </w:rPr>
              <w:t xml:space="preserve">курсовая работа (проект) </w:t>
            </w:r>
            <w:r w:rsidRPr="00D50DE5">
              <w:rPr>
                <w:rFonts w:ascii="Times New Roman" w:hAnsi="Times New Roman" w:cs="Times New Roman"/>
                <w:i/>
              </w:rPr>
              <w:t>(если предусмотрено)</w:t>
            </w:r>
          </w:p>
        </w:tc>
        <w:tc>
          <w:tcPr>
            <w:tcW w:w="2723"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нет</w:t>
            </w:r>
          </w:p>
        </w:tc>
        <w:tc>
          <w:tcPr>
            <w:tcW w:w="2409"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нет</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i/>
                <w:sz w:val="24"/>
                <w:szCs w:val="24"/>
              </w:rPr>
            </w:pPr>
            <w:r w:rsidRPr="00D50DE5">
              <w:rPr>
                <w:rFonts w:ascii="Times New Roman" w:hAnsi="Times New Roman" w:cs="Times New Roman"/>
                <w:i/>
              </w:rPr>
              <w:t xml:space="preserve">Самостоятельная работа (если предусмотрено) </w:t>
            </w:r>
          </w:p>
        </w:tc>
        <w:tc>
          <w:tcPr>
            <w:tcW w:w="2723" w:type="dxa"/>
            <w:tcBorders>
              <w:top w:val="single" w:sz="4" w:space="0" w:color="000000"/>
              <w:left w:val="single" w:sz="4" w:space="0" w:color="000000"/>
              <w:bottom w:val="single" w:sz="4" w:space="0" w:color="000000"/>
              <w:right w:val="single" w:sz="4" w:space="0" w:color="000000"/>
            </w:tcBorders>
            <w:vAlign w:val="center"/>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sz w:val="24"/>
                <w:szCs w:val="24"/>
              </w:rPr>
              <w:t>нет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92</w:t>
            </w:r>
          </w:p>
        </w:tc>
      </w:tr>
      <w:tr w:rsidR="0070638C" w:rsidRPr="00D50DE5" w:rsidTr="00B81CA1">
        <w:tc>
          <w:tcPr>
            <w:tcW w:w="443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rPr>
                <w:rFonts w:ascii="Times New Roman" w:hAnsi="Times New Roman" w:cs="Times New Roman"/>
                <w:sz w:val="24"/>
                <w:szCs w:val="24"/>
              </w:rPr>
            </w:pPr>
            <w:r w:rsidRPr="00D50DE5">
              <w:rPr>
                <w:rFonts w:ascii="Times New Roman" w:hAnsi="Times New Roman" w:cs="Times New Roman"/>
                <w:b/>
              </w:rPr>
              <w:t xml:space="preserve">Промежуточная аттестация в форме дифференцированного зачета </w:t>
            </w:r>
          </w:p>
        </w:tc>
        <w:tc>
          <w:tcPr>
            <w:tcW w:w="2723"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2</w:t>
            </w:r>
          </w:p>
        </w:tc>
        <w:tc>
          <w:tcPr>
            <w:tcW w:w="2409" w:type="dxa"/>
            <w:tcBorders>
              <w:top w:val="single" w:sz="4" w:space="0" w:color="000000"/>
              <w:left w:val="single" w:sz="4" w:space="0" w:color="000000"/>
              <w:bottom w:val="single" w:sz="4" w:space="0" w:color="000000"/>
              <w:right w:val="single" w:sz="4" w:space="0" w:color="000000"/>
            </w:tcBorders>
            <w:hideMark/>
          </w:tcPr>
          <w:p w:rsidR="0070638C" w:rsidRPr="00D50DE5" w:rsidRDefault="0070638C" w:rsidP="00B81CA1">
            <w:pPr>
              <w:jc w:val="center"/>
              <w:rPr>
                <w:rFonts w:ascii="Times New Roman" w:hAnsi="Times New Roman" w:cs="Times New Roman"/>
                <w:sz w:val="24"/>
                <w:szCs w:val="24"/>
              </w:rPr>
            </w:pPr>
            <w:r w:rsidRPr="00D50DE5">
              <w:rPr>
                <w:rFonts w:ascii="Times New Roman" w:hAnsi="Times New Roman" w:cs="Times New Roman"/>
              </w:rPr>
              <w:t>+</w:t>
            </w:r>
          </w:p>
        </w:tc>
      </w:tr>
    </w:tbl>
    <w:p w:rsidR="0070638C" w:rsidRPr="00D50DE5" w:rsidRDefault="0070638C" w:rsidP="0070638C">
      <w:pPr>
        <w:spacing w:after="0" w:line="360" w:lineRule="auto"/>
        <w:jc w:val="both"/>
        <w:rPr>
          <w:rFonts w:ascii="Times New Roman" w:eastAsia="Times New Roman" w:hAnsi="Times New Roman" w:cs="Times New Roman"/>
          <w:i/>
          <w:sz w:val="24"/>
          <w:szCs w:val="24"/>
          <w:lang w:eastAsia="ru-RU"/>
        </w:rPr>
      </w:pPr>
    </w:p>
    <w:p w:rsidR="004D595A" w:rsidRPr="00D50DE5" w:rsidRDefault="0070638C">
      <w:pPr>
        <w:rPr>
          <w:rFonts w:ascii="Times New Roman" w:hAnsi="Times New Roman" w:cs="Times New Roman"/>
          <w:sz w:val="24"/>
        </w:rPr>
      </w:pPr>
      <w:r w:rsidRPr="00D50DE5">
        <w:rPr>
          <w:rFonts w:ascii="Times New Roman" w:hAnsi="Times New Roman" w:cs="Times New Roman"/>
          <w:sz w:val="24"/>
        </w:rPr>
        <w:t xml:space="preserve">Название разделов и тем: </w:t>
      </w:r>
    </w:p>
    <w:p w:rsidR="0070638C" w:rsidRPr="00D50DE5" w:rsidRDefault="0070638C" w:rsidP="0070638C">
      <w:pPr>
        <w:spacing w:line="268" w:lineRule="exact"/>
        <w:ind w:right="117"/>
        <w:rPr>
          <w:rFonts w:ascii="Times New Roman" w:hAnsi="Times New Roman" w:cs="Times New Roman"/>
          <w:b/>
          <w:sz w:val="24"/>
          <w:szCs w:val="24"/>
        </w:rPr>
      </w:pPr>
      <w:r w:rsidRPr="00D50DE5">
        <w:rPr>
          <w:rFonts w:ascii="Times New Roman" w:hAnsi="Times New Roman" w:cs="Times New Roman"/>
          <w:b/>
          <w:sz w:val="24"/>
          <w:szCs w:val="24"/>
        </w:rPr>
        <w:t>Введение. Физика</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и</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методы научного</w:t>
      </w:r>
      <w:r w:rsidRPr="00D50DE5">
        <w:rPr>
          <w:rFonts w:ascii="Times New Roman" w:hAnsi="Times New Roman" w:cs="Times New Roman"/>
          <w:b/>
          <w:spacing w:val="-4"/>
          <w:sz w:val="24"/>
          <w:szCs w:val="24"/>
        </w:rPr>
        <w:t xml:space="preserve"> </w:t>
      </w:r>
      <w:r w:rsidRPr="00D50DE5">
        <w:rPr>
          <w:rFonts w:ascii="Times New Roman" w:hAnsi="Times New Roman" w:cs="Times New Roman"/>
          <w:b/>
          <w:sz w:val="24"/>
          <w:szCs w:val="24"/>
        </w:rPr>
        <w:t>познания</w:t>
      </w:r>
    </w:p>
    <w:p w:rsidR="0070638C" w:rsidRPr="00D50DE5" w:rsidRDefault="0070638C" w:rsidP="0070638C">
      <w:pPr>
        <w:spacing w:line="268" w:lineRule="exact"/>
        <w:ind w:right="117"/>
        <w:rPr>
          <w:rFonts w:ascii="Times New Roman" w:hAnsi="Times New Roman" w:cs="Times New Roman"/>
          <w:b/>
          <w:sz w:val="24"/>
          <w:szCs w:val="24"/>
        </w:rPr>
      </w:pPr>
      <w:r w:rsidRPr="00D50DE5">
        <w:rPr>
          <w:rFonts w:ascii="Times New Roman" w:hAnsi="Times New Roman" w:cs="Times New Roman"/>
          <w:b/>
          <w:sz w:val="24"/>
          <w:szCs w:val="24"/>
        </w:rPr>
        <w:t>Раздел 1. Механика</w:t>
      </w:r>
    </w:p>
    <w:p w:rsidR="0070638C" w:rsidRPr="00D50DE5" w:rsidRDefault="0070638C" w:rsidP="0070638C">
      <w:pPr>
        <w:spacing w:line="268" w:lineRule="exact"/>
        <w:ind w:right="117"/>
        <w:rPr>
          <w:rFonts w:ascii="Times New Roman" w:hAnsi="Times New Roman" w:cs="Times New Roman"/>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1.1 </w:t>
      </w:r>
      <w:r w:rsidRPr="00D50DE5">
        <w:rPr>
          <w:rFonts w:ascii="Times New Roman" w:hAnsi="Times New Roman" w:cs="Times New Roman"/>
          <w:sz w:val="24"/>
          <w:szCs w:val="24"/>
        </w:rPr>
        <w:t>Основы</w:t>
      </w:r>
      <w:r w:rsidRPr="00D50DE5">
        <w:rPr>
          <w:rFonts w:ascii="Times New Roman" w:hAnsi="Times New Roman" w:cs="Times New Roman"/>
          <w:spacing w:val="-6"/>
          <w:sz w:val="24"/>
          <w:szCs w:val="24"/>
        </w:rPr>
        <w:t xml:space="preserve"> </w:t>
      </w:r>
      <w:r w:rsidRPr="00D50DE5">
        <w:rPr>
          <w:rFonts w:ascii="Times New Roman" w:hAnsi="Times New Roman" w:cs="Times New Roman"/>
          <w:sz w:val="24"/>
          <w:szCs w:val="24"/>
        </w:rPr>
        <w:t>кинематики</w:t>
      </w:r>
    </w:p>
    <w:p w:rsidR="0070638C" w:rsidRPr="00D50DE5" w:rsidRDefault="0070638C" w:rsidP="0070638C">
      <w:pPr>
        <w:spacing w:line="268" w:lineRule="exact"/>
        <w:ind w:right="117"/>
        <w:rPr>
          <w:rFonts w:ascii="Times New Roman" w:hAnsi="Times New Roman" w:cs="Times New Roman"/>
          <w:b/>
          <w:sz w:val="24"/>
          <w:szCs w:val="24"/>
        </w:rPr>
      </w:pPr>
      <w:r w:rsidRPr="00D50DE5">
        <w:rPr>
          <w:rFonts w:ascii="Times New Roman" w:hAnsi="Times New Roman" w:cs="Times New Roman"/>
          <w:b/>
          <w:sz w:val="24"/>
          <w:szCs w:val="24"/>
        </w:rPr>
        <w:t xml:space="preserve">Тема 1.2 </w:t>
      </w:r>
      <w:r w:rsidRPr="00D50DE5">
        <w:rPr>
          <w:rFonts w:ascii="Times New Roman" w:hAnsi="Times New Roman" w:cs="Times New Roman"/>
          <w:sz w:val="24"/>
          <w:szCs w:val="24"/>
        </w:rPr>
        <w:t>Основы динамики</w:t>
      </w:r>
    </w:p>
    <w:p w:rsidR="004D595A" w:rsidRPr="00D50DE5" w:rsidRDefault="0070638C">
      <w:pPr>
        <w:rPr>
          <w:rFonts w:ascii="Times New Roman" w:hAnsi="Times New Roman" w:cs="Times New Roman"/>
          <w:b/>
          <w:sz w:val="24"/>
          <w:szCs w:val="24"/>
        </w:rPr>
      </w:pPr>
      <w:r w:rsidRPr="00D50DE5">
        <w:rPr>
          <w:rFonts w:ascii="Times New Roman" w:hAnsi="Times New Roman" w:cs="Times New Roman"/>
          <w:b/>
          <w:sz w:val="24"/>
          <w:szCs w:val="24"/>
        </w:rPr>
        <w:t>Раздел</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2.</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Молекулярная</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физика</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и</w:t>
      </w:r>
      <w:r w:rsidRPr="00D50DE5">
        <w:rPr>
          <w:rFonts w:ascii="Times New Roman" w:hAnsi="Times New Roman" w:cs="Times New Roman"/>
          <w:b/>
          <w:spacing w:val="-1"/>
          <w:sz w:val="24"/>
          <w:szCs w:val="24"/>
        </w:rPr>
        <w:t xml:space="preserve"> т</w:t>
      </w:r>
      <w:r w:rsidRPr="00D50DE5">
        <w:rPr>
          <w:rFonts w:ascii="Times New Roman" w:hAnsi="Times New Roman" w:cs="Times New Roman"/>
          <w:b/>
          <w:sz w:val="24"/>
          <w:szCs w:val="24"/>
        </w:rPr>
        <w:t>ермодинамика</w:t>
      </w:r>
    </w:p>
    <w:p w:rsidR="0070638C" w:rsidRPr="00D50DE5" w:rsidRDefault="0070638C" w:rsidP="0070638C">
      <w:pPr>
        <w:spacing w:line="268" w:lineRule="exact"/>
        <w:ind w:rightChars="50" w:right="110"/>
        <w:rPr>
          <w:rFonts w:ascii="Times New Roman" w:hAnsi="Times New Roman" w:cs="Times New Roman"/>
          <w:b/>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2.1 </w:t>
      </w:r>
      <w:r w:rsidRPr="00D50DE5">
        <w:rPr>
          <w:rFonts w:ascii="Times New Roman" w:hAnsi="Times New Roman" w:cs="Times New Roman"/>
          <w:sz w:val="24"/>
          <w:szCs w:val="24"/>
        </w:rPr>
        <w:t>Основы</w:t>
      </w:r>
      <w:r w:rsidRPr="00D50DE5">
        <w:rPr>
          <w:rFonts w:ascii="Times New Roman" w:hAnsi="Times New Roman" w:cs="Times New Roman"/>
          <w:spacing w:val="-2"/>
          <w:sz w:val="24"/>
          <w:szCs w:val="24"/>
        </w:rPr>
        <w:t xml:space="preserve"> </w:t>
      </w:r>
      <w:r w:rsidRPr="00D50DE5">
        <w:rPr>
          <w:rFonts w:ascii="Times New Roman" w:hAnsi="Times New Roman" w:cs="Times New Roman"/>
          <w:sz w:val="24"/>
          <w:szCs w:val="24"/>
        </w:rPr>
        <w:t>молекулярно-кинетической</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теории</w:t>
      </w:r>
    </w:p>
    <w:p w:rsidR="004D595A" w:rsidRPr="00D50DE5" w:rsidRDefault="0070638C" w:rsidP="0070638C">
      <w:pPr>
        <w:spacing w:before="1"/>
        <w:ind w:left="15" w:right="111" w:hanging="15"/>
        <w:rPr>
          <w:rFonts w:ascii="Times New Roman" w:hAnsi="Times New Roman" w:cs="Times New Roman"/>
          <w:b/>
          <w:spacing w:val="1"/>
          <w:sz w:val="24"/>
          <w:szCs w:val="24"/>
        </w:rPr>
      </w:pPr>
      <w:r w:rsidRPr="00D50DE5">
        <w:rPr>
          <w:rFonts w:ascii="Times New Roman" w:hAnsi="Times New Roman" w:cs="Times New Roman"/>
          <w:b/>
          <w:sz w:val="24"/>
          <w:szCs w:val="24"/>
        </w:rPr>
        <w:t>Тема 2.2</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Основы</w:t>
      </w:r>
      <w:r w:rsidRPr="00D50DE5">
        <w:rPr>
          <w:rFonts w:ascii="Times New Roman" w:hAnsi="Times New Roman" w:cs="Times New Roman"/>
          <w:spacing w:val="1"/>
          <w:sz w:val="24"/>
          <w:szCs w:val="24"/>
        </w:rPr>
        <w:t xml:space="preserve"> </w:t>
      </w:r>
      <w:r w:rsidRPr="00D50DE5">
        <w:rPr>
          <w:rFonts w:ascii="Times New Roman" w:hAnsi="Times New Roman" w:cs="Times New Roman"/>
          <w:sz w:val="24"/>
          <w:szCs w:val="24"/>
        </w:rPr>
        <w:t>термодинамики</w:t>
      </w:r>
    </w:p>
    <w:p w:rsidR="004D595A" w:rsidRPr="00D50DE5" w:rsidRDefault="0070638C" w:rsidP="0070638C">
      <w:pPr>
        <w:spacing w:before="1"/>
        <w:ind w:left="-2" w:rightChars="50" w:right="110"/>
        <w:rPr>
          <w:rFonts w:ascii="Times New Roman" w:hAnsi="Times New Roman" w:cs="Times New Roman"/>
          <w:b/>
          <w:i/>
          <w:spacing w:val="1"/>
          <w:sz w:val="24"/>
          <w:szCs w:val="24"/>
        </w:rPr>
      </w:pPr>
      <w:r w:rsidRPr="00D50DE5">
        <w:rPr>
          <w:rFonts w:ascii="Times New Roman" w:hAnsi="Times New Roman" w:cs="Times New Roman"/>
          <w:b/>
          <w:i/>
          <w:sz w:val="24"/>
          <w:szCs w:val="24"/>
        </w:rPr>
        <w:t>Тема 2.3</w:t>
      </w:r>
      <w:r w:rsidRPr="00D50DE5">
        <w:rPr>
          <w:rFonts w:ascii="Times New Roman" w:hAnsi="Times New Roman" w:cs="Times New Roman"/>
          <w:b/>
          <w:i/>
          <w:spacing w:val="1"/>
          <w:sz w:val="24"/>
          <w:szCs w:val="24"/>
        </w:rPr>
        <w:t xml:space="preserve"> * </w:t>
      </w:r>
      <w:r w:rsidRPr="00D50DE5">
        <w:rPr>
          <w:rFonts w:ascii="Times New Roman" w:hAnsi="Times New Roman" w:cs="Times New Roman"/>
          <w:i/>
          <w:sz w:val="24"/>
          <w:szCs w:val="24"/>
        </w:rPr>
        <w:t>Агрегатные состояния</w:t>
      </w:r>
      <w:r w:rsidRPr="00D50DE5">
        <w:rPr>
          <w:rFonts w:ascii="Times New Roman" w:hAnsi="Times New Roman" w:cs="Times New Roman"/>
          <w:i/>
          <w:spacing w:val="-47"/>
          <w:sz w:val="24"/>
          <w:szCs w:val="24"/>
        </w:rPr>
        <w:t xml:space="preserve"> </w:t>
      </w:r>
      <w:r w:rsidRPr="00D50DE5">
        <w:rPr>
          <w:rFonts w:ascii="Times New Roman" w:hAnsi="Times New Roman" w:cs="Times New Roman"/>
          <w:i/>
          <w:sz w:val="24"/>
          <w:szCs w:val="24"/>
        </w:rPr>
        <w:t>вещества</w:t>
      </w:r>
      <w:r w:rsidRPr="00D50DE5">
        <w:rPr>
          <w:rFonts w:ascii="Times New Roman" w:hAnsi="Times New Roman" w:cs="Times New Roman"/>
          <w:i/>
          <w:spacing w:val="-3"/>
          <w:sz w:val="24"/>
          <w:szCs w:val="24"/>
        </w:rPr>
        <w:t xml:space="preserve"> </w:t>
      </w:r>
      <w:r w:rsidRPr="00D50DE5">
        <w:rPr>
          <w:rFonts w:ascii="Times New Roman" w:hAnsi="Times New Roman" w:cs="Times New Roman"/>
          <w:i/>
          <w:sz w:val="24"/>
          <w:szCs w:val="24"/>
        </w:rPr>
        <w:t>и фазовые переходы</w:t>
      </w:r>
    </w:p>
    <w:p w:rsidR="004D595A" w:rsidRPr="00D50DE5" w:rsidRDefault="0070638C">
      <w:pPr>
        <w:rPr>
          <w:rFonts w:ascii="Times New Roman" w:hAnsi="Times New Roman" w:cs="Times New Roman"/>
          <w:b/>
          <w:sz w:val="24"/>
          <w:szCs w:val="24"/>
        </w:rPr>
      </w:pPr>
      <w:r w:rsidRPr="00D50DE5">
        <w:rPr>
          <w:rFonts w:ascii="Times New Roman" w:hAnsi="Times New Roman" w:cs="Times New Roman"/>
          <w:b/>
          <w:sz w:val="24"/>
          <w:szCs w:val="24"/>
        </w:rPr>
        <w:t>Раздел</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3.</w:t>
      </w:r>
      <w:r w:rsidRPr="00D50DE5">
        <w:rPr>
          <w:rFonts w:ascii="Times New Roman" w:hAnsi="Times New Roman" w:cs="Times New Roman"/>
          <w:b/>
          <w:spacing w:val="-1"/>
          <w:sz w:val="24"/>
          <w:szCs w:val="24"/>
        </w:rPr>
        <w:t xml:space="preserve"> </w:t>
      </w:r>
      <w:r w:rsidRPr="00D50DE5">
        <w:rPr>
          <w:rFonts w:ascii="Times New Roman" w:hAnsi="Times New Roman" w:cs="Times New Roman"/>
          <w:b/>
          <w:sz w:val="24"/>
          <w:szCs w:val="24"/>
        </w:rPr>
        <w:t>Электродинамика</w:t>
      </w:r>
    </w:p>
    <w:p w:rsidR="0070638C" w:rsidRPr="00D50DE5" w:rsidRDefault="0070638C" w:rsidP="0070638C">
      <w:pPr>
        <w:spacing w:line="268" w:lineRule="exact"/>
        <w:ind w:right="117"/>
        <w:rPr>
          <w:rFonts w:ascii="Times New Roman" w:hAnsi="Times New Roman" w:cs="Times New Roman"/>
          <w:b/>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3.1 </w:t>
      </w:r>
      <w:r w:rsidRPr="00D50DE5">
        <w:rPr>
          <w:rFonts w:ascii="Times New Roman" w:hAnsi="Times New Roman" w:cs="Times New Roman"/>
          <w:sz w:val="24"/>
          <w:szCs w:val="24"/>
        </w:rPr>
        <w:t>Электрическое</w:t>
      </w:r>
      <w:r w:rsidRPr="00D50DE5">
        <w:rPr>
          <w:rFonts w:ascii="Times New Roman" w:hAnsi="Times New Roman" w:cs="Times New Roman"/>
          <w:spacing w:val="-3"/>
          <w:sz w:val="24"/>
          <w:szCs w:val="24"/>
        </w:rPr>
        <w:t xml:space="preserve"> </w:t>
      </w:r>
      <w:r w:rsidRPr="00D50DE5">
        <w:rPr>
          <w:rFonts w:ascii="Times New Roman" w:hAnsi="Times New Roman" w:cs="Times New Roman"/>
          <w:sz w:val="24"/>
          <w:szCs w:val="24"/>
        </w:rPr>
        <w:t>поле</w:t>
      </w:r>
    </w:p>
    <w:p w:rsidR="004D595A" w:rsidRPr="00D50DE5" w:rsidRDefault="0070638C" w:rsidP="0070638C">
      <w:pPr>
        <w:spacing w:line="268" w:lineRule="exact"/>
        <w:ind w:right="117"/>
        <w:rPr>
          <w:rFonts w:ascii="Times New Roman" w:hAnsi="Times New Roman" w:cs="Times New Roman"/>
          <w:b/>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3.2 </w:t>
      </w:r>
      <w:r w:rsidRPr="00D50DE5">
        <w:rPr>
          <w:rFonts w:ascii="Times New Roman" w:hAnsi="Times New Roman" w:cs="Times New Roman"/>
          <w:sz w:val="24"/>
          <w:szCs w:val="24"/>
        </w:rPr>
        <w:t>Законы постоянного</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тока</w:t>
      </w:r>
    </w:p>
    <w:p w:rsidR="004D595A" w:rsidRPr="00D50DE5" w:rsidRDefault="0070638C">
      <w:pPr>
        <w:rPr>
          <w:rFonts w:ascii="Times New Roman" w:hAnsi="Times New Roman" w:cs="Times New Roman"/>
          <w:sz w:val="24"/>
          <w:szCs w:val="24"/>
        </w:rPr>
      </w:pPr>
      <w:r w:rsidRPr="00D50DE5">
        <w:rPr>
          <w:rFonts w:ascii="Times New Roman" w:hAnsi="Times New Roman" w:cs="Times New Roman"/>
          <w:b/>
          <w:sz w:val="24"/>
          <w:szCs w:val="24"/>
        </w:rPr>
        <w:t>Тема 3.3</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Электрический ток в</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различных</w:t>
      </w:r>
      <w:r w:rsidRPr="00D50DE5">
        <w:rPr>
          <w:rFonts w:ascii="Times New Roman" w:hAnsi="Times New Roman" w:cs="Times New Roman"/>
          <w:spacing w:val="-3"/>
          <w:sz w:val="24"/>
          <w:szCs w:val="24"/>
        </w:rPr>
        <w:t xml:space="preserve"> </w:t>
      </w:r>
      <w:r w:rsidRPr="00D50DE5">
        <w:rPr>
          <w:rFonts w:ascii="Times New Roman" w:hAnsi="Times New Roman" w:cs="Times New Roman"/>
          <w:sz w:val="24"/>
          <w:szCs w:val="24"/>
        </w:rPr>
        <w:t>средах</w:t>
      </w:r>
    </w:p>
    <w:p w:rsidR="0070638C" w:rsidRPr="00D50DE5" w:rsidRDefault="0070638C" w:rsidP="0070638C">
      <w:pPr>
        <w:spacing w:line="268" w:lineRule="exact"/>
        <w:rPr>
          <w:rFonts w:ascii="Times New Roman" w:hAnsi="Times New Roman" w:cs="Times New Roman"/>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3.4 </w:t>
      </w:r>
      <w:r w:rsidRPr="00D50DE5">
        <w:rPr>
          <w:rFonts w:ascii="Times New Roman" w:hAnsi="Times New Roman" w:cs="Times New Roman"/>
          <w:sz w:val="24"/>
          <w:szCs w:val="24"/>
        </w:rPr>
        <w:t>Магнитное</w:t>
      </w:r>
      <w:r w:rsidRPr="00D50DE5">
        <w:rPr>
          <w:rFonts w:ascii="Times New Roman" w:hAnsi="Times New Roman" w:cs="Times New Roman"/>
          <w:spacing w:val="-4"/>
          <w:sz w:val="24"/>
          <w:szCs w:val="24"/>
        </w:rPr>
        <w:t xml:space="preserve"> </w:t>
      </w:r>
      <w:r w:rsidRPr="00D50DE5">
        <w:rPr>
          <w:rFonts w:ascii="Times New Roman" w:hAnsi="Times New Roman" w:cs="Times New Roman"/>
          <w:sz w:val="24"/>
          <w:szCs w:val="24"/>
        </w:rPr>
        <w:t>поле</w:t>
      </w:r>
    </w:p>
    <w:p w:rsidR="0070638C" w:rsidRPr="00D50DE5" w:rsidRDefault="0070638C" w:rsidP="0070638C">
      <w:pPr>
        <w:spacing w:line="268" w:lineRule="exact"/>
        <w:rPr>
          <w:rFonts w:ascii="Times New Roman" w:hAnsi="Times New Roman" w:cs="Times New Roman"/>
          <w:sz w:val="24"/>
          <w:szCs w:val="24"/>
        </w:rPr>
      </w:pPr>
      <w:r w:rsidRPr="00D50DE5">
        <w:rPr>
          <w:rFonts w:ascii="Times New Roman" w:hAnsi="Times New Roman" w:cs="Times New Roman"/>
          <w:b/>
          <w:sz w:val="24"/>
          <w:szCs w:val="24"/>
        </w:rPr>
        <w:lastRenderedPageBreak/>
        <w:t>Тема 3.5</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Электромагнитная</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индукция</w:t>
      </w:r>
    </w:p>
    <w:p w:rsidR="0070638C" w:rsidRPr="00D50DE5" w:rsidRDefault="0070638C" w:rsidP="0070638C">
      <w:pPr>
        <w:spacing w:line="268" w:lineRule="exact"/>
        <w:rPr>
          <w:rFonts w:ascii="Times New Roman" w:hAnsi="Times New Roman" w:cs="Times New Roman"/>
          <w:b/>
          <w:sz w:val="24"/>
          <w:szCs w:val="24"/>
        </w:rPr>
      </w:pPr>
      <w:r w:rsidRPr="00D50DE5">
        <w:rPr>
          <w:rFonts w:ascii="Times New Roman" w:hAnsi="Times New Roman" w:cs="Times New Roman"/>
          <w:b/>
          <w:sz w:val="24"/>
          <w:szCs w:val="24"/>
        </w:rPr>
        <w:t>Раздел</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4.</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Колебания и</w:t>
      </w:r>
      <w:r w:rsidRPr="00D50DE5">
        <w:rPr>
          <w:rFonts w:ascii="Times New Roman" w:hAnsi="Times New Roman" w:cs="Times New Roman"/>
          <w:b/>
          <w:spacing w:val="-4"/>
          <w:sz w:val="24"/>
          <w:szCs w:val="24"/>
        </w:rPr>
        <w:t xml:space="preserve"> </w:t>
      </w:r>
      <w:r w:rsidRPr="00D50DE5">
        <w:rPr>
          <w:rFonts w:ascii="Times New Roman" w:hAnsi="Times New Roman" w:cs="Times New Roman"/>
          <w:b/>
          <w:sz w:val="24"/>
          <w:szCs w:val="24"/>
        </w:rPr>
        <w:t>волны</w:t>
      </w:r>
    </w:p>
    <w:p w:rsidR="0070638C" w:rsidRPr="00D50DE5" w:rsidRDefault="0070638C" w:rsidP="0070638C">
      <w:pPr>
        <w:spacing w:line="268" w:lineRule="exact"/>
        <w:rPr>
          <w:rFonts w:ascii="Times New Roman" w:hAnsi="Times New Roman" w:cs="Times New Roman"/>
          <w:sz w:val="24"/>
          <w:szCs w:val="24"/>
        </w:rPr>
      </w:pPr>
      <w:r w:rsidRPr="00D50DE5">
        <w:rPr>
          <w:rFonts w:ascii="Times New Roman" w:hAnsi="Times New Roman" w:cs="Times New Roman"/>
          <w:b/>
          <w:sz w:val="24"/>
          <w:szCs w:val="24"/>
        </w:rPr>
        <w:t>Тема 4.1</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Механические</w:t>
      </w:r>
      <w:r w:rsidRPr="00D50DE5">
        <w:rPr>
          <w:rFonts w:ascii="Times New Roman" w:hAnsi="Times New Roman" w:cs="Times New Roman"/>
          <w:spacing w:val="1"/>
          <w:sz w:val="24"/>
          <w:szCs w:val="24"/>
        </w:rPr>
        <w:t xml:space="preserve"> </w:t>
      </w:r>
      <w:r w:rsidRPr="00D50DE5">
        <w:rPr>
          <w:rFonts w:ascii="Times New Roman" w:hAnsi="Times New Roman" w:cs="Times New Roman"/>
          <w:sz w:val="24"/>
          <w:szCs w:val="24"/>
        </w:rPr>
        <w:t>колебания</w:t>
      </w:r>
      <w:r w:rsidRPr="00D50DE5">
        <w:rPr>
          <w:rFonts w:ascii="Times New Roman" w:hAnsi="Times New Roman" w:cs="Times New Roman"/>
          <w:spacing w:val="-4"/>
          <w:sz w:val="24"/>
          <w:szCs w:val="24"/>
        </w:rPr>
        <w:t xml:space="preserve"> </w:t>
      </w:r>
      <w:r w:rsidRPr="00D50DE5">
        <w:rPr>
          <w:rFonts w:ascii="Times New Roman" w:hAnsi="Times New Roman" w:cs="Times New Roman"/>
          <w:sz w:val="24"/>
          <w:szCs w:val="24"/>
        </w:rPr>
        <w:t>и</w:t>
      </w:r>
      <w:r w:rsidRPr="00D50DE5">
        <w:rPr>
          <w:rFonts w:ascii="Times New Roman" w:hAnsi="Times New Roman" w:cs="Times New Roman"/>
          <w:spacing w:val="-1"/>
          <w:sz w:val="24"/>
          <w:szCs w:val="24"/>
        </w:rPr>
        <w:t xml:space="preserve"> </w:t>
      </w:r>
      <w:r w:rsidRPr="00D50DE5">
        <w:rPr>
          <w:rFonts w:ascii="Times New Roman" w:hAnsi="Times New Roman" w:cs="Times New Roman"/>
          <w:sz w:val="24"/>
          <w:szCs w:val="24"/>
        </w:rPr>
        <w:t>волны</w:t>
      </w:r>
    </w:p>
    <w:p w:rsidR="0070638C" w:rsidRPr="00D50DE5" w:rsidRDefault="0070638C" w:rsidP="0070638C">
      <w:pPr>
        <w:spacing w:line="268" w:lineRule="exact"/>
        <w:rPr>
          <w:rFonts w:ascii="Times New Roman" w:hAnsi="Times New Roman" w:cs="Times New Roman"/>
          <w:sz w:val="24"/>
          <w:szCs w:val="24"/>
        </w:rPr>
      </w:pPr>
      <w:r w:rsidRPr="00D50DE5">
        <w:rPr>
          <w:rFonts w:ascii="Times New Roman" w:hAnsi="Times New Roman" w:cs="Times New Roman"/>
          <w:b/>
          <w:sz w:val="24"/>
          <w:szCs w:val="24"/>
        </w:rPr>
        <w:t>Тема 4.2</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Электромагнитные</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колебания</w:t>
      </w:r>
      <w:r w:rsidRPr="00D50DE5">
        <w:rPr>
          <w:rFonts w:ascii="Times New Roman" w:hAnsi="Times New Roman" w:cs="Times New Roman"/>
          <w:spacing w:val="-4"/>
          <w:sz w:val="24"/>
          <w:szCs w:val="24"/>
        </w:rPr>
        <w:t xml:space="preserve"> </w:t>
      </w:r>
      <w:r w:rsidRPr="00D50DE5">
        <w:rPr>
          <w:rFonts w:ascii="Times New Roman" w:hAnsi="Times New Roman" w:cs="Times New Roman"/>
          <w:sz w:val="24"/>
          <w:szCs w:val="24"/>
        </w:rPr>
        <w:t>и</w:t>
      </w:r>
      <w:r w:rsidRPr="00D50DE5">
        <w:rPr>
          <w:rFonts w:ascii="Times New Roman" w:hAnsi="Times New Roman" w:cs="Times New Roman"/>
          <w:spacing w:val="-1"/>
          <w:sz w:val="24"/>
          <w:szCs w:val="24"/>
        </w:rPr>
        <w:t xml:space="preserve"> </w:t>
      </w:r>
      <w:r w:rsidRPr="00D50DE5">
        <w:rPr>
          <w:rFonts w:ascii="Times New Roman" w:hAnsi="Times New Roman" w:cs="Times New Roman"/>
          <w:sz w:val="24"/>
          <w:szCs w:val="24"/>
        </w:rPr>
        <w:t>волны</w:t>
      </w:r>
    </w:p>
    <w:p w:rsidR="0070638C" w:rsidRPr="00D50DE5" w:rsidRDefault="0070638C" w:rsidP="0070638C">
      <w:pPr>
        <w:spacing w:line="268" w:lineRule="exact"/>
        <w:rPr>
          <w:rFonts w:ascii="Times New Roman" w:hAnsi="Times New Roman" w:cs="Times New Roman"/>
          <w:b/>
          <w:sz w:val="24"/>
          <w:szCs w:val="24"/>
        </w:rPr>
      </w:pPr>
      <w:r w:rsidRPr="00D50DE5">
        <w:rPr>
          <w:rFonts w:ascii="Times New Roman" w:hAnsi="Times New Roman" w:cs="Times New Roman"/>
          <w:b/>
          <w:sz w:val="24"/>
          <w:szCs w:val="24"/>
        </w:rPr>
        <w:t xml:space="preserve">Раздел 5. Оптика </w:t>
      </w:r>
    </w:p>
    <w:p w:rsidR="0070638C" w:rsidRPr="00D50DE5" w:rsidRDefault="0070638C" w:rsidP="0070638C">
      <w:pPr>
        <w:spacing w:line="268" w:lineRule="exact"/>
        <w:ind w:right="117"/>
        <w:rPr>
          <w:rFonts w:ascii="Times New Roman" w:hAnsi="Times New Roman" w:cs="Times New Roman"/>
          <w:b/>
          <w:i/>
          <w:sz w:val="24"/>
          <w:szCs w:val="24"/>
        </w:rPr>
      </w:pPr>
      <w:r w:rsidRPr="00D50DE5">
        <w:rPr>
          <w:rFonts w:ascii="Times New Roman" w:hAnsi="Times New Roman" w:cs="Times New Roman"/>
          <w:b/>
          <w:i/>
          <w:sz w:val="24"/>
          <w:szCs w:val="24"/>
        </w:rPr>
        <w:t>Тема</w:t>
      </w:r>
      <w:r w:rsidRPr="00D50DE5">
        <w:rPr>
          <w:rFonts w:ascii="Times New Roman" w:hAnsi="Times New Roman" w:cs="Times New Roman"/>
          <w:b/>
          <w:i/>
          <w:spacing w:val="-3"/>
          <w:sz w:val="24"/>
          <w:szCs w:val="24"/>
        </w:rPr>
        <w:t xml:space="preserve"> </w:t>
      </w:r>
      <w:r w:rsidRPr="00D50DE5">
        <w:rPr>
          <w:rFonts w:ascii="Times New Roman" w:hAnsi="Times New Roman" w:cs="Times New Roman"/>
          <w:b/>
          <w:i/>
          <w:sz w:val="24"/>
          <w:szCs w:val="24"/>
        </w:rPr>
        <w:t xml:space="preserve">5.1 </w:t>
      </w:r>
      <w:r w:rsidRPr="00D50DE5">
        <w:rPr>
          <w:rFonts w:ascii="Times New Roman" w:hAnsi="Times New Roman" w:cs="Times New Roman"/>
          <w:i/>
          <w:sz w:val="24"/>
          <w:szCs w:val="24"/>
        </w:rPr>
        <w:t>Природа</w:t>
      </w:r>
      <w:r w:rsidRPr="00D50DE5">
        <w:rPr>
          <w:rFonts w:ascii="Times New Roman" w:hAnsi="Times New Roman" w:cs="Times New Roman"/>
          <w:i/>
          <w:spacing w:val="-1"/>
          <w:sz w:val="24"/>
          <w:szCs w:val="24"/>
        </w:rPr>
        <w:t xml:space="preserve"> </w:t>
      </w:r>
      <w:r w:rsidRPr="00D50DE5">
        <w:rPr>
          <w:rFonts w:ascii="Times New Roman" w:hAnsi="Times New Roman" w:cs="Times New Roman"/>
          <w:i/>
          <w:sz w:val="24"/>
          <w:szCs w:val="24"/>
        </w:rPr>
        <w:t>света*</w:t>
      </w:r>
    </w:p>
    <w:p w:rsidR="004D595A" w:rsidRPr="00D50DE5" w:rsidRDefault="0070638C" w:rsidP="0070638C">
      <w:pPr>
        <w:spacing w:before="1"/>
        <w:ind w:right="117"/>
        <w:rPr>
          <w:rFonts w:ascii="Times New Roman" w:hAnsi="Times New Roman" w:cs="Times New Roman"/>
          <w:b/>
          <w:i/>
          <w:sz w:val="24"/>
          <w:szCs w:val="24"/>
        </w:rPr>
      </w:pPr>
      <w:r w:rsidRPr="00D50DE5">
        <w:rPr>
          <w:rFonts w:ascii="Times New Roman" w:hAnsi="Times New Roman" w:cs="Times New Roman"/>
          <w:b/>
          <w:i/>
          <w:sz w:val="24"/>
          <w:szCs w:val="24"/>
        </w:rPr>
        <w:t>Тема</w:t>
      </w:r>
      <w:r w:rsidRPr="00D50DE5">
        <w:rPr>
          <w:rFonts w:ascii="Times New Roman" w:hAnsi="Times New Roman" w:cs="Times New Roman"/>
          <w:b/>
          <w:i/>
          <w:spacing w:val="-3"/>
          <w:sz w:val="24"/>
          <w:szCs w:val="24"/>
        </w:rPr>
        <w:t xml:space="preserve"> </w:t>
      </w:r>
      <w:r w:rsidRPr="00D50DE5">
        <w:rPr>
          <w:rFonts w:ascii="Times New Roman" w:hAnsi="Times New Roman" w:cs="Times New Roman"/>
          <w:b/>
          <w:i/>
          <w:sz w:val="24"/>
          <w:szCs w:val="24"/>
        </w:rPr>
        <w:t xml:space="preserve">5.2 </w:t>
      </w:r>
      <w:r w:rsidRPr="00D50DE5">
        <w:rPr>
          <w:rFonts w:ascii="Times New Roman" w:hAnsi="Times New Roman" w:cs="Times New Roman"/>
          <w:i/>
          <w:sz w:val="24"/>
          <w:szCs w:val="24"/>
        </w:rPr>
        <w:t>Волновые свойства</w:t>
      </w:r>
      <w:r w:rsidRPr="00D50DE5">
        <w:rPr>
          <w:rFonts w:ascii="Times New Roman" w:hAnsi="Times New Roman" w:cs="Times New Roman"/>
          <w:i/>
          <w:spacing w:val="-47"/>
          <w:sz w:val="24"/>
          <w:szCs w:val="24"/>
        </w:rPr>
        <w:t xml:space="preserve"> </w:t>
      </w:r>
      <w:r w:rsidRPr="00D50DE5">
        <w:rPr>
          <w:rFonts w:ascii="Times New Roman" w:hAnsi="Times New Roman" w:cs="Times New Roman"/>
          <w:i/>
          <w:sz w:val="24"/>
          <w:szCs w:val="24"/>
        </w:rPr>
        <w:t>света*</w:t>
      </w:r>
    </w:p>
    <w:p w:rsidR="004D595A" w:rsidRPr="00D50DE5" w:rsidRDefault="00381359" w:rsidP="00381359">
      <w:pPr>
        <w:spacing w:line="268" w:lineRule="exact"/>
        <w:ind w:right="119"/>
        <w:rPr>
          <w:rFonts w:ascii="Times New Roman" w:hAnsi="Times New Roman" w:cs="Times New Roman"/>
          <w:b/>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5.3 </w:t>
      </w:r>
      <w:r w:rsidRPr="00D50DE5">
        <w:rPr>
          <w:rFonts w:ascii="Times New Roman" w:hAnsi="Times New Roman" w:cs="Times New Roman"/>
          <w:sz w:val="24"/>
          <w:szCs w:val="24"/>
        </w:rPr>
        <w:t>Специальная теория</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относительности</w:t>
      </w:r>
    </w:p>
    <w:p w:rsidR="004D595A" w:rsidRPr="00D50DE5" w:rsidRDefault="00381359">
      <w:pPr>
        <w:rPr>
          <w:rFonts w:ascii="Times New Roman" w:hAnsi="Times New Roman" w:cs="Times New Roman"/>
        </w:rPr>
      </w:pPr>
      <w:r w:rsidRPr="00D50DE5">
        <w:rPr>
          <w:rFonts w:ascii="Times New Roman" w:hAnsi="Times New Roman" w:cs="Times New Roman"/>
          <w:b/>
          <w:sz w:val="24"/>
          <w:szCs w:val="24"/>
        </w:rPr>
        <w:t>Раздел</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6.</w:t>
      </w:r>
      <w:r w:rsidRPr="00D50DE5">
        <w:rPr>
          <w:rFonts w:ascii="Times New Roman" w:hAnsi="Times New Roman" w:cs="Times New Roman"/>
          <w:b/>
          <w:spacing w:val="-1"/>
          <w:sz w:val="24"/>
          <w:szCs w:val="24"/>
        </w:rPr>
        <w:t xml:space="preserve"> </w:t>
      </w:r>
      <w:r w:rsidRPr="00D50DE5">
        <w:rPr>
          <w:rFonts w:ascii="Times New Roman" w:hAnsi="Times New Roman" w:cs="Times New Roman"/>
          <w:b/>
          <w:sz w:val="24"/>
          <w:szCs w:val="24"/>
        </w:rPr>
        <w:t>Квантовая</w:t>
      </w:r>
      <w:r w:rsidRPr="00D50DE5">
        <w:rPr>
          <w:rFonts w:ascii="Times New Roman" w:hAnsi="Times New Roman" w:cs="Times New Roman"/>
          <w:b/>
          <w:spacing w:val="-2"/>
          <w:sz w:val="24"/>
          <w:szCs w:val="24"/>
        </w:rPr>
        <w:t xml:space="preserve"> </w:t>
      </w:r>
      <w:r w:rsidRPr="00D50DE5">
        <w:rPr>
          <w:rFonts w:ascii="Times New Roman" w:hAnsi="Times New Roman" w:cs="Times New Roman"/>
          <w:b/>
          <w:sz w:val="24"/>
          <w:szCs w:val="24"/>
        </w:rPr>
        <w:t>физика</w:t>
      </w:r>
    </w:p>
    <w:p w:rsidR="004D595A" w:rsidRPr="00D50DE5" w:rsidRDefault="00381359" w:rsidP="00381359">
      <w:pPr>
        <w:spacing w:line="268" w:lineRule="exact"/>
        <w:rPr>
          <w:rFonts w:ascii="Times New Roman" w:hAnsi="Times New Roman" w:cs="Times New Roman"/>
          <w:b/>
          <w:sz w:val="24"/>
          <w:szCs w:val="24"/>
        </w:rPr>
      </w:pPr>
      <w:r w:rsidRPr="00D50DE5">
        <w:rPr>
          <w:rFonts w:ascii="Times New Roman" w:hAnsi="Times New Roman" w:cs="Times New Roman"/>
          <w:b/>
          <w:sz w:val="24"/>
          <w:szCs w:val="24"/>
        </w:rPr>
        <w:t>Тема</w:t>
      </w:r>
      <w:r w:rsidRPr="00D50DE5">
        <w:rPr>
          <w:rFonts w:ascii="Times New Roman" w:hAnsi="Times New Roman" w:cs="Times New Roman"/>
          <w:b/>
          <w:spacing w:val="-3"/>
          <w:sz w:val="24"/>
          <w:szCs w:val="24"/>
        </w:rPr>
        <w:t xml:space="preserve"> </w:t>
      </w:r>
      <w:r w:rsidRPr="00D50DE5">
        <w:rPr>
          <w:rFonts w:ascii="Times New Roman" w:hAnsi="Times New Roman" w:cs="Times New Roman"/>
          <w:b/>
          <w:sz w:val="24"/>
          <w:szCs w:val="24"/>
        </w:rPr>
        <w:t xml:space="preserve">6.1 </w:t>
      </w:r>
      <w:r w:rsidRPr="00D50DE5">
        <w:rPr>
          <w:rFonts w:ascii="Times New Roman" w:hAnsi="Times New Roman" w:cs="Times New Roman"/>
          <w:sz w:val="24"/>
          <w:szCs w:val="24"/>
        </w:rPr>
        <w:t>Квантовая</w:t>
      </w:r>
      <w:r w:rsidRPr="00D50DE5">
        <w:rPr>
          <w:rFonts w:ascii="Times New Roman" w:hAnsi="Times New Roman" w:cs="Times New Roman"/>
          <w:spacing w:val="-3"/>
          <w:sz w:val="24"/>
          <w:szCs w:val="24"/>
        </w:rPr>
        <w:t xml:space="preserve"> </w:t>
      </w:r>
      <w:r w:rsidRPr="00D50DE5">
        <w:rPr>
          <w:rFonts w:ascii="Times New Roman" w:hAnsi="Times New Roman" w:cs="Times New Roman"/>
          <w:sz w:val="24"/>
          <w:szCs w:val="24"/>
        </w:rPr>
        <w:t>оптика</w:t>
      </w:r>
    </w:p>
    <w:p w:rsidR="004D595A" w:rsidRPr="00D50DE5" w:rsidRDefault="00381359" w:rsidP="00381359">
      <w:pPr>
        <w:spacing w:line="268" w:lineRule="exact"/>
        <w:ind w:hanging="9"/>
        <w:rPr>
          <w:rFonts w:ascii="Times New Roman" w:hAnsi="Times New Roman" w:cs="Times New Roman"/>
          <w:b/>
          <w:spacing w:val="1"/>
          <w:sz w:val="24"/>
          <w:szCs w:val="24"/>
        </w:rPr>
      </w:pPr>
      <w:r w:rsidRPr="00D50DE5">
        <w:rPr>
          <w:rFonts w:ascii="Times New Roman" w:hAnsi="Times New Roman" w:cs="Times New Roman"/>
          <w:b/>
          <w:sz w:val="24"/>
          <w:szCs w:val="24"/>
        </w:rPr>
        <w:t>Тема 6.2</w:t>
      </w:r>
      <w:r w:rsidRPr="00D50DE5">
        <w:rPr>
          <w:rFonts w:ascii="Times New Roman" w:hAnsi="Times New Roman" w:cs="Times New Roman"/>
          <w:b/>
          <w:spacing w:val="1"/>
          <w:sz w:val="24"/>
          <w:szCs w:val="24"/>
        </w:rPr>
        <w:t xml:space="preserve"> </w:t>
      </w:r>
      <w:r w:rsidRPr="00D50DE5">
        <w:rPr>
          <w:rFonts w:ascii="Times New Roman" w:hAnsi="Times New Roman" w:cs="Times New Roman"/>
          <w:sz w:val="24"/>
          <w:szCs w:val="24"/>
        </w:rPr>
        <w:t>Физика атома и</w:t>
      </w:r>
      <w:r w:rsidRPr="00D50DE5">
        <w:rPr>
          <w:rFonts w:ascii="Times New Roman" w:hAnsi="Times New Roman" w:cs="Times New Roman"/>
          <w:spacing w:val="-47"/>
          <w:sz w:val="24"/>
          <w:szCs w:val="24"/>
        </w:rPr>
        <w:t xml:space="preserve"> </w:t>
      </w:r>
      <w:r w:rsidRPr="00D50DE5">
        <w:rPr>
          <w:rFonts w:ascii="Times New Roman" w:hAnsi="Times New Roman" w:cs="Times New Roman"/>
          <w:sz w:val="24"/>
          <w:szCs w:val="24"/>
        </w:rPr>
        <w:t>атомного</w:t>
      </w:r>
      <w:r w:rsidRPr="00D50DE5">
        <w:rPr>
          <w:rFonts w:ascii="Times New Roman" w:hAnsi="Times New Roman" w:cs="Times New Roman"/>
          <w:spacing w:val="-2"/>
          <w:sz w:val="24"/>
          <w:szCs w:val="24"/>
        </w:rPr>
        <w:t xml:space="preserve"> </w:t>
      </w:r>
      <w:r w:rsidRPr="00D50DE5">
        <w:rPr>
          <w:rFonts w:ascii="Times New Roman" w:hAnsi="Times New Roman" w:cs="Times New Roman"/>
          <w:sz w:val="24"/>
          <w:szCs w:val="24"/>
        </w:rPr>
        <w:t>ядра</w:t>
      </w:r>
    </w:p>
    <w:p w:rsidR="004D595A" w:rsidRPr="00D50DE5" w:rsidRDefault="00381359">
      <w:pPr>
        <w:rPr>
          <w:rFonts w:ascii="Times New Roman" w:hAnsi="Times New Roman" w:cs="Times New Roman"/>
          <w:b/>
          <w:bCs/>
          <w:sz w:val="24"/>
          <w:szCs w:val="24"/>
        </w:rPr>
      </w:pPr>
      <w:r w:rsidRPr="00D50DE5">
        <w:rPr>
          <w:rFonts w:ascii="Times New Roman" w:hAnsi="Times New Roman" w:cs="Times New Roman"/>
          <w:b/>
          <w:bCs/>
          <w:sz w:val="24"/>
          <w:szCs w:val="24"/>
        </w:rPr>
        <w:t>Раздел 7.</w:t>
      </w:r>
      <w:r w:rsidRPr="00D50DE5">
        <w:rPr>
          <w:rFonts w:ascii="Times New Roman" w:hAnsi="Times New Roman" w:cs="Times New Roman"/>
          <w:b/>
          <w:bCs/>
          <w:i/>
          <w:sz w:val="24"/>
          <w:szCs w:val="24"/>
        </w:rPr>
        <w:t xml:space="preserve"> </w:t>
      </w:r>
      <w:r w:rsidRPr="00D50DE5">
        <w:rPr>
          <w:rFonts w:ascii="Times New Roman" w:hAnsi="Times New Roman" w:cs="Times New Roman"/>
          <w:b/>
          <w:bCs/>
          <w:sz w:val="24"/>
          <w:szCs w:val="24"/>
        </w:rPr>
        <w:t>Строение Вселенной</w:t>
      </w:r>
    </w:p>
    <w:p w:rsidR="00381359" w:rsidRPr="00D50DE5" w:rsidRDefault="00381359" w:rsidP="003813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D50DE5">
        <w:rPr>
          <w:rFonts w:ascii="Times New Roman" w:hAnsi="Times New Roman" w:cs="Times New Roman"/>
          <w:b/>
          <w:bCs/>
          <w:sz w:val="24"/>
          <w:szCs w:val="24"/>
        </w:rPr>
        <w:t xml:space="preserve">Тема 7.1 </w:t>
      </w:r>
      <w:r w:rsidRPr="00D50DE5">
        <w:rPr>
          <w:rFonts w:ascii="Times New Roman" w:hAnsi="Times New Roman" w:cs="Times New Roman"/>
          <w:bCs/>
          <w:sz w:val="24"/>
          <w:szCs w:val="24"/>
        </w:rPr>
        <w:t>Строение Солнечной системы</w:t>
      </w:r>
    </w:p>
    <w:p w:rsidR="004D595A" w:rsidRPr="00D50DE5" w:rsidRDefault="00381359" w:rsidP="003813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D50DE5">
        <w:rPr>
          <w:rFonts w:ascii="Times New Roman" w:hAnsi="Times New Roman" w:cs="Times New Roman"/>
          <w:b/>
          <w:bCs/>
          <w:sz w:val="24"/>
          <w:szCs w:val="24"/>
        </w:rPr>
        <w:t xml:space="preserve">Тема </w:t>
      </w:r>
      <w:proofErr w:type="gramStart"/>
      <w:r w:rsidRPr="00D50DE5">
        <w:rPr>
          <w:rFonts w:ascii="Times New Roman" w:hAnsi="Times New Roman" w:cs="Times New Roman"/>
          <w:b/>
          <w:bCs/>
          <w:sz w:val="24"/>
          <w:szCs w:val="24"/>
        </w:rPr>
        <w:t xml:space="preserve">7.2  </w:t>
      </w:r>
      <w:r w:rsidRPr="00D50DE5">
        <w:rPr>
          <w:rFonts w:ascii="Times New Roman" w:hAnsi="Times New Roman" w:cs="Times New Roman"/>
          <w:bCs/>
          <w:sz w:val="24"/>
          <w:szCs w:val="24"/>
        </w:rPr>
        <w:t>Эволюция</w:t>
      </w:r>
      <w:proofErr w:type="gramEnd"/>
      <w:r w:rsidRPr="00D50DE5">
        <w:rPr>
          <w:rFonts w:ascii="Times New Roman" w:hAnsi="Times New Roman" w:cs="Times New Roman"/>
          <w:bCs/>
          <w:sz w:val="24"/>
          <w:szCs w:val="24"/>
        </w:rPr>
        <w:t xml:space="preserve"> Вселенной</w:t>
      </w: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633439" w:rsidRPr="00D50DE5" w:rsidRDefault="00633439">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lastRenderedPageBreak/>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СОО.01.07 «Химия»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jc w:val="center"/>
        <w:rPr>
          <w:rFonts w:ascii="Times New Roman" w:eastAsia="Calibri" w:hAnsi="Times New Roman" w:cs="Times New Roman"/>
          <w:b/>
          <w:sz w:val="24"/>
          <w:szCs w:val="24"/>
        </w:rPr>
      </w:pPr>
    </w:p>
    <w:p w:rsidR="001044D0" w:rsidRPr="00D50DE5" w:rsidRDefault="001044D0" w:rsidP="001044D0">
      <w:pPr>
        <w:spacing w:after="0"/>
        <w:jc w:val="both"/>
        <w:rPr>
          <w:rFonts w:ascii="Times New Roman" w:hAnsi="Times New Roman" w:cs="Times New Roman"/>
          <w:b/>
          <w:sz w:val="28"/>
          <w:u w:val="single"/>
        </w:rPr>
      </w:pPr>
      <w:r w:rsidRPr="00D50DE5">
        <w:rPr>
          <w:rFonts w:ascii="Times New Roman" w:hAnsi="Times New Roman" w:cs="Times New Roman"/>
          <w:b/>
          <w:sz w:val="28"/>
        </w:rPr>
        <w:t xml:space="preserve">1. ОБЩАЯ ХАРАКТЕРИСТИКА ПРИМЕРНОЙ РАБОЧЕЙ ПРОГРАММЫ ОБЩЕОБРАЗОВАТЕЛЬНОЙ ДИСЦИПЛИНЫ </w:t>
      </w:r>
      <w:r w:rsidRPr="00D50DE5">
        <w:rPr>
          <w:rFonts w:ascii="Times New Roman" w:hAnsi="Times New Roman" w:cs="Times New Roman"/>
          <w:b/>
          <w:sz w:val="28"/>
          <w:u w:val="single"/>
        </w:rPr>
        <w:t>«Химия»</w:t>
      </w:r>
    </w:p>
    <w:p w:rsidR="001044D0" w:rsidRPr="00D50DE5" w:rsidRDefault="001044D0" w:rsidP="001044D0">
      <w:pPr>
        <w:spacing w:after="0"/>
        <w:ind w:left="3969" w:hanging="3685"/>
        <w:jc w:val="both"/>
        <w:rPr>
          <w:rFonts w:ascii="Times New Roman" w:hAnsi="Times New Roman" w:cs="Times New Roman"/>
          <w:sz w:val="32"/>
        </w:rPr>
      </w:pPr>
      <w:r w:rsidRPr="00D50DE5">
        <w:rPr>
          <w:rFonts w:ascii="Times New Roman" w:hAnsi="Times New Roman" w:cs="Times New Roman"/>
          <w:i/>
          <w:sz w:val="32"/>
          <w:vertAlign w:val="superscript"/>
        </w:rPr>
        <w:t>(наименование дисциплины)</w:t>
      </w:r>
    </w:p>
    <w:p w:rsidR="001044D0" w:rsidRPr="00D50DE5" w:rsidRDefault="001044D0" w:rsidP="001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b/>
          <w:sz w:val="28"/>
        </w:rPr>
      </w:pPr>
    </w:p>
    <w:p w:rsidR="001044D0" w:rsidRPr="00D50DE5" w:rsidRDefault="001044D0" w:rsidP="001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8"/>
        </w:rPr>
      </w:pPr>
      <w:r w:rsidRPr="00D50DE5">
        <w:rPr>
          <w:rFonts w:ascii="Times New Roman" w:hAnsi="Times New Roman" w:cs="Times New Roman"/>
          <w:b/>
          <w:sz w:val="28"/>
        </w:rPr>
        <w:t xml:space="preserve">1.1. Место дисциплины в структуре основной профессиональной образовательной программы: </w:t>
      </w:r>
      <w:r w:rsidRPr="00D50DE5">
        <w:rPr>
          <w:rFonts w:ascii="Times New Roman" w:hAnsi="Times New Roman" w:cs="Times New Roman"/>
          <w:sz w:val="28"/>
        </w:rPr>
        <w:tab/>
      </w:r>
    </w:p>
    <w:p w:rsidR="001044D0" w:rsidRPr="00D50DE5" w:rsidRDefault="001044D0" w:rsidP="001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8"/>
        </w:rPr>
      </w:pPr>
    </w:p>
    <w:p w:rsidR="001044D0" w:rsidRPr="00D50DE5" w:rsidRDefault="001044D0" w:rsidP="001044D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i/>
          <w:sz w:val="32"/>
          <w:vertAlign w:val="superscript"/>
        </w:rPr>
      </w:pPr>
      <w:r w:rsidRPr="00D50DE5">
        <w:rPr>
          <w:rFonts w:ascii="Times New Roman" w:hAnsi="Times New Roman" w:cs="Times New Roman"/>
          <w:sz w:val="28"/>
        </w:rPr>
        <w:t>Общеобразовательная дисциплина «</w:t>
      </w:r>
      <w:r w:rsidRPr="00D50DE5">
        <w:rPr>
          <w:rFonts w:ascii="Times New Roman" w:hAnsi="Times New Roman" w:cs="Times New Roman"/>
          <w:b/>
          <w:sz w:val="28"/>
        </w:rPr>
        <w:t>Химия</w:t>
      </w:r>
      <w:r w:rsidRPr="00D50DE5">
        <w:rPr>
          <w:rFonts w:ascii="Times New Roman" w:hAnsi="Times New Roman" w:cs="Times New Roman"/>
          <w:sz w:val="28"/>
        </w:rPr>
        <w:t xml:space="preserve">» является обязательной частью общеобразовательного цикла образовательной программы в соответствии с ФГОС СПО по специальности </w:t>
      </w:r>
      <w:r w:rsidRPr="00D50DE5">
        <w:rPr>
          <w:rFonts w:ascii="Times New Roman" w:hAnsi="Times New Roman" w:cs="Times New Roman"/>
          <w:b/>
          <w:sz w:val="28"/>
        </w:rPr>
        <w:t>40.02.04 Юриспруденция</w:t>
      </w:r>
    </w:p>
    <w:p w:rsidR="001044D0" w:rsidRPr="00D50DE5" w:rsidRDefault="001044D0" w:rsidP="001044D0">
      <w:pPr>
        <w:spacing w:after="0"/>
        <w:ind w:firstLine="709"/>
        <w:rPr>
          <w:rFonts w:ascii="Times New Roman" w:hAnsi="Times New Roman" w:cs="Times New Roman"/>
          <w:b/>
          <w:sz w:val="28"/>
        </w:rPr>
      </w:pPr>
    </w:p>
    <w:p w:rsidR="001044D0" w:rsidRPr="00D50DE5" w:rsidRDefault="001044D0" w:rsidP="001044D0">
      <w:pPr>
        <w:spacing w:after="0"/>
        <w:ind w:firstLine="709"/>
        <w:rPr>
          <w:rFonts w:ascii="Times New Roman" w:hAnsi="Times New Roman" w:cs="Times New Roman"/>
          <w:b/>
          <w:sz w:val="28"/>
        </w:rPr>
      </w:pPr>
      <w:r w:rsidRPr="00D50DE5">
        <w:rPr>
          <w:rFonts w:ascii="Times New Roman" w:hAnsi="Times New Roman" w:cs="Times New Roman"/>
          <w:b/>
          <w:sz w:val="28"/>
        </w:rPr>
        <w:t>1.2. Цели и планируемые результаты освоения дисциплины:</w:t>
      </w:r>
    </w:p>
    <w:p w:rsidR="001044D0" w:rsidRPr="00D50DE5" w:rsidRDefault="001044D0" w:rsidP="001044D0">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rPr>
      </w:pPr>
    </w:p>
    <w:p w:rsidR="001044D0" w:rsidRPr="00D50DE5" w:rsidRDefault="001044D0" w:rsidP="001044D0">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8"/>
        </w:rPr>
      </w:pPr>
      <w:r w:rsidRPr="00D50DE5">
        <w:rPr>
          <w:rFonts w:ascii="Times New Roman" w:hAnsi="Times New Roman" w:cs="Times New Roman"/>
          <w:b/>
          <w:sz w:val="28"/>
        </w:rPr>
        <w:t>1.2.1. Цели дисциплины</w:t>
      </w:r>
    </w:p>
    <w:p w:rsidR="001044D0" w:rsidRPr="00D50DE5" w:rsidRDefault="001044D0" w:rsidP="001044D0">
      <w:pPr>
        <w:spacing w:after="0" w:line="240" w:lineRule="auto"/>
        <w:ind w:firstLine="709"/>
        <w:jc w:val="both"/>
        <w:rPr>
          <w:rFonts w:ascii="Times New Roman" w:hAnsi="Times New Roman" w:cs="Times New Roman"/>
          <w:sz w:val="28"/>
        </w:rPr>
      </w:pPr>
      <w:r w:rsidRPr="00D50DE5">
        <w:rPr>
          <w:rFonts w:ascii="Times New Roman" w:hAnsi="Times New Roman" w:cs="Times New Roman"/>
          <w:sz w:val="28"/>
        </w:rPr>
        <w:t>Целью изучения дисциплины является формирование целостного представления о естественнонаучной картине мира, развитие естественнонаучного мышления,   понимания целостной научной картины мира,   влияния достижений химии  на окружающую среду, экономическую, технологическую, социальную, этическую и другие сферы деятельности человека;  формирование навыков безопасной работы во время проектно-исследовательской и экспериментальной деятельности при использовании лабораторного оборудования.</w:t>
      </w:r>
    </w:p>
    <w:p w:rsidR="001044D0" w:rsidRPr="00D50DE5" w:rsidRDefault="001044D0" w:rsidP="001044D0">
      <w:pPr>
        <w:spacing w:after="0" w:line="240" w:lineRule="auto"/>
        <w:ind w:firstLine="709"/>
        <w:jc w:val="both"/>
        <w:rPr>
          <w:rFonts w:ascii="Times New Roman" w:hAnsi="Times New Roman" w:cs="Times New Roman"/>
          <w:sz w:val="36"/>
        </w:rPr>
      </w:pPr>
    </w:p>
    <w:p w:rsidR="001044D0" w:rsidRPr="00D50DE5" w:rsidRDefault="001044D0" w:rsidP="001044D0">
      <w:pPr>
        <w:spacing w:after="0" w:line="240" w:lineRule="auto"/>
        <w:ind w:firstLine="709"/>
        <w:jc w:val="both"/>
        <w:rPr>
          <w:rFonts w:ascii="Times New Roman" w:hAnsi="Times New Roman" w:cs="Times New Roman"/>
          <w:b/>
          <w:sz w:val="28"/>
        </w:rPr>
      </w:pPr>
      <w:r w:rsidRPr="00D50DE5">
        <w:rPr>
          <w:rFonts w:ascii="Times New Roman" w:hAnsi="Times New Roman" w:cs="Times New Roman"/>
          <w:b/>
          <w:sz w:val="28"/>
        </w:rPr>
        <w:t>1.2.2. Планируемые результаты освоения общеобразовательной дисциплины в соответствии с ФГОС СПО и на основе ФГОС СОО</w:t>
      </w:r>
    </w:p>
    <w:p w:rsidR="001044D0" w:rsidRPr="00D50DE5" w:rsidRDefault="001044D0" w:rsidP="001044D0">
      <w:pPr>
        <w:pStyle w:val="1"/>
        <w:spacing w:before="0" w:line="240" w:lineRule="auto"/>
        <w:ind w:left="57" w:right="57"/>
        <w:jc w:val="both"/>
        <w:rPr>
          <w:rFonts w:ascii="Times New Roman" w:hAnsi="Times New Roman" w:cs="Times New Roman"/>
          <w:b w:val="0"/>
          <w:color w:val="000000"/>
          <w:sz w:val="24"/>
        </w:rPr>
      </w:pPr>
      <w:r w:rsidRPr="00D50DE5">
        <w:rPr>
          <w:rFonts w:ascii="Times New Roman" w:hAnsi="Times New Roman" w:cs="Times New Roman"/>
          <w:color w:val="000000"/>
          <w:sz w:val="28"/>
        </w:rPr>
        <w:t xml:space="preserve">Особое значение дисциплина имеет при формировании и развитии ОК и ПК </w:t>
      </w:r>
    </w:p>
    <w:p w:rsidR="001044D0" w:rsidRPr="00D50DE5" w:rsidRDefault="001044D0" w:rsidP="001044D0">
      <w:pPr>
        <w:pStyle w:val="1"/>
        <w:spacing w:before="0" w:line="240" w:lineRule="auto"/>
        <w:ind w:left="57" w:right="57"/>
        <w:jc w:val="center"/>
        <w:rPr>
          <w:rFonts w:ascii="Times New Roman" w:hAnsi="Times New Roman" w:cs="Times New Roman"/>
          <w:b w:val="0"/>
          <w:color w:val="000000"/>
          <w:sz w:val="24"/>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tabs>
          <w:tab w:val="left" w:pos="3165"/>
        </w:tabs>
        <w:rPr>
          <w:rFonts w:ascii="Times New Roman" w:hAnsi="Times New Roman" w:cs="Times New Roman"/>
        </w:rPr>
      </w:pPr>
    </w:p>
    <w:p w:rsidR="001044D0" w:rsidRPr="00D50DE5" w:rsidRDefault="001044D0" w:rsidP="001044D0">
      <w:pPr>
        <w:rPr>
          <w:rFonts w:ascii="Times New Roman" w:hAnsi="Times New Roman" w:cs="Times New Roman"/>
        </w:rPr>
      </w:pPr>
    </w:p>
    <w:p w:rsidR="001044D0" w:rsidRPr="00D50DE5" w:rsidRDefault="001044D0" w:rsidP="001044D0">
      <w:pPr>
        <w:rPr>
          <w:rFonts w:ascii="Times New Roman" w:hAnsi="Times New Roman" w:cs="Times New Roman"/>
        </w:rPr>
        <w:sectPr w:rsidR="001044D0" w:rsidRPr="00D50DE5" w:rsidSect="00B81CA1">
          <w:footerReference w:type="default" r:id="rId10"/>
          <w:pgSz w:w="11906" w:h="16838"/>
          <w:pgMar w:top="1134" w:right="851" w:bottom="284" w:left="1701" w:header="709" w:footer="709" w:gutter="0"/>
          <w:pgNumType w:start="1"/>
          <w:cols w:space="720"/>
          <w:titlePg/>
          <w:docGrid w:linePitch="299"/>
        </w:sect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1044D0" w:rsidRPr="00D50DE5" w:rsidTr="00B81CA1">
        <w:trPr>
          <w:trHeight w:val="472"/>
        </w:trPr>
        <w:tc>
          <w:tcPr>
            <w:tcW w:w="1755" w:type="dxa"/>
            <w:vMerge w:val="restart"/>
          </w:tcPr>
          <w:p w:rsidR="001044D0" w:rsidRPr="00D50DE5" w:rsidRDefault="001044D0" w:rsidP="00B81CA1">
            <w:pPr>
              <w:spacing w:before="8"/>
              <w:rPr>
                <w:rFonts w:ascii="Times New Roman" w:hAnsi="Times New Roman"/>
                <w:sz w:val="2"/>
                <w:lang w:val="ru-RU"/>
              </w:rPr>
            </w:pPr>
          </w:p>
          <w:p w:rsidR="001044D0" w:rsidRPr="00D50DE5" w:rsidRDefault="001044D0" w:rsidP="00B81CA1">
            <w:pPr>
              <w:ind w:left="131"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55FF7702" wp14:editId="4485798B">
                      <wp:extent cx="1029335" cy="689610"/>
                      <wp:effectExtent l="0" t="0" r="635" b="0"/>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9335" cy="689610"/>
                                <a:chOff x="0" y="0"/>
                                <a:chExt cx="1621" cy="1086"/>
                              </a:xfrm>
                            </wpg:grpSpPr>
                            <pic:pic xmlns:pic="http://schemas.openxmlformats.org/drawingml/2006/picture">
                              <pic:nvPicPr>
                                <pic:cNvPr id="85" name="Picture 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6" y="0"/>
                                  <a:ext cx="7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 name="Picture 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271"/>
                                  <a:ext cx="16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 name="Picture 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1" y="542"/>
                                  <a:ext cx="15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Picture 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2" y="814"/>
                                  <a:ext cx="14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3A5F5E3" id="Группа 84" o:spid="_x0000_s1026" style="width:81.05pt;height:54.3pt;mso-position-horizontal-relative:char;mso-position-vertical-relative:line" coordsize="1621,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 o:spid="_x0000_s1027" type="#_x0000_t75" style="position:absolute;left:456;width:74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">
                        <v:imagedata r:id="rId15" o:title=""/>
                      </v:shape>
                      <v:shape id="Picture 86" o:spid="_x0000_s1028" type="#_x0000_t75" style="position:absolute;top:271;width:162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">
                        <v:imagedata r:id="rId16" o:title=""/>
                      </v:shape>
                      <v:shape id="Picture 87" o:spid="_x0000_s1029" type="#_x0000_t75" style="position:absolute;left:21;top:542;width:159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">
                        <v:imagedata r:id="rId17" o:title=""/>
                      </v:shape>
                      <v:shape id="Picture 88" o:spid="_x0000_s1030" type="#_x0000_t75" style="position:absolute;left:72;top:814;width:147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">
                        <v:imagedata r:id="rId18" o:title=""/>
                      </v:shape>
                      <w10:anchorlock/>
                    </v:group>
                  </w:pict>
                </mc:Fallback>
              </mc:AlternateContent>
            </w:r>
          </w:p>
        </w:tc>
        <w:tc>
          <w:tcPr>
            <w:tcW w:w="12859" w:type="dxa"/>
            <w:gridSpan w:val="2"/>
          </w:tcPr>
          <w:p w:rsidR="001044D0" w:rsidRPr="00D50DE5" w:rsidRDefault="001044D0" w:rsidP="00B81CA1">
            <w:pPr>
              <w:spacing w:before="8"/>
              <w:rPr>
                <w:rFonts w:ascii="Times New Roman" w:hAnsi="Times New Roman"/>
                <w:sz w:val="2"/>
              </w:rPr>
            </w:pPr>
          </w:p>
          <w:p w:rsidR="001044D0" w:rsidRPr="00D50DE5" w:rsidRDefault="001044D0" w:rsidP="00B81CA1">
            <w:pPr>
              <w:ind w:left="3938"/>
              <w:rPr>
                <w:rFonts w:ascii="Times New Roman" w:hAnsi="Times New Roman"/>
                <w:sz w:val="14"/>
              </w:rPr>
            </w:pPr>
            <w:r w:rsidRPr="00D50DE5">
              <w:rPr>
                <w:rFonts w:ascii="Times New Roman" w:hAnsi="Times New Roman"/>
                <w:noProof/>
                <w:sz w:val="14"/>
              </w:rPr>
              <w:drawing>
                <wp:inline distT="0" distB="0" distL="0" distR="0" wp14:anchorId="4F949FF6" wp14:editId="13C991BD">
                  <wp:extent cx="3209588" cy="170687"/>
                  <wp:effectExtent l="0" t="0" r="0" b="0"/>
                  <wp:docPr id="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8.png"/>
                          <pic:cNvPicPr/>
                        </pic:nvPicPr>
                        <pic:blipFill>
                          <a:blip r:embed="rId19" cstate="print"/>
                          <a:stretch>
                            <a:fillRect/>
                          </a:stretch>
                        </pic:blipFill>
                        <pic:spPr>
                          <a:xfrm>
                            <a:off x="0" y="0"/>
                            <a:ext cx="3209588" cy="170687"/>
                          </a:xfrm>
                          <a:prstGeom prst="rect">
                            <a:avLst/>
                          </a:prstGeom>
                        </pic:spPr>
                      </pic:pic>
                    </a:graphicData>
                  </a:graphic>
                </wp:inline>
              </w:drawing>
            </w:r>
          </w:p>
        </w:tc>
      </w:tr>
      <w:tr w:rsidR="001044D0" w:rsidRPr="00D50DE5" w:rsidTr="00B81CA1">
        <w:trPr>
          <w:trHeight w:val="804"/>
        </w:trPr>
        <w:tc>
          <w:tcPr>
            <w:tcW w:w="1755" w:type="dxa"/>
            <w:vMerge/>
            <w:tcBorders>
              <w:top w:val="nil"/>
            </w:tcBorders>
          </w:tcPr>
          <w:p w:rsidR="001044D0" w:rsidRPr="00D50DE5" w:rsidRDefault="001044D0" w:rsidP="00B81CA1">
            <w:pPr>
              <w:rPr>
                <w:rFonts w:ascii="Times New Roman" w:hAnsi="Times New Roman"/>
                <w:sz w:val="2"/>
                <w:szCs w:val="2"/>
              </w:rPr>
            </w:pPr>
          </w:p>
        </w:tc>
        <w:tc>
          <w:tcPr>
            <w:tcW w:w="5161" w:type="dxa"/>
          </w:tcPr>
          <w:p w:rsidR="001044D0" w:rsidRPr="00D50DE5" w:rsidRDefault="001044D0" w:rsidP="00B81CA1">
            <w:pPr>
              <w:spacing w:before="1"/>
              <w:rPr>
                <w:rFonts w:ascii="Times New Roman" w:hAnsi="Times New Roman"/>
                <w:sz w:val="18"/>
              </w:rPr>
            </w:pPr>
          </w:p>
          <w:p w:rsidR="001044D0" w:rsidRPr="00D50DE5" w:rsidRDefault="001044D0" w:rsidP="00B81CA1">
            <w:pPr>
              <w:ind w:left="2210"/>
              <w:rPr>
                <w:rFonts w:ascii="Times New Roman" w:hAnsi="Times New Roman"/>
                <w:sz w:val="14"/>
              </w:rPr>
            </w:pPr>
            <w:r w:rsidRPr="00D50DE5">
              <w:rPr>
                <w:rFonts w:ascii="Times New Roman" w:hAnsi="Times New Roman"/>
                <w:noProof/>
                <w:sz w:val="14"/>
              </w:rPr>
              <mc:AlternateContent>
                <mc:Choice Requires="wpg">
                  <w:drawing>
                    <wp:inline distT="0" distB="0" distL="0" distR="0" wp14:anchorId="36E8AC51" wp14:editId="17278328">
                      <wp:extent cx="516255" cy="172720"/>
                      <wp:effectExtent l="0" t="0" r="0" b="0"/>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55" cy="172720"/>
                                <a:chOff x="0" y="0"/>
                                <a:chExt cx="813" cy="272"/>
                              </a:xfrm>
                            </wpg:grpSpPr>
                            <pic:pic xmlns:pic="http://schemas.openxmlformats.org/drawingml/2006/picture">
                              <pic:nvPicPr>
                                <pic:cNvPr id="82" name="Picture 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 name="Picture 8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76"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CDCE9A" id="Группа 81" o:spid="_x0000_s1026" style="width:40.65pt;height:13.6pt;mso-position-horizontal-relative:char;mso-position-vertical-relative:line" coordsize="81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">
                      <v:shape id="Picture 82" o:spid="_x0000_s1027" type="#_x0000_t75" style="position:absolute;width:81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">
                        <v:imagedata r:id="rId22" o:title=""/>
                      </v:shape>
                      <v:shape id="Picture 83" o:spid="_x0000_s1028" type="#_x0000_t75" style="position:absolute;left:676;top:2;width:125;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">
                        <v:imagedata r:id="rId23" o:title=""/>
                      </v:shape>
                      <w10:anchorlock/>
                    </v:group>
                  </w:pict>
                </mc:Fallback>
              </mc:AlternateContent>
            </w:r>
          </w:p>
        </w:tc>
        <w:tc>
          <w:tcPr>
            <w:tcW w:w="7698" w:type="dxa"/>
          </w:tcPr>
          <w:p w:rsidR="001044D0" w:rsidRPr="00D50DE5" w:rsidRDefault="001044D0" w:rsidP="00B81CA1">
            <w:pPr>
              <w:spacing w:before="1"/>
              <w:rPr>
                <w:rFonts w:ascii="Times New Roman" w:hAnsi="Times New Roman"/>
                <w:sz w:val="18"/>
              </w:rPr>
            </w:pPr>
          </w:p>
          <w:p w:rsidR="001044D0" w:rsidRPr="00D50DE5" w:rsidRDefault="001044D0" w:rsidP="00B81CA1">
            <w:pPr>
              <w:ind w:left="2925"/>
              <w:rPr>
                <w:rFonts w:ascii="Times New Roman" w:hAnsi="Times New Roman"/>
                <w:sz w:val="14"/>
              </w:rPr>
            </w:pPr>
            <w:r w:rsidRPr="00D50DE5">
              <w:rPr>
                <w:rFonts w:ascii="Times New Roman" w:hAnsi="Times New Roman"/>
                <w:noProof/>
                <w:sz w:val="14"/>
              </w:rPr>
              <mc:AlternateContent>
                <mc:Choice Requires="wpg">
                  <w:drawing>
                    <wp:inline distT="0" distB="0" distL="0" distR="0" wp14:anchorId="61DF664D" wp14:editId="526490D5">
                      <wp:extent cx="1212215" cy="172720"/>
                      <wp:effectExtent l="0" t="0" r="635" b="0"/>
                      <wp:docPr id="78" name="Группа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2215" cy="172720"/>
                                <a:chOff x="0" y="0"/>
                                <a:chExt cx="1909" cy="272"/>
                              </a:xfrm>
                            </wpg:grpSpPr>
                            <pic:pic xmlns:pic="http://schemas.openxmlformats.org/drawingml/2006/picture">
                              <pic:nvPicPr>
                                <pic:cNvPr id="79"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 name="Picture 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80"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0A7D8F4" id="Группа 78" o:spid="_x0000_s1026" style="width:95.45pt;height:13.6pt;mso-position-horizontal-relative:char;mso-position-vertical-relative:line" coordsize="190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">
                      <v:shape id="Picture 79" o:spid="_x0000_s1027" type="#_x0000_t75" style="position:absolute;width:19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">
                        <v:imagedata r:id="rId26" o:title=""/>
                      </v:shape>
                      <v:shape id="Picture 80" o:spid="_x0000_s1028" type="#_x0000_t75" style="position:absolute;left:1780;top:2;width:125;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">
                        <v:imagedata r:id="rId27" o:title=""/>
                      </v:shape>
                      <w10:anchorlock/>
                    </v:group>
                  </w:pict>
                </mc:Fallback>
              </mc:AlternateContent>
            </w:r>
          </w:p>
        </w:tc>
      </w:tr>
      <w:tr w:rsidR="001044D0" w:rsidRPr="00D50DE5" w:rsidTr="00B81CA1">
        <w:trPr>
          <w:trHeight w:val="8476"/>
        </w:trPr>
        <w:tc>
          <w:tcPr>
            <w:tcW w:w="1755" w:type="dxa"/>
          </w:tcPr>
          <w:p w:rsidR="001044D0" w:rsidRPr="00D50DE5" w:rsidRDefault="001044D0" w:rsidP="00B81CA1">
            <w:pPr>
              <w:spacing w:before="8"/>
              <w:rPr>
                <w:rFonts w:ascii="Times New Roman" w:hAnsi="Times New Roman"/>
                <w:sz w:val="2"/>
              </w:rPr>
            </w:pPr>
          </w:p>
          <w:p w:rsidR="001044D0" w:rsidRPr="00D50DE5" w:rsidRDefault="001044D0" w:rsidP="00B81CA1">
            <w:pPr>
              <w:ind w:left="100" w:right="-58"/>
              <w:rPr>
                <w:rFonts w:ascii="Times New Roman" w:hAnsi="Times New Roman"/>
                <w:color w:val="464C55"/>
                <w:shd w:val="clear" w:color="auto" w:fill="FFFFFF"/>
                <w:lang w:val="ru-RU"/>
              </w:rPr>
            </w:pPr>
            <w:r w:rsidRPr="00D50DE5">
              <w:rPr>
                <w:rFonts w:ascii="Times New Roman" w:hAnsi="Times New Roman"/>
                <w:noProof/>
                <w:sz w:val="14"/>
              </w:rPr>
              <w:drawing>
                <wp:inline distT="0" distB="0" distL="0" distR="0" wp14:anchorId="771514B1" wp14:editId="7EC7B7EB">
                  <wp:extent cx="501650" cy="1727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650" cy="172720"/>
                          </a:xfrm>
                          <a:prstGeom prst="rect">
                            <a:avLst/>
                          </a:prstGeom>
                          <a:noFill/>
                          <a:extLst/>
                        </pic:spPr>
                      </pic:pic>
                    </a:graphicData>
                  </a:graphic>
                </wp:inline>
              </w:drawing>
            </w:r>
            <w:r w:rsidRPr="00D50DE5">
              <w:rPr>
                <w:rFonts w:ascii="Times New Roman" w:hAnsi="Times New Roman"/>
                <w:color w:val="464C55"/>
                <w:shd w:val="clear" w:color="auto" w:fill="FFFFFF"/>
              </w:rPr>
              <w:t> </w:t>
            </w:r>
          </w:p>
          <w:p w:rsidR="001044D0" w:rsidRPr="00D50DE5" w:rsidRDefault="001044D0" w:rsidP="00B81CA1">
            <w:pPr>
              <w:ind w:left="100" w:right="-58"/>
              <w:rPr>
                <w:rFonts w:ascii="Times New Roman" w:hAnsi="Times New Roman"/>
                <w:sz w:val="14"/>
                <w:lang w:val="ru-RU"/>
              </w:rPr>
            </w:pPr>
            <w:r w:rsidRPr="00D50DE5">
              <w:rPr>
                <w:rFonts w:ascii="Times New Roman" w:hAnsi="Times New Roman"/>
                <w:b/>
                <w:color w:val="000000" w:themeColor="text1"/>
                <w:shd w:val="clear" w:color="auto" w:fill="FFFFFF"/>
                <w:lang w:val="ru-RU"/>
              </w:rPr>
              <w:t>Понимать сущность и социальную значимость своей будущей профессии, проявлять к ней устойчивый интерес.</w:t>
            </w:r>
          </w:p>
          <w:p w:rsidR="001044D0" w:rsidRPr="00D50DE5" w:rsidRDefault="001044D0" w:rsidP="00B81CA1">
            <w:pPr>
              <w:rPr>
                <w:rFonts w:ascii="Times New Roman" w:hAnsi="Times New Roman"/>
                <w:sz w:val="14"/>
                <w:lang w:val="ru-RU"/>
              </w:rPr>
            </w:pPr>
          </w:p>
          <w:p w:rsidR="001044D0" w:rsidRPr="00D50DE5" w:rsidRDefault="001044D0" w:rsidP="00B81CA1">
            <w:pPr>
              <w:rPr>
                <w:rFonts w:ascii="Times New Roman" w:hAnsi="Times New Roman"/>
                <w:sz w:val="14"/>
                <w:lang w:val="ru-RU"/>
              </w:rPr>
            </w:pPr>
          </w:p>
          <w:p w:rsidR="001044D0" w:rsidRPr="00D50DE5" w:rsidRDefault="001044D0" w:rsidP="00B81CA1">
            <w:pPr>
              <w:rPr>
                <w:rFonts w:ascii="Times New Roman" w:hAnsi="Times New Roman"/>
                <w:sz w:val="14"/>
                <w:lang w:val="ru-RU"/>
              </w:rPr>
            </w:pPr>
          </w:p>
          <w:p w:rsidR="001044D0" w:rsidRPr="00D50DE5" w:rsidRDefault="001044D0" w:rsidP="00B81CA1">
            <w:pPr>
              <w:rPr>
                <w:rFonts w:ascii="Times New Roman" w:hAnsi="Times New Roman"/>
                <w:b/>
                <w:sz w:val="18"/>
                <w:lang w:val="ru-RU"/>
              </w:rPr>
            </w:pPr>
            <w:r w:rsidRPr="00D50DE5">
              <w:rPr>
                <w:rFonts w:ascii="Times New Roman" w:hAnsi="Times New Roman"/>
                <w:b/>
                <w:sz w:val="18"/>
                <w:lang w:val="ru-RU"/>
              </w:rPr>
              <w:t>ЛР 1</w:t>
            </w:r>
          </w:p>
          <w:p w:rsidR="001044D0" w:rsidRPr="00D50DE5" w:rsidRDefault="001044D0" w:rsidP="00B81CA1">
            <w:pPr>
              <w:rPr>
                <w:rFonts w:ascii="Times New Roman" w:hAnsi="Times New Roman"/>
                <w:sz w:val="14"/>
              </w:rPr>
            </w:pPr>
            <w:r w:rsidRPr="00D50DE5">
              <w:rPr>
                <w:rFonts w:ascii="Times New Roman" w:hAnsi="Times New Roman"/>
                <w:b/>
                <w:sz w:val="18"/>
                <w:lang w:val="ru-RU"/>
              </w:rPr>
              <w:t xml:space="preserve">ЛР </w:t>
            </w:r>
            <w:r w:rsidRPr="00D50DE5">
              <w:rPr>
                <w:rFonts w:ascii="Times New Roman" w:hAnsi="Times New Roman"/>
                <w:b/>
                <w:sz w:val="18"/>
              </w:rPr>
              <w:t>12</w:t>
            </w:r>
          </w:p>
        </w:tc>
        <w:tc>
          <w:tcPr>
            <w:tcW w:w="5161" w:type="dxa"/>
          </w:tcPr>
          <w:p w:rsidR="001044D0" w:rsidRPr="00D50DE5" w:rsidRDefault="001044D0" w:rsidP="00B81CA1">
            <w:pPr>
              <w:spacing w:before="8"/>
              <w:rPr>
                <w:rFonts w:ascii="Times New Roman" w:hAnsi="Times New Roman"/>
                <w:sz w:val="2"/>
                <w:lang w:val="ru-RU"/>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4EE7A8AF" wp14:editId="283F1439">
                      <wp:extent cx="3211830" cy="3792855"/>
                      <wp:effectExtent l="0" t="1270" r="0" b="0"/>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3792855"/>
                                <a:chOff x="0" y="0"/>
                                <a:chExt cx="5058" cy="5973"/>
                              </a:xfrm>
                            </wpg:grpSpPr>
                            <pic:pic xmlns:pic="http://schemas.openxmlformats.org/drawingml/2006/picture">
                              <pic:nvPicPr>
                                <pic:cNvPr id="35"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12" y="271"/>
                                  <a:ext cx="47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542"/>
                                  <a:ext cx="25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44" y="813"/>
                                  <a:ext cx="46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1084"/>
                                  <a:ext cx="21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4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28" y="1084"/>
                                  <a:ext cx="30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4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4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1629"/>
                                  <a:ext cx="48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Picture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2172"/>
                                  <a:ext cx="14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2714"/>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60" y="2986"/>
                                  <a:ext cx="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28" y="2986"/>
                                  <a:ext cx="32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430" y="2986"/>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5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25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5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628" y="3257"/>
                                  <a:ext cx="44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352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799"/>
                                  <a:ext cx="1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245" y="3799"/>
                                  <a:ext cx="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07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 name="Picture 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97" y="4073"/>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4345"/>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4616"/>
                                  <a:ext cx="13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 name="Picture 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43" y="4887"/>
                                  <a:ext cx="47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6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5158"/>
                                  <a:ext cx="3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 name="Picture 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30" y="5158"/>
                                  <a:ext cx="37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 name="Picture 6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25" y="5429"/>
                                  <a:ext cx="48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 name="Picture 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5701"/>
                                  <a:ext cx="29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1C9BEA" id="Группа 34" o:spid="_x0000_s1026" style="width:252.9pt;height:298.65pt;mso-position-horizontal-relative:char;mso-position-vertical-relative:line" coordsize="5058,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">
                      <v:shape id="Picture 35" o:spid="_x0000_s1027" type="#_x0000_t75" style="position:absolute;width:331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">
                        <v:imagedata r:id="rId57" o:title=""/>
                      </v:shape>
                      <v:shape id="Picture 36" o:spid="_x0000_s1028" type="#_x0000_t75" style="position:absolute;top:27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">
                        <v:imagedata r:id="rId58" o:title=""/>
                      </v:shape>
                      <v:shape id="Picture 37" o:spid="_x0000_s1029" type="#_x0000_t75" style="position:absolute;left:312;top:271;width:474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">
                        <v:imagedata r:id="rId59" o:title=""/>
                      </v:shape>
                      <v:shape id="Picture 38" o:spid="_x0000_s1030" type="#_x0000_t75" style="position:absolute;top:542;width:257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">
                        <v:imagedata r:id="rId60" o:title=""/>
                      </v:shape>
                      <v:shape id="Picture 39" o:spid="_x0000_s1031" type="#_x0000_t75" style="position:absolute;top:81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">
                        <v:imagedata r:id="rId58" o:title=""/>
                      </v:shape>
                      <v:shape id="Picture 40" o:spid="_x0000_s1032" type="#_x0000_t75" style="position:absolute;left:444;top:813;width:461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">
                        <v:imagedata r:id="rId61" o:title=""/>
                      </v:shape>
                      <v:shape id="Picture 41" o:spid="_x0000_s1033" type="#_x0000_t75" style="position:absolute;top:1084;width:214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">
                        <v:imagedata r:id="rId62" o:title=""/>
                      </v:shape>
                      <v:shape id="Picture 42" o:spid="_x0000_s1034" type="#_x0000_t75" style="position:absolute;left:2028;top:1084;width:303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">
                        <v:imagedata r:id="rId63" o:title=""/>
                      </v:shape>
                      <v:shape id="Picture 43" o:spid="_x0000_s1035" type="#_x0000_t75" style="position:absolute;top:1358;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">
                        <v:imagedata r:id="rId64" o:title=""/>
                      </v:shape>
                      <v:shape id="Picture 44" o:spid="_x0000_s1036" type="#_x0000_t75" style="position:absolute;top:1629;width:486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">
                        <v:imagedata r:id="rId65" o:title=""/>
                      </v:shape>
                      <v:shape id="Picture 45" o:spid="_x0000_s1037" type="#_x0000_t75" style="position:absolute;top:1901;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">
                        <v:imagedata r:id="rId66" o:title=""/>
                      </v:shape>
                      <v:shape id="Picture 46" o:spid="_x0000_s1038" type="#_x0000_t75" style="position:absolute;top:2172;width:144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">
                        <v:imagedata r:id="rId67" o:title=""/>
                      </v:shape>
                      <v:shape id="Picture 47" o:spid="_x0000_s1039" type="#_x0000_t75" style="position:absolute;top:2443;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">
                        <v:imagedata r:id="rId68" o:title=""/>
                      </v:shape>
                      <v:shape id="Picture 48" o:spid="_x0000_s1040" type="#_x0000_t75" style="position:absolute;top:2714;width:329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">
                        <v:imagedata r:id="rId69" o:title=""/>
                      </v:shape>
                      <v:shape id="Picture 49" o:spid="_x0000_s1041" type="#_x0000_t75" style="position:absolute;left:60;top:2986;width:35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">
                        <v:imagedata r:id="rId70" o:title=""/>
                      </v:shape>
                      <v:shape id="Picture 50" o:spid="_x0000_s1042" type="#_x0000_t75" style="position:absolute;left:328;top:2986;width:321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">
                        <v:imagedata r:id="rId71" o:title=""/>
                      </v:shape>
                      <v:shape id="Picture 51" o:spid="_x0000_s1043" type="#_x0000_t75" style="position:absolute;left:3430;top:2986;width:14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">
                        <v:imagedata r:id="rId72" o:title=""/>
                      </v:shape>
                      <v:shape id="Picture 52" o:spid="_x0000_s1044" type="#_x0000_t75" style="position:absolute;top:325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">
                        <v:imagedata r:id="rId58" o:title=""/>
                      </v:shape>
                      <v:shape id="Picture 53" o:spid="_x0000_s1045" type="#_x0000_t75" style="position:absolute;left:628;top:3257;width:442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">
                        <v:imagedata r:id="rId73" o:title=""/>
                      </v:shape>
                      <v:shape id="Picture 54" o:spid="_x0000_s1046" type="#_x0000_t75" style="position:absolute;top:3528;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">
                        <v:imagedata r:id="rId74" o:title=""/>
                      </v:shape>
                      <v:shape id="Picture 55" o:spid="_x0000_s1047" type="#_x0000_t75" style="position:absolute;top:3799;width:135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">
                        <v:imagedata r:id="rId75" o:title=""/>
                      </v:shape>
                      <v:shape id="Picture 56" o:spid="_x0000_s1048" type="#_x0000_t75" style="position:absolute;left:1245;top:3799;width:2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">
                        <v:imagedata r:id="rId76" o:title=""/>
                      </v:shape>
                      <v:shape id="Picture 57" o:spid="_x0000_s1049" type="#_x0000_t75" style="position:absolute;top:407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">
                        <v:imagedata r:id="rId58" o:title=""/>
                      </v:shape>
                      <v:shape id="Picture 58" o:spid="_x0000_s1050" type="#_x0000_t75" style="position:absolute;left:297;top:4073;width:47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">
                        <v:imagedata r:id="rId77" o:title=""/>
                      </v:shape>
                      <v:shape id="Picture 59" o:spid="_x0000_s1051" type="#_x0000_t75" style="position:absolute;top:4345;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">
                        <v:imagedata r:id="rId78" o:title=""/>
                      </v:shape>
                      <v:shape id="Picture 60" o:spid="_x0000_s1052" type="#_x0000_t75" style="position:absolute;top:4616;width:136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">
                        <v:imagedata r:id="rId79" o:title=""/>
                      </v:shape>
                      <v:shape id="Picture 61" o:spid="_x0000_s1053" type="#_x0000_t75" style="position:absolute;top:488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">
                        <v:imagedata r:id="rId58" o:title=""/>
                      </v:shape>
                      <v:shape id="Picture 62" o:spid="_x0000_s1054" type="#_x0000_t75" style="position:absolute;left:343;top:4887;width:471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">
                        <v:imagedata r:id="rId80" o:title=""/>
                      </v:shape>
                      <v:shape id="Picture 63" o:spid="_x0000_s1055" type="#_x0000_t75" style="position:absolute;top:5158;width:34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">
                        <v:imagedata r:id="rId81" o:title=""/>
                      </v:shape>
                      <v:shape id="Picture 64" o:spid="_x0000_s1056" type="#_x0000_t75" style="position:absolute;left:230;top:5158;width:372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">
                        <v:imagedata r:id="rId82" o:title=""/>
                      </v:shape>
                      <v:shape id="Picture 65" o:spid="_x0000_s1057" type="#_x0000_t75" style="position:absolute;top:542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">
                        <v:imagedata r:id="rId58" o:title=""/>
                      </v:shape>
                      <v:shape id="Picture 66" o:spid="_x0000_s1058" type="#_x0000_t75" style="position:absolute;left:225;top:5429;width:483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">
                        <v:imagedata r:id="rId83" o:title=""/>
                      </v:shape>
                      <v:shape id="Picture 67" o:spid="_x0000_s1059" type="#_x0000_t75" style="position:absolute;top:5701;width:297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">
                        <v:imagedata r:id="rId84" o:title=""/>
                      </v:shape>
                      <w10:anchorlock/>
                    </v:group>
                  </w:pict>
                </mc:Fallback>
              </mc:AlternateContent>
            </w:r>
          </w:p>
        </w:tc>
        <w:tc>
          <w:tcPr>
            <w:tcW w:w="7698" w:type="dxa"/>
          </w:tcPr>
          <w:p w:rsidR="001044D0" w:rsidRPr="00D50DE5" w:rsidRDefault="001044D0" w:rsidP="00B81CA1">
            <w:pPr>
              <w:spacing w:before="8"/>
              <w:rPr>
                <w:rFonts w:ascii="Times New Roman" w:hAnsi="Times New Roman"/>
                <w:sz w:val="2"/>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16F78F99" wp14:editId="324C9F99">
                      <wp:extent cx="4821555" cy="3792855"/>
                      <wp:effectExtent l="0" t="1270" r="0" b="0"/>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792855"/>
                                <a:chOff x="0" y="0"/>
                                <a:chExt cx="7593" cy="5973"/>
                              </a:xfrm>
                            </wpg:grpSpPr>
                            <pic:pic xmlns:pic="http://schemas.openxmlformats.org/drawingml/2006/picture">
                              <pic:nvPicPr>
                                <pic:cNvPr id="3"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420" y="0"/>
                                  <a:ext cx="71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542"/>
                                  <a:ext cx="1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74"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1958"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241"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2325"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608"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2692" y="542"/>
                                  <a:ext cx="4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7225" y="542"/>
                                  <a:ext cx="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813"/>
                                  <a:ext cx="7593" cy="8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1629"/>
                                  <a:ext cx="38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63"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4059" y="1629"/>
                                  <a:ext cx="21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6277" y="1629"/>
                                  <a:ext cx="13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1901"/>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2443"/>
                                  <a:ext cx="75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412"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2714"/>
                                  <a:ext cx="2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534" y="271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2618" y="2714"/>
                                  <a:ext cx="380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6310" y="2714"/>
                                  <a:ext cx="12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298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3799"/>
                                  <a:ext cx="47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2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4642" y="3799"/>
                                  <a:ext cx="29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2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4073"/>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3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4887"/>
                                  <a:ext cx="42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3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4123" y="4887"/>
                                  <a:ext cx="34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5158"/>
                                  <a:ext cx="24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 name="Picture 3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5429"/>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96D2BC" id="Группа 2" o:spid="_x0000_s1026" style="width:379.65pt;height:298.65pt;mso-position-horizontal-relative:char;mso-position-vertical-relative:line" coordsize="7593,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zMPSIAAAA/3RSTlM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szD0iAAAAP90Uk5T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zMPSI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Mw9IgAAAD/&#10;dFJOU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">
                      <v:shape id="Picture 3" o:spid="_x0000_s1027" type="#_x0000_t75" style="position:absolute;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">
                        <v:imagedata r:id="rId58" o:title=""/>
                      </v:shape>
                      <v:shape id="Picture 4" o:spid="_x0000_s1028" type="#_x0000_t75" style="position:absolute;left:420;width:717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">
                        <v:imagedata r:id="rId109" o:title=""/>
                      </v:shape>
                      <v:shape id="Picture 5" o:spid="_x0000_s1029" type="#_x0000_t75" style="position:absolute;top:271;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">
                        <v:imagedata r:id="rId110" o:title=""/>
                      </v:shape>
                      <v:shape id="Picture 6" o:spid="_x0000_s1030" type="#_x0000_t75" style="position:absolute;top:542;width:198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">
                        <v:imagedata r:id="rId111" o:title=""/>
                      </v:shape>
                      <v:shape id="Picture 7" o:spid="_x0000_s1031" type="#_x0000_t75" style="position:absolute;left:1874;top:54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">
                        <v:imagedata r:id="rId58" o:title=""/>
                      </v:shape>
                      <v:shape id="Picture 8" o:spid="_x0000_s1032" type="#_x0000_t75" style="position:absolute;left:1958;top:542;width:37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">
                        <v:imagedata r:id="rId112" o:title=""/>
                      </v:shape>
                      <v:shape id="Picture 9" o:spid="_x0000_s1033" type="#_x0000_t75" style="position:absolute;left:2241;top:54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">
                        <v:imagedata r:id="rId58" o:title=""/>
                      </v:shape>
                      <v:shape id="Picture 10" o:spid="_x0000_s1034" type="#_x0000_t75" style="position:absolute;left:2325;top:542;width:37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">
                        <v:imagedata r:id="rId113" o:title=""/>
                      </v:shape>
                      <v:shape id="Picture 11" o:spid="_x0000_s1035" type="#_x0000_t75" style="position:absolute;left:2608;top:54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">
                        <v:imagedata r:id="rId58" o:title=""/>
                      </v:shape>
                      <v:shape id="Picture 12" o:spid="_x0000_s1036" type="#_x0000_t75" style="position:absolute;left:2692;top:542;width:464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">
                        <v:imagedata r:id="rId114" o:title=""/>
                      </v:shape>
                      <v:shape id="Picture 13" o:spid="_x0000_s1037" type="#_x0000_t75" style="position:absolute;left:7225;top:542;width:3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">
                        <v:imagedata r:id="rId115" o:title=""/>
                      </v:shape>
                      <v:shape id="Picture 14" o:spid="_x0000_s1038" type="#_x0000_t75" style="position:absolute;top:813;width:7593;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">
                        <v:imagedata r:id="rId116" o:title=""/>
                      </v:shape>
                      <v:shape id="Picture 15" o:spid="_x0000_s1039" type="#_x0000_t75" style="position:absolute;top:1629;width:388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">
                        <v:imagedata r:id="rId117" o:title=""/>
                      </v:shape>
                      <v:shape id="Picture 16" o:spid="_x0000_s1040" type="#_x0000_t75" style="position:absolute;left:3763;top:162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">
                        <v:imagedata r:id="rId58" o:title=""/>
                      </v:shape>
                      <v:shape id="Picture 17" o:spid="_x0000_s1041" type="#_x0000_t75" style="position:absolute;left:4059;top:1629;width:213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">
                        <v:imagedata r:id="rId118" o:title=""/>
                      </v:shape>
                      <v:shape id="Picture 18" o:spid="_x0000_s1042" type="#_x0000_t75" style="position:absolute;left:6277;top:1629;width:131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">
                        <v:imagedata r:id="rId119" o:title=""/>
                      </v:shape>
                      <v:shape id="Picture 19" o:spid="_x0000_s1043" type="#_x0000_t75" style="position:absolute;top:1901;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">
                        <v:imagedata r:id="rId120" o:title=""/>
                      </v:shape>
                      <v:shape id="Picture 20" o:spid="_x0000_s1044" type="#_x0000_t75" style="position:absolute;top:2443;width:75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">
                        <v:imagedata r:id="rId121" o:title=""/>
                      </v:shape>
                      <v:shape id="Picture 21" o:spid="_x0000_s1045" type="#_x0000_t75" style="position:absolute;left:7412;top:244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">
                        <v:imagedata r:id="rId58" o:title=""/>
                      </v:shape>
                      <v:shape id="Picture 22" o:spid="_x0000_s1046" type="#_x0000_t75" style="position:absolute;top:2714;width:264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">
                        <v:imagedata r:id="rId122" o:title=""/>
                      </v:shape>
                      <v:shape id="Picture 23" o:spid="_x0000_s1047" type="#_x0000_t75" style="position:absolute;left:2534;top:2714;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">
                        <v:imagedata r:id="rId58" o:title=""/>
                      </v:shape>
                      <v:shape id="Picture 24" o:spid="_x0000_s1048" type="#_x0000_t75" style="position:absolute;left:2618;top:2714;width:380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">
                        <v:imagedata r:id="rId123" o:title=""/>
                      </v:shape>
                      <v:shape id="Picture 25" o:spid="_x0000_s1049" type="#_x0000_t75" style="position:absolute;left:6310;top:2714;width:128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">
                        <v:imagedata r:id="rId124" o:title=""/>
                      </v:shape>
                      <v:shape id="Picture 26" o:spid="_x0000_s1050" type="#_x0000_t75" style="position:absolute;top:2986;width:7593;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">
                        <v:imagedata r:id="rId125" o:title=""/>
                      </v:shape>
                      <v:shape id="Picture 27" o:spid="_x0000_s1051" type="#_x0000_t75" style="position:absolute;top:3799;width:47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">
                        <v:imagedata r:id="rId126" o:title=""/>
                      </v:shape>
                      <v:shape id="Picture 28" o:spid="_x0000_s1052" type="#_x0000_t75" style="position:absolute;left:4642;top:3799;width:295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">
                        <v:imagedata r:id="rId127" o:title=""/>
                      </v:shape>
                      <v:shape id="Picture 29" o:spid="_x0000_s1053" type="#_x0000_t75" style="position:absolute;top:4073;width:7593;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">
                        <v:imagedata r:id="rId128" o:title=""/>
                      </v:shape>
                      <v:shape id="Picture 30" o:spid="_x0000_s1054" type="#_x0000_t75" style="position:absolute;top:4887;width:424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">
                        <v:imagedata r:id="rId129" o:title=""/>
                      </v:shape>
                      <v:shape id="Picture 31" o:spid="_x0000_s1055" type="#_x0000_t75" style="position:absolute;left:4123;top:4887;width:346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">
                        <v:imagedata r:id="rId130" o:title=""/>
                      </v:shape>
                      <v:shape id="Picture 32" o:spid="_x0000_s1056" type="#_x0000_t75" style="position:absolute;top:5158;width:247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">
                        <v:imagedata r:id="rId131" o:title=""/>
                      </v:shape>
                      <v:shape id="Picture 33" o:spid="_x0000_s1057" type="#_x0000_t75" style="position:absolute;top:5429;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">
                        <v:imagedata r:id="rId132" o:title=""/>
                      </v:shape>
                      <w10:anchorlock/>
                    </v:group>
                  </w:pict>
                </mc:Fallback>
              </mc:AlternateContent>
            </w:r>
          </w:p>
        </w:tc>
      </w:tr>
    </w:tbl>
    <w:p w:rsidR="001044D0" w:rsidRPr="00D50DE5" w:rsidRDefault="001044D0" w:rsidP="001044D0">
      <w:pPr>
        <w:widowControl w:val="0"/>
        <w:spacing w:after="0"/>
        <w:rPr>
          <w:rFonts w:ascii="Times New Roman" w:hAnsi="Times New Roman" w:cs="Times New Roman"/>
          <w:sz w:val="18"/>
        </w:rPr>
      </w:pPr>
    </w:p>
    <w:p w:rsidR="001044D0" w:rsidRPr="00D50DE5" w:rsidRDefault="001044D0" w:rsidP="001044D0">
      <w:pPr>
        <w:rPr>
          <w:rFonts w:ascii="Times New Roman" w:hAnsi="Times New Roman" w:cs="Times New Roman"/>
          <w:sz w:val="16"/>
        </w:rPr>
      </w:pPr>
    </w:p>
    <w:tbl>
      <w:tblPr>
        <w:tblStyle w:val="TableNormal2"/>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1044D0" w:rsidRPr="00D50DE5" w:rsidTr="00B81CA1">
        <w:trPr>
          <w:trHeight w:val="8345"/>
        </w:trPr>
        <w:tc>
          <w:tcPr>
            <w:tcW w:w="1755" w:type="dxa"/>
          </w:tcPr>
          <w:p w:rsidR="001044D0" w:rsidRPr="00D50DE5" w:rsidRDefault="001044D0" w:rsidP="00B81CA1">
            <w:pPr>
              <w:rPr>
                <w:rFonts w:ascii="Times New Roman" w:hAnsi="Times New Roman"/>
                <w:sz w:val="16"/>
              </w:rPr>
            </w:pPr>
          </w:p>
        </w:tc>
        <w:tc>
          <w:tcPr>
            <w:tcW w:w="5161" w:type="dxa"/>
          </w:tcPr>
          <w:p w:rsidR="001044D0" w:rsidRPr="00D50DE5" w:rsidRDefault="001044D0" w:rsidP="00B81CA1">
            <w:pPr>
              <w:spacing w:before="8" w:after="1"/>
              <w:rPr>
                <w:rFonts w:ascii="Times New Roman" w:hAnsi="Times New Roman"/>
                <w:sz w:val="2"/>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40938135" wp14:editId="75D092CF">
                      <wp:extent cx="3211830" cy="4483100"/>
                      <wp:effectExtent l="0" t="0" r="0" b="0"/>
                      <wp:docPr id="138" name="Группа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483100"/>
                                <a:chOff x="0" y="0"/>
                                <a:chExt cx="5058" cy="7060"/>
                              </a:xfrm>
                            </wpg:grpSpPr>
                            <pic:pic xmlns:pic="http://schemas.openxmlformats.org/drawingml/2006/picture">
                              <pic:nvPicPr>
                                <pic:cNvPr id="139" name="Picture 13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13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544"/>
                                  <a:ext cx="28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4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815"/>
                                  <a:ext cx="35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4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420" y="815"/>
                                  <a:ext cx="163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 name="Picture 14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1087"/>
                                  <a:ext cx="21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4" name="Picture 14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1358"/>
                                  <a:ext cx="43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5" name="Picture 14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1629"/>
                                  <a:ext cx="28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6" name="Picture 1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765"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 name="Picture 14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2849" y="1629"/>
                                  <a:ext cx="2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8" name="Picture 1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9" name="Picture 14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2172"/>
                                  <a:ext cx="10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0" name="Picture 1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1" name="Picture 15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295" y="2443"/>
                                  <a:ext cx="22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 name="Picture 1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91"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15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2475" y="2443"/>
                                  <a:ext cx="25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15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2714"/>
                                  <a:ext cx="48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15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4738" y="2714"/>
                                  <a:ext cx="3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6" name="Picture 15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2986"/>
                                  <a:ext cx="5058"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 name="Picture 15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3530"/>
                                  <a:ext cx="20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1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 name="Picture 15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237" y="3802"/>
                                  <a:ext cx="48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0" name="Picture 15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4073"/>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16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4616"/>
                                  <a:ext cx="17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2" name="Picture 1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3" name="Picture 16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189" y="4887"/>
                                  <a:ext cx="2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16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297" y="4887"/>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5" name="Picture 16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5158"/>
                                  <a:ext cx="44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 name="Picture 1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16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331" y="5429"/>
                                  <a:ext cx="47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 name="Picture 16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5700"/>
                                  <a:ext cx="23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16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597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16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6246"/>
                                  <a:ext cx="2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 name="Picture 17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6517"/>
                                  <a:ext cx="35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 name="Picture 17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6788"/>
                                  <a:ext cx="406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C6AB28E" id="Группа 138" o:spid="_x0000_s1026" style="width:252.9pt;height:353pt;mso-position-horizontal-relative:char;mso-position-vertical-relative:line" coordsize="5058,7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">
                      <v:shape id="Picture 138" o:spid="_x0000_s1027" type="#_x0000_t75" style="position:absolute;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">
                        <v:imagedata r:id="rId161" o:title=""/>
                      </v:shape>
                      <v:shape id="Picture 139" o:spid="_x0000_s1028" type="#_x0000_t75" style="position:absolute;top:544;width:281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">
                        <v:imagedata r:id="rId162" o:title=""/>
                      </v:shape>
                      <v:shape id="Picture 140" o:spid="_x0000_s1029" type="#_x0000_t75" style="position:absolute;top:815;width:353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">
                        <v:imagedata r:id="rId163" o:title=""/>
                      </v:shape>
                      <v:shape id="Picture 141" o:spid="_x0000_s1030" type="#_x0000_t75" style="position:absolute;left:3420;top:815;width:163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">
                        <v:imagedata r:id="rId164" o:title=""/>
                      </v:shape>
                      <v:shape id="Picture 142" o:spid="_x0000_s1031" type="#_x0000_t75" style="position:absolute;top:1087;width:214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">
                        <v:imagedata r:id="rId165" o:title=""/>
                      </v:shape>
                      <v:shape id="Picture 143" o:spid="_x0000_s1032" type="#_x0000_t75" style="position:absolute;top:1358;width:437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">
                        <v:imagedata r:id="rId166" o:title=""/>
                      </v:shape>
                      <v:shape id="Picture 144" o:spid="_x0000_s1033" type="#_x0000_t75" style="position:absolute;top:1629;width:287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">
                        <v:imagedata r:id="rId167" o:title=""/>
                      </v:shape>
                      <v:shape id="Picture 145" o:spid="_x0000_s1034" type="#_x0000_t75" style="position:absolute;left:2765;top:162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">
                        <v:imagedata r:id="rId58" o:title=""/>
                      </v:shape>
                      <v:shape id="Picture 146" o:spid="_x0000_s1035" type="#_x0000_t75" style="position:absolute;left:2849;top:1629;width:22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">
                        <v:imagedata r:id="rId168" o:title=""/>
                      </v:shape>
                      <v:shape id="Picture 147" o:spid="_x0000_s1036" type="#_x0000_t75" style="position:absolute;top:1901;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">
                        <v:imagedata r:id="rId169" o:title=""/>
                      </v:shape>
                      <v:shape id="Picture 148" o:spid="_x0000_s1037" type="#_x0000_t75" style="position:absolute;top:2172;width:103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">
                        <v:imagedata r:id="rId170" o:title=""/>
                      </v:shape>
                      <v:shape id="Picture 149" o:spid="_x0000_s1038" type="#_x0000_t75" style="position:absolute;top:244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">
                        <v:imagedata r:id="rId58" o:title=""/>
                      </v:shape>
                      <v:shape id="Picture 150" o:spid="_x0000_s1039" type="#_x0000_t75" style="position:absolute;left:295;top:2443;width:221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">
                        <v:imagedata r:id="rId171" o:title=""/>
                      </v:shape>
                      <v:shape id="Picture 151" o:spid="_x0000_s1040" type="#_x0000_t75" style="position:absolute;left:2391;top:244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">
                        <v:imagedata r:id="rId58" o:title=""/>
                      </v:shape>
                      <v:shape id="Picture 152" o:spid="_x0000_s1041" type="#_x0000_t75" style="position:absolute;left:2475;top:2443;width:258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">
                        <v:imagedata r:id="rId172" o:title=""/>
                      </v:shape>
                      <v:shape id="Picture 153" o:spid="_x0000_s1042" type="#_x0000_t75" style="position:absolute;top:2714;width:484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">
                        <v:imagedata r:id="rId173" o:title=""/>
                      </v:shape>
                      <v:shape id="Picture 154" o:spid="_x0000_s1043" type="#_x0000_t75" style="position:absolute;left:4738;top:2714;width:32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">
                        <v:imagedata r:id="rId174" o:title=""/>
                      </v:shape>
                      <v:shape id="Picture 155" o:spid="_x0000_s1044" type="#_x0000_t75" style="position:absolute;top:2986;width:5058;height: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">
                        <v:imagedata r:id="rId175" o:title=""/>
                      </v:shape>
                      <v:shape id="Picture 156" o:spid="_x0000_s1045" type="#_x0000_t75" style="position:absolute;top:3530;width:203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">
                        <v:imagedata r:id="rId176" o:title=""/>
                      </v:shape>
                      <v:shape id="Picture 157" o:spid="_x0000_s1046" type="#_x0000_t75" style="position:absolute;top:380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">
                        <v:imagedata r:id="rId58" o:title=""/>
                      </v:shape>
                      <v:shape id="Picture 158" o:spid="_x0000_s1047" type="#_x0000_t75" style="position:absolute;left:237;top:3802;width:482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">
                        <v:imagedata r:id="rId177" o:title=""/>
                      </v:shape>
                      <v:shape id="Picture 159" o:spid="_x0000_s1048" type="#_x0000_t75" style="position:absolute;top:4073;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">
                        <v:imagedata r:id="rId178" o:title=""/>
                      </v:shape>
                      <v:shape id="Picture 160" o:spid="_x0000_s1049" type="#_x0000_t75" style="position:absolute;top:4616;width:175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">
                        <v:imagedata r:id="rId179" o:title=""/>
                      </v:shape>
                      <v:shape id="Picture 161" o:spid="_x0000_s1050" type="#_x0000_t75" style="position:absolute;top:488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">
                        <v:imagedata r:id="rId58" o:title=""/>
                      </v:shape>
                      <v:shape id="Picture 162" o:spid="_x0000_s1051" type="#_x0000_t75" style="position:absolute;left:189;top:4887;width:21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">
                        <v:imagedata r:id="rId180" o:title=""/>
                      </v:shape>
                      <v:shape id="Picture 163" o:spid="_x0000_s1052" type="#_x0000_t75" style="position:absolute;left:297;top:4887;width:47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">
                        <v:imagedata r:id="rId181" o:title=""/>
                      </v:shape>
                      <v:shape id="Picture 164" o:spid="_x0000_s1053" type="#_x0000_t75" style="position:absolute;top:5158;width:442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">
                        <v:imagedata r:id="rId182" o:title=""/>
                      </v:shape>
                      <v:shape id="Picture 165" o:spid="_x0000_s1054" type="#_x0000_t75" style="position:absolute;top:542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">
                        <v:imagedata r:id="rId58" o:title=""/>
                      </v:shape>
                      <v:shape id="Picture 166" o:spid="_x0000_s1055" type="#_x0000_t75" style="position:absolute;left:331;top:5429;width:472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">
                        <v:imagedata r:id="rId183" o:title=""/>
                      </v:shape>
                      <v:shape id="Picture 167" o:spid="_x0000_s1056" type="#_x0000_t75" style="position:absolute;top:5700;width:23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">
                        <v:imagedata r:id="rId184" o:title=""/>
                      </v:shape>
                      <v:shape id="Picture 168" o:spid="_x0000_s1057" type="#_x0000_t75" style="position:absolute;top:5974;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">
                        <v:imagedata r:id="rId185" o:title=""/>
                      </v:shape>
                      <v:shape id="Picture 169" o:spid="_x0000_s1058" type="#_x0000_t75" style="position:absolute;top:6246;width:214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">
                        <v:imagedata r:id="rId186" o:title=""/>
                      </v:shape>
                      <v:shape id="Picture 170" o:spid="_x0000_s1059" type="#_x0000_t75" style="position:absolute;top:6517;width:354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">
                        <v:imagedata r:id="rId187" o:title=""/>
                      </v:shape>
                      <v:shape id="Picture 171" o:spid="_x0000_s1060" type="#_x0000_t75" style="position:absolute;top:6788;width:406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">
                        <v:imagedata r:id="rId188" o:title=""/>
                      </v:shape>
                      <w10:anchorlock/>
                    </v:group>
                  </w:pict>
                </mc:Fallback>
              </mc:AlternateContent>
            </w:r>
          </w:p>
        </w:tc>
        <w:tc>
          <w:tcPr>
            <w:tcW w:w="7698" w:type="dxa"/>
          </w:tcPr>
          <w:p w:rsidR="001044D0" w:rsidRPr="00D50DE5" w:rsidRDefault="001044D0" w:rsidP="00B81CA1">
            <w:pPr>
              <w:spacing w:before="8" w:after="1"/>
              <w:rPr>
                <w:rFonts w:ascii="Times New Roman" w:hAnsi="Times New Roman"/>
                <w:sz w:val="2"/>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5D9D171E" wp14:editId="6E8CC6EB">
                      <wp:extent cx="4821555" cy="5172075"/>
                      <wp:effectExtent l="0" t="0" r="0" b="0"/>
                      <wp:docPr id="103" name="Группа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72075"/>
                                <a:chOff x="0" y="0"/>
                                <a:chExt cx="7593" cy="8145"/>
                              </a:xfrm>
                            </wpg:grpSpPr>
                            <pic:pic xmlns:pic="http://schemas.openxmlformats.org/drawingml/2006/picture">
                              <pic:nvPicPr>
                                <pic:cNvPr id="104" name="Picture 10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7593"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10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271"/>
                                  <a:ext cx="5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10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451" y="271"/>
                                  <a:ext cx="71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10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544"/>
                                  <a:ext cx="33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 name="Picture 10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81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 name="Picture 10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432" y="815"/>
                                  <a:ext cx="71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10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1087"/>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11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1358"/>
                                  <a:ext cx="4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1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4831" y="1358"/>
                                  <a:ext cx="2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1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1629"/>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11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2443"/>
                                  <a:ext cx="31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 name="Picture 11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3029" y="2443"/>
                                  <a:ext cx="45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11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2714"/>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2986"/>
                                  <a:ext cx="43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2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11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252" y="3259"/>
                                  <a:ext cx="73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11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3530"/>
                                  <a:ext cx="61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 name="Picture 12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6010" y="3530"/>
                                  <a:ext cx="15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 name="Picture 12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3802"/>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 name="Picture 12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4616"/>
                                  <a:ext cx="10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 name="Picture 1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12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422" y="4887"/>
                                  <a:ext cx="46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12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4911" y="4887"/>
                                  <a:ext cx="26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12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5158"/>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2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5974"/>
                                  <a:ext cx="5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Picture 12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5808" y="5974"/>
                                  <a:ext cx="178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 name="Picture 1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6246"/>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1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651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 name="Picture 13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242" y="6517"/>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 name="Picture 13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6788"/>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Picture 13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7331"/>
                                  <a:ext cx="52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Picture 13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5136" y="7331"/>
                                  <a:ext cx="24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1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76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1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7873"/>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9A8CBE" id="Группа 103" o:spid="_x0000_s1026" style="width:379.65pt;height:407.25pt;mso-position-horizontal-relative:char;mso-position-vertical-relative:line" coordsize="7593,8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Mw9Ig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zMPSI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zMPSIAAAA&#10;/3RSTlM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">
                      <v:shape id="Picture 103" o:spid="_x0000_s1027" type="#_x0000_t75" style="position:absolute;width:7593;height: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">
                        <v:imagedata r:id="rId219" o:title=""/>
                      </v:shape>
                      <v:shape id="Picture 104" o:spid="_x0000_s1028" type="#_x0000_t75" style="position:absolute;top:271;width:56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">
                        <v:imagedata r:id="rId220" o:title=""/>
                      </v:shape>
                      <v:shape id="Picture 105" o:spid="_x0000_s1029" type="#_x0000_t75" style="position:absolute;left:451;top:271;width:714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">
                        <v:imagedata r:id="rId221" o:title=""/>
                      </v:shape>
                      <v:shape id="Picture 106" o:spid="_x0000_s1030" type="#_x0000_t75" style="position:absolute;top:544;width:332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">
                        <v:imagedata r:id="rId222" o:title=""/>
                      </v:shape>
                      <v:shape id="Picture 107" o:spid="_x0000_s1031" type="#_x0000_t75" style="position:absolute;top:815;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">
                        <v:imagedata r:id="rId58" o:title=""/>
                      </v:shape>
                      <v:shape id="Picture 108" o:spid="_x0000_s1032" type="#_x0000_t75" style="position:absolute;left:432;top:815;width:71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">
                        <v:imagedata r:id="rId223" o:title=""/>
                      </v:shape>
                      <v:shape id="Picture 109" o:spid="_x0000_s1033" type="#_x0000_t75" style="position:absolute;top:1087;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">
                        <v:imagedata r:id="rId224" o:title=""/>
                      </v:shape>
                      <v:shape id="Picture 110" o:spid="_x0000_s1034" type="#_x0000_t75" style="position:absolute;top:1358;width:495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">
                        <v:imagedata r:id="rId225" o:title=""/>
                      </v:shape>
                      <v:shape id="Picture 111" o:spid="_x0000_s1035" type="#_x0000_t75" style="position:absolute;left:4831;top:1358;width:27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">
                        <v:imagedata r:id="rId226" o:title=""/>
                      </v:shape>
                      <v:shape id="Picture 112" o:spid="_x0000_s1036" type="#_x0000_t75" style="position:absolute;top:1629;width:7593;height: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">
                        <v:imagedata r:id="rId227" o:title=""/>
                      </v:shape>
                      <v:shape id="Picture 113" o:spid="_x0000_s1037" type="#_x0000_t75" style="position:absolute;top:2443;width:314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">
                        <v:imagedata r:id="rId228" o:title=""/>
                      </v:shape>
                      <v:shape id="Picture 114" o:spid="_x0000_s1038" type="#_x0000_t75" style="position:absolute;left:3029;top:2443;width:456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">
                        <v:imagedata r:id="rId229" o:title=""/>
                      </v:shape>
                      <v:shape id="Picture 115" o:spid="_x0000_s1039" type="#_x0000_t75" style="position:absolute;top:2714;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">
                        <v:imagedata r:id="rId230" o:title=""/>
                      </v:shape>
                      <v:shape id="Picture 116" o:spid="_x0000_s1040" type="#_x0000_t75" style="position:absolute;top:2986;width:433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">
                        <v:imagedata r:id="rId231" o:title=""/>
                      </v:shape>
                      <v:shape id="Picture 117" o:spid="_x0000_s1041" type="#_x0000_t75" style="position:absolute;top:325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">
                        <v:imagedata r:id="rId58" o:title=""/>
                      </v:shape>
                      <v:shape id="Picture 118" o:spid="_x0000_s1042" type="#_x0000_t75" style="position:absolute;left:252;top:3259;width:734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">
                        <v:imagedata r:id="rId232" o:title=""/>
                      </v:shape>
                      <v:shape id="Picture 119" o:spid="_x0000_s1043" type="#_x0000_t75" style="position:absolute;top:3530;width:612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">
                        <v:imagedata r:id="rId233" o:title=""/>
                      </v:shape>
                      <v:shape id="Picture 120" o:spid="_x0000_s1044" type="#_x0000_t75" style="position:absolute;left:6010;top:3530;width:158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">
                        <v:imagedata r:id="rId234" o:title=""/>
                      </v:shape>
                      <v:shape id="Picture 121" o:spid="_x0000_s1045" type="#_x0000_t75" style="position:absolute;top:3802;width:7593;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">
                        <v:imagedata r:id="rId235" o:title=""/>
                      </v:shape>
                      <v:shape id="Picture 122" o:spid="_x0000_s1046" type="#_x0000_t75" style="position:absolute;top:4616;width:101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">
                        <v:imagedata r:id="rId236" o:title=""/>
                      </v:shape>
                      <v:shape id="Picture 123" o:spid="_x0000_s1047" type="#_x0000_t75" style="position:absolute;top:488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">
                        <v:imagedata r:id="rId58" o:title=""/>
                      </v:shape>
                      <v:shape id="Picture 124" o:spid="_x0000_s1048" type="#_x0000_t75" style="position:absolute;left:422;top:4887;width:462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">
                        <v:imagedata r:id="rId237" o:title=""/>
                      </v:shape>
                      <v:shape id="Picture 125" o:spid="_x0000_s1049" type="#_x0000_t75" style="position:absolute;left:4911;top:4887;width:268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">
                        <v:imagedata r:id="rId238" o:title=""/>
                      </v:shape>
                      <v:shape id="Picture 126" o:spid="_x0000_s1050" type="#_x0000_t75" style="position:absolute;top:5158;width:7593;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">
                        <v:imagedata r:id="rId239" o:title=""/>
                      </v:shape>
                      <v:shape id="Picture 127" o:spid="_x0000_s1051" type="#_x0000_t75" style="position:absolute;top:5974;width:592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">
                        <v:imagedata r:id="rId240" o:title=""/>
                      </v:shape>
                      <v:shape id="Picture 128" o:spid="_x0000_s1052" type="#_x0000_t75" style="position:absolute;left:5808;top:5974;width:178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">
                        <v:imagedata r:id="rId241" o:title=""/>
                      </v:shape>
                      <v:shape id="Picture 129" o:spid="_x0000_s1053" type="#_x0000_t75" style="position:absolute;top:6246;width:190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">
                        <v:imagedata r:id="rId242" o:title=""/>
                      </v:shape>
                      <v:shape id="Picture 130" o:spid="_x0000_s1054" type="#_x0000_t75" style="position:absolute;top:651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">
                        <v:imagedata r:id="rId58" o:title=""/>
                      </v:shape>
                      <v:shape id="Picture 131" o:spid="_x0000_s1055" type="#_x0000_t75" style="position:absolute;left:242;top:6517;width:735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">
                        <v:imagedata r:id="rId243" o:title=""/>
                      </v:shape>
                      <v:shape id="Picture 132" o:spid="_x0000_s1056" type="#_x0000_t75" style="position:absolute;top:6788;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">
                        <v:imagedata r:id="rId244" o:title=""/>
                      </v:shape>
                      <v:shape id="Picture 133" o:spid="_x0000_s1057" type="#_x0000_t75" style="position:absolute;top:7331;width:526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">
                        <v:imagedata r:id="rId245" o:title=""/>
                      </v:shape>
                      <v:shape id="Picture 134" o:spid="_x0000_s1058" type="#_x0000_t75" style="position:absolute;left:5136;top:7331;width:245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">
                        <v:imagedata r:id="rId246" o:title=""/>
                      </v:shape>
                      <v:shape id="Picture 135" o:spid="_x0000_s1059" type="#_x0000_t75" style="position:absolute;top:7602;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">
                        <v:imagedata r:id="rId247" o:title=""/>
                      </v:shape>
                      <v:shape id="Picture 136" o:spid="_x0000_s1060" type="#_x0000_t75" style="position:absolute;top:7873;width:670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">
                        <v:imagedata r:id="rId248" o:title=""/>
                      </v:shape>
                      <w10:anchorlock/>
                    </v:group>
                  </w:pict>
                </mc:Fallback>
              </mc:AlternateContent>
            </w:r>
          </w:p>
        </w:tc>
      </w:tr>
      <w:tr w:rsidR="001044D0" w:rsidRPr="00D50DE5" w:rsidTr="00B81CA1">
        <w:trPr>
          <w:trHeight w:val="1015"/>
        </w:trPr>
        <w:tc>
          <w:tcPr>
            <w:tcW w:w="1755" w:type="dxa"/>
          </w:tcPr>
          <w:p w:rsidR="001044D0" w:rsidRPr="00D50DE5" w:rsidRDefault="001044D0" w:rsidP="00B81CA1">
            <w:pPr>
              <w:spacing w:before="9"/>
              <w:rPr>
                <w:rFonts w:ascii="Times New Roman" w:hAnsi="Times New Roman"/>
                <w:sz w:val="2"/>
              </w:rPr>
            </w:pPr>
          </w:p>
          <w:p w:rsidR="001044D0" w:rsidRPr="00D50DE5" w:rsidRDefault="001044D0" w:rsidP="00B81CA1">
            <w:pPr>
              <w:ind w:left="100"/>
              <w:rPr>
                <w:rFonts w:ascii="Times New Roman" w:hAnsi="Times New Roman"/>
                <w:sz w:val="14"/>
                <w:lang w:val="ru-RU"/>
              </w:rPr>
            </w:pPr>
            <w:r w:rsidRPr="00D50DE5">
              <w:rPr>
                <w:rFonts w:ascii="Times New Roman" w:hAnsi="Times New Roman"/>
                <w:noProof/>
                <w:sz w:val="14"/>
              </w:rPr>
              <w:drawing>
                <wp:inline distT="0" distB="0" distL="0" distR="0" wp14:anchorId="29B80A3A" wp14:editId="146D196E">
                  <wp:extent cx="501650" cy="172720"/>
                  <wp:effectExtent l="0" t="0" r="0" b="0"/>
                  <wp:docPr id="10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9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01650" cy="172720"/>
                          </a:xfrm>
                          <a:prstGeom prst="rect">
                            <a:avLst/>
                          </a:prstGeom>
                          <a:noFill/>
                          <a:extLst/>
                        </pic:spPr>
                      </pic:pic>
                    </a:graphicData>
                  </a:graphic>
                </wp:inline>
              </w:drawing>
            </w:r>
          </w:p>
          <w:p w:rsidR="001044D0" w:rsidRPr="00D50DE5" w:rsidRDefault="001044D0" w:rsidP="00B81CA1">
            <w:pPr>
              <w:ind w:left="100"/>
              <w:rPr>
                <w:rFonts w:ascii="Times New Roman" w:hAnsi="Times New Roman"/>
                <w:sz w:val="14"/>
                <w:lang w:val="ru-RU"/>
              </w:rPr>
            </w:pPr>
          </w:p>
        </w:tc>
        <w:tc>
          <w:tcPr>
            <w:tcW w:w="5161" w:type="dxa"/>
          </w:tcPr>
          <w:p w:rsidR="001044D0" w:rsidRPr="00D50DE5" w:rsidRDefault="001044D0" w:rsidP="00B81CA1">
            <w:pPr>
              <w:spacing w:before="9"/>
              <w:rPr>
                <w:rFonts w:ascii="Times New Roman" w:hAnsi="Times New Roman"/>
                <w:sz w:val="2"/>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387559F1" wp14:editId="0908493F">
                      <wp:extent cx="3211830" cy="516890"/>
                      <wp:effectExtent l="0" t="0" r="0" b="2540"/>
                      <wp:docPr id="94" name="Группа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16890"/>
                                <a:chOff x="0" y="0"/>
                                <a:chExt cx="5058" cy="814"/>
                              </a:xfrm>
                            </wpg:grpSpPr>
                            <pic:pic xmlns:pic="http://schemas.openxmlformats.org/drawingml/2006/picture">
                              <pic:nvPicPr>
                                <pic:cNvPr id="95" name="Picture 9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 name="Picture 9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9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782" y="271"/>
                                  <a:ext cx="42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Picture 9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542"/>
                                  <a:ext cx="505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7B4515D" id="Группа 94" o:spid="_x0000_s1026" style="width:252.9pt;height:40.7pt;mso-position-horizontal-relative:char;mso-position-vertical-relative:line" coordsize="505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">
                      <v:shape id="Picture 94" o:spid="_x0000_s1027" type="#_x0000_t75" style="position:absolute;width:426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">
                        <v:imagedata r:id="rId253" o:title=""/>
                      </v:shape>
                      <v:shape id="Picture 95" o:spid="_x0000_s1028" type="#_x0000_t75" style="position:absolute;top:27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">
                        <v:imagedata r:id="rId58" o:title=""/>
                      </v:shape>
                      <v:shape id="Picture 96" o:spid="_x0000_s1029" type="#_x0000_t75" style="position:absolute;left:782;top:271;width:427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">
                        <v:imagedata r:id="rId254" o:title=""/>
                      </v:shape>
                      <v:shape id="Picture 97" o:spid="_x0000_s1030" type="#_x0000_t75" style="position:absolute;top:542;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">
                        <v:imagedata r:id="rId255" o:title=""/>
                      </v:shape>
                      <w10:anchorlock/>
                    </v:group>
                  </w:pict>
                </mc:Fallback>
              </mc:AlternateContent>
            </w:r>
          </w:p>
        </w:tc>
        <w:tc>
          <w:tcPr>
            <w:tcW w:w="7698" w:type="dxa"/>
          </w:tcPr>
          <w:p w:rsidR="001044D0" w:rsidRPr="00D50DE5" w:rsidRDefault="001044D0" w:rsidP="00B81CA1">
            <w:pPr>
              <w:spacing w:before="9"/>
              <w:rPr>
                <w:rFonts w:ascii="Times New Roman" w:hAnsi="Times New Roman"/>
                <w:sz w:val="2"/>
              </w:rPr>
            </w:pPr>
          </w:p>
          <w:p w:rsidR="001044D0" w:rsidRPr="00D50DE5" w:rsidRDefault="001044D0" w:rsidP="00B81CA1">
            <w:pPr>
              <w:ind w:left="100" w:right="-58"/>
              <w:rPr>
                <w:rFonts w:ascii="Times New Roman" w:hAnsi="Times New Roman"/>
                <w:sz w:val="14"/>
              </w:rPr>
            </w:pPr>
            <w:r w:rsidRPr="00D50DE5">
              <w:rPr>
                <w:rFonts w:ascii="Times New Roman" w:hAnsi="Times New Roman"/>
                <w:noProof/>
                <w:sz w:val="14"/>
              </w:rPr>
              <mc:AlternateContent>
                <mc:Choice Requires="wpg">
                  <w:drawing>
                    <wp:inline distT="0" distB="0" distL="0" distR="0" wp14:anchorId="1DEEAF6F" wp14:editId="68CCFBFB">
                      <wp:extent cx="4821555" cy="516890"/>
                      <wp:effectExtent l="0" t="0" r="0" b="2540"/>
                      <wp:docPr id="90" name="Группа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6890"/>
                                <a:chOff x="0" y="0"/>
                                <a:chExt cx="7593" cy="814"/>
                              </a:xfrm>
                            </wpg:grpSpPr>
                            <pic:pic xmlns:pic="http://schemas.openxmlformats.org/drawingml/2006/picture">
                              <pic:nvPicPr>
                                <pic:cNvPr id="91" name="Picture 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5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 name="Picture 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3468" y="0"/>
                                  <a:ext cx="41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9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271"/>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2DE768B" id="Группа 90" o:spid="_x0000_s1026" style="width:379.65pt;height:40.7pt;mso-position-horizontal-relative:char;mso-position-vertical-relative:line" coordsize="7593,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qioTGiQ5AAAkOQAAFAAAAGRycy9t&#10;ZWRpYS9pbWFnZTMucG5niVBORw0KGgoAAAANSUhEUgAABIgAAABTCAMAAAG0Q/yYAAAAAXNSR0IA&#10;rs4c6QAAAARnQU1BAACxjwv8YQUAAAMA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Mw&#10;9IgAAAD/dFJOU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">
                      <v:shape id="Picture 90" o:spid="_x0000_s1027" type="#_x0000_t75" style="position:absolute;width:357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">
                        <v:imagedata r:id="rId259" o:title=""/>
                      </v:shape>
                      <v:shape id="Picture 91" o:spid="_x0000_s1028" type="#_x0000_t75" style="position:absolute;left:3468;width:412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">
                        <v:imagedata r:id="rId260" o:title=""/>
                      </v:shape>
                      <v:shape id="Picture 92" o:spid="_x0000_s1029" type="#_x0000_t75" style="position:absolute;top:271;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">
                        <v:imagedata r:id="rId261" o:title=""/>
                      </v:shape>
                      <w10:anchorlock/>
                    </v:group>
                  </w:pict>
                </mc:Fallback>
              </mc:AlternateContent>
            </w:r>
          </w:p>
        </w:tc>
      </w:tr>
    </w:tbl>
    <w:tbl>
      <w:tblPr>
        <w:tblStyle w:val="TableNormal3"/>
        <w:tblpPr w:leftFromText="180" w:rightFromText="180" w:vertAnchor="text" w:horzAnchor="margin" w:tblpXSpec="center" w:tblpY="-51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1044D0" w:rsidRPr="00D50DE5" w:rsidTr="00B81CA1">
        <w:trPr>
          <w:trHeight w:val="9433"/>
        </w:trPr>
        <w:tc>
          <w:tcPr>
            <w:tcW w:w="1755" w:type="dxa"/>
          </w:tcPr>
          <w:p w:rsidR="001044D0" w:rsidRPr="00D50DE5" w:rsidRDefault="001044D0" w:rsidP="00B81CA1">
            <w:pPr>
              <w:pStyle w:val="TableParagraph"/>
              <w:spacing w:before="8"/>
              <w:rPr>
                <w:sz w:val="8"/>
              </w:rPr>
            </w:pPr>
          </w:p>
          <w:p w:rsidR="001044D0" w:rsidRPr="00D50DE5" w:rsidRDefault="001044D0" w:rsidP="00B81CA1">
            <w:pPr>
              <w:pStyle w:val="TableParagraph"/>
              <w:ind w:left="100" w:right="-58"/>
              <w:rPr>
                <w:b/>
                <w:sz w:val="20"/>
                <w:lang w:val="ru-RU"/>
              </w:rPr>
            </w:pPr>
            <w:r w:rsidRPr="00D50DE5">
              <w:rPr>
                <w:b/>
                <w:color w:val="000000" w:themeColor="text1"/>
                <w:shd w:val="clear" w:color="auto" w:fill="FFFFFF"/>
                <w:lang w:val="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1044D0" w:rsidRPr="00D50DE5" w:rsidRDefault="001044D0" w:rsidP="00B81CA1">
            <w:pPr>
              <w:rPr>
                <w:rFonts w:ascii="Times New Roman" w:hAnsi="Times New Roman" w:cs="Times New Roman"/>
                <w:lang w:val="ru-RU"/>
              </w:rPr>
            </w:pPr>
          </w:p>
          <w:p w:rsidR="001044D0" w:rsidRPr="00D50DE5" w:rsidRDefault="001044D0" w:rsidP="00B81CA1">
            <w:pPr>
              <w:rPr>
                <w:rFonts w:ascii="Times New Roman" w:hAnsi="Times New Roman" w:cs="Times New Roman"/>
                <w:lang w:val="ru-RU"/>
              </w:rPr>
            </w:pPr>
          </w:p>
          <w:p w:rsidR="001044D0" w:rsidRPr="00D50DE5" w:rsidRDefault="001044D0" w:rsidP="00B81CA1">
            <w:pPr>
              <w:rPr>
                <w:rFonts w:ascii="Times New Roman" w:hAnsi="Times New Roman" w:cs="Times New Roman"/>
                <w:lang w:val="ru-RU"/>
              </w:rPr>
            </w:pPr>
          </w:p>
          <w:p w:rsidR="001044D0" w:rsidRPr="00D50DE5" w:rsidRDefault="001044D0" w:rsidP="00B81CA1">
            <w:pPr>
              <w:rPr>
                <w:rFonts w:ascii="Times New Roman" w:hAnsi="Times New Roman" w:cs="Times New Roman"/>
                <w:lang w:val="ru-RU"/>
              </w:rPr>
            </w:pPr>
          </w:p>
          <w:p w:rsidR="001044D0" w:rsidRPr="00D50DE5" w:rsidRDefault="001044D0" w:rsidP="00B81CA1">
            <w:pPr>
              <w:rPr>
                <w:rFonts w:ascii="Times New Roman" w:hAnsi="Times New Roman" w:cs="Times New Roman"/>
              </w:rPr>
            </w:pPr>
            <w:r w:rsidRPr="00D50DE5">
              <w:rPr>
                <w:rFonts w:ascii="Times New Roman" w:hAnsi="Times New Roman" w:cs="Times New Roman"/>
                <w:b/>
                <w:lang w:val="ru-RU"/>
              </w:rPr>
              <w:t>ЛР 15</w:t>
            </w:r>
          </w:p>
        </w:tc>
        <w:tc>
          <w:tcPr>
            <w:tcW w:w="5161" w:type="dxa"/>
          </w:tcPr>
          <w:p w:rsidR="001044D0" w:rsidRPr="00D50DE5" w:rsidRDefault="001044D0" w:rsidP="00B81CA1">
            <w:pPr>
              <w:pStyle w:val="TableParagraph"/>
              <w:spacing w:before="8"/>
              <w:rPr>
                <w:sz w:val="8"/>
                <w:lang w:val="ru-RU"/>
              </w:rPr>
            </w:pPr>
          </w:p>
          <w:p w:rsidR="001044D0" w:rsidRPr="00D50DE5" w:rsidRDefault="001044D0" w:rsidP="00B81CA1">
            <w:pPr>
              <w:pStyle w:val="TableParagraph"/>
              <w:ind w:left="100" w:right="-58"/>
              <w:rPr>
                <w:sz w:val="20"/>
              </w:rPr>
            </w:pPr>
            <w:r w:rsidRPr="00D50DE5">
              <w:rPr>
                <w:noProof/>
                <w:sz w:val="20"/>
                <w:lang w:val="ru-RU" w:eastAsia="ru-RU"/>
              </w:rPr>
              <mc:AlternateContent>
                <mc:Choice Requires="wpg">
                  <w:drawing>
                    <wp:inline distT="0" distB="0" distL="0" distR="0" wp14:anchorId="1AEBB10A" wp14:editId="5EF392D7">
                      <wp:extent cx="3211830" cy="5862955"/>
                      <wp:effectExtent l="0" t="0" r="0" b="635"/>
                      <wp:docPr id="198" name="Группа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862955"/>
                                <a:chOff x="0" y="0"/>
                                <a:chExt cx="5058" cy="9233"/>
                              </a:xfrm>
                            </wpg:grpSpPr>
                            <pic:pic xmlns:pic="http://schemas.openxmlformats.org/drawingml/2006/picture">
                              <pic:nvPicPr>
                                <pic:cNvPr id="199" name="Picture 198"/>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Picture 19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544"/>
                                  <a:ext cx="275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20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2631" y="544"/>
                                  <a:ext cx="24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201"/>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816"/>
                                  <a:ext cx="23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2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0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 name="Picture 20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206" y="1087"/>
                                  <a:ext cx="48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 name="Picture 20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6" name="Picture 20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1629"/>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2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20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264" y="1901"/>
                                  <a:ext cx="47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208"/>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217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20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2443"/>
                                  <a:ext cx="28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 name="Picture 21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2691" y="2443"/>
                                  <a:ext cx="23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 name="Picture 21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2715"/>
                                  <a:ext cx="11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3" name="Picture 2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2986"/>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4" name="Picture 2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3259"/>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4"/>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3531"/>
                                  <a:ext cx="28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 name="Picture 2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7" name="Picture 21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201" y="3802"/>
                                  <a:ext cx="4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8" name="Picture 21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4073"/>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9" name="Picture 218"/>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4887"/>
                                  <a:ext cx="2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0" name="Picture 21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5158"/>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 name="Picture 220"/>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5974"/>
                                  <a:ext cx="15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2" name="Picture 2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624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3" name="Picture 22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424" y="6246"/>
                                  <a:ext cx="46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4" name="Picture 22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6517"/>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22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6788"/>
                                  <a:ext cx="10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2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950" y="6788"/>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22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1034" y="6788"/>
                                  <a:ext cx="20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8" name="Picture 2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706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9" name="Picture 22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278" y="7060"/>
                                  <a:ext cx="47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22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7331"/>
                                  <a:ext cx="5058" cy="13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 name="Picture 23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8690"/>
                                  <a:ext cx="4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 name="Picture 2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3991" y="8690"/>
                                  <a:ext cx="10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3" name="Picture 23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8961"/>
                                  <a:ext cx="159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2CC4CBF" id="Группа 198" o:spid="_x0000_s1026" style="width:252.9pt;height:461.65pt;mso-position-horizontal-relative:char;mso-position-vertical-relative:line" coordsize="5058,9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szD0iA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LMw9IgAAAD/dFJOU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szD0iA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">
                      <v:shape id="Picture 198" o:spid="_x0000_s1027" type="#_x0000_t75" style="position:absolute;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">
                        <v:imagedata r:id="rId289" o:title=""/>
                      </v:shape>
                      <v:shape id="Picture 199" o:spid="_x0000_s1028" type="#_x0000_t75" style="position:absolute;top:544;width:275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">
                        <v:imagedata r:id="rId290" o:title=""/>
                      </v:shape>
                      <v:shape id="Picture 200" o:spid="_x0000_s1029" type="#_x0000_t75" style="position:absolute;left:2631;top:544;width:242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">
                        <v:imagedata r:id="rId291" o:title=""/>
                      </v:shape>
                      <v:shape id="Picture 201" o:spid="_x0000_s1030" type="#_x0000_t75" style="position:absolute;top:816;width:235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">
                        <v:imagedata r:id="rId292" o:title=""/>
                      </v:shape>
                      <v:shape id="Picture 202" o:spid="_x0000_s1031" type="#_x0000_t75" style="position:absolute;top:1087;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">
                        <v:imagedata r:id="rId58" o:title=""/>
                      </v:shape>
                      <v:shape id="Picture 203" o:spid="_x0000_s1032" type="#_x0000_t75" style="position:absolute;left:206;top:1087;width:485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">
                        <v:imagedata r:id="rId293" o:title=""/>
                      </v:shape>
                      <v:shape id="Picture 204" o:spid="_x0000_s1033" type="#_x0000_t75" style="position:absolute;top:1358;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">
                        <v:imagedata r:id="rId294" o:title=""/>
                      </v:shape>
                      <v:shape id="Picture 205" o:spid="_x0000_s1034" type="#_x0000_t75" style="position:absolute;top:1629;width:272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">
                        <v:imagedata r:id="rId295" o:title=""/>
                      </v:shape>
                      <v:shape id="Picture 206" o:spid="_x0000_s1035" type="#_x0000_t75" style="position:absolute;top:190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">
                        <v:imagedata r:id="rId58" o:title=""/>
                      </v:shape>
                      <v:shape id="Picture 207" o:spid="_x0000_s1036" type="#_x0000_t75" style="position:absolute;left:264;top:1901;width:479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">
                        <v:imagedata r:id="rId296" o:title=""/>
                      </v:shape>
                      <v:shape id="Picture 208" o:spid="_x0000_s1037" type="#_x0000_t75" style="position:absolute;top:2172;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">
                        <v:imagedata r:id="rId297" o:title=""/>
                      </v:shape>
                      <v:shape id="Picture 209" o:spid="_x0000_s1038" type="#_x0000_t75" style="position:absolute;top:2443;width:280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">
                        <v:imagedata r:id="rId298" o:title=""/>
                      </v:shape>
                      <v:shape id="Picture 210" o:spid="_x0000_s1039" type="#_x0000_t75" style="position:absolute;left:2691;top:2443;width:236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">
                        <v:imagedata r:id="rId299" o:title=""/>
                      </v:shape>
                      <v:shape id="Picture 211" o:spid="_x0000_s1040" type="#_x0000_t75" style="position:absolute;top:2715;width:119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">
                        <v:imagedata r:id="rId300" o:title=""/>
                      </v:shape>
                      <v:shape id="Picture 212" o:spid="_x0000_s1041" type="#_x0000_t75" style="position:absolute;top:2986;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">
                        <v:imagedata r:id="rId68" o:title=""/>
                      </v:shape>
                      <v:shape id="Picture 213" o:spid="_x0000_s1042" type="#_x0000_t75" style="position:absolute;top:3259;width:329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">
                        <v:imagedata r:id="rId69" o:title=""/>
                      </v:shape>
                      <v:shape id="Picture 214" o:spid="_x0000_s1043" type="#_x0000_t75" style="position:absolute;top:3531;width:28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">
                        <v:imagedata r:id="rId301" o:title=""/>
                      </v:shape>
                      <v:shape id="Picture 215" o:spid="_x0000_s1044" type="#_x0000_t75" style="position:absolute;top:380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">
                        <v:imagedata r:id="rId58" o:title=""/>
                      </v:shape>
                      <v:shape id="Picture 216" o:spid="_x0000_s1045" type="#_x0000_t75" style="position:absolute;left:201;top:3802;width:485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">
                        <v:imagedata r:id="rId302" o:title=""/>
                      </v:shape>
                      <v:shape id="Picture 217" o:spid="_x0000_s1046" type="#_x0000_t75" style="position:absolute;top:4073;width:5058;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">
                        <v:imagedata r:id="rId303" o:title=""/>
                      </v:shape>
                      <v:shape id="Picture 218" o:spid="_x0000_s1047" type="#_x0000_t75" style="position:absolute;top:4887;width:226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">
                        <v:imagedata r:id="rId304" o:title=""/>
                      </v:shape>
                      <v:shape id="Picture 219" o:spid="_x0000_s1048" type="#_x0000_t75" style="position:absolute;top:5158;width:5058;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">
                        <v:imagedata r:id="rId305" o:title=""/>
                      </v:shape>
                      <v:shape id="Picture 220" o:spid="_x0000_s1049" type="#_x0000_t75" style="position:absolute;top:5974;width:156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">
                        <v:imagedata r:id="rId306" o:title=""/>
                      </v:shape>
                      <v:shape id="Picture 221" o:spid="_x0000_s1050" type="#_x0000_t75" style="position:absolute;top:6246;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">
                        <v:imagedata r:id="rId58" o:title=""/>
                      </v:shape>
                      <v:shape id="Picture 222" o:spid="_x0000_s1051" type="#_x0000_t75" style="position:absolute;left:424;top:6246;width:463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">
                        <v:imagedata r:id="rId307" o:title=""/>
                      </v:shape>
                      <v:shape id="Picture 223" o:spid="_x0000_s1052" type="#_x0000_t75" style="position:absolute;top:6517;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">
                        <v:imagedata r:id="rId308" o:title=""/>
                      </v:shape>
                      <v:shape id="Picture 224" o:spid="_x0000_s1053" type="#_x0000_t75" style="position:absolute;top:6788;width:107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">
                        <v:imagedata r:id="rId309" o:title=""/>
                      </v:shape>
                      <v:shape id="Picture 225" o:spid="_x0000_s1054" type="#_x0000_t75" style="position:absolute;left:950;top:6788;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">
                        <v:imagedata r:id="rId58" o:title=""/>
                      </v:shape>
                      <v:shape id="Picture 226" o:spid="_x0000_s1055" type="#_x0000_t75" style="position:absolute;left:1034;top:6788;width:201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">
                        <v:imagedata r:id="rId310" o:title=""/>
                      </v:shape>
                      <v:shape id="Picture 227" o:spid="_x0000_s1056" type="#_x0000_t75" style="position:absolute;top:7060;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">
                        <v:imagedata r:id="rId58" o:title=""/>
                      </v:shape>
                      <v:shape id="Picture 228" o:spid="_x0000_s1057" type="#_x0000_t75" style="position:absolute;left:278;top:7060;width:478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">
                        <v:imagedata r:id="rId311" o:title=""/>
                      </v:shape>
                      <v:shape id="Picture 229" o:spid="_x0000_s1058" type="#_x0000_t75" style="position:absolute;top:7331;width:5058;height:1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">
                        <v:imagedata r:id="rId312" o:title=""/>
                      </v:shape>
                      <v:shape id="Picture 230" o:spid="_x0000_s1059" type="#_x0000_t75" style="position:absolute;top:8690;width:414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">
                        <v:imagedata r:id="rId313" o:title=""/>
                      </v:shape>
                      <v:shape id="Picture 231" o:spid="_x0000_s1060" type="#_x0000_t75" style="position:absolute;left:3991;top:8690;width:106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">
                        <v:imagedata r:id="rId314" o:title=""/>
                      </v:shape>
                      <v:shape id="Picture 232" o:spid="_x0000_s1061" type="#_x0000_t75" style="position:absolute;top:8961;width:159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">
                        <v:imagedata r:id="rId315" o:title=""/>
                      </v:shape>
                      <w10:anchorlock/>
                    </v:group>
                  </w:pict>
                </mc:Fallback>
              </mc:AlternateContent>
            </w:r>
          </w:p>
        </w:tc>
        <w:tc>
          <w:tcPr>
            <w:tcW w:w="7698" w:type="dxa"/>
          </w:tcPr>
          <w:p w:rsidR="001044D0" w:rsidRPr="00D50DE5" w:rsidRDefault="001044D0" w:rsidP="00B81CA1">
            <w:pPr>
              <w:pStyle w:val="TableParagraph"/>
              <w:spacing w:before="8"/>
              <w:rPr>
                <w:sz w:val="8"/>
              </w:rPr>
            </w:pPr>
          </w:p>
          <w:p w:rsidR="001044D0" w:rsidRPr="00D50DE5" w:rsidRDefault="001044D0" w:rsidP="00B81CA1">
            <w:pPr>
              <w:pStyle w:val="TableParagraph"/>
              <w:ind w:left="100" w:right="-58"/>
              <w:rPr>
                <w:sz w:val="20"/>
              </w:rPr>
            </w:pPr>
            <w:r w:rsidRPr="00D50DE5">
              <w:rPr>
                <w:noProof/>
                <w:sz w:val="20"/>
                <w:lang w:val="ru-RU" w:eastAsia="ru-RU"/>
              </w:rPr>
              <mc:AlternateContent>
                <mc:Choice Requires="wpg">
                  <w:drawing>
                    <wp:inline distT="0" distB="0" distL="0" distR="0" wp14:anchorId="41552383" wp14:editId="7A403785">
                      <wp:extent cx="4821555" cy="3275965"/>
                      <wp:effectExtent l="0" t="0" r="0" b="0"/>
                      <wp:docPr id="173" name="Группа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275965"/>
                                <a:chOff x="0" y="0"/>
                                <a:chExt cx="7593" cy="5159"/>
                              </a:xfrm>
                            </wpg:grpSpPr>
                            <pic:pic xmlns:pic="http://schemas.openxmlformats.org/drawingml/2006/picture">
                              <pic:nvPicPr>
                                <pic:cNvPr id="174" name="Picture 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5" name="Picture 17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544"/>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6" name="Picture 17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3425" y="544"/>
                                  <a:ext cx="1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17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3619" y="544"/>
                                  <a:ext cx="10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17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4527" y="544"/>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17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573"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179"/>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5657" y="544"/>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 name="Picture 18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81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 name="Picture 18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1629"/>
                                  <a:ext cx="31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1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2995" y="1629"/>
                                  <a:ext cx="459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Picture 18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190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 name="Picture 18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2172"/>
                                  <a:ext cx="1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Picture 185"/>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2443"/>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Picture 18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2715"/>
                                  <a:ext cx="70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 name="Picture 1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2986"/>
                                  <a:ext cx="14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 name="Picture 18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1358" y="2986"/>
                                  <a:ext cx="62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0" name="Picture 18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3259"/>
                                  <a:ext cx="6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1" name="Picture 19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53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2" name="Picture 19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242" y="3531"/>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 name="Picture 19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38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4" name="Picture 19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4073"/>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19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2606" y="4073"/>
                                  <a:ext cx="4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195"/>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4345"/>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 name="Picture 1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4887"/>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A87F96A" id="Группа 173" o:spid="_x0000_s1026" style="width:379.65pt;height:257.95pt;mso-position-horizontal-relative:char;mso-position-vertical-relative:line" coordsize="7593,5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zMPSIAAAA/3RSTlM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zD0iAAAAP90Uk5T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z&#10;MPSIAAAA/3RSTlM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">
                      <v:shape id="Picture 173" o:spid="_x0000_s1027" type="#_x0000_t75" style="position:absolute;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">
                        <v:imagedata r:id="rId336" o:title=""/>
                      </v:shape>
                      <v:shape id="Picture 174" o:spid="_x0000_s1028" type="#_x0000_t75" style="position:absolute;top:544;width:353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">
                        <v:imagedata r:id="rId337" o:title=""/>
                      </v:shape>
                      <v:shape id="Picture 175" o:spid="_x0000_s1029" type="#_x0000_t75" style="position:absolute;left:3425;top:544;width:17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">
                        <v:imagedata r:id="rId338" o:title=""/>
                      </v:shape>
                      <v:shape id="Picture 176" o:spid="_x0000_s1030" type="#_x0000_t75" style="position:absolute;left:3619;top:544;width:102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">
                        <v:imagedata r:id="rId339" o:title=""/>
                      </v:shape>
                      <v:shape id="Picture 177" o:spid="_x0000_s1031" type="#_x0000_t75" style="position:absolute;left:4527;top:544;width:115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">
                        <v:imagedata r:id="rId340" o:title=""/>
                      </v:shape>
                      <v:shape id="Picture 178" o:spid="_x0000_s1032" type="#_x0000_t75" style="position:absolute;left:5573;top:544;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">
                        <v:imagedata r:id="rId58" o:title=""/>
                      </v:shape>
                      <v:shape id="Picture 179" o:spid="_x0000_s1033" type="#_x0000_t75" style="position:absolute;left:5657;top:544;width:193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">
                        <v:imagedata r:id="rId341" o:title=""/>
                      </v:shape>
                      <v:shape id="Picture 180" o:spid="_x0000_s1034" type="#_x0000_t75" style="position:absolute;top:816;width:7593;height: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">
                        <v:imagedata r:id="rId342" o:title=""/>
                      </v:shape>
                      <v:shape id="Picture 181" o:spid="_x0000_s1035" type="#_x0000_t75" style="position:absolute;top:1629;width:311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">
                        <v:imagedata r:id="rId343" o:title=""/>
                      </v:shape>
                      <v:shape id="Picture 182" o:spid="_x0000_s1036" type="#_x0000_t75" style="position:absolute;left:2995;top:1629;width:459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">
                        <v:imagedata r:id="rId344" o:title=""/>
                      </v:shape>
                      <v:shape id="Picture 183" o:spid="_x0000_s1037" type="#_x0000_t75" style="position:absolute;top:1901;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">
                        <v:imagedata r:id="rId345" o:title=""/>
                      </v:shape>
                      <v:shape id="Picture 184" o:spid="_x0000_s1038" type="#_x0000_t75" style="position:absolute;top:2172;width:13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">
                        <v:imagedata r:id="rId346" o:title=""/>
                      </v:shape>
                      <v:shape id="Picture 185" o:spid="_x0000_s1039" type="#_x0000_t75" style="position:absolute;top:2443;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">
                        <v:imagedata r:id="rId347" o:title=""/>
                      </v:shape>
                      <v:shape id="Picture 186" o:spid="_x0000_s1040" type="#_x0000_t75" style="position:absolute;top:2715;width:704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">
                        <v:imagedata r:id="rId348" o:title=""/>
                      </v:shape>
                      <v:shape id="Picture 187" o:spid="_x0000_s1041" type="#_x0000_t75" style="position:absolute;top:2986;width:14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">
                        <v:imagedata r:id="rId349" o:title=""/>
                      </v:shape>
                      <v:shape id="Picture 188" o:spid="_x0000_s1042" type="#_x0000_t75" style="position:absolute;left:1358;top:2986;width:623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">
                        <v:imagedata r:id="rId350" o:title=""/>
                      </v:shape>
                      <v:shape id="Picture 189" o:spid="_x0000_s1043" type="#_x0000_t75" style="position:absolute;top:3259;width:664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">
                        <v:imagedata r:id="rId351" o:title=""/>
                      </v:shape>
                      <v:shape id="Picture 190" o:spid="_x0000_s1044" type="#_x0000_t75" style="position:absolute;top:353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">
                        <v:imagedata r:id="rId58" o:title=""/>
                      </v:shape>
                      <v:shape id="Picture 191" o:spid="_x0000_s1045" type="#_x0000_t75" style="position:absolute;left:242;top:3531;width:735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">
                        <v:imagedata r:id="rId243" o:title=""/>
                      </v:shape>
                      <v:shape id="Picture 192" o:spid="_x0000_s1046" type="#_x0000_t75" style="position:absolute;top:3802;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">
                        <v:imagedata r:id="rId352" o:title=""/>
                      </v:shape>
                      <v:shape id="Picture 193" o:spid="_x0000_s1047" type="#_x0000_t75" style="position:absolute;top:4073;width:272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">
                        <v:imagedata r:id="rId353" o:title=""/>
                      </v:shape>
                      <v:shape id="Picture 194" o:spid="_x0000_s1048" type="#_x0000_t75" style="position:absolute;left:2606;top:4073;width:498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">
                        <v:imagedata r:id="rId354" o:title=""/>
                      </v:shape>
                      <v:shape id="Picture 195" o:spid="_x0000_s1049" type="#_x0000_t75" style="position:absolute;top:4345;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">
                        <v:imagedata r:id="rId355" o:title=""/>
                      </v:shape>
                      <v:shape id="Picture 196" o:spid="_x0000_s1050" type="#_x0000_t75" style="position:absolute;top:4887;width:670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">
                        <v:imagedata r:id="rId248" o:title=""/>
                      </v:shape>
                      <w10:anchorlock/>
                    </v:group>
                  </w:pict>
                </mc:Fallback>
              </mc:AlternateContent>
            </w:r>
          </w:p>
        </w:tc>
      </w:tr>
    </w:tbl>
    <w:tbl>
      <w:tblPr>
        <w:tblStyle w:val="TableNormal4"/>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1044D0" w:rsidRPr="00D50DE5" w:rsidTr="00B81CA1">
        <w:trPr>
          <w:trHeight w:val="1014"/>
        </w:trPr>
        <w:tc>
          <w:tcPr>
            <w:tcW w:w="1755" w:type="dxa"/>
          </w:tcPr>
          <w:p w:rsidR="001044D0" w:rsidRPr="00D50DE5" w:rsidRDefault="001044D0" w:rsidP="00B81CA1">
            <w:pPr>
              <w:rPr>
                <w:rFonts w:ascii="Times New Roman" w:hAnsi="Times New Roman"/>
              </w:rPr>
            </w:pPr>
          </w:p>
        </w:tc>
        <w:tc>
          <w:tcPr>
            <w:tcW w:w="5161" w:type="dxa"/>
          </w:tcPr>
          <w:p w:rsidR="001044D0" w:rsidRPr="00D50DE5" w:rsidRDefault="001044D0" w:rsidP="00B81CA1">
            <w:pPr>
              <w:spacing w:before="8"/>
              <w:rPr>
                <w:rFonts w:ascii="Times New Roman" w:hAnsi="Times New Roman"/>
                <w:sz w:val="8"/>
              </w:rPr>
            </w:pPr>
          </w:p>
          <w:p w:rsidR="001044D0" w:rsidRPr="00D50DE5" w:rsidRDefault="001044D0" w:rsidP="00B81CA1">
            <w:pPr>
              <w:ind w:left="100"/>
              <w:rPr>
                <w:rFonts w:ascii="Times New Roman" w:hAnsi="Times New Roman"/>
                <w:sz w:val="20"/>
              </w:rPr>
            </w:pPr>
            <w:r w:rsidRPr="00D50DE5">
              <w:rPr>
                <w:rFonts w:ascii="Times New Roman" w:hAnsi="Times New Roman"/>
                <w:noProof/>
                <w:sz w:val="20"/>
              </w:rPr>
              <mc:AlternateContent>
                <mc:Choice Requires="wpg">
                  <w:drawing>
                    <wp:inline distT="0" distB="0" distL="0" distR="0" wp14:anchorId="0C9EEED8" wp14:editId="483D7BF5">
                      <wp:extent cx="2983865" cy="518160"/>
                      <wp:effectExtent l="2540" t="3810" r="0" b="1905"/>
                      <wp:docPr id="380" name="Группа 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3865" cy="518160"/>
                                <a:chOff x="0" y="0"/>
                                <a:chExt cx="4699" cy="816"/>
                              </a:xfrm>
                            </wpg:grpSpPr>
                            <pic:pic xmlns:pic="http://schemas.openxmlformats.org/drawingml/2006/picture">
                              <pic:nvPicPr>
                                <pic:cNvPr id="381" name="Picture 312"/>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6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313"/>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271"/>
                                  <a:ext cx="46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31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544"/>
                                  <a:ext cx="10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4" name="Picture 31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916" y="544"/>
                                  <a:ext cx="19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5D73D83" id="Группа 380" o:spid="_x0000_s1026" style="width:234.95pt;height:40.8pt;mso-position-horizontal-relative:char;mso-position-vertical-relative:line" coordsize="4699,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">
                      <v:shape id="Picture 312" o:spid="_x0000_s1027" type="#_x0000_t75" style="position:absolute;width:463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">
                        <v:imagedata r:id="rId360" o:title=""/>
                      </v:shape>
                      <v:shape id="Picture 313" o:spid="_x0000_s1028" type="#_x0000_t75" style="position:absolute;top:271;width:469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">
                        <v:imagedata r:id="rId361" o:title=""/>
                      </v:shape>
                      <v:shape id="Picture 314" o:spid="_x0000_s1029" type="#_x0000_t75" style="position:absolute;top:544;width:10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">
                        <v:imagedata r:id="rId362" o:title=""/>
                      </v:shape>
                      <v:shape id="Picture 315" o:spid="_x0000_s1030" type="#_x0000_t75" style="position:absolute;left:916;top:544;width:19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">
                        <v:imagedata r:id="rId363" o:title=""/>
                      </v:shape>
                      <w10:anchorlock/>
                    </v:group>
                  </w:pict>
                </mc:Fallback>
              </mc:AlternateContent>
            </w:r>
          </w:p>
        </w:tc>
        <w:tc>
          <w:tcPr>
            <w:tcW w:w="7698" w:type="dxa"/>
          </w:tcPr>
          <w:p w:rsidR="001044D0" w:rsidRPr="00D50DE5" w:rsidRDefault="001044D0" w:rsidP="00B81CA1">
            <w:pPr>
              <w:rPr>
                <w:rFonts w:ascii="Times New Roman" w:hAnsi="Times New Roman"/>
              </w:rPr>
            </w:pPr>
          </w:p>
        </w:tc>
      </w:tr>
      <w:tr w:rsidR="001044D0" w:rsidRPr="00D50DE5" w:rsidTr="00B81CA1">
        <w:trPr>
          <w:trHeight w:val="8075"/>
        </w:trPr>
        <w:tc>
          <w:tcPr>
            <w:tcW w:w="1755" w:type="dxa"/>
          </w:tcPr>
          <w:p w:rsidR="001044D0" w:rsidRPr="00D50DE5" w:rsidRDefault="001044D0" w:rsidP="00B81CA1">
            <w:pPr>
              <w:spacing w:before="8"/>
              <w:rPr>
                <w:rFonts w:ascii="Times New Roman" w:hAnsi="Times New Roman"/>
                <w:sz w:val="8"/>
              </w:rPr>
            </w:pPr>
          </w:p>
          <w:p w:rsidR="001044D0" w:rsidRPr="00D50DE5" w:rsidRDefault="001044D0" w:rsidP="00B81CA1">
            <w:pPr>
              <w:ind w:left="100" w:right="-58"/>
              <w:rPr>
                <w:rFonts w:ascii="Times New Roman" w:hAnsi="Times New Roman"/>
                <w:b/>
                <w:noProof/>
                <w:color w:val="000000" w:themeColor="text1"/>
                <w:lang w:val="ru-RU" w:eastAsia="ru-RU"/>
              </w:rPr>
            </w:pPr>
            <w:r w:rsidRPr="00D50DE5">
              <w:rPr>
                <w:rFonts w:ascii="Times New Roman" w:hAnsi="Times New Roman"/>
                <w:b/>
                <w:noProof/>
                <w:color w:val="000000" w:themeColor="text1"/>
                <w:lang w:val="ru-RU" w:eastAsia="ru-RU"/>
              </w:rPr>
              <w:t xml:space="preserve">ОК 06 </w:t>
            </w:r>
          </w:p>
          <w:p w:rsidR="001044D0" w:rsidRPr="00D50DE5" w:rsidRDefault="001044D0" w:rsidP="00B81CA1">
            <w:pPr>
              <w:ind w:left="100" w:right="-58"/>
              <w:rPr>
                <w:rFonts w:ascii="Times New Roman" w:hAnsi="Times New Roman"/>
                <w:sz w:val="20"/>
                <w:lang w:val="ru-RU"/>
              </w:rPr>
            </w:pPr>
            <w:r w:rsidRPr="00D50DE5">
              <w:rPr>
                <w:rFonts w:ascii="Times New Roman" w:hAnsi="Times New Roman"/>
                <w:b/>
                <w:color w:val="000000" w:themeColor="text1"/>
                <w:sz w:val="24"/>
                <w:shd w:val="clear" w:color="auto" w:fill="FFFFFF"/>
                <w:lang w:val="ru-RU"/>
              </w:rPr>
              <w:t>Работать в коллективе и команде, эффективно общаться с коллегами, руководством, потребителями.</w:t>
            </w:r>
          </w:p>
          <w:p w:rsidR="001044D0" w:rsidRPr="00D50DE5" w:rsidRDefault="001044D0" w:rsidP="00B81CA1">
            <w:pPr>
              <w:rPr>
                <w:rFonts w:ascii="Times New Roman" w:hAnsi="Times New Roman"/>
                <w:sz w:val="20"/>
                <w:lang w:val="ru-RU"/>
              </w:rPr>
            </w:pPr>
          </w:p>
          <w:p w:rsidR="001044D0" w:rsidRPr="00D50DE5" w:rsidRDefault="001044D0" w:rsidP="00B81CA1">
            <w:pPr>
              <w:rPr>
                <w:rFonts w:ascii="Times New Roman" w:hAnsi="Times New Roman"/>
                <w:sz w:val="20"/>
                <w:lang w:val="ru-RU"/>
              </w:rPr>
            </w:pPr>
          </w:p>
          <w:p w:rsidR="001044D0" w:rsidRPr="00D50DE5" w:rsidRDefault="001044D0" w:rsidP="00B81CA1">
            <w:pPr>
              <w:rPr>
                <w:rFonts w:ascii="Times New Roman" w:hAnsi="Times New Roman"/>
                <w:b/>
                <w:sz w:val="20"/>
                <w:lang w:val="ru-RU"/>
              </w:rPr>
            </w:pPr>
            <w:r w:rsidRPr="00D50DE5">
              <w:rPr>
                <w:rFonts w:ascii="Times New Roman" w:hAnsi="Times New Roman"/>
                <w:b/>
                <w:sz w:val="20"/>
                <w:lang w:val="ru-RU"/>
              </w:rPr>
              <w:t>ЛР 3</w:t>
            </w:r>
          </w:p>
          <w:p w:rsidR="001044D0" w:rsidRPr="00D50DE5" w:rsidRDefault="001044D0" w:rsidP="00B81CA1">
            <w:pPr>
              <w:rPr>
                <w:rFonts w:ascii="Times New Roman" w:hAnsi="Times New Roman"/>
                <w:sz w:val="20"/>
              </w:rPr>
            </w:pPr>
            <w:r w:rsidRPr="00D50DE5">
              <w:rPr>
                <w:rFonts w:ascii="Times New Roman" w:hAnsi="Times New Roman"/>
                <w:b/>
                <w:sz w:val="20"/>
                <w:lang w:val="ru-RU"/>
              </w:rPr>
              <w:t xml:space="preserve"> </w:t>
            </w:r>
          </w:p>
        </w:tc>
        <w:tc>
          <w:tcPr>
            <w:tcW w:w="5161" w:type="dxa"/>
          </w:tcPr>
          <w:p w:rsidR="001044D0" w:rsidRPr="00D50DE5" w:rsidRDefault="001044D0" w:rsidP="00B81CA1">
            <w:pPr>
              <w:spacing w:before="8"/>
              <w:rPr>
                <w:rFonts w:ascii="Times New Roman" w:hAnsi="Times New Roman"/>
                <w:sz w:val="8"/>
                <w:lang w:val="ru-RU"/>
              </w:rPr>
            </w:pPr>
          </w:p>
          <w:p w:rsidR="001044D0" w:rsidRPr="00D50DE5" w:rsidRDefault="001044D0" w:rsidP="00B81CA1">
            <w:pPr>
              <w:ind w:left="100" w:right="-58"/>
              <w:rPr>
                <w:rFonts w:ascii="Times New Roman" w:hAnsi="Times New Roman"/>
                <w:sz w:val="20"/>
              </w:rPr>
            </w:pPr>
            <w:r w:rsidRPr="00D50DE5">
              <w:rPr>
                <w:rFonts w:ascii="Times New Roman" w:hAnsi="Times New Roman"/>
                <w:noProof/>
                <w:sz w:val="20"/>
              </w:rPr>
              <mc:AlternateContent>
                <mc:Choice Requires="wpg">
                  <w:drawing>
                    <wp:inline distT="0" distB="0" distL="0" distR="0" wp14:anchorId="79C93546" wp14:editId="370DC560">
                      <wp:extent cx="3211830" cy="4999990"/>
                      <wp:effectExtent l="0" t="0" r="0" b="3810"/>
                      <wp:docPr id="334" name="Группа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999990"/>
                                <a:chOff x="0" y="0"/>
                                <a:chExt cx="5058" cy="7874"/>
                              </a:xfrm>
                            </wpg:grpSpPr>
                            <pic:pic xmlns:pic="http://schemas.openxmlformats.org/drawingml/2006/picture">
                              <pic:nvPicPr>
                                <pic:cNvPr id="335" name="Picture 26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6" name="Picture 267"/>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271"/>
                                  <a:ext cx="21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7" name="Picture 26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8" name="Picture 26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84" y="542"/>
                                  <a:ext cx="2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9" name="Picture 27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926"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0" name="Picture 271"/>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3010" y="542"/>
                                  <a:ext cx="204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1" name="Picture 272"/>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814"/>
                                  <a:ext cx="40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2" name="Picture 273"/>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1087"/>
                                  <a:ext cx="45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 name="Picture 274"/>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4409" y="1087"/>
                                  <a:ext cx="6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27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1359"/>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5" name="Picture 27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1630"/>
                                  <a:ext cx="2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6" name="Picture 2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875" y="1630"/>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7" name="Picture 27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8" name="Picture 279"/>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350" y="1901"/>
                                  <a:ext cx="47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9" name="Picture 28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2172"/>
                                  <a:ext cx="39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0" name="Picture 28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 name="Picture 28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288" y="2443"/>
                                  <a:ext cx="4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2" name="Picture 283"/>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2715"/>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 name="Picture 28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3257"/>
                                  <a:ext cx="12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4" name="Picture 285"/>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1149" y="3257"/>
                                  <a:ext cx="3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5" name="Picture 28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3529"/>
                                  <a:ext cx="43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 name="Picture 28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3802"/>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 name="Picture 28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4345"/>
                                  <a:ext cx="18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 name="Picture 28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6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9" name="Picture 290"/>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372" y="4616"/>
                                  <a:ext cx="46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29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4887"/>
                                  <a:ext cx="418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292"/>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4068" y="4887"/>
                                  <a:ext cx="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2" name="Picture 293"/>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5159"/>
                                  <a:ext cx="48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3" name="Picture 29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543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4" name="Picture 29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5701"/>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5" name="Picture 29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5972"/>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6" name="Picture 297"/>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88" y="5972"/>
                                  <a:ext cx="35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 name="Picture 298"/>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624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8" name="Picture 299"/>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6517"/>
                                  <a:ext cx="40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 name="Picture 30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678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0" name="Picture 301"/>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7060"/>
                                  <a:ext cx="9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1" name="Picture 302"/>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733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2" name="Picture 303"/>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7602"/>
                                  <a:ext cx="19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D126165" id="Группа 334" o:spid="_x0000_s1026" style="width:252.9pt;height:393.7pt;mso-position-horizontal-relative:char;mso-position-vertical-relative:line" coordsize="5058,7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">
                      <v:shape id="Picture 266" o:spid="_x0000_s1027" type="#_x0000_t75" style="position:absolute;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">
                        <v:imagedata r:id="rId395" o:title=""/>
                      </v:shape>
                      <v:shape id="Picture 267" o:spid="_x0000_s1028" type="#_x0000_t75" style="position:absolute;top:271;width:218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">
                        <v:imagedata r:id="rId396" o:title=""/>
                      </v:shape>
                      <v:shape id="Picture 268" o:spid="_x0000_s1029" type="#_x0000_t75" style="position:absolute;top:54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">
                        <v:imagedata r:id="rId58" o:title=""/>
                      </v:shape>
                      <v:shape id="Picture 269" o:spid="_x0000_s1030" type="#_x0000_t75" style="position:absolute;left:84;top:542;width:295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">
                        <v:imagedata r:id="rId397" o:title=""/>
                      </v:shape>
                      <v:shape id="Picture 270" o:spid="_x0000_s1031" type="#_x0000_t75" style="position:absolute;left:2926;top:542;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">
                        <v:imagedata r:id="rId58" o:title=""/>
                      </v:shape>
                      <v:shape id="Picture 271" o:spid="_x0000_s1032" type="#_x0000_t75" style="position:absolute;left:3010;top:542;width:204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">
                        <v:imagedata r:id="rId398" o:title=""/>
                      </v:shape>
                      <v:shape id="Picture 272" o:spid="_x0000_s1033" type="#_x0000_t75" style="position:absolute;top:814;width:401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">
                        <v:imagedata r:id="rId399" o:title=""/>
                      </v:shape>
                      <v:shape id="Picture 273" o:spid="_x0000_s1034" type="#_x0000_t75" style="position:absolute;top:1087;width:452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">
                        <v:imagedata r:id="rId400" o:title=""/>
                      </v:shape>
                      <v:shape id="Picture 274" o:spid="_x0000_s1035" type="#_x0000_t75" style="position:absolute;left:4409;top:1087;width:64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">
                        <v:imagedata r:id="rId401" o:title=""/>
                      </v:shape>
                      <v:shape id="Picture 275" o:spid="_x0000_s1036" type="#_x0000_t75" style="position:absolute;top:1359;width:140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">
                        <v:imagedata r:id="rId402" o:title=""/>
                      </v:shape>
                      <v:shape id="Picture 276" o:spid="_x0000_s1037" type="#_x0000_t75" style="position:absolute;top:1630;width:299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">
                        <v:imagedata r:id="rId403" o:title=""/>
                      </v:shape>
                      <v:shape id="Picture 277" o:spid="_x0000_s1038" type="#_x0000_t75" style="position:absolute;left:2875;top:1630;width:14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">
                        <v:imagedata r:id="rId72" o:title=""/>
                      </v:shape>
                      <v:shape id="Picture 278" o:spid="_x0000_s1039" type="#_x0000_t75" style="position:absolute;top:190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">
                        <v:imagedata r:id="rId58" o:title=""/>
                      </v:shape>
                      <v:shape id="Picture 279" o:spid="_x0000_s1040" type="#_x0000_t75" style="position:absolute;left:350;top:1901;width:470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">
                        <v:imagedata r:id="rId404" o:title=""/>
                      </v:shape>
                      <v:shape id="Picture 280" o:spid="_x0000_s1041" type="#_x0000_t75" style="position:absolute;top:2172;width:39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">
                        <v:imagedata r:id="rId405" o:title=""/>
                      </v:shape>
                      <v:shape id="Picture 281" o:spid="_x0000_s1042" type="#_x0000_t75" style="position:absolute;top:2443;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">
                        <v:imagedata r:id="rId58" o:title=""/>
                      </v:shape>
                      <v:shape id="Picture 282" o:spid="_x0000_s1043" type="#_x0000_t75" style="position:absolute;left:288;top:2443;width:477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">
                        <v:imagedata r:id="rId406" o:title=""/>
                      </v:shape>
                      <v:shape id="Picture 283" o:spid="_x0000_s1044" type="#_x0000_t75" style="position:absolute;top:2715;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">
                        <v:imagedata r:id="rId407" o:title=""/>
                      </v:shape>
                      <v:shape id="Picture 284" o:spid="_x0000_s1045" type="#_x0000_t75" style="position:absolute;top:3257;width:126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">
                        <v:imagedata r:id="rId408" o:title=""/>
                      </v:shape>
                      <v:shape id="Picture 285" o:spid="_x0000_s1046" type="#_x0000_t75" style="position:absolute;left:1149;top:3257;width:39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">
                        <v:imagedata r:id="rId409" o:title=""/>
                      </v:shape>
                      <v:shape id="Picture 286" o:spid="_x0000_s1047" type="#_x0000_t75" style="position:absolute;top:3529;width:435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">
                        <v:imagedata r:id="rId410" o:title=""/>
                      </v:shape>
                      <v:shape id="Picture 287" o:spid="_x0000_s1048" type="#_x0000_t75" style="position:absolute;top:3802;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">
                        <v:imagedata r:id="rId411" o:title=""/>
                      </v:shape>
                      <v:shape id="Picture 288" o:spid="_x0000_s1049" type="#_x0000_t75" style="position:absolute;top:4345;width:180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">
                        <v:imagedata r:id="rId412" o:title=""/>
                      </v:shape>
                      <v:shape id="Picture 289" o:spid="_x0000_s1050" type="#_x0000_t75" style="position:absolute;top:4616;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">
                        <v:imagedata r:id="rId58" o:title=""/>
                      </v:shape>
                      <v:shape id="Picture 290" o:spid="_x0000_s1051" type="#_x0000_t75" style="position:absolute;left:372;top:4616;width:468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">
                        <v:imagedata r:id="rId413" o:title=""/>
                      </v:shape>
                      <v:shape id="Picture 291" o:spid="_x0000_s1052" type="#_x0000_t75" style="position:absolute;top:4887;width:418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">
                        <v:imagedata r:id="rId414" o:title=""/>
                      </v:shape>
                      <v:shape id="Picture 292" o:spid="_x0000_s1053" type="#_x0000_t75" style="position:absolute;left:4068;top:4887;width:99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">
                        <v:imagedata r:id="rId415" o:title=""/>
                      </v:shape>
                      <v:shape id="Picture 293" o:spid="_x0000_s1054" type="#_x0000_t75" style="position:absolute;top:5159;width:487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">
                        <v:imagedata r:id="rId416" o:title=""/>
                      </v:shape>
                      <v:shape id="Picture 294" o:spid="_x0000_s1055" type="#_x0000_t75" style="position:absolute;top:5430;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">
                        <v:imagedata r:id="rId417" o:title=""/>
                      </v:shape>
                      <v:shape id="Picture 295" o:spid="_x0000_s1056" type="#_x0000_t75" style="position:absolute;top:5701;width:140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">
                        <v:imagedata r:id="rId402" o:title=""/>
                      </v:shape>
                      <v:shape id="Picture 296" o:spid="_x0000_s1057" type="#_x0000_t75" style="position:absolute;top:5972;width:17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">
                        <v:imagedata r:id="rId418" o:title=""/>
                      </v:shape>
                      <v:shape id="Picture 297" o:spid="_x0000_s1058" type="#_x0000_t75" style="position:absolute;left:88;top:5972;width:350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">
                        <v:imagedata r:id="rId419" o:title=""/>
                      </v:shape>
                      <v:shape id="Picture 298" o:spid="_x0000_s1059" type="#_x0000_t75" style="position:absolute;top:6244;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">
                        <v:imagedata r:id="rId420" o:title=""/>
                      </v:shape>
                      <v:shape id="Picture 299" o:spid="_x0000_s1060" type="#_x0000_t75" style="position:absolute;top:6517;width:403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">
                        <v:imagedata r:id="rId421" o:title=""/>
                      </v:shape>
                      <v:shape id="Picture 300" o:spid="_x0000_s1061" type="#_x0000_t75" style="position:absolute;top:6788;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">
                        <v:imagedata r:id="rId422" o:title=""/>
                      </v:shape>
                      <v:shape id="Picture 301" o:spid="_x0000_s1062" type="#_x0000_t75" style="position:absolute;top:7060;width:95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">
                        <v:imagedata r:id="rId423" o:title=""/>
                      </v:shape>
                      <v:shape id="Picture 302" o:spid="_x0000_s1063" type="#_x0000_t75" style="position:absolute;top:7331;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">
                        <v:imagedata r:id="rId424" o:title=""/>
                      </v:shape>
                      <v:shape id="Picture 303" o:spid="_x0000_s1064" type="#_x0000_t75" style="position:absolute;top:7602;width:1907;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">
                        <v:imagedata r:id="rId425" o:title=""/>
                      </v:shape>
                      <w10:anchorlock/>
                    </v:group>
                  </w:pict>
                </mc:Fallback>
              </mc:AlternateContent>
            </w:r>
          </w:p>
        </w:tc>
        <w:tc>
          <w:tcPr>
            <w:tcW w:w="7698" w:type="dxa"/>
          </w:tcPr>
          <w:p w:rsidR="001044D0" w:rsidRPr="00D50DE5" w:rsidRDefault="001044D0" w:rsidP="00B81CA1">
            <w:pPr>
              <w:spacing w:before="8"/>
              <w:rPr>
                <w:rFonts w:ascii="Times New Roman" w:hAnsi="Times New Roman"/>
                <w:sz w:val="8"/>
              </w:rPr>
            </w:pPr>
          </w:p>
          <w:p w:rsidR="001044D0" w:rsidRPr="00D50DE5" w:rsidRDefault="001044D0" w:rsidP="00B81CA1">
            <w:pPr>
              <w:ind w:left="100" w:right="-58"/>
              <w:rPr>
                <w:rFonts w:ascii="Times New Roman" w:hAnsi="Times New Roman"/>
                <w:sz w:val="20"/>
              </w:rPr>
            </w:pPr>
            <w:r w:rsidRPr="00D50DE5">
              <w:rPr>
                <w:rFonts w:ascii="Times New Roman" w:hAnsi="Times New Roman"/>
                <w:noProof/>
                <w:sz w:val="20"/>
              </w:rPr>
              <mc:AlternateContent>
                <mc:Choice Requires="wpg">
                  <w:drawing>
                    <wp:inline distT="0" distB="0" distL="0" distR="0" wp14:anchorId="2659D2F6" wp14:editId="5EFEEE19">
                      <wp:extent cx="4821555" cy="2068830"/>
                      <wp:effectExtent l="0" t="0" r="0" b="1270"/>
                      <wp:docPr id="317" name="Группа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2068830"/>
                                <a:chOff x="0" y="0"/>
                                <a:chExt cx="7593" cy="3258"/>
                              </a:xfrm>
                            </wpg:grpSpPr>
                            <pic:pic xmlns:pic="http://schemas.openxmlformats.org/drawingml/2006/picture">
                              <pic:nvPicPr>
                                <pic:cNvPr id="318" name="Picture 24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0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9" name="Picture 25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5902" y="0"/>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0" name="Picture 25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271"/>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 name="Picture 252"/>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1087"/>
                                  <a:ext cx="41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2" name="Picture 25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4035" y="1087"/>
                                  <a:ext cx="35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2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1359"/>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4" name="Picture 2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425"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5" name="Picture 25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3509" y="1359"/>
                                  <a:ext cx="11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6" name="Picture 25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4527" y="1359"/>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7" name="Picture 2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573"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8" name="Picture 259"/>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5657" y="1359"/>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9" name="Picture 26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163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0" name="Picture 26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2172"/>
                                  <a:ext cx="36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1" name="Picture 262"/>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3507" y="2172"/>
                                  <a:ext cx="40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2" name="Picture 263"/>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2443"/>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3" name="Picture 26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2986"/>
                                  <a:ext cx="129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42C0C7" id="Группа 317" o:spid="_x0000_s1026" style="width:379.65pt;height:162.9pt;mso-position-horizontal-relative:char;mso-position-vertical-relative:line" coordsize="7593,3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LMw9Ig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Mw9IgAAAD/dFJOU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zD0iA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">
                      <v:shape id="Picture 249" o:spid="_x0000_s1027" type="#_x0000_t75" style="position:absolute;width:601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">
                        <v:imagedata r:id="rId437" o:title=""/>
                      </v:shape>
                      <v:shape id="Picture 250" o:spid="_x0000_s1028" type="#_x0000_t75" style="position:absolute;left:5902;width:169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">
                        <v:imagedata r:id="rId438" o:title=""/>
                      </v:shape>
                      <v:shape id="Picture 251" o:spid="_x0000_s1029" type="#_x0000_t75" style="position:absolute;top:271;width:7593;height: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">
                        <v:imagedata r:id="rId439" o:title=""/>
                      </v:shape>
                      <v:shape id="Picture 252" o:spid="_x0000_s1030" type="#_x0000_t75" style="position:absolute;top:1087;width:416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">
                        <v:imagedata r:id="rId440" o:title=""/>
                      </v:shape>
                      <v:shape id="Picture 253" o:spid="_x0000_s1031" type="#_x0000_t75" style="position:absolute;left:4035;top:1087;width:35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">
                        <v:imagedata r:id="rId441" o:title=""/>
                      </v:shape>
                      <v:shape id="Picture 254" o:spid="_x0000_s1032" type="#_x0000_t75" style="position:absolute;top:1359;width:353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">
                        <v:imagedata r:id="rId337" o:title=""/>
                      </v:shape>
                      <v:shape id="Picture 255" o:spid="_x0000_s1033" type="#_x0000_t75" style="position:absolute;left:3425;top:135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">
                        <v:imagedata r:id="rId58" o:title=""/>
                      </v:shape>
                      <v:shape id="Picture 256" o:spid="_x0000_s1034" type="#_x0000_t75" style="position:absolute;left:3509;top:1359;width:112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">
                        <v:imagedata r:id="rId442" o:title=""/>
                      </v:shape>
                      <v:shape id="Picture 257" o:spid="_x0000_s1035" type="#_x0000_t75" style="position:absolute;left:4527;top:1359;width:115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">
                        <v:imagedata r:id="rId340" o:title=""/>
                      </v:shape>
                      <v:shape id="Picture 258" o:spid="_x0000_s1036" type="#_x0000_t75" style="position:absolute;left:5573;top:135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">
                        <v:imagedata r:id="rId58" o:title=""/>
                      </v:shape>
                      <v:shape id="Picture 259" o:spid="_x0000_s1037" type="#_x0000_t75" style="position:absolute;left:5657;top:1359;width:1935;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">
                        <v:imagedata r:id="rId341" o:title=""/>
                      </v:shape>
                      <v:shape id="Picture 260" o:spid="_x0000_s1038" type="#_x0000_t75" style="position:absolute;top:1630;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">
                        <v:imagedata r:id="rId443" o:title=""/>
                      </v:shape>
                      <v:shape id="Picture 261" o:spid="_x0000_s1039" type="#_x0000_t75" style="position:absolute;top:2172;width:362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">
                        <v:imagedata r:id="rId444" o:title=""/>
                      </v:shape>
                      <v:shape id="Picture 262" o:spid="_x0000_s1040" type="#_x0000_t75" style="position:absolute;left:3507;top:2172;width:408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">
                        <v:imagedata r:id="rId445" o:title=""/>
                      </v:shape>
                      <v:shape id="Picture 263" o:spid="_x0000_s1041" type="#_x0000_t75" style="position:absolute;top:2443;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">
                        <v:imagedata r:id="rId446" o:title=""/>
                      </v:shape>
                      <v:shape id="Picture 264" o:spid="_x0000_s1042" type="#_x0000_t75" style="position:absolute;top:2986;width:129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">
                        <v:imagedata r:id="rId447" o:title=""/>
                      </v:shape>
                      <w10:anchorlock/>
                    </v:group>
                  </w:pict>
                </mc:Fallback>
              </mc:AlternateContent>
            </w:r>
          </w:p>
        </w:tc>
      </w:tr>
    </w:tbl>
    <w:tbl>
      <w:tblPr>
        <w:tblStyle w:val="TableNormal"/>
        <w:tblpPr w:leftFromText="180" w:rightFromText="180" w:vertAnchor="text" w:horzAnchor="page" w:tblpX="691" w:tblpY="-864"/>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4"/>
        <w:gridCol w:w="5103"/>
        <w:gridCol w:w="6387"/>
      </w:tblGrid>
      <w:tr w:rsidR="001044D0" w:rsidRPr="00D50DE5" w:rsidTr="00B81CA1">
        <w:trPr>
          <w:trHeight w:val="833"/>
        </w:trPr>
        <w:tc>
          <w:tcPr>
            <w:tcW w:w="3124" w:type="dxa"/>
          </w:tcPr>
          <w:p w:rsidR="001044D0" w:rsidRPr="00D50DE5" w:rsidRDefault="001044D0" w:rsidP="00B81CA1">
            <w:pPr>
              <w:pStyle w:val="TableParagraph"/>
              <w:spacing w:before="8"/>
              <w:rPr>
                <w:sz w:val="8"/>
              </w:rPr>
            </w:pPr>
          </w:p>
          <w:p w:rsidR="001044D0" w:rsidRPr="00D50DE5" w:rsidRDefault="001044D0" w:rsidP="00B81CA1">
            <w:pPr>
              <w:pStyle w:val="TableParagraph"/>
              <w:ind w:left="100" w:right="-44"/>
              <w:rPr>
                <w:b/>
                <w:lang w:val="ru-RU"/>
              </w:rPr>
            </w:pPr>
            <w:r w:rsidRPr="00D50DE5">
              <w:rPr>
                <w:b/>
                <w:color w:val="464C55"/>
                <w:sz w:val="24"/>
                <w:shd w:val="clear" w:color="auto" w:fill="FFFFFF"/>
                <w:lang w:val="ru-RU"/>
              </w:rPr>
              <w:t>ОК 10. Соблюдать основы здорового образа жизни, требования охраны труда.</w:t>
            </w: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rPr>
                <w:sz w:val="24"/>
                <w:lang w:val="ru-RU"/>
              </w:rPr>
            </w:pPr>
            <w:r w:rsidRPr="00D50DE5">
              <w:rPr>
                <w:b/>
                <w:sz w:val="24"/>
                <w:lang w:val="ru-RU"/>
              </w:rPr>
              <w:t>ЛР 9</w:t>
            </w: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sz w:val="24"/>
                <w:lang w:val="ru-RU"/>
              </w:rPr>
            </w:pPr>
          </w:p>
          <w:p w:rsidR="001044D0" w:rsidRPr="00D50DE5" w:rsidRDefault="001044D0" w:rsidP="00B81CA1">
            <w:pPr>
              <w:pStyle w:val="TableParagraph"/>
              <w:ind w:left="100" w:right="-44"/>
              <w:rPr>
                <w:b/>
                <w:sz w:val="24"/>
                <w:lang w:val="ru-RU"/>
              </w:rPr>
            </w:pPr>
            <w:r w:rsidRPr="00D50DE5">
              <w:rPr>
                <w:b/>
                <w:sz w:val="24"/>
                <w:lang w:val="ru-RU"/>
              </w:rPr>
              <w:t>ПК 1.1. Осуществлять профессиональное толкование нормативных правовых актов для реализации прав граждан в сфере пенсионного обеспечения и социальной защиты.</w:t>
            </w:r>
          </w:p>
          <w:p w:rsidR="001044D0" w:rsidRPr="00D50DE5" w:rsidRDefault="001044D0" w:rsidP="00B81CA1">
            <w:pPr>
              <w:pStyle w:val="TableParagraph"/>
              <w:ind w:left="100" w:right="-44"/>
              <w:rPr>
                <w:sz w:val="20"/>
                <w:lang w:val="ru-RU"/>
              </w:rPr>
            </w:pPr>
            <w:r w:rsidRPr="00D50DE5">
              <w:rPr>
                <w:b/>
                <w:sz w:val="24"/>
                <w:lang w:val="ru-RU"/>
              </w:rPr>
              <w:t>ПК 3.1. Анализировать практические ситуации, устанавливать признаки правонарушений и правильно их квалифицировать, давать им юридическую оценку, используя периодические и специальные издания, справочную литературу, информационные справочно-правовые системы.</w:t>
            </w:r>
          </w:p>
        </w:tc>
        <w:tc>
          <w:tcPr>
            <w:tcW w:w="5103" w:type="dxa"/>
          </w:tcPr>
          <w:p w:rsidR="001044D0" w:rsidRPr="00D50DE5" w:rsidRDefault="001044D0" w:rsidP="00B81CA1">
            <w:pPr>
              <w:pStyle w:val="TableParagraph"/>
              <w:spacing w:before="8"/>
              <w:rPr>
                <w:sz w:val="8"/>
                <w:lang w:val="ru-RU"/>
              </w:rPr>
            </w:pPr>
          </w:p>
          <w:p w:rsidR="001044D0" w:rsidRPr="00D50DE5" w:rsidRDefault="001044D0" w:rsidP="00B81CA1">
            <w:pPr>
              <w:pStyle w:val="TableParagraph"/>
              <w:ind w:left="100" w:right="-58"/>
              <w:rPr>
                <w:sz w:val="20"/>
              </w:rPr>
            </w:pPr>
            <w:r w:rsidRPr="00D50DE5">
              <w:rPr>
                <w:noProof/>
                <w:sz w:val="20"/>
                <w:lang w:val="ru-RU" w:eastAsia="ru-RU"/>
              </w:rPr>
              <mc:AlternateContent>
                <mc:Choice Requires="wpg">
                  <w:drawing>
                    <wp:inline distT="0" distB="0" distL="0" distR="0" wp14:anchorId="750120E7" wp14:editId="4758265E">
                      <wp:extent cx="3211830" cy="2902585"/>
                      <wp:effectExtent l="0" t="0" r="7620" b="0"/>
                      <wp:docPr id="402" name="Группа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2902585"/>
                                <a:chOff x="0" y="271"/>
                                <a:chExt cx="5058" cy="4571"/>
                              </a:xfrm>
                            </wpg:grpSpPr>
                            <pic:pic xmlns:pic="http://schemas.openxmlformats.org/drawingml/2006/picture">
                              <pic:nvPicPr>
                                <pic:cNvPr id="404" name="Picture 3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5" name="Picture 33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268" y="271"/>
                                  <a:ext cx="32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6" name="Picture 33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3367" y="271"/>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 name="Picture 33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544"/>
                                  <a:ext cx="34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8" name="Picture 3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365"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9" name="Picture 3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3449" y="544"/>
                                  <a:ext cx="16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0" name="Picture 34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816"/>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1" name="Picture 34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1358"/>
                                  <a:ext cx="25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2" name="Picture 3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 name="Picture 34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244" y="1629"/>
                                  <a:ext cx="4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 name="Picture 34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5" name="Picture 34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2172"/>
                                  <a:ext cx="11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6" name="Picture 34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1020" y="2172"/>
                                  <a:ext cx="27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7" name="Picture 34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8" name="Picture 34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2715"/>
                                  <a:ext cx="21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 name="Picture 3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98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0" name="Picture 35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362" y="2986"/>
                                  <a:ext cx="46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1" name="Picture 352"/>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3259"/>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2" name="Picture 35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3531"/>
                                  <a:ext cx="29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3" name="Picture 35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380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4" name="Picture 35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4073"/>
                                  <a:ext cx="10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5" name="Picture 35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924" y="4073"/>
                                  <a:ext cx="8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6" name="Picture 35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4345"/>
                                  <a:ext cx="283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7" name="Picture 35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2729" y="4345"/>
                                  <a:ext cx="15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8" name="Picture 35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2806" y="4345"/>
                                  <a:ext cx="1936"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9" name="Picture 36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4592"/>
                                  <a:ext cx="3681" cy="2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41988E" id="Группа 402" o:spid="_x0000_s1026" style="width:252.9pt;height:228.55pt;mso-position-horizontal-relative:char;mso-position-vertical-relative:line" coordorigin=",271" coordsize="5058,4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">
                      <v:shape id="Picture 335" o:spid="_x0000_s1027" type="#_x0000_t75" style="position:absolute;top:271;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">
                        <v:imagedata r:id="rId58" o:title=""/>
                      </v:shape>
                      <v:shape id="Picture 336" o:spid="_x0000_s1028" type="#_x0000_t75" style="position:absolute;left:268;top:271;width:321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">
                        <v:imagedata r:id="rId470" o:title=""/>
                      </v:shape>
                      <v:shape id="Picture 337" o:spid="_x0000_s1029" type="#_x0000_t75" style="position:absolute;left:3367;top:271;width:169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">
                        <v:imagedata r:id="rId471" o:title=""/>
                      </v:shape>
                      <v:shape id="Picture 338" o:spid="_x0000_s1030" type="#_x0000_t75" style="position:absolute;top:544;width:349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">
                        <v:imagedata r:id="rId472" o:title=""/>
                      </v:shape>
                      <v:shape id="Picture 339" o:spid="_x0000_s1031" type="#_x0000_t75" style="position:absolute;left:3365;top:544;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">
                        <v:imagedata r:id="rId58" o:title=""/>
                      </v:shape>
                      <v:shape id="Picture 340" o:spid="_x0000_s1032" type="#_x0000_t75" style="position:absolute;left:3449;top:544;width:16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">
                        <v:imagedata r:id="rId473" o:title=""/>
                      </v:shape>
                      <v:shape id="Picture 341" o:spid="_x0000_s1033" type="#_x0000_t75" style="position:absolute;top:816;width:5058;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">
                        <v:imagedata r:id="rId474" o:title=""/>
                      </v:shape>
                      <v:shape id="Picture 342" o:spid="_x0000_s1034" type="#_x0000_t75" style="position:absolute;top:1358;width:254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">
                        <v:imagedata r:id="rId475" o:title=""/>
                      </v:shape>
                      <v:shape id="Picture 343" o:spid="_x0000_s1035" type="#_x0000_t75" style="position:absolute;top:1629;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">
                        <v:imagedata r:id="rId58" o:title=""/>
                      </v:shape>
                      <v:shape id="Picture 344" o:spid="_x0000_s1036" type="#_x0000_t75" style="position:absolute;left:244;top:1629;width:481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">
                        <v:imagedata r:id="rId476" o:title=""/>
                      </v:shape>
                      <v:shape id="Picture 345" o:spid="_x0000_s1037" type="#_x0000_t75" style="position:absolute;top:1901;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">
                        <v:imagedata r:id="rId477" o:title=""/>
                      </v:shape>
                      <v:shape id="Picture 346" o:spid="_x0000_s1038" type="#_x0000_t75" style="position:absolute;top:2172;width:113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">
                        <v:imagedata r:id="rId478" o:title=""/>
                      </v:shape>
                      <v:shape id="Picture 347" o:spid="_x0000_s1039" type="#_x0000_t75" style="position:absolute;left:1020;top:2172;width:273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">
                        <v:imagedata r:id="rId479" o:title=""/>
                      </v:shape>
                      <v:shape id="Picture 348" o:spid="_x0000_s1040" type="#_x0000_t75" style="position:absolute;top:2443;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">
                        <v:imagedata r:id="rId480" o:title=""/>
                      </v:shape>
                      <v:shape id="Picture 349" o:spid="_x0000_s1041" type="#_x0000_t75" style="position:absolute;top:2715;width:210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">
                        <v:imagedata r:id="rId481" o:title=""/>
                      </v:shape>
                      <v:shape id="Picture 350" o:spid="_x0000_s1042" type="#_x0000_t75" style="position:absolute;top:2986;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">
                        <v:imagedata r:id="rId58" o:title=""/>
                      </v:shape>
                      <v:shape id="Picture 351" o:spid="_x0000_s1043" type="#_x0000_t75" style="position:absolute;left:362;top:2986;width:469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">
                        <v:imagedata r:id="rId482" o:title=""/>
                      </v:shape>
                      <v:shape id="Picture 352" o:spid="_x0000_s1044" type="#_x0000_t75" style="position:absolute;top:3259;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">
                        <v:imagedata r:id="rId483" o:title=""/>
                      </v:shape>
                      <v:shape id="Picture 353" o:spid="_x0000_s1045" type="#_x0000_t75" style="position:absolute;top:3531;width:298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">
                        <v:imagedata r:id="rId484" o:title=""/>
                      </v:shape>
                      <v:shape id="Picture 354" o:spid="_x0000_s1046" type="#_x0000_t75" style="position:absolute;top:3802;width:505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">
                        <v:imagedata r:id="rId485" o:title=""/>
                      </v:shape>
                      <v:shape id="Picture 355" o:spid="_x0000_s1047" type="#_x0000_t75" style="position:absolute;top:4073;width:104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">
                        <v:imagedata r:id="rId486" o:title=""/>
                      </v:shape>
                      <v:shape id="Picture 356" o:spid="_x0000_s1048" type="#_x0000_t75" style="position:absolute;left:924;top:4073;width:87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">
                        <v:imagedata r:id="rId487" o:title=""/>
                      </v:shape>
                      <v:shape id="Picture 357" o:spid="_x0000_s1049" type="#_x0000_t75" style="position:absolute;top:4345;width:283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">
                        <v:imagedata r:id="rId488" o:title=""/>
                      </v:shape>
                      <v:shape id="Picture 358" o:spid="_x0000_s1050" type="#_x0000_t75" style="position:absolute;left:2729;top:4345;width:15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">
                        <v:imagedata r:id="rId489" o:title=""/>
                      </v:shape>
                      <v:shape id="Picture 359" o:spid="_x0000_s1051" type="#_x0000_t75" style="position:absolute;left:2806;top:4345;width:1936;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">
                        <v:imagedata r:id="rId490" o:title=""/>
                      </v:shape>
                      <v:shape id="Picture 360" o:spid="_x0000_s1052" type="#_x0000_t75" style="position:absolute;top:4592;width:3681;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">
                        <v:imagedata r:id="rId491" o:title=""/>
                      </v:shape>
                      <w10:anchorlock/>
                    </v:group>
                  </w:pict>
                </mc:Fallback>
              </mc:AlternateContent>
            </w:r>
          </w:p>
          <w:p w:rsidR="001044D0" w:rsidRPr="00D50DE5" w:rsidRDefault="001044D0" w:rsidP="00B81CA1">
            <w:pPr>
              <w:rPr>
                <w:rFonts w:ascii="Times New Roman" w:hAnsi="Times New Roman"/>
              </w:rPr>
            </w:pPr>
          </w:p>
          <w:p w:rsidR="001044D0" w:rsidRPr="00D50DE5" w:rsidRDefault="001044D0" w:rsidP="00B81CA1">
            <w:pPr>
              <w:rPr>
                <w:rFonts w:ascii="Times New Roman" w:hAnsi="Times New Roman"/>
              </w:rPr>
            </w:pPr>
          </w:p>
          <w:p w:rsidR="001044D0" w:rsidRPr="00D50DE5" w:rsidRDefault="001044D0" w:rsidP="00B81CA1">
            <w:pPr>
              <w:rPr>
                <w:rFonts w:ascii="Times New Roman" w:hAnsi="Times New Roman"/>
                <w:b/>
              </w:rPr>
            </w:pPr>
            <w:r w:rsidRPr="00D50DE5">
              <w:rPr>
                <w:rFonts w:ascii="Times New Roman" w:hAnsi="Times New Roman"/>
                <w:b/>
                <w:sz w:val="24"/>
              </w:rPr>
              <w:t xml:space="preserve">Овладение навыками учебно-исследовательской, проектной и социальной деятельности </w:t>
            </w:r>
          </w:p>
          <w:p w:rsidR="001044D0" w:rsidRPr="00D50DE5" w:rsidRDefault="001044D0" w:rsidP="00B81CA1">
            <w:pPr>
              <w:rPr>
                <w:rFonts w:ascii="Times New Roman" w:hAnsi="Times New Roman"/>
              </w:rPr>
            </w:pPr>
          </w:p>
          <w:p w:rsidR="001044D0" w:rsidRPr="00D50DE5" w:rsidRDefault="001044D0" w:rsidP="00B81CA1">
            <w:pPr>
              <w:rPr>
                <w:rFonts w:ascii="Times New Roman" w:hAnsi="Times New Roman"/>
              </w:rPr>
            </w:pPr>
          </w:p>
          <w:p w:rsidR="001044D0" w:rsidRPr="00D50DE5" w:rsidRDefault="001044D0" w:rsidP="00B81CA1">
            <w:pPr>
              <w:rPr>
                <w:rFonts w:ascii="Times New Roman" w:hAnsi="Times New Roman"/>
              </w:rPr>
            </w:pPr>
          </w:p>
          <w:p w:rsidR="001044D0" w:rsidRPr="00D50DE5" w:rsidRDefault="001044D0" w:rsidP="00B81CA1">
            <w:pPr>
              <w:rPr>
                <w:rFonts w:ascii="Times New Roman" w:hAnsi="Times New Roman"/>
                <w:b/>
              </w:rPr>
            </w:pPr>
            <w:r w:rsidRPr="00D50DE5">
              <w:rPr>
                <w:rFonts w:ascii="Times New Roman" w:hAnsi="Times New Roman"/>
                <w:b/>
              </w:rPr>
              <w:t>Овладение навыками учебно-исследовательской, проектной и социальной деятельности</w:t>
            </w:r>
          </w:p>
        </w:tc>
        <w:tc>
          <w:tcPr>
            <w:tcW w:w="6387" w:type="dxa"/>
          </w:tcPr>
          <w:p w:rsidR="001044D0" w:rsidRPr="00D50DE5" w:rsidRDefault="001044D0" w:rsidP="00B81CA1">
            <w:pPr>
              <w:pStyle w:val="TableParagraph"/>
              <w:spacing w:before="8"/>
              <w:rPr>
                <w:sz w:val="8"/>
                <w:lang w:val="ru-RU"/>
              </w:rPr>
            </w:pPr>
          </w:p>
          <w:p w:rsidR="001044D0" w:rsidRPr="00D50DE5" w:rsidRDefault="001044D0" w:rsidP="00B81CA1">
            <w:pPr>
              <w:pStyle w:val="TableParagraph"/>
              <w:ind w:left="100" w:right="-58"/>
              <w:rPr>
                <w:sz w:val="20"/>
              </w:rPr>
            </w:pPr>
            <w:r w:rsidRPr="00D50DE5">
              <w:rPr>
                <w:noProof/>
                <w:sz w:val="20"/>
                <w:lang w:val="ru-RU" w:eastAsia="ru-RU"/>
              </w:rPr>
              <mc:AlternateContent>
                <mc:Choice Requires="wpg">
                  <w:drawing>
                    <wp:inline distT="0" distB="0" distL="0" distR="0" wp14:anchorId="1BC4C615" wp14:editId="66EFD69D">
                      <wp:extent cx="4821555" cy="1896745"/>
                      <wp:effectExtent l="0" t="3810" r="0" b="0"/>
                      <wp:docPr id="389" name="Группа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1896745"/>
                                <a:chOff x="0" y="0"/>
                                <a:chExt cx="7593" cy="2987"/>
                              </a:xfrm>
                            </wpg:grpSpPr>
                            <pic:pic xmlns:pic="http://schemas.openxmlformats.org/drawingml/2006/picture">
                              <pic:nvPicPr>
                                <pic:cNvPr id="390" name="Picture 3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1" name="Picture 3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422" y="0"/>
                                  <a:ext cx="71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2" name="Picture 3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3" name="Picture 32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544"/>
                                  <a:ext cx="6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4" name="Picture 32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6070" y="544"/>
                                  <a:ext cx="15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5" name="Picture 32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816"/>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6" name="Picture 3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1358"/>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7" name="Picture 3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1629"/>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8" name="Picture 32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1901"/>
                                  <a:ext cx="34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 name="Picture 33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3339" y="1901"/>
                                  <a:ext cx="42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0" name="Picture 3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2172"/>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1" name="Picture 33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2715"/>
                                  <a:ext cx="274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1576ED" id="Группа 389" o:spid="_x0000_s1026" style="width:379.65pt;height:149.35pt;mso-position-horizontal-relative:char;mso-position-vertical-relative:line" coordsize="7593,2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Mw9Ig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Mw9IgAAAD/dFJOU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">
                      <v:shape id="Picture 321" o:spid="_x0000_s1027" type="#_x0000_t75" style="position:absolute;width:168;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">
                        <v:imagedata r:id="rId58" o:title=""/>
                      </v:shape>
                      <v:shape id="Picture 322" o:spid="_x0000_s1028" type="#_x0000_t75" style="position:absolute;left:422;width:7170;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">
                        <v:imagedata r:id="rId502" o:title=""/>
                      </v:shape>
                      <v:shape id="Picture 323" o:spid="_x0000_s1029" type="#_x0000_t75" style="position:absolute;top:271;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">
                        <v:imagedata r:id="rId503" o:title=""/>
                      </v:shape>
                      <v:shape id="Picture 324" o:spid="_x0000_s1030" type="#_x0000_t75" style="position:absolute;top:544;width:6209;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">
                        <v:imagedata r:id="rId504" o:title=""/>
                      </v:shape>
                      <v:shape id="Picture 325" o:spid="_x0000_s1031" type="#_x0000_t75" style="position:absolute;left:6070;top:544;width:1522;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">
                        <v:imagedata r:id="rId505" o:title=""/>
                      </v:shape>
                      <v:shape id="Picture 326" o:spid="_x0000_s1032" type="#_x0000_t75" style="position:absolute;top:816;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">
                        <v:imagedata r:id="rId506" o:title=""/>
                      </v:shape>
                      <v:shape id="Picture 327" o:spid="_x0000_s1033" type="#_x0000_t75" style="position:absolute;top:1358;width:190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">
                        <v:imagedata r:id="rId242" o:title=""/>
                      </v:shape>
                      <v:shape id="Picture 328" o:spid="_x0000_s1034" type="#_x0000_t75" style="position:absolute;top:1629;width:759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">
                        <v:imagedata r:id="rId507" o:title=""/>
                      </v:shape>
                      <v:shape id="Picture 329" o:spid="_x0000_s1035" type="#_x0000_t75" style="position:absolute;top:1901;width:345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">
                        <v:imagedata r:id="rId508" o:title=""/>
                      </v:shape>
                      <v:shape id="Picture 330" o:spid="_x0000_s1036" type="#_x0000_t75" style="position:absolute;left:3339;top:1901;width:4254;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">
                        <v:imagedata r:id="rId509" o:title=""/>
                      </v:shape>
                      <v:shape id="Picture 331" o:spid="_x0000_s1037" type="#_x0000_t75" style="position:absolute;top:2172;width:7593;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">
                        <v:imagedata r:id="rId510" o:title=""/>
                      </v:shape>
                      <v:shape id="Picture 332" o:spid="_x0000_s1038" type="#_x0000_t75" style="position:absolute;top:2715;width:2743;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">
                        <v:imagedata r:id="rId511" o:title=""/>
                      </v:shape>
                      <w10:anchorlock/>
                    </v:group>
                  </w:pict>
                </mc:Fallback>
              </mc:AlternateContent>
            </w:r>
          </w:p>
          <w:p w:rsidR="001044D0" w:rsidRPr="00D50DE5" w:rsidRDefault="001044D0" w:rsidP="00B81CA1">
            <w:pPr>
              <w:rPr>
                <w:rFonts w:ascii="Times New Roman" w:hAnsi="Times New Roman"/>
                <w:lang w:val="en-US"/>
              </w:rPr>
            </w:pPr>
          </w:p>
          <w:p w:rsidR="001044D0" w:rsidRPr="00D50DE5" w:rsidRDefault="001044D0" w:rsidP="00B81CA1">
            <w:pPr>
              <w:rPr>
                <w:rFonts w:ascii="Times New Roman" w:hAnsi="Times New Roman"/>
                <w:lang w:val="en-US"/>
              </w:rPr>
            </w:pPr>
          </w:p>
          <w:p w:rsidR="001044D0" w:rsidRPr="00D50DE5" w:rsidRDefault="001044D0" w:rsidP="00B81CA1">
            <w:pPr>
              <w:rPr>
                <w:rFonts w:ascii="Times New Roman" w:hAnsi="Times New Roman"/>
                <w:lang w:val="en-US"/>
              </w:rPr>
            </w:pPr>
          </w:p>
          <w:p w:rsidR="001044D0" w:rsidRPr="00D50DE5" w:rsidRDefault="001044D0" w:rsidP="00B81CA1">
            <w:pPr>
              <w:rPr>
                <w:rFonts w:ascii="Times New Roman" w:hAnsi="Times New Roman"/>
                <w:lang w:val="en-US"/>
              </w:rPr>
            </w:pPr>
          </w:p>
          <w:p w:rsidR="001044D0" w:rsidRPr="00D50DE5" w:rsidRDefault="001044D0" w:rsidP="00B81CA1">
            <w:pPr>
              <w:rPr>
                <w:rFonts w:ascii="Times New Roman" w:hAnsi="Times New Roman"/>
                <w:lang w:val="en-US"/>
              </w:rPr>
            </w:pPr>
          </w:p>
          <w:p w:rsidR="001044D0" w:rsidRPr="00D50DE5" w:rsidRDefault="001044D0" w:rsidP="00B81CA1">
            <w:pPr>
              <w:rPr>
                <w:rFonts w:ascii="Times New Roman" w:hAnsi="Times New Roman"/>
                <w:b/>
                <w:sz w:val="24"/>
              </w:rPr>
            </w:pPr>
            <w:r w:rsidRPr="00D50DE5">
              <w:rPr>
                <w:rFonts w:ascii="Times New Roman" w:hAnsi="Times New Roman"/>
                <w:b/>
                <w:sz w:val="24"/>
              </w:rPr>
              <w:t xml:space="preserve">Уметь </w:t>
            </w:r>
            <w:proofErr w:type="gramStart"/>
            <w:r w:rsidRPr="00D50DE5">
              <w:rPr>
                <w:rFonts w:ascii="Times New Roman" w:hAnsi="Times New Roman"/>
                <w:b/>
                <w:sz w:val="24"/>
              </w:rPr>
              <w:t>анализировать  и</w:t>
            </w:r>
            <w:proofErr w:type="gramEnd"/>
            <w:r w:rsidRPr="00D50DE5">
              <w:rPr>
                <w:rFonts w:ascii="Times New Roman" w:hAnsi="Times New Roman"/>
                <w:b/>
                <w:sz w:val="24"/>
              </w:rPr>
              <w:t xml:space="preserve"> преобразовывать химическую информацию, получаемую из различных источников (в том числе из сети Интернет)</w:t>
            </w:r>
          </w:p>
          <w:p w:rsidR="001044D0" w:rsidRPr="00D50DE5" w:rsidRDefault="001044D0" w:rsidP="00B81CA1">
            <w:pPr>
              <w:rPr>
                <w:rFonts w:ascii="Times New Roman" w:hAnsi="Times New Roman"/>
                <w:sz w:val="24"/>
              </w:rPr>
            </w:pPr>
          </w:p>
          <w:p w:rsidR="001044D0" w:rsidRPr="00D50DE5" w:rsidRDefault="001044D0" w:rsidP="00B81CA1">
            <w:pPr>
              <w:rPr>
                <w:rFonts w:ascii="Times New Roman" w:hAnsi="Times New Roman"/>
                <w:sz w:val="24"/>
              </w:rPr>
            </w:pPr>
          </w:p>
          <w:p w:rsidR="001044D0" w:rsidRPr="00D50DE5" w:rsidRDefault="001044D0" w:rsidP="00B81CA1">
            <w:pPr>
              <w:rPr>
                <w:rFonts w:ascii="Times New Roman" w:hAnsi="Times New Roman"/>
                <w:sz w:val="24"/>
              </w:rPr>
            </w:pPr>
          </w:p>
          <w:p w:rsidR="001044D0" w:rsidRPr="00D50DE5" w:rsidRDefault="001044D0" w:rsidP="00B81CA1">
            <w:pPr>
              <w:rPr>
                <w:rFonts w:ascii="Times New Roman" w:hAnsi="Times New Roman"/>
                <w:b/>
              </w:rPr>
            </w:pPr>
            <w:r w:rsidRPr="00D50DE5">
              <w:rPr>
                <w:rFonts w:ascii="Times New Roman" w:hAnsi="Times New Roman"/>
                <w:b/>
                <w:sz w:val="24"/>
              </w:rPr>
              <w:t xml:space="preserve">Уметь </w:t>
            </w:r>
            <w:proofErr w:type="gramStart"/>
            <w:r w:rsidRPr="00D50DE5">
              <w:rPr>
                <w:rFonts w:ascii="Times New Roman" w:hAnsi="Times New Roman"/>
                <w:b/>
                <w:sz w:val="24"/>
              </w:rPr>
              <w:t>анализировать  и</w:t>
            </w:r>
            <w:proofErr w:type="gramEnd"/>
            <w:r w:rsidRPr="00D50DE5">
              <w:rPr>
                <w:rFonts w:ascii="Times New Roman" w:hAnsi="Times New Roman"/>
                <w:b/>
                <w:sz w:val="24"/>
              </w:rPr>
              <w:t xml:space="preserve"> преобразовывать химическую информацию, получаемую из различных источников (в том числе из сети Интернет)</w:t>
            </w:r>
          </w:p>
        </w:tc>
      </w:tr>
    </w:tbl>
    <w:p w:rsidR="001044D0" w:rsidRPr="00D50DE5" w:rsidRDefault="001044D0" w:rsidP="001044D0">
      <w:pPr>
        <w:rPr>
          <w:rFonts w:ascii="Times New Roman" w:hAnsi="Times New Roman" w:cs="Times New Roman"/>
        </w:rPr>
        <w:sectPr w:rsidR="001044D0" w:rsidRPr="00D50DE5" w:rsidSect="00B81CA1">
          <w:pgSz w:w="16838" w:h="11906" w:orient="landscape"/>
          <w:pgMar w:top="568" w:right="1134" w:bottom="850" w:left="284" w:header="708" w:footer="708" w:gutter="0"/>
          <w:cols w:space="720"/>
        </w:sectPr>
      </w:pPr>
    </w:p>
    <w:p w:rsidR="001044D0" w:rsidRPr="00D50DE5" w:rsidRDefault="001044D0" w:rsidP="001044D0">
      <w:pPr>
        <w:spacing w:after="0" w:line="240" w:lineRule="auto"/>
        <w:ind w:left="57" w:right="57"/>
        <w:rPr>
          <w:rFonts w:ascii="Times New Roman" w:hAnsi="Times New Roman" w:cs="Times New Roman"/>
          <w:sz w:val="28"/>
          <w:szCs w:val="28"/>
        </w:rPr>
      </w:pPr>
    </w:p>
    <w:p w:rsidR="001044D0" w:rsidRPr="00D50DE5" w:rsidRDefault="001044D0" w:rsidP="001044D0">
      <w:pPr>
        <w:keepNext/>
        <w:keepLines/>
        <w:spacing w:after="0" w:line="240" w:lineRule="auto"/>
        <w:ind w:left="57" w:right="57"/>
        <w:jc w:val="center"/>
        <w:outlineLvl w:val="0"/>
        <w:rPr>
          <w:rFonts w:ascii="Times New Roman" w:hAnsi="Times New Roman" w:cs="Times New Roman"/>
          <w:b/>
          <w:sz w:val="28"/>
          <w:szCs w:val="28"/>
        </w:rPr>
      </w:pPr>
      <w:bookmarkStart w:id="3" w:name="_heading=h.3dy6vkm"/>
      <w:bookmarkEnd w:id="3"/>
      <w:r w:rsidRPr="00D50DE5">
        <w:rPr>
          <w:rFonts w:ascii="Times New Roman" w:hAnsi="Times New Roman" w:cs="Times New Roman"/>
          <w:b/>
          <w:sz w:val="28"/>
          <w:szCs w:val="28"/>
        </w:rPr>
        <w:t>2. СТРУКТУРА И СОДЕРЖАНИЕ ОБЩЕОБРАЗОВАТЕЛЬНОЙ ДИСЦИПЛИНЫ</w:t>
      </w:r>
    </w:p>
    <w:p w:rsidR="001044D0" w:rsidRPr="00D50DE5" w:rsidRDefault="001044D0" w:rsidP="001044D0">
      <w:pPr>
        <w:keepNext/>
        <w:keepLines/>
        <w:spacing w:after="0" w:line="240" w:lineRule="auto"/>
        <w:ind w:left="57" w:right="57"/>
        <w:jc w:val="center"/>
        <w:outlineLvl w:val="0"/>
        <w:rPr>
          <w:rFonts w:ascii="Times New Roman" w:hAnsi="Times New Roman" w:cs="Times New Roman"/>
          <w:b/>
          <w:sz w:val="24"/>
        </w:rPr>
      </w:pPr>
      <w:bookmarkStart w:id="4" w:name="_heading=h.1t3h5sf"/>
      <w:bookmarkEnd w:id="4"/>
      <w:r w:rsidRPr="00D50DE5">
        <w:rPr>
          <w:rFonts w:ascii="Times New Roman" w:hAnsi="Times New Roman" w:cs="Times New Roman"/>
          <w:b/>
          <w:sz w:val="28"/>
          <w:szCs w:val="28"/>
        </w:rPr>
        <w:t>2.1. Объем дисциплины и виды учебной работы</w:t>
      </w:r>
    </w:p>
    <w:p w:rsidR="001044D0" w:rsidRPr="00D50DE5" w:rsidRDefault="001044D0" w:rsidP="001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both"/>
        <w:rPr>
          <w:rFonts w:ascii="Times New Roman" w:hAnsi="Times New Roman" w:cs="Times New Roman"/>
          <w:sz w:val="24"/>
          <w:u w:val="single"/>
        </w:rPr>
      </w:pPr>
    </w:p>
    <w:tbl>
      <w:tblPr>
        <w:tblW w:w="9780" w:type="dxa"/>
        <w:tblInd w:w="-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937"/>
        <w:gridCol w:w="1843"/>
      </w:tblGrid>
      <w:tr w:rsidR="001044D0" w:rsidRPr="00D50DE5" w:rsidTr="00B81CA1">
        <w:trPr>
          <w:trHeight w:val="460"/>
        </w:trPr>
        <w:tc>
          <w:tcPr>
            <w:tcW w:w="7937"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b/>
                <w:sz w:val="28"/>
                <w:szCs w:val="28"/>
              </w:rPr>
            </w:pPr>
            <w:r w:rsidRPr="00D50DE5">
              <w:rPr>
                <w:rFonts w:ascii="Times New Roman" w:hAnsi="Times New Roman" w:cs="Times New Roman"/>
                <w:b/>
                <w:sz w:val="28"/>
                <w:szCs w:val="28"/>
              </w:rPr>
              <w:t>Вид учебной работы</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b/>
                <w:i/>
                <w:sz w:val="28"/>
                <w:szCs w:val="28"/>
              </w:rPr>
            </w:pPr>
            <w:r w:rsidRPr="00D50DE5">
              <w:rPr>
                <w:rFonts w:ascii="Times New Roman" w:hAnsi="Times New Roman" w:cs="Times New Roman"/>
                <w:b/>
                <w:i/>
                <w:sz w:val="28"/>
                <w:szCs w:val="28"/>
              </w:rPr>
              <w:t>Объем в часах</w:t>
            </w:r>
          </w:p>
        </w:tc>
      </w:tr>
      <w:tr w:rsidR="001044D0" w:rsidRPr="00D50DE5" w:rsidTr="00B81CA1">
        <w:trPr>
          <w:trHeight w:val="460"/>
        </w:trPr>
        <w:tc>
          <w:tcPr>
            <w:tcW w:w="7937"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rPr>
                <w:rFonts w:ascii="Times New Roman" w:hAnsi="Times New Roman" w:cs="Times New Roman"/>
                <w:b/>
                <w:sz w:val="28"/>
                <w:szCs w:val="28"/>
              </w:rPr>
            </w:pPr>
            <w:r w:rsidRPr="00D50DE5">
              <w:rPr>
                <w:rFonts w:ascii="Times New Roman" w:hAnsi="Times New Roman" w:cs="Times New Roman"/>
                <w:b/>
                <w:sz w:val="28"/>
                <w:szCs w:val="28"/>
              </w:rPr>
              <w:t>Объем образовательной программы дисциплины</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80</w:t>
            </w:r>
          </w:p>
        </w:tc>
      </w:tr>
      <w:tr w:rsidR="001044D0" w:rsidRPr="00D50DE5" w:rsidTr="00B81CA1">
        <w:trPr>
          <w:trHeight w:val="460"/>
        </w:trPr>
        <w:tc>
          <w:tcPr>
            <w:tcW w:w="7937"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rPr>
                <w:rFonts w:ascii="Times New Roman" w:hAnsi="Times New Roman" w:cs="Times New Roman"/>
                <w:b/>
                <w:sz w:val="28"/>
                <w:szCs w:val="28"/>
              </w:rPr>
            </w:pPr>
            <w:r w:rsidRPr="00D50DE5">
              <w:rPr>
                <w:rFonts w:ascii="Times New Roman" w:hAnsi="Times New Roman" w:cs="Times New Roman"/>
                <w:b/>
                <w:sz w:val="28"/>
                <w:szCs w:val="28"/>
              </w:rPr>
              <w:t>в т. ч.</w:t>
            </w:r>
          </w:p>
        </w:tc>
        <w:tc>
          <w:tcPr>
            <w:tcW w:w="1843" w:type="dxa"/>
            <w:tcBorders>
              <w:top w:val="single" w:sz="6" w:space="0" w:color="000000"/>
              <w:left w:val="single" w:sz="6" w:space="0" w:color="000000"/>
              <w:bottom w:val="single" w:sz="6" w:space="0" w:color="000000"/>
              <w:right w:val="single" w:sz="6" w:space="0" w:color="000000"/>
            </w:tcBorders>
          </w:tcPr>
          <w:p w:rsidR="001044D0" w:rsidRPr="00D50DE5" w:rsidRDefault="001044D0" w:rsidP="00B81CA1">
            <w:pPr>
              <w:ind w:left="57" w:right="57"/>
              <w:jc w:val="center"/>
              <w:rPr>
                <w:rFonts w:ascii="Times New Roman" w:hAnsi="Times New Roman" w:cs="Times New Roman"/>
                <w:sz w:val="28"/>
                <w:szCs w:val="28"/>
              </w:rPr>
            </w:pPr>
          </w:p>
        </w:tc>
      </w:tr>
      <w:tr w:rsidR="001044D0" w:rsidRPr="00D50DE5" w:rsidTr="00B81CA1">
        <w:trPr>
          <w:trHeight w:val="460"/>
        </w:trPr>
        <w:tc>
          <w:tcPr>
            <w:tcW w:w="7937"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rPr>
                <w:rFonts w:ascii="Times New Roman" w:hAnsi="Times New Roman" w:cs="Times New Roman"/>
                <w:b/>
                <w:sz w:val="28"/>
                <w:szCs w:val="28"/>
              </w:rPr>
            </w:pPr>
            <w:r w:rsidRPr="00D50DE5">
              <w:rPr>
                <w:rFonts w:ascii="Times New Roman" w:hAnsi="Times New Roman" w:cs="Times New Roman"/>
                <w:b/>
                <w:sz w:val="28"/>
                <w:szCs w:val="28"/>
              </w:rPr>
              <w:t>Основное содержание</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78</w:t>
            </w:r>
          </w:p>
        </w:tc>
      </w:tr>
      <w:tr w:rsidR="001044D0" w:rsidRPr="00D50DE5" w:rsidTr="00B81CA1">
        <w:trPr>
          <w:trHeight w:val="490"/>
        </w:trPr>
        <w:tc>
          <w:tcPr>
            <w:tcW w:w="7937" w:type="dxa"/>
            <w:tcBorders>
              <w:top w:val="single" w:sz="6" w:space="0" w:color="000000"/>
              <w:left w:val="single" w:sz="6" w:space="0" w:color="000000"/>
              <w:bottom w:val="single" w:sz="6" w:space="0" w:color="000000"/>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rPr>
            </w:pPr>
            <w:r w:rsidRPr="00D50DE5">
              <w:rPr>
                <w:rFonts w:ascii="Times New Roman" w:hAnsi="Times New Roman" w:cs="Times New Roman"/>
                <w:sz w:val="28"/>
                <w:szCs w:val="28"/>
              </w:rPr>
              <w:t>в т. ч.:</w:t>
            </w:r>
          </w:p>
        </w:tc>
        <w:tc>
          <w:tcPr>
            <w:tcW w:w="1843" w:type="dxa"/>
            <w:tcBorders>
              <w:top w:val="single" w:sz="6" w:space="0" w:color="000000"/>
              <w:left w:val="single" w:sz="6" w:space="0" w:color="000000"/>
              <w:bottom w:val="single" w:sz="6" w:space="0" w:color="000000"/>
              <w:right w:val="single" w:sz="6" w:space="0" w:color="000000"/>
            </w:tcBorders>
          </w:tcPr>
          <w:p w:rsidR="001044D0" w:rsidRPr="00D50DE5" w:rsidRDefault="001044D0" w:rsidP="00B81CA1">
            <w:pPr>
              <w:ind w:left="57" w:right="57"/>
              <w:jc w:val="center"/>
              <w:rPr>
                <w:rFonts w:ascii="Times New Roman" w:hAnsi="Times New Roman" w:cs="Times New Roman"/>
                <w:sz w:val="28"/>
                <w:szCs w:val="28"/>
              </w:rPr>
            </w:pPr>
          </w:p>
        </w:tc>
      </w:tr>
      <w:tr w:rsidR="001044D0" w:rsidRPr="00D50DE5" w:rsidTr="00B81CA1">
        <w:trPr>
          <w:trHeight w:val="490"/>
        </w:trPr>
        <w:tc>
          <w:tcPr>
            <w:tcW w:w="7937" w:type="dxa"/>
            <w:tcBorders>
              <w:top w:val="single" w:sz="6" w:space="0" w:color="000000"/>
              <w:left w:val="single" w:sz="6" w:space="0" w:color="000000"/>
              <w:bottom w:val="single" w:sz="6" w:space="0" w:color="000000"/>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rPr>
            </w:pPr>
            <w:r w:rsidRPr="00D50DE5">
              <w:rPr>
                <w:rFonts w:ascii="Times New Roman" w:hAnsi="Times New Roman" w:cs="Times New Roman"/>
                <w:sz w:val="28"/>
                <w:szCs w:val="28"/>
              </w:rPr>
              <w:t>теоретическое обучение</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43</w:t>
            </w:r>
          </w:p>
        </w:tc>
      </w:tr>
      <w:tr w:rsidR="001044D0" w:rsidRPr="00D50DE5" w:rsidTr="00B81CA1">
        <w:trPr>
          <w:trHeight w:val="330"/>
        </w:trPr>
        <w:tc>
          <w:tcPr>
            <w:tcW w:w="7937" w:type="dxa"/>
            <w:tcBorders>
              <w:top w:val="single" w:sz="6" w:space="0" w:color="000000"/>
              <w:left w:val="single" w:sz="6" w:space="0" w:color="000000"/>
              <w:bottom w:val="single" w:sz="4" w:space="0" w:color="auto"/>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lang w:val="en-US"/>
              </w:rPr>
            </w:pPr>
            <w:r w:rsidRPr="00D50DE5">
              <w:rPr>
                <w:rFonts w:ascii="Times New Roman" w:hAnsi="Times New Roman" w:cs="Times New Roman"/>
                <w:sz w:val="28"/>
                <w:szCs w:val="28"/>
              </w:rPr>
              <w:t>практические занятия</w:t>
            </w:r>
            <w:r w:rsidRPr="00D50DE5">
              <w:rPr>
                <w:rFonts w:ascii="Times New Roman" w:hAnsi="Times New Roman" w:cs="Times New Roman"/>
                <w:i/>
                <w:sz w:val="28"/>
                <w:szCs w:val="28"/>
              </w:rPr>
              <w:t xml:space="preserve"> </w:t>
            </w:r>
          </w:p>
        </w:tc>
        <w:tc>
          <w:tcPr>
            <w:tcW w:w="1843" w:type="dxa"/>
            <w:tcBorders>
              <w:top w:val="single" w:sz="6" w:space="0" w:color="000000"/>
              <w:left w:val="single" w:sz="6" w:space="0" w:color="000000"/>
              <w:bottom w:val="single" w:sz="4" w:space="0" w:color="auto"/>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35</w:t>
            </w:r>
          </w:p>
        </w:tc>
      </w:tr>
      <w:tr w:rsidR="001044D0" w:rsidRPr="00D50DE5" w:rsidTr="00B81CA1">
        <w:trPr>
          <w:trHeight w:val="360"/>
        </w:trPr>
        <w:tc>
          <w:tcPr>
            <w:tcW w:w="7937" w:type="dxa"/>
            <w:tcBorders>
              <w:top w:val="single" w:sz="4" w:space="0" w:color="auto"/>
              <w:left w:val="single" w:sz="6" w:space="0" w:color="000000"/>
              <w:bottom w:val="single" w:sz="4" w:space="0" w:color="auto"/>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rPr>
            </w:pPr>
            <w:r w:rsidRPr="00D50DE5">
              <w:rPr>
                <w:rFonts w:ascii="Times New Roman" w:hAnsi="Times New Roman" w:cs="Times New Roman"/>
                <w:b/>
                <w:sz w:val="28"/>
                <w:szCs w:val="28"/>
              </w:rPr>
              <w:t>Профессионально ориентированное содержание (содержание прикладного модуля)</w:t>
            </w:r>
          </w:p>
        </w:tc>
        <w:tc>
          <w:tcPr>
            <w:tcW w:w="1843" w:type="dxa"/>
            <w:tcBorders>
              <w:top w:val="single" w:sz="4" w:space="0" w:color="auto"/>
              <w:left w:val="single" w:sz="6" w:space="0" w:color="000000"/>
              <w:bottom w:val="single" w:sz="4" w:space="0" w:color="auto"/>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lang w:val="en-US"/>
              </w:rPr>
            </w:pPr>
            <w:r w:rsidRPr="00D50DE5">
              <w:rPr>
                <w:rFonts w:ascii="Times New Roman" w:hAnsi="Times New Roman" w:cs="Times New Roman"/>
                <w:sz w:val="28"/>
                <w:lang w:val="en-US"/>
              </w:rPr>
              <w:t>6</w:t>
            </w:r>
          </w:p>
        </w:tc>
      </w:tr>
      <w:tr w:rsidR="001044D0" w:rsidRPr="00D50DE5" w:rsidTr="00B81CA1">
        <w:trPr>
          <w:trHeight w:val="396"/>
        </w:trPr>
        <w:tc>
          <w:tcPr>
            <w:tcW w:w="7937" w:type="dxa"/>
            <w:tcBorders>
              <w:top w:val="single" w:sz="4" w:space="0" w:color="auto"/>
              <w:left w:val="single" w:sz="6" w:space="0" w:color="000000"/>
              <w:bottom w:val="single" w:sz="4" w:space="0" w:color="auto"/>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lang w:val="en-US"/>
              </w:rPr>
            </w:pPr>
            <w:r w:rsidRPr="00D50DE5">
              <w:rPr>
                <w:rFonts w:ascii="Times New Roman" w:hAnsi="Times New Roman" w:cs="Times New Roman"/>
                <w:sz w:val="28"/>
                <w:szCs w:val="28"/>
              </w:rPr>
              <w:t>в т. ч.:</w:t>
            </w:r>
          </w:p>
        </w:tc>
        <w:tc>
          <w:tcPr>
            <w:tcW w:w="1843" w:type="dxa"/>
            <w:tcBorders>
              <w:top w:val="single" w:sz="4" w:space="0" w:color="auto"/>
              <w:left w:val="single" w:sz="6" w:space="0" w:color="000000"/>
              <w:bottom w:val="single" w:sz="4" w:space="0" w:color="auto"/>
              <w:right w:val="single" w:sz="6" w:space="0" w:color="000000"/>
            </w:tcBorders>
          </w:tcPr>
          <w:p w:rsidR="001044D0" w:rsidRPr="00D50DE5" w:rsidRDefault="001044D0" w:rsidP="00B81CA1">
            <w:pPr>
              <w:ind w:left="57" w:right="57"/>
              <w:jc w:val="center"/>
              <w:rPr>
                <w:rFonts w:ascii="Times New Roman" w:hAnsi="Times New Roman" w:cs="Times New Roman"/>
                <w:sz w:val="28"/>
                <w:szCs w:val="28"/>
              </w:rPr>
            </w:pPr>
          </w:p>
        </w:tc>
      </w:tr>
      <w:tr w:rsidR="001044D0" w:rsidRPr="00D50DE5" w:rsidTr="00B81CA1">
        <w:trPr>
          <w:trHeight w:val="314"/>
        </w:trPr>
        <w:tc>
          <w:tcPr>
            <w:tcW w:w="7937" w:type="dxa"/>
            <w:tcBorders>
              <w:top w:val="single" w:sz="4" w:space="0" w:color="auto"/>
              <w:left w:val="single" w:sz="6" w:space="0" w:color="000000"/>
              <w:bottom w:val="single" w:sz="4" w:space="0" w:color="auto"/>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lang w:val="en-US"/>
              </w:rPr>
            </w:pPr>
            <w:r w:rsidRPr="00D50DE5">
              <w:rPr>
                <w:rFonts w:ascii="Times New Roman" w:hAnsi="Times New Roman" w:cs="Times New Roman"/>
                <w:sz w:val="28"/>
                <w:szCs w:val="28"/>
              </w:rPr>
              <w:t>теоретическое обучение теоретическое обучение</w:t>
            </w:r>
          </w:p>
        </w:tc>
        <w:tc>
          <w:tcPr>
            <w:tcW w:w="1843" w:type="dxa"/>
            <w:tcBorders>
              <w:top w:val="single" w:sz="4" w:space="0" w:color="auto"/>
              <w:left w:val="single" w:sz="6" w:space="0" w:color="000000"/>
              <w:bottom w:val="single" w:sz="4" w:space="0" w:color="auto"/>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lang w:val="en-US"/>
              </w:rPr>
            </w:pPr>
            <w:r w:rsidRPr="00D50DE5">
              <w:rPr>
                <w:rFonts w:ascii="Times New Roman" w:hAnsi="Times New Roman" w:cs="Times New Roman"/>
                <w:sz w:val="28"/>
                <w:lang w:val="en-US"/>
              </w:rPr>
              <w:t>3</w:t>
            </w:r>
          </w:p>
        </w:tc>
      </w:tr>
      <w:tr w:rsidR="001044D0" w:rsidRPr="00D50DE5" w:rsidTr="00B81CA1">
        <w:trPr>
          <w:trHeight w:val="315"/>
        </w:trPr>
        <w:tc>
          <w:tcPr>
            <w:tcW w:w="7937" w:type="dxa"/>
            <w:tcBorders>
              <w:top w:val="single" w:sz="4" w:space="0" w:color="auto"/>
              <w:left w:val="single" w:sz="6" w:space="0" w:color="000000"/>
              <w:bottom w:val="single" w:sz="6" w:space="0" w:color="000000"/>
              <w:right w:val="single" w:sz="6" w:space="0" w:color="000000"/>
            </w:tcBorders>
            <w:vAlign w:val="center"/>
            <w:hideMark/>
          </w:tcPr>
          <w:p w:rsidR="001044D0" w:rsidRPr="00D50DE5" w:rsidRDefault="001044D0" w:rsidP="00B81CA1">
            <w:pPr>
              <w:ind w:left="57" w:right="57"/>
              <w:rPr>
                <w:rFonts w:ascii="Times New Roman" w:hAnsi="Times New Roman" w:cs="Times New Roman"/>
                <w:sz w:val="28"/>
                <w:szCs w:val="28"/>
                <w:lang w:val="en-US"/>
              </w:rPr>
            </w:pPr>
            <w:r w:rsidRPr="00D50DE5">
              <w:rPr>
                <w:rFonts w:ascii="Times New Roman" w:hAnsi="Times New Roman" w:cs="Times New Roman"/>
                <w:sz w:val="28"/>
                <w:szCs w:val="28"/>
              </w:rPr>
              <w:t>практические занятия</w:t>
            </w:r>
            <w:r w:rsidRPr="00D50DE5">
              <w:rPr>
                <w:rFonts w:ascii="Times New Roman" w:hAnsi="Times New Roman" w:cs="Times New Roman"/>
                <w:i/>
                <w:sz w:val="28"/>
                <w:szCs w:val="28"/>
              </w:rPr>
              <w:t xml:space="preserve"> </w:t>
            </w:r>
          </w:p>
        </w:tc>
        <w:tc>
          <w:tcPr>
            <w:tcW w:w="1843" w:type="dxa"/>
            <w:tcBorders>
              <w:top w:val="single" w:sz="4" w:space="0" w:color="auto"/>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lang w:val="en-US"/>
              </w:rPr>
            </w:pPr>
            <w:r w:rsidRPr="00D50DE5">
              <w:rPr>
                <w:rFonts w:ascii="Times New Roman" w:hAnsi="Times New Roman" w:cs="Times New Roman"/>
                <w:sz w:val="28"/>
                <w:lang w:val="en-US"/>
              </w:rPr>
              <w:t>3</w:t>
            </w:r>
          </w:p>
        </w:tc>
      </w:tr>
      <w:tr w:rsidR="001044D0" w:rsidRPr="00D50DE5" w:rsidTr="00B81CA1">
        <w:trPr>
          <w:trHeight w:val="331"/>
        </w:trPr>
        <w:tc>
          <w:tcPr>
            <w:tcW w:w="7937" w:type="dxa"/>
            <w:tcBorders>
              <w:top w:val="single" w:sz="6" w:space="0" w:color="000000"/>
              <w:left w:val="single" w:sz="6" w:space="0" w:color="000000"/>
              <w:bottom w:val="single" w:sz="6" w:space="0" w:color="000000"/>
              <w:right w:val="single" w:sz="6" w:space="0" w:color="000000"/>
            </w:tcBorders>
            <w:vAlign w:val="center"/>
            <w:hideMark/>
          </w:tcPr>
          <w:p w:rsidR="001044D0" w:rsidRPr="00D50DE5" w:rsidRDefault="001044D0" w:rsidP="00B81CA1">
            <w:pPr>
              <w:ind w:left="57" w:right="57"/>
              <w:rPr>
                <w:rFonts w:ascii="Times New Roman" w:hAnsi="Times New Roman" w:cs="Times New Roman"/>
                <w:b/>
                <w:sz w:val="28"/>
                <w:szCs w:val="28"/>
              </w:rPr>
            </w:pPr>
            <w:proofErr w:type="gramStart"/>
            <w:r w:rsidRPr="00D50DE5">
              <w:rPr>
                <w:rFonts w:ascii="Times New Roman" w:hAnsi="Times New Roman" w:cs="Times New Roman"/>
                <w:b/>
                <w:bCs/>
                <w:sz w:val="28"/>
                <w:szCs w:val="28"/>
              </w:rPr>
              <w:t>Индивидуальный  проект</w:t>
            </w:r>
            <w:proofErr w:type="gramEnd"/>
            <w:r w:rsidRPr="00D50DE5">
              <w:rPr>
                <w:rFonts w:ascii="Times New Roman" w:hAnsi="Times New Roman" w:cs="Times New Roman"/>
                <w:sz w:val="28"/>
                <w:szCs w:val="28"/>
              </w:rPr>
              <w:t xml:space="preserve"> </w:t>
            </w:r>
            <w:r w:rsidRPr="00D50DE5">
              <w:rPr>
                <w:rFonts w:ascii="Times New Roman" w:hAnsi="Times New Roman" w:cs="Times New Roman"/>
                <w:i/>
                <w:sz w:val="28"/>
                <w:szCs w:val="28"/>
              </w:rPr>
              <w:t>(да/нет</w:t>
            </w:r>
            <w:r w:rsidRPr="00D50DE5">
              <w:rPr>
                <w:rFonts w:ascii="Times New Roman" w:hAnsi="Times New Roman" w:cs="Times New Roman"/>
                <w:sz w:val="28"/>
                <w:szCs w:val="28"/>
              </w:rPr>
              <w:t>)**</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нет</w:t>
            </w:r>
          </w:p>
        </w:tc>
      </w:tr>
      <w:tr w:rsidR="001044D0" w:rsidRPr="00D50DE5" w:rsidTr="00B81CA1">
        <w:trPr>
          <w:trHeight w:val="331"/>
        </w:trPr>
        <w:tc>
          <w:tcPr>
            <w:tcW w:w="7937" w:type="dxa"/>
            <w:tcBorders>
              <w:top w:val="single" w:sz="6" w:space="0" w:color="000000"/>
              <w:left w:val="single" w:sz="6" w:space="0" w:color="000000"/>
              <w:bottom w:val="single" w:sz="6" w:space="0" w:color="000000"/>
              <w:right w:val="single" w:sz="6" w:space="0" w:color="000000"/>
            </w:tcBorders>
            <w:vAlign w:val="center"/>
            <w:hideMark/>
          </w:tcPr>
          <w:p w:rsidR="001044D0" w:rsidRPr="00D50DE5" w:rsidRDefault="001044D0" w:rsidP="00B81CA1">
            <w:pPr>
              <w:ind w:left="57" w:right="57"/>
              <w:rPr>
                <w:rFonts w:ascii="Times New Roman" w:hAnsi="Times New Roman" w:cs="Times New Roman"/>
                <w:b/>
                <w:sz w:val="28"/>
                <w:szCs w:val="28"/>
              </w:rPr>
            </w:pPr>
            <w:r w:rsidRPr="00D50DE5">
              <w:rPr>
                <w:rFonts w:ascii="Times New Roman" w:hAnsi="Times New Roman" w:cs="Times New Roman"/>
                <w:b/>
                <w:sz w:val="28"/>
                <w:szCs w:val="28"/>
              </w:rPr>
              <w:t>Промежуточная аттестация (дифференцированный зачет)</w:t>
            </w:r>
          </w:p>
        </w:tc>
        <w:tc>
          <w:tcPr>
            <w:tcW w:w="1843" w:type="dxa"/>
            <w:tcBorders>
              <w:top w:val="single" w:sz="6" w:space="0" w:color="000000"/>
              <w:left w:val="single" w:sz="6" w:space="0" w:color="000000"/>
              <w:bottom w:val="single" w:sz="6" w:space="0" w:color="000000"/>
              <w:right w:val="single" w:sz="6" w:space="0" w:color="000000"/>
            </w:tcBorders>
            <w:hideMark/>
          </w:tcPr>
          <w:p w:rsidR="001044D0" w:rsidRPr="00D50DE5" w:rsidRDefault="001044D0" w:rsidP="00B81CA1">
            <w:pPr>
              <w:ind w:left="57" w:right="57"/>
              <w:jc w:val="center"/>
              <w:rPr>
                <w:rFonts w:ascii="Times New Roman" w:hAnsi="Times New Roman" w:cs="Times New Roman"/>
                <w:sz w:val="28"/>
                <w:szCs w:val="28"/>
              </w:rPr>
            </w:pPr>
            <w:r w:rsidRPr="00D50DE5">
              <w:rPr>
                <w:rFonts w:ascii="Times New Roman" w:hAnsi="Times New Roman" w:cs="Times New Roman"/>
                <w:sz w:val="28"/>
              </w:rPr>
              <w:t>2</w:t>
            </w:r>
          </w:p>
        </w:tc>
      </w:tr>
    </w:tbl>
    <w:p w:rsidR="001044D0" w:rsidRPr="00D50DE5" w:rsidRDefault="001044D0" w:rsidP="001044D0">
      <w:pPr>
        <w:tabs>
          <w:tab w:val="left" w:pos="1185"/>
        </w:tabs>
        <w:spacing w:after="0" w:line="240" w:lineRule="auto"/>
        <w:ind w:left="57" w:right="57"/>
        <w:jc w:val="both"/>
        <w:rPr>
          <w:rFonts w:ascii="Times New Roman" w:hAnsi="Times New Roman" w:cs="Times New Roman"/>
          <w:sz w:val="24"/>
        </w:rPr>
      </w:pPr>
    </w:p>
    <w:p w:rsidR="004D595A" w:rsidRPr="00D50DE5" w:rsidRDefault="004D595A">
      <w:pPr>
        <w:rPr>
          <w:rFonts w:ascii="Times New Roman" w:hAnsi="Times New Roman" w:cs="Times New Roman"/>
        </w:rPr>
      </w:pPr>
    </w:p>
    <w:p w:rsidR="001044D0" w:rsidRPr="00D50DE5" w:rsidRDefault="001044D0">
      <w:pPr>
        <w:rPr>
          <w:rFonts w:ascii="Times New Roman" w:hAnsi="Times New Roman" w:cs="Times New Roman"/>
          <w:sz w:val="24"/>
        </w:rPr>
      </w:pPr>
      <w:r w:rsidRPr="00D50DE5">
        <w:rPr>
          <w:rFonts w:ascii="Times New Roman" w:hAnsi="Times New Roman" w:cs="Times New Roman"/>
          <w:sz w:val="24"/>
        </w:rPr>
        <w:t xml:space="preserve">Название разделов и тем: </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Раздел 1. Основы строения вещества</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1.1. Строение атомов химических элементов и природа химической связи</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1.2. Периодический закон и таблица Д. И. Менделеева</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Раздел 2. Химические реакции</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2.1. Типы химических реакций</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2.2. Электролитическая диссоциация и ионный обмен</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Раздел 3. Строение и свойства неорганических веществ</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3.1. Классификация, номенклатура и строение неорганических веществ</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3.2. Физико-химические свойства неорганических веществ</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3.3. Идентификация неорганических веществ</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lastRenderedPageBreak/>
        <w:t>Раздел 4. Строение и свойства органических веществ</w:t>
      </w:r>
    </w:p>
    <w:p w:rsidR="001044D0" w:rsidRPr="00D50DE5" w:rsidRDefault="001044D0">
      <w:pPr>
        <w:rPr>
          <w:rFonts w:ascii="Times New Roman" w:hAnsi="Times New Roman" w:cs="Times New Roman"/>
          <w:sz w:val="24"/>
        </w:rPr>
      </w:pPr>
      <w:r w:rsidRPr="00D50DE5">
        <w:rPr>
          <w:rFonts w:ascii="Times New Roman" w:hAnsi="Times New Roman" w:cs="Times New Roman"/>
          <w:sz w:val="24"/>
        </w:rPr>
        <w:t>Тема 4.1. Классификация, номенклатура и строение органических веществ</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Тема 4.2. Свойства органических соединений</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Тема 4.3. Идентификация органических веществ, их значение и применение в бытовой и производственной деятельности человека</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Раздел 5. Структура и свойства органических веществ</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Тема 5.1. Скорость химических реакций</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 xml:space="preserve">Раздел 6. Растворы </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Тема 6.1. Понятие о растворах</w:t>
      </w:r>
      <w:r w:rsidRPr="00D50DE5">
        <w:rPr>
          <w:rFonts w:ascii="Times New Roman" w:hAnsi="Times New Roman" w:cs="Times New Roman"/>
          <w:sz w:val="24"/>
        </w:rPr>
        <w:br/>
        <w:t>Тема 6.2. Исследование свойств растворов</w:t>
      </w:r>
    </w:p>
    <w:p w:rsidR="001044D0" w:rsidRPr="00D50DE5" w:rsidRDefault="001044D0" w:rsidP="001044D0">
      <w:pPr>
        <w:rPr>
          <w:rFonts w:ascii="Times New Roman" w:hAnsi="Times New Roman" w:cs="Times New Roman"/>
          <w:sz w:val="24"/>
        </w:rPr>
      </w:pPr>
      <w:r w:rsidRPr="00D50DE5">
        <w:rPr>
          <w:rFonts w:ascii="Times New Roman" w:hAnsi="Times New Roman" w:cs="Times New Roman"/>
          <w:sz w:val="24"/>
        </w:rPr>
        <w:t xml:space="preserve">Раздел 7. Химия в быту и производственной деятельности человека </w:t>
      </w:r>
    </w:p>
    <w:p w:rsidR="001044D0" w:rsidRPr="00D50DE5" w:rsidRDefault="001044D0" w:rsidP="001044D0">
      <w:pPr>
        <w:rPr>
          <w:rFonts w:ascii="Times New Roman" w:hAnsi="Times New Roman" w:cs="Times New Roman"/>
          <w:sz w:val="24"/>
        </w:rPr>
      </w:pPr>
    </w:p>
    <w:p w:rsidR="001044D0" w:rsidRPr="00D50DE5" w:rsidRDefault="001044D0" w:rsidP="001044D0">
      <w:pPr>
        <w:rPr>
          <w:rFonts w:ascii="Times New Roman" w:hAnsi="Times New Roman" w:cs="Times New Roman"/>
          <w:sz w:val="24"/>
        </w:rPr>
      </w:pPr>
    </w:p>
    <w:p w:rsidR="001044D0" w:rsidRPr="00D50DE5" w:rsidRDefault="001044D0">
      <w:pPr>
        <w:rPr>
          <w:rFonts w:ascii="Times New Roman" w:hAnsi="Times New Roman" w:cs="Times New Roman"/>
          <w:sz w:val="24"/>
        </w:rPr>
      </w:pPr>
    </w:p>
    <w:p w:rsidR="004D595A" w:rsidRPr="00D50DE5" w:rsidRDefault="004D595A">
      <w:pPr>
        <w:rPr>
          <w:rFonts w:ascii="Times New Roman" w:hAnsi="Times New Roman" w:cs="Times New Roman"/>
          <w:sz w:val="24"/>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СОО.01.09 «Основы безопасности и защиты Родины»</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lastRenderedPageBreak/>
        <w:t>по специальности 40.02.04 «Юриспруденция»</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rPr>
          <w:rFonts w:ascii="Times New Roman" w:hAnsi="Times New Roman" w:cs="Times New Roman"/>
        </w:rPr>
      </w:pPr>
    </w:p>
    <w:p w:rsidR="00D50DE5" w:rsidRPr="00D50DE5" w:rsidRDefault="00D50DE5" w:rsidP="00F7525A">
      <w:pPr>
        <w:pStyle w:val="afff9"/>
        <w:widowControl w:val="0"/>
        <w:numPr>
          <w:ilvl w:val="0"/>
          <w:numId w:val="55"/>
        </w:numPr>
        <w:tabs>
          <w:tab w:val="left" w:pos="1435"/>
          <w:tab w:val="left" w:pos="4187"/>
        </w:tabs>
        <w:autoSpaceDE w:val="0"/>
        <w:autoSpaceDN w:val="0"/>
        <w:spacing w:before="67" w:after="0" w:line="276" w:lineRule="auto"/>
        <w:ind w:right="1210" w:hanging="3035"/>
        <w:jc w:val="left"/>
        <w:rPr>
          <w:rFonts w:cs="Times New Roman"/>
          <w:b/>
          <w:lang w:val="ru-RU"/>
        </w:rPr>
      </w:pPr>
      <w:r w:rsidRPr="00D50DE5">
        <w:rPr>
          <w:rFonts w:cs="Times New Roman"/>
          <w:b/>
          <w:lang w:val="ru-RU"/>
        </w:rPr>
        <w:t>ОБЩАЯ</w:t>
      </w:r>
      <w:r w:rsidRPr="00D50DE5">
        <w:rPr>
          <w:rFonts w:cs="Times New Roman"/>
          <w:b/>
          <w:spacing w:val="-9"/>
          <w:lang w:val="ru-RU"/>
        </w:rPr>
        <w:t xml:space="preserve"> </w:t>
      </w:r>
      <w:r w:rsidRPr="00D50DE5">
        <w:rPr>
          <w:rFonts w:cs="Times New Roman"/>
          <w:b/>
          <w:lang w:val="ru-RU"/>
        </w:rPr>
        <w:t>ХАРАКТЕРИСТИКА</w:t>
      </w:r>
      <w:r w:rsidRPr="00D50DE5">
        <w:rPr>
          <w:rFonts w:cs="Times New Roman"/>
          <w:b/>
          <w:spacing w:val="-7"/>
          <w:lang w:val="ru-RU"/>
        </w:rPr>
        <w:t xml:space="preserve"> </w:t>
      </w:r>
      <w:r w:rsidRPr="00D50DE5">
        <w:rPr>
          <w:rFonts w:cs="Times New Roman"/>
          <w:b/>
          <w:lang w:val="ru-RU"/>
        </w:rPr>
        <w:t>РАБОЧЕЙ</w:t>
      </w:r>
      <w:r w:rsidRPr="00D50DE5">
        <w:rPr>
          <w:rFonts w:cs="Times New Roman"/>
          <w:b/>
          <w:spacing w:val="-10"/>
          <w:lang w:val="ru-RU"/>
        </w:rPr>
        <w:t xml:space="preserve"> </w:t>
      </w:r>
      <w:r w:rsidRPr="00D50DE5">
        <w:rPr>
          <w:rFonts w:cs="Times New Roman"/>
          <w:b/>
          <w:lang w:val="ru-RU"/>
        </w:rPr>
        <w:t>ПРОГРАММЫ</w:t>
      </w:r>
      <w:r w:rsidRPr="00D50DE5">
        <w:rPr>
          <w:rFonts w:cs="Times New Roman"/>
          <w:b/>
          <w:spacing w:val="-8"/>
          <w:lang w:val="ru-RU"/>
        </w:rPr>
        <w:t xml:space="preserve"> </w:t>
      </w:r>
      <w:r w:rsidRPr="00D50DE5">
        <w:rPr>
          <w:rFonts w:cs="Times New Roman"/>
          <w:b/>
          <w:lang w:val="ru-RU"/>
        </w:rPr>
        <w:t xml:space="preserve">УЧЕБНОЙ </w:t>
      </w:r>
      <w:r w:rsidRPr="00D50DE5">
        <w:rPr>
          <w:rFonts w:cs="Times New Roman"/>
          <w:b/>
          <w:spacing w:val="-2"/>
          <w:lang w:val="ru-RU"/>
        </w:rPr>
        <w:t>ДИСЦИПЛИНЫ</w:t>
      </w:r>
    </w:p>
    <w:p w:rsidR="00D50DE5" w:rsidRPr="00D50DE5" w:rsidRDefault="00D50DE5" w:rsidP="00D50DE5">
      <w:pPr>
        <w:pStyle w:val="afc"/>
        <w:spacing w:before="2"/>
        <w:jc w:val="center"/>
        <w:rPr>
          <w:rFonts w:ascii="Times New Roman" w:hAnsi="Times New Roman" w:cs="Times New Roman"/>
          <w:b/>
        </w:rPr>
      </w:pPr>
      <w:r w:rsidRPr="00D50DE5">
        <w:rPr>
          <w:rFonts w:ascii="Times New Roman" w:eastAsia="Times New Roman" w:hAnsi="Times New Roman" w:cs="Times New Roman"/>
          <w:b/>
          <w:color w:val="000000"/>
          <w:sz w:val="26"/>
          <w:szCs w:val="26"/>
          <w:lang w:eastAsia="ru-RU"/>
        </w:rPr>
        <w:t>СОО.01.09 ОСНОВЫ БЕЗОПАСНОСТИ И ЗАЩИТЫ РОДИНЫ</w:t>
      </w:r>
    </w:p>
    <w:p w:rsidR="00D50DE5" w:rsidRPr="00D50DE5" w:rsidRDefault="00D50DE5" w:rsidP="00D50DE5">
      <w:pPr>
        <w:pStyle w:val="afc"/>
        <w:spacing w:before="2"/>
        <w:rPr>
          <w:rFonts w:ascii="Times New Roman" w:hAnsi="Times New Roman" w:cs="Times New Roman"/>
          <w:b/>
        </w:rPr>
      </w:pPr>
    </w:p>
    <w:p w:rsidR="00D50DE5" w:rsidRPr="00D50DE5" w:rsidRDefault="00D50DE5" w:rsidP="00F7525A">
      <w:pPr>
        <w:pStyle w:val="1"/>
        <w:keepNext w:val="0"/>
        <w:widowControl w:val="0"/>
        <w:numPr>
          <w:ilvl w:val="1"/>
          <w:numId w:val="55"/>
        </w:numPr>
        <w:tabs>
          <w:tab w:val="left" w:pos="1362"/>
        </w:tabs>
        <w:autoSpaceDE w:val="0"/>
        <w:autoSpaceDN w:val="0"/>
        <w:spacing w:before="1" w:after="0" w:line="240" w:lineRule="auto"/>
        <w:ind w:left="1362" w:hanging="420"/>
        <w:jc w:val="both"/>
        <w:rPr>
          <w:rFonts w:ascii="Times New Roman" w:hAnsi="Times New Roman" w:cs="Times New Roman"/>
        </w:rPr>
      </w:pPr>
      <w:r w:rsidRPr="00D50DE5">
        <w:rPr>
          <w:rFonts w:ascii="Times New Roman" w:hAnsi="Times New Roman" w:cs="Times New Roman"/>
        </w:rPr>
        <w:t>Место</w:t>
      </w:r>
      <w:r w:rsidRPr="00D50DE5">
        <w:rPr>
          <w:rFonts w:ascii="Times New Roman" w:hAnsi="Times New Roman" w:cs="Times New Roman"/>
          <w:spacing w:val="-6"/>
        </w:rPr>
        <w:t xml:space="preserve"> </w:t>
      </w:r>
      <w:r w:rsidRPr="00D50DE5">
        <w:rPr>
          <w:rFonts w:ascii="Times New Roman" w:hAnsi="Times New Roman" w:cs="Times New Roman"/>
        </w:rPr>
        <w:t>дисциплины</w:t>
      </w:r>
      <w:r w:rsidRPr="00D50DE5">
        <w:rPr>
          <w:rFonts w:ascii="Times New Roman" w:hAnsi="Times New Roman" w:cs="Times New Roman"/>
          <w:spacing w:val="-5"/>
        </w:rPr>
        <w:t xml:space="preserve"> </w:t>
      </w:r>
      <w:r w:rsidRPr="00D50DE5">
        <w:rPr>
          <w:rFonts w:ascii="Times New Roman" w:hAnsi="Times New Roman" w:cs="Times New Roman"/>
        </w:rPr>
        <w:t>в</w:t>
      </w:r>
      <w:r w:rsidRPr="00D50DE5">
        <w:rPr>
          <w:rFonts w:ascii="Times New Roman" w:hAnsi="Times New Roman" w:cs="Times New Roman"/>
          <w:spacing w:val="-5"/>
        </w:rPr>
        <w:t xml:space="preserve"> </w:t>
      </w:r>
      <w:r w:rsidRPr="00D50DE5">
        <w:rPr>
          <w:rFonts w:ascii="Times New Roman" w:hAnsi="Times New Roman" w:cs="Times New Roman"/>
        </w:rPr>
        <w:t>структуре</w:t>
      </w:r>
      <w:r w:rsidRPr="00D50DE5">
        <w:rPr>
          <w:rFonts w:ascii="Times New Roman" w:hAnsi="Times New Roman" w:cs="Times New Roman"/>
          <w:spacing w:val="-5"/>
        </w:rPr>
        <w:t xml:space="preserve"> </w:t>
      </w:r>
      <w:r w:rsidRPr="00D50DE5">
        <w:rPr>
          <w:rFonts w:ascii="Times New Roman" w:hAnsi="Times New Roman" w:cs="Times New Roman"/>
        </w:rPr>
        <w:t>основной</w:t>
      </w:r>
      <w:r w:rsidRPr="00D50DE5">
        <w:rPr>
          <w:rFonts w:ascii="Times New Roman" w:hAnsi="Times New Roman" w:cs="Times New Roman"/>
          <w:spacing w:val="-5"/>
        </w:rPr>
        <w:t xml:space="preserve"> </w:t>
      </w:r>
      <w:r w:rsidRPr="00D50DE5">
        <w:rPr>
          <w:rFonts w:ascii="Times New Roman" w:hAnsi="Times New Roman" w:cs="Times New Roman"/>
        </w:rPr>
        <w:t>образовательной</w:t>
      </w:r>
      <w:r w:rsidRPr="00D50DE5">
        <w:rPr>
          <w:rFonts w:ascii="Times New Roman" w:hAnsi="Times New Roman" w:cs="Times New Roman"/>
          <w:spacing w:val="-5"/>
        </w:rPr>
        <w:t xml:space="preserve"> </w:t>
      </w:r>
      <w:r w:rsidRPr="00D50DE5">
        <w:rPr>
          <w:rFonts w:ascii="Times New Roman" w:hAnsi="Times New Roman" w:cs="Times New Roman"/>
          <w:spacing w:val="-2"/>
        </w:rPr>
        <w:t>программы:</w:t>
      </w:r>
    </w:p>
    <w:p w:rsidR="00D50DE5" w:rsidRPr="00D50DE5" w:rsidRDefault="00D50DE5" w:rsidP="00D50DE5">
      <w:pPr>
        <w:pStyle w:val="afc"/>
        <w:spacing w:before="14"/>
        <w:ind w:left="233" w:right="291" w:firstLine="708"/>
        <w:jc w:val="both"/>
        <w:rPr>
          <w:rFonts w:ascii="Times New Roman" w:hAnsi="Times New Roman" w:cs="Times New Roman"/>
        </w:rPr>
      </w:pPr>
      <w:r w:rsidRPr="00D50DE5">
        <w:rPr>
          <w:rFonts w:ascii="Times New Roman" w:hAnsi="Times New Roman" w:cs="Times New Roman"/>
        </w:rPr>
        <w:t>Учебная дисциплина «СОО.01.09 Основы безопасности и защиты родины» является обязательной частью общеобразовательного цикла примерной образовательной программы в соответствии с ФГОС СПО по специальности 40.02.04 Юриспруденция</w:t>
      </w:r>
    </w:p>
    <w:p w:rsidR="00D50DE5" w:rsidRPr="00D50DE5" w:rsidRDefault="00D50DE5" w:rsidP="00D50DE5">
      <w:pPr>
        <w:pStyle w:val="afc"/>
        <w:ind w:left="233" w:right="290" w:firstLine="708"/>
        <w:jc w:val="both"/>
        <w:rPr>
          <w:rFonts w:ascii="Times New Roman" w:hAnsi="Times New Roman" w:cs="Times New Roman"/>
        </w:rPr>
      </w:pPr>
      <w:r w:rsidRPr="00D50DE5">
        <w:rPr>
          <w:rFonts w:ascii="Times New Roman" w:hAnsi="Times New Roman" w:cs="Times New Roman"/>
        </w:rPr>
        <w:t>Особое значение дисциплина имеет при формировании и развитии ОК.01, ОК.02, ОК.03, ОК.04, ОК.06, ОК.07, ОК. 08, ПК.1.1, ПК.2.</w:t>
      </w:r>
      <w:proofErr w:type="gramStart"/>
      <w:r w:rsidRPr="00D50DE5">
        <w:rPr>
          <w:rFonts w:ascii="Times New Roman" w:hAnsi="Times New Roman" w:cs="Times New Roman"/>
        </w:rPr>
        <w:t>2,ПК</w:t>
      </w:r>
      <w:proofErr w:type="gramEnd"/>
      <w:r w:rsidRPr="00D50DE5">
        <w:rPr>
          <w:rFonts w:ascii="Times New Roman" w:hAnsi="Times New Roman" w:cs="Times New Roman"/>
        </w:rPr>
        <w:t xml:space="preserve">.2.3. </w:t>
      </w:r>
    </w:p>
    <w:p w:rsidR="00D50DE5" w:rsidRPr="00D50DE5" w:rsidRDefault="00D50DE5" w:rsidP="00D50DE5">
      <w:pPr>
        <w:pStyle w:val="afc"/>
        <w:spacing w:before="5"/>
        <w:rPr>
          <w:rFonts w:ascii="Times New Roman" w:hAnsi="Times New Roman" w:cs="Times New Roman"/>
        </w:rPr>
      </w:pPr>
    </w:p>
    <w:p w:rsidR="00D50DE5" w:rsidRPr="00D50DE5" w:rsidRDefault="00D50DE5" w:rsidP="00F7525A">
      <w:pPr>
        <w:pStyle w:val="1"/>
        <w:keepNext w:val="0"/>
        <w:widowControl w:val="0"/>
        <w:numPr>
          <w:ilvl w:val="1"/>
          <w:numId w:val="55"/>
        </w:numPr>
        <w:tabs>
          <w:tab w:val="left" w:pos="1362"/>
        </w:tabs>
        <w:autoSpaceDE w:val="0"/>
        <w:autoSpaceDN w:val="0"/>
        <w:spacing w:before="0" w:after="0" w:line="274" w:lineRule="exact"/>
        <w:ind w:left="1362" w:hanging="420"/>
        <w:jc w:val="both"/>
        <w:rPr>
          <w:rFonts w:ascii="Times New Roman" w:hAnsi="Times New Roman" w:cs="Times New Roman"/>
        </w:rPr>
      </w:pPr>
      <w:r w:rsidRPr="00D50DE5">
        <w:rPr>
          <w:rFonts w:ascii="Times New Roman" w:hAnsi="Times New Roman" w:cs="Times New Roman"/>
        </w:rPr>
        <w:t>Цель</w:t>
      </w:r>
      <w:r w:rsidRPr="00D50DE5">
        <w:rPr>
          <w:rFonts w:ascii="Times New Roman" w:hAnsi="Times New Roman" w:cs="Times New Roman"/>
          <w:spacing w:val="-5"/>
        </w:rPr>
        <w:t xml:space="preserve"> </w:t>
      </w:r>
      <w:r w:rsidRPr="00D50DE5">
        <w:rPr>
          <w:rFonts w:ascii="Times New Roman" w:hAnsi="Times New Roman" w:cs="Times New Roman"/>
        </w:rPr>
        <w:t>и</w:t>
      </w:r>
      <w:r w:rsidRPr="00D50DE5">
        <w:rPr>
          <w:rFonts w:ascii="Times New Roman" w:hAnsi="Times New Roman" w:cs="Times New Roman"/>
          <w:spacing w:val="-2"/>
        </w:rPr>
        <w:t xml:space="preserve"> </w:t>
      </w:r>
      <w:r w:rsidRPr="00D50DE5">
        <w:rPr>
          <w:rFonts w:ascii="Times New Roman" w:hAnsi="Times New Roman" w:cs="Times New Roman"/>
        </w:rPr>
        <w:t>планируемые</w:t>
      </w:r>
      <w:r w:rsidRPr="00D50DE5">
        <w:rPr>
          <w:rFonts w:ascii="Times New Roman" w:hAnsi="Times New Roman" w:cs="Times New Roman"/>
          <w:spacing w:val="-5"/>
        </w:rPr>
        <w:t xml:space="preserve"> </w:t>
      </w:r>
      <w:r w:rsidRPr="00D50DE5">
        <w:rPr>
          <w:rFonts w:ascii="Times New Roman" w:hAnsi="Times New Roman" w:cs="Times New Roman"/>
        </w:rPr>
        <w:t>результаты</w:t>
      </w:r>
      <w:r w:rsidRPr="00D50DE5">
        <w:rPr>
          <w:rFonts w:ascii="Times New Roman" w:hAnsi="Times New Roman" w:cs="Times New Roman"/>
          <w:spacing w:val="-2"/>
        </w:rPr>
        <w:t xml:space="preserve"> </w:t>
      </w:r>
      <w:r w:rsidRPr="00D50DE5">
        <w:rPr>
          <w:rFonts w:ascii="Times New Roman" w:hAnsi="Times New Roman" w:cs="Times New Roman"/>
        </w:rPr>
        <w:t>освоения</w:t>
      </w:r>
      <w:r w:rsidRPr="00D50DE5">
        <w:rPr>
          <w:rFonts w:ascii="Times New Roman" w:hAnsi="Times New Roman" w:cs="Times New Roman"/>
          <w:spacing w:val="-2"/>
        </w:rPr>
        <w:t xml:space="preserve"> дисциплины:</w:t>
      </w:r>
    </w:p>
    <w:p w:rsidR="00D50DE5" w:rsidRPr="00D50DE5" w:rsidRDefault="00D50DE5" w:rsidP="00D50DE5">
      <w:pPr>
        <w:pStyle w:val="afc"/>
        <w:spacing w:after="6"/>
        <w:ind w:left="233" w:right="297" w:firstLine="708"/>
        <w:jc w:val="both"/>
        <w:rPr>
          <w:rFonts w:ascii="Times New Roman" w:hAnsi="Times New Roman" w:cs="Times New Roman"/>
        </w:rPr>
      </w:pPr>
      <w:r w:rsidRPr="00D50DE5">
        <w:rPr>
          <w:rFonts w:ascii="Times New Roman" w:hAnsi="Times New Roman" w:cs="Times New Roman"/>
        </w:rPr>
        <w:t>В</w:t>
      </w:r>
      <w:r w:rsidRPr="00D50DE5">
        <w:rPr>
          <w:rFonts w:ascii="Times New Roman" w:hAnsi="Times New Roman" w:cs="Times New Roman"/>
          <w:spacing w:val="80"/>
          <w:w w:val="150"/>
        </w:rPr>
        <w:t xml:space="preserve"> </w:t>
      </w:r>
      <w:r w:rsidRPr="00D50DE5">
        <w:rPr>
          <w:rFonts w:ascii="Times New Roman" w:hAnsi="Times New Roman" w:cs="Times New Roman"/>
        </w:rPr>
        <w:t>рамках</w:t>
      </w:r>
      <w:r w:rsidRPr="00D50DE5">
        <w:rPr>
          <w:rFonts w:ascii="Times New Roman" w:hAnsi="Times New Roman" w:cs="Times New Roman"/>
          <w:spacing w:val="80"/>
          <w:w w:val="150"/>
        </w:rPr>
        <w:t xml:space="preserve"> </w:t>
      </w:r>
      <w:r w:rsidRPr="00D50DE5">
        <w:rPr>
          <w:rFonts w:ascii="Times New Roman" w:hAnsi="Times New Roman" w:cs="Times New Roman"/>
        </w:rPr>
        <w:t>программы</w:t>
      </w:r>
      <w:r w:rsidRPr="00D50DE5">
        <w:rPr>
          <w:rFonts w:ascii="Times New Roman" w:hAnsi="Times New Roman" w:cs="Times New Roman"/>
          <w:spacing w:val="80"/>
          <w:w w:val="150"/>
        </w:rPr>
        <w:t xml:space="preserve"> </w:t>
      </w:r>
      <w:r w:rsidRPr="00D50DE5">
        <w:rPr>
          <w:rFonts w:ascii="Times New Roman" w:hAnsi="Times New Roman" w:cs="Times New Roman"/>
        </w:rPr>
        <w:t>учебной</w:t>
      </w:r>
      <w:r w:rsidRPr="00D50DE5">
        <w:rPr>
          <w:rFonts w:ascii="Times New Roman" w:hAnsi="Times New Roman" w:cs="Times New Roman"/>
          <w:spacing w:val="80"/>
          <w:w w:val="150"/>
        </w:rPr>
        <w:t xml:space="preserve"> </w:t>
      </w:r>
      <w:r w:rsidRPr="00D50DE5">
        <w:rPr>
          <w:rFonts w:ascii="Times New Roman" w:hAnsi="Times New Roman" w:cs="Times New Roman"/>
        </w:rPr>
        <w:t>дисциплины</w:t>
      </w:r>
      <w:r w:rsidRPr="00D50DE5">
        <w:rPr>
          <w:rFonts w:ascii="Times New Roman" w:hAnsi="Times New Roman" w:cs="Times New Roman"/>
          <w:spacing w:val="80"/>
          <w:w w:val="150"/>
        </w:rPr>
        <w:t xml:space="preserve"> </w:t>
      </w:r>
      <w:r w:rsidRPr="00D50DE5">
        <w:rPr>
          <w:rFonts w:ascii="Times New Roman" w:hAnsi="Times New Roman" w:cs="Times New Roman"/>
        </w:rPr>
        <w:t>обучающимися</w:t>
      </w:r>
      <w:r w:rsidRPr="00D50DE5">
        <w:rPr>
          <w:rFonts w:ascii="Times New Roman" w:hAnsi="Times New Roman" w:cs="Times New Roman"/>
          <w:spacing w:val="80"/>
          <w:w w:val="150"/>
        </w:rPr>
        <w:t xml:space="preserve"> </w:t>
      </w:r>
      <w:r w:rsidRPr="00D50DE5">
        <w:rPr>
          <w:rFonts w:ascii="Times New Roman" w:hAnsi="Times New Roman" w:cs="Times New Roman"/>
        </w:rPr>
        <w:t>осваиваются</w:t>
      </w:r>
      <w:r w:rsidRPr="00D50DE5">
        <w:rPr>
          <w:rFonts w:ascii="Times New Roman" w:hAnsi="Times New Roman" w:cs="Times New Roman"/>
          <w:spacing w:val="80"/>
          <w:w w:val="150"/>
        </w:rPr>
        <w:t xml:space="preserve"> </w:t>
      </w:r>
      <w:r w:rsidRPr="00D50DE5">
        <w:rPr>
          <w:rFonts w:ascii="Times New Roman" w:hAnsi="Times New Roman" w:cs="Times New Roman"/>
        </w:rPr>
        <w:t>умения и знания</w:t>
      </w: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594"/>
        </w:trPr>
        <w:tc>
          <w:tcPr>
            <w:tcW w:w="1385" w:type="dxa"/>
          </w:tcPr>
          <w:p w:rsidR="00D50DE5" w:rsidRPr="00D50DE5" w:rsidRDefault="00D50DE5" w:rsidP="00B81CA1">
            <w:pPr>
              <w:pStyle w:val="TableParagraph"/>
              <w:spacing w:line="270" w:lineRule="exact"/>
              <w:ind w:left="7"/>
              <w:jc w:val="center"/>
              <w:rPr>
                <w:sz w:val="24"/>
              </w:rPr>
            </w:pPr>
            <w:r w:rsidRPr="00D50DE5">
              <w:rPr>
                <w:spacing w:val="-5"/>
                <w:sz w:val="24"/>
              </w:rPr>
              <w:t>Код</w:t>
            </w:r>
          </w:p>
          <w:p w:rsidR="00D50DE5" w:rsidRPr="00D50DE5" w:rsidRDefault="00D50DE5" w:rsidP="00B81CA1">
            <w:pPr>
              <w:pStyle w:val="TableParagraph"/>
              <w:spacing w:before="21"/>
              <w:ind w:left="7" w:right="1"/>
              <w:jc w:val="center"/>
              <w:rPr>
                <w:sz w:val="24"/>
              </w:rPr>
            </w:pPr>
            <w:r w:rsidRPr="00D50DE5">
              <w:rPr>
                <w:sz w:val="24"/>
              </w:rPr>
              <w:t xml:space="preserve">ПК, </w:t>
            </w:r>
            <w:r w:rsidRPr="00D50DE5">
              <w:rPr>
                <w:spacing w:val="-5"/>
                <w:sz w:val="24"/>
              </w:rPr>
              <w:t>ОК</w:t>
            </w:r>
          </w:p>
        </w:tc>
        <w:tc>
          <w:tcPr>
            <w:tcW w:w="5562" w:type="dxa"/>
          </w:tcPr>
          <w:p w:rsidR="00D50DE5" w:rsidRPr="00D50DE5" w:rsidRDefault="00D50DE5" w:rsidP="00B81CA1">
            <w:pPr>
              <w:pStyle w:val="TableParagraph"/>
              <w:spacing w:before="143"/>
              <w:ind w:left="7"/>
              <w:jc w:val="center"/>
              <w:rPr>
                <w:sz w:val="24"/>
              </w:rPr>
            </w:pPr>
            <w:r w:rsidRPr="00D50DE5">
              <w:rPr>
                <w:spacing w:val="-2"/>
                <w:sz w:val="24"/>
              </w:rPr>
              <w:t>Умения</w:t>
            </w:r>
          </w:p>
        </w:tc>
        <w:tc>
          <w:tcPr>
            <w:tcW w:w="3121" w:type="dxa"/>
          </w:tcPr>
          <w:p w:rsidR="00D50DE5" w:rsidRPr="00D50DE5" w:rsidRDefault="00D50DE5" w:rsidP="00B81CA1">
            <w:pPr>
              <w:pStyle w:val="TableParagraph"/>
              <w:spacing w:before="143"/>
              <w:ind w:left="9"/>
              <w:jc w:val="center"/>
              <w:rPr>
                <w:sz w:val="24"/>
              </w:rPr>
            </w:pPr>
            <w:r w:rsidRPr="00D50DE5">
              <w:rPr>
                <w:spacing w:val="-2"/>
                <w:sz w:val="24"/>
              </w:rPr>
              <w:t>Знания</w:t>
            </w:r>
          </w:p>
        </w:tc>
      </w:tr>
      <w:tr w:rsidR="00D50DE5" w:rsidRPr="00D50DE5" w:rsidTr="00B81CA1">
        <w:trPr>
          <w:trHeight w:val="10724"/>
        </w:trPr>
        <w:tc>
          <w:tcPr>
            <w:tcW w:w="1385" w:type="dxa"/>
          </w:tcPr>
          <w:p w:rsidR="00D50DE5" w:rsidRPr="00D50DE5" w:rsidRDefault="00D50DE5" w:rsidP="00B81CA1">
            <w:pPr>
              <w:pStyle w:val="TableParagraph"/>
              <w:spacing w:line="271" w:lineRule="exact"/>
              <w:rPr>
                <w:sz w:val="24"/>
              </w:rPr>
            </w:pPr>
            <w:r w:rsidRPr="00D50DE5">
              <w:rPr>
                <w:spacing w:val="-2"/>
                <w:sz w:val="24"/>
              </w:rPr>
              <w:lastRenderedPageBreak/>
              <w:t>ОК.01</w:t>
            </w:r>
          </w:p>
        </w:tc>
        <w:tc>
          <w:tcPr>
            <w:tcW w:w="5562" w:type="dxa"/>
          </w:tcPr>
          <w:p w:rsidR="00D50DE5" w:rsidRPr="00D50DE5" w:rsidRDefault="00D50DE5" w:rsidP="00B81CA1">
            <w:pPr>
              <w:pStyle w:val="TableParagraph"/>
              <w:spacing w:line="259" w:lineRule="auto"/>
              <w:ind w:left="105" w:right="1322"/>
              <w:jc w:val="both"/>
              <w:rPr>
                <w:sz w:val="24"/>
                <w:lang w:val="ru-RU"/>
              </w:rPr>
            </w:pPr>
            <w:r w:rsidRPr="00D50DE5">
              <w:rPr>
                <w:sz w:val="24"/>
                <w:lang w:val="ru-RU"/>
              </w:rPr>
              <w:t>готовность</w:t>
            </w:r>
            <w:r w:rsidRPr="00D50DE5">
              <w:rPr>
                <w:spacing w:val="-10"/>
                <w:sz w:val="24"/>
                <w:lang w:val="ru-RU"/>
              </w:rPr>
              <w:t xml:space="preserve"> </w:t>
            </w:r>
            <w:r w:rsidRPr="00D50DE5">
              <w:rPr>
                <w:sz w:val="24"/>
                <w:lang w:val="ru-RU"/>
              </w:rPr>
              <w:t>к</w:t>
            </w:r>
            <w:r w:rsidRPr="00D50DE5">
              <w:rPr>
                <w:spacing w:val="-11"/>
                <w:sz w:val="24"/>
                <w:lang w:val="ru-RU"/>
              </w:rPr>
              <w:t xml:space="preserve"> </w:t>
            </w:r>
            <w:r w:rsidRPr="00D50DE5">
              <w:rPr>
                <w:sz w:val="24"/>
                <w:lang w:val="ru-RU"/>
              </w:rPr>
              <w:t>труду,</w:t>
            </w:r>
            <w:r w:rsidRPr="00D50DE5">
              <w:rPr>
                <w:spacing w:val="-10"/>
                <w:sz w:val="24"/>
                <w:lang w:val="ru-RU"/>
              </w:rPr>
              <w:t xml:space="preserve"> </w:t>
            </w:r>
            <w:r w:rsidRPr="00D50DE5">
              <w:rPr>
                <w:sz w:val="24"/>
                <w:lang w:val="ru-RU"/>
              </w:rPr>
              <w:t>осознание</w:t>
            </w:r>
            <w:r w:rsidRPr="00D50DE5">
              <w:rPr>
                <w:spacing w:val="-8"/>
                <w:sz w:val="24"/>
                <w:lang w:val="ru-RU"/>
              </w:rPr>
              <w:t xml:space="preserve"> </w:t>
            </w:r>
            <w:r w:rsidRPr="00D50DE5">
              <w:rPr>
                <w:sz w:val="24"/>
                <w:lang w:val="ru-RU"/>
              </w:rPr>
              <w:t>ценности мастерства, трудолюбие;</w:t>
            </w:r>
          </w:p>
          <w:p w:rsidR="00D50DE5" w:rsidRPr="00D50DE5" w:rsidRDefault="00D50DE5" w:rsidP="00B81CA1">
            <w:pPr>
              <w:pStyle w:val="TableParagraph"/>
              <w:spacing w:line="275" w:lineRule="exact"/>
              <w:ind w:left="105"/>
              <w:jc w:val="both"/>
              <w:rPr>
                <w:sz w:val="24"/>
                <w:lang w:val="ru-RU"/>
              </w:rPr>
            </w:pPr>
            <w:r w:rsidRPr="00D50DE5">
              <w:rPr>
                <w:sz w:val="24"/>
                <w:lang w:val="ru-RU"/>
              </w:rPr>
              <w:t>готовность</w:t>
            </w:r>
            <w:r w:rsidRPr="00D50DE5">
              <w:rPr>
                <w:spacing w:val="-4"/>
                <w:sz w:val="24"/>
                <w:lang w:val="ru-RU"/>
              </w:rPr>
              <w:t xml:space="preserve"> </w:t>
            </w:r>
            <w:r w:rsidRPr="00D50DE5">
              <w:rPr>
                <w:sz w:val="24"/>
                <w:lang w:val="ru-RU"/>
              </w:rPr>
              <w:t>к</w:t>
            </w:r>
            <w:r w:rsidRPr="00D50DE5">
              <w:rPr>
                <w:spacing w:val="-3"/>
                <w:sz w:val="24"/>
                <w:lang w:val="ru-RU"/>
              </w:rPr>
              <w:t xml:space="preserve"> </w:t>
            </w:r>
            <w:r w:rsidRPr="00D50DE5">
              <w:rPr>
                <w:sz w:val="24"/>
                <w:lang w:val="ru-RU"/>
              </w:rPr>
              <w:t>активной</w:t>
            </w:r>
            <w:r w:rsidRPr="00D50DE5">
              <w:rPr>
                <w:spacing w:val="-5"/>
                <w:sz w:val="24"/>
                <w:lang w:val="ru-RU"/>
              </w:rPr>
              <w:t xml:space="preserve"> </w:t>
            </w:r>
            <w:r w:rsidRPr="00D50DE5">
              <w:rPr>
                <w:spacing w:val="-2"/>
                <w:sz w:val="24"/>
                <w:lang w:val="ru-RU"/>
              </w:rPr>
              <w:t>деятельности</w:t>
            </w:r>
          </w:p>
          <w:p w:rsidR="00D50DE5" w:rsidRPr="00D50DE5" w:rsidRDefault="00D50DE5" w:rsidP="00B81CA1">
            <w:pPr>
              <w:pStyle w:val="TableParagraph"/>
              <w:spacing w:before="18" w:line="259" w:lineRule="auto"/>
              <w:ind w:left="105" w:right="475"/>
              <w:jc w:val="both"/>
              <w:rPr>
                <w:sz w:val="24"/>
                <w:lang w:val="ru-RU"/>
              </w:rPr>
            </w:pPr>
            <w:r w:rsidRPr="00D50DE5">
              <w:rPr>
                <w:sz w:val="24"/>
                <w:lang w:val="ru-RU"/>
              </w:rPr>
              <w:t>самостоятельно</w:t>
            </w:r>
            <w:r w:rsidRPr="00D50DE5">
              <w:rPr>
                <w:spacing w:val="-1"/>
                <w:sz w:val="24"/>
                <w:lang w:val="ru-RU"/>
              </w:rPr>
              <w:t xml:space="preserve"> </w:t>
            </w:r>
            <w:r w:rsidRPr="00D50DE5">
              <w:rPr>
                <w:sz w:val="24"/>
                <w:lang w:val="ru-RU"/>
              </w:rPr>
              <w:t>выполнять</w:t>
            </w:r>
            <w:r w:rsidRPr="00D50DE5">
              <w:rPr>
                <w:spacing w:val="-1"/>
                <w:sz w:val="24"/>
                <w:lang w:val="ru-RU"/>
              </w:rPr>
              <w:t xml:space="preserve"> </w:t>
            </w:r>
            <w:r w:rsidRPr="00D50DE5">
              <w:rPr>
                <w:sz w:val="24"/>
                <w:lang w:val="ru-RU"/>
              </w:rPr>
              <w:t>такую</w:t>
            </w:r>
            <w:r w:rsidRPr="00D50DE5">
              <w:rPr>
                <w:spacing w:val="-1"/>
                <w:sz w:val="24"/>
                <w:lang w:val="ru-RU"/>
              </w:rPr>
              <w:t xml:space="preserve"> </w:t>
            </w:r>
            <w:r w:rsidRPr="00D50DE5">
              <w:rPr>
                <w:sz w:val="24"/>
                <w:lang w:val="ru-RU"/>
              </w:rPr>
              <w:t>деятельность; интерес</w:t>
            </w:r>
            <w:r w:rsidRPr="00D50DE5">
              <w:rPr>
                <w:spacing w:val="-10"/>
                <w:sz w:val="24"/>
                <w:lang w:val="ru-RU"/>
              </w:rPr>
              <w:t xml:space="preserve"> </w:t>
            </w:r>
            <w:r w:rsidRPr="00D50DE5">
              <w:rPr>
                <w:sz w:val="24"/>
                <w:lang w:val="ru-RU"/>
              </w:rPr>
              <w:t>к</w:t>
            </w:r>
            <w:r w:rsidRPr="00D50DE5">
              <w:rPr>
                <w:spacing w:val="-9"/>
                <w:sz w:val="24"/>
                <w:lang w:val="ru-RU"/>
              </w:rPr>
              <w:t xml:space="preserve"> </w:t>
            </w:r>
            <w:r w:rsidRPr="00D50DE5">
              <w:rPr>
                <w:sz w:val="24"/>
                <w:lang w:val="ru-RU"/>
              </w:rPr>
              <w:t>различным</w:t>
            </w:r>
            <w:r w:rsidRPr="00D50DE5">
              <w:rPr>
                <w:spacing w:val="-11"/>
                <w:sz w:val="24"/>
                <w:lang w:val="ru-RU"/>
              </w:rPr>
              <w:t xml:space="preserve"> </w:t>
            </w:r>
            <w:r w:rsidRPr="00D50DE5">
              <w:rPr>
                <w:sz w:val="24"/>
                <w:lang w:val="ru-RU"/>
              </w:rPr>
              <w:t>сферам</w:t>
            </w:r>
            <w:r w:rsidRPr="00D50DE5">
              <w:rPr>
                <w:spacing w:val="-10"/>
                <w:sz w:val="24"/>
                <w:lang w:val="ru-RU"/>
              </w:rPr>
              <w:t xml:space="preserve"> </w:t>
            </w:r>
            <w:r w:rsidRPr="00D50DE5">
              <w:rPr>
                <w:sz w:val="24"/>
                <w:lang w:val="ru-RU"/>
              </w:rPr>
              <w:t xml:space="preserve">профессиональной </w:t>
            </w:r>
            <w:r w:rsidRPr="00D50DE5">
              <w:rPr>
                <w:spacing w:val="-2"/>
                <w:sz w:val="24"/>
                <w:lang w:val="ru-RU"/>
              </w:rPr>
              <w:t>деятельности,</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универсальными</w:t>
            </w:r>
            <w:r w:rsidRPr="00D50DE5">
              <w:rPr>
                <w:spacing w:val="-15"/>
                <w:sz w:val="24"/>
                <w:lang w:val="ru-RU"/>
              </w:rPr>
              <w:t xml:space="preserve"> </w:t>
            </w:r>
            <w:r w:rsidRPr="00D50DE5">
              <w:rPr>
                <w:sz w:val="24"/>
                <w:lang w:val="ru-RU"/>
              </w:rPr>
              <w:t>учебными познавательными действиями:</w:t>
            </w:r>
          </w:p>
          <w:p w:rsidR="00D50DE5" w:rsidRPr="00D50DE5" w:rsidRDefault="00D50DE5" w:rsidP="00B81CA1">
            <w:pPr>
              <w:pStyle w:val="TableParagraph"/>
              <w:spacing w:line="275" w:lineRule="exact"/>
              <w:ind w:left="165"/>
              <w:rPr>
                <w:sz w:val="24"/>
                <w:lang w:val="ru-RU"/>
              </w:rPr>
            </w:pPr>
            <w:r w:rsidRPr="00D50DE5">
              <w:rPr>
                <w:sz w:val="24"/>
                <w:lang w:val="ru-RU"/>
              </w:rPr>
              <w:t>а)</w:t>
            </w:r>
            <w:r w:rsidRPr="00D50DE5">
              <w:rPr>
                <w:spacing w:val="-3"/>
                <w:sz w:val="24"/>
                <w:lang w:val="ru-RU"/>
              </w:rPr>
              <w:t xml:space="preserve"> </w:t>
            </w:r>
            <w:r w:rsidRPr="00D50DE5">
              <w:rPr>
                <w:sz w:val="24"/>
                <w:lang w:val="ru-RU"/>
              </w:rPr>
              <w:t>базовые</w:t>
            </w:r>
            <w:r w:rsidRPr="00D50DE5">
              <w:rPr>
                <w:spacing w:val="-3"/>
                <w:sz w:val="24"/>
                <w:lang w:val="ru-RU"/>
              </w:rPr>
              <w:t xml:space="preserve"> </w:t>
            </w:r>
            <w:r w:rsidRPr="00D50DE5">
              <w:rPr>
                <w:sz w:val="24"/>
                <w:lang w:val="ru-RU"/>
              </w:rPr>
              <w:t>логические</w:t>
            </w:r>
            <w:r w:rsidRPr="00D50DE5">
              <w:rPr>
                <w:spacing w:val="-3"/>
                <w:sz w:val="24"/>
                <w:lang w:val="ru-RU"/>
              </w:rPr>
              <w:t xml:space="preserve"> </w:t>
            </w:r>
            <w:r w:rsidRPr="00D50DE5">
              <w:rPr>
                <w:spacing w:val="-2"/>
                <w:sz w:val="24"/>
                <w:lang w:val="ru-RU"/>
              </w:rPr>
              <w:t>действия:</w:t>
            </w:r>
          </w:p>
          <w:p w:rsidR="00D50DE5" w:rsidRPr="00D50DE5" w:rsidRDefault="00D50DE5" w:rsidP="00B81CA1">
            <w:pPr>
              <w:pStyle w:val="TableParagraph"/>
              <w:spacing w:before="21" w:line="259" w:lineRule="auto"/>
              <w:ind w:left="105"/>
              <w:rPr>
                <w:sz w:val="24"/>
                <w:lang w:val="ru-RU"/>
              </w:rPr>
            </w:pPr>
            <w:r w:rsidRPr="00D50DE5">
              <w:rPr>
                <w:sz w:val="24"/>
                <w:lang w:val="ru-RU"/>
              </w:rPr>
              <w:t>самостоятельно</w:t>
            </w:r>
            <w:r w:rsidRPr="00D50DE5">
              <w:rPr>
                <w:spacing w:val="-15"/>
                <w:sz w:val="24"/>
                <w:lang w:val="ru-RU"/>
              </w:rPr>
              <w:t xml:space="preserve"> </w:t>
            </w:r>
            <w:r w:rsidRPr="00D50DE5">
              <w:rPr>
                <w:sz w:val="24"/>
                <w:lang w:val="ru-RU"/>
              </w:rPr>
              <w:t>формулировать</w:t>
            </w:r>
            <w:r w:rsidRPr="00D50DE5">
              <w:rPr>
                <w:spacing w:val="-15"/>
                <w:sz w:val="24"/>
                <w:lang w:val="ru-RU"/>
              </w:rPr>
              <w:t xml:space="preserve"> </w:t>
            </w:r>
            <w:r w:rsidRPr="00D50DE5">
              <w:rPr>
                <w:sz w:val="24"/>
                <w:lang w:val="ru-RU"/>
              </w:rPr>
              <w:t>и</w:t>
            </w:r>
            <w:r w:rsidRPr="00D50DE5">
              <w:rPr>
                <w:spacing w:val="-15"/>
                <w:sz w:val="24"/>
                <w:lang w:val="ru-RU"/>
              </w:rPr>
              <w:t xml:space="preserve"> </w:t>
            </w:r>
            <w:r w:rsidRPr="00D50DE5">
              <w:rPr>
                <w:sz w:val="24"/>
                <w:lang w:val="ru-RU"/>
              </w:rPr>
              <w:t>актуализировать проблему, рассматривать ее всесторонне; устанавливать существенный признак или</w:t>
            </w:r>
          </w:p>
          <w:p w:rsidR="00D50DE5" w:rsidRPr="00D50DE5" w:rsidRDefault="00D50DE5" w:rsidP="00B81CA1">
            <w:pPr>
              <w:pStyle w:val="TableParagraph"/>
              <w:spacing w:line="259" w:lineRule="auto"/>
              <w:ind w:left="105"/>
              <w:rPr>
                <w:sz w:val="24"/>
                <w:lang w:val="ru-RU"/>
              </w:rPr>
            </w:pPr>
            <w:r w:rsidRPr="00D50DE5">
              <w:rPr>
                <w:sz w:val="24"/>
                <w:lang w:val="ru-RU"/>
              </w:rPr>
              <w:t>основания</w:t>
            </w:r>
            <w:r w:rsidRPr="00D50DE5">
              <w:rPr>
                <w:spacing w:val="-10"/>
                <w:sz w:val="24"/>
                <w:lang w:val="ru-RU"/>
              </w:rPr>
              <w:t xml:space="preserve"> </w:t>
            </w:r>
            <w:r w:rsidRPr="00D50DE5">
              <w:rPr>
                <w:sz w:val="24"/>
                <w:lang w:val="ru-RU"/>
              </w:rPr>
              <w:t>для</w:t>
            </w:r>
            <w:r w:rsidRPr="00D50DE5">
              <w:rPr>
                <w:spacing w:val="-10"/>
                <w:sz w:val="24"/>
                <w:lang w:val="ru-RU"/>
              </w:rPr>
              <w:t xml:space="preserve"> </w:t>
            </w:r>
            <w:r w:rsidRPr="00D50DE5">
              <w:rPr>
                <w:sz w:val="24"/>
                <w:lang w:val="ru-RU"/>
              </w:rPr>
              <w:t>сравнения,</w:t>
            </w:r>
            <w:r w:rsidRPr="00D50DE5">
              <w:rPr>
                <w:spacing w:val="-10"/>
                <w:sz w:val="24"/>
                <w:lang w:val="ru-RU"/>
              </w:rPr>
              <w:t xml:space="preserve"> </w:t>
            </w:r>
            <w:r w:rsidRPr="00D50DE5">
              <w:rPr>
                <w:sz w:val="24"/>
                <w:lang w:val="ru-RU"/>
              </w:rPr>
              <w:t>классификации</w:t>
            </w:r>
            <w:r w:rsidRPr="00D50DE5">
              <w:rPr>
                <w:spacing w:val="-11"/>
                <w:sz w:val="24"/>
                <w:lang w:val="ru-RU"/>
              </w:rPr>
              <w:t xml:space="preserve"> </w:t>
            </w:r>
            <w:r w:rsidRPr="00D50DE5">
              <w:rPr>
                <w:sz w:val="24"/>
                <w:lang w:val="ru-RU"/>
              </w:rPr>
              <w:t xml:space="preserve">и </w:t>
            </w:r>
            <w:r w:rsidRPr="00D50DE5">
              <w:rPr>
                <w:spacing w:val="-2"/>
                <w:sz w:val="24"/>
                <w:lang w:val="ru-RU"/>
              </w:rPr>
              <w:t>обобщения;</w:t>
            </w:r>
          </w:p>
          <w:p w:rsidR="00D50DE5" w:rsidRPr="00D50DE5" w:rsidRDefault="00D50DE5" w:rsidP="00B81CA1">
            <w:pPr>
              <w:pStyle w:val="TableParagraph"/>
              <w:spacing w:line="259" w:lineRule="auto"/>
              <w:ind w:left="105" w:right="168"/>
              <w:rPr>
                <w:sz w:val="24"/>
                <w:lang w:val="ru-RU"/>
              </w:rPr>
            </w:pPr>
            <w:r w:rsidRPr="00D50DE5">
              <w:rPr>
                <w:sz w:val="24"/>
                <w:lang w:val="ru-RU"/>
              </w:rPr>
              <w:t>определять</w:t>
            </w:r>
            <w:r w:rsidRPr="00D50DE5">
              <w:rPr>
                <w:spacing w:val="-9"/>
                <w:sz w:val="24"/>
                <w:lang w:val="ru-RU"/>
              </w:rPr>
              <w:t xml:space="preserve"> </w:t>
            </w:r>
            <w:r w:rsidRPr="00D50DE5">
              <w:rPr>
                <w:sz w:val="24"/>
                <w:lang w:val="ru-RU"/>
              </w:rPr>
              <w:t>цели</w:t>
            </w:r>
            <w:r w:rsidRPr="00D50DE5">
              <w:rPr>
                <w:spacing w:val="-9"/>
                <w:sz w:val="24"/>
                <w:lang w:val="ru-RU"/>
              </w:rPr>
              <w:t xml:space="preserve"> </w:t>
            </w:r>
            <w:r w:rsidRPr="00D50DE5">
              <w:rPr>
                <w:sz w:val="24"/>
                <w:lang w:val="ru-RU"/>
              </w:rPr>
              <w:t>деятельности,</w:t>
            </w:r>
            <w:r w:rsidRPr="00D50DE5">
              <w:rPr>
                <w:spacing w:val="-12"/>
                <w:sz w:val="24"/>
                <w:lang w:val="ru-RU"/>
              </w:rPr>
              <w:t xml:space="preserve"> </w:t>
            </w:r>
            <w:r w:rsidRPr="00D50DE5">
              <w:rPr>
                <w:sz w:val="24"/>
                <w:lang w:val="ru-RU"/>
              </w:rPr>
              <w:t>задавать</w:t>
            </w:r>
            <w:r w:rsidRPr="00D50DE5">
              <w:rPr>
                <w:spacing w:val="-9"/>
                <w:sz w:val="24"/>
                <w:lang w:val="ru-RU"/>
              </w:rPr>
              <w:t xml:space="preserve"> </w:t>
            </w:r>
            <w:r w:rsidRPr="00D50DE5">
              <w:rPr>
                <w:sz w:val="24"/>
                <w:lang w:val="ru-RU"/>
              </w:rPr>
              <w:t>параметры и критерии их достижения;</w:t>
            </w:r>
          </w:p>
          <w:p w:rsidR="00D50DE5" w:rsidRPr="00D50DE5" w:rsidRDefault="00D50DE5" w:rsidP="00B81CA1">
            <w:pPr>
              <w:pStyle w:val="TableParagraph"/>
              <w:spacing w:line="259" w:lineRule="auto"/>
              <w:ind w:left="105"/>
              <w:rPr>
                <w:sz w:val="24"/>
                <w:lang w:val="ru-RU"/>
              </w:rPr>
            </w:pPr>
            <w:r w:rsidRPr="00D50DE5">
              <w:rPr>
                <w:sz w:val="24"/>
                <w:lang w:val="ru-RU"/>
              </w:rPr>
              <w:t>выявлять</w:t>
            </w:r>
            <w:r w:rsidRPr="00D50DE5">
              <w:rPr>
                <w:spacing w:val="-9"/>
                <w:sz w:val="24"/>
                <w:lang w:val="ru-RU"/>
              </w:rPr>
              <w:t xml:space="preserve"> </w:t>
            </w:r>
            <w:r w:rsidRPr="00D50DE5">
              <w:rPr>
                <w:sz w:val="24"/>
                <w:lang w:val="ru-RU"/>
              </w:rPr>
              <w:t>закономерности</w:t>
            </w:r>
            <w:r w:rsidRPr="00D50DE5">
              <w:rPr>
                <w:spacing w:val="-10"/>
                <w:sz w:val="24"/>
                <w:lang w:val="ru-RU"/>
              </w:rPr>
              <w:t xml:space="preserve"> </w:t>
            </w:r>
            <w:r w:rsidRPr="00D50DE5">
              <w:rPr>
                <w:sz w:val="24"/>
                <w:lang w:val="ru-RU"/>
              </w:rPr>
              <w:t>и</w:t>
            </w:r>
            <w:r w:rsidRPr="00D50DE5">
              <w:rPr>
                <w:spacing w:val="-11"/>
                <w:sz w:val="24"/>
                <w:lang w:val="ru-RU"/>
              </w:rPr>
              <w:t xml:space="preserve"> </w:t>
            </w:r>
            <w:r w:rsidRPr="00D50DE5">
              <w:rPr>
                <w:sz w:val="24"/>
                <w:lang w:val="ru-RU"/>
              </w:rPr>
              <w:t>противоречия</w:t>
            </w:r>
            <w:r w:rsidRPr="00D50DE5">
              <w:rPr>
                <w:spacing w:val="-10"/>
                <w:sz w:val="24"/>
                <w:lang w:val="ru-RU"/>
              </w:rPr>
              <w:t xml:space="preserve"> </w:t>
            </w:r>
            <w:r w:rsidRPr="00D50DE5">
              <w:rPr>
                <w:sz w:val="24"/>
                <w:lang w:val="ru-RU"/>
              </w:rPr>
              <w:t>в рассматриваемых явлениях;</w:t>
            </w:r>
          </w:p>
          <w:p w:rsidR="00D50DE5" w:rsidRPr="00D50DE5" w:rsidRDefault="00D50DE5" w:rsidP="00B81CA1">
            <w:pPr>
              <w:pStyle w:val="TableParagraph"/>
              <w:spacing w:line="259" w:lineRule="auto"/>
              <w:ind w:left="105"/>
              <w:rPr>
                <w:sz w:val="24"/>
                <w:lang w:val="ru-RU"/>
              </w:rPr>
            </w:pPr>
            <w:r w:rsidRPr="00D50DE5">
              <w:rPr>
                <w:sz w:val="24"/>
                <w:lang w:val="ru-RU"/>
              </w:rPr>
              <w:t>вносить коррективы в деятельность, оценивать соответствие</w:t>
            </w:r>
            <w:r w:rsidRPr="00D50DE5">
              <w:rPr>
                <w:spacing w:val="-11"/>
                <w:sz w:val="24"/>
                <w:lang w:val="ru-RU"/>
              </w:rPr>
              <w:t xml:space="preserve"> </w:t>
            </w:r>
            <w:r w:rsidRPr="00D50DE5">
              <w:rPr>
                <w:sz w:val="24"/>
                <w:lang w:val="ru-RU"/>
              </w:rPr>
              <w:t>результатов</w:t>
            </w:r>
            <w:r w:rsidRPr="00D50DE5">
              <w:rPr>
                <w:spacing w:val="-11"/>
                <w:sz w:val="24"/>
                <w:lang w:val="ru-RU"/>
              </w:rPr>
              <w:t xml:space="preserve"> </w:t>
            </w:r>
            <w:r w:rsidRPr="00D50DE5">
              <w:rPr>
                <w:sz w:val="24"/>
                <w:lang w:val="ru-RU"/>
              </w:rPr>
              <w:t>целям,</w:t>
            </w:r>
            <w:r w:rsidRPr="00D50DE5">
              <w:rPr>
                <w:spacing w:val="-10"/>
                <w:sz w:val="24"/>
                <w:lang w:val="ru-RU"/>
              </w:rPr>
              <w:t xml:space="preserve"> </w:t>
            </w:r>
            <w:r w:rsidRPr="00D50DE5">
              <w:rPr>
                <w:sz w:val="24"/>
                <w:lang w:val="ru-RU"/>
              </w:rPr>
              <w:t>оценивать</w:t>
            </w:r>
            <w:r w:rsidRPr="00D50DE5">
              <w:rPr>
                <w:spacing w:val="-10"/>
                <w:sz w:val="24"/>
                <w:lang w:val="ru-RU"/>
              </w:rPr>
              <w:t xml:space="preserve"> </w:t>
            </w:r>
            <w:r w:rsidRPr="00D50DE5">
              <w:rPr>
                <w:sz w:val="24"/>
                <w:lang w:val="ru-RU"/>
              </w:rPr>
              <w:t>риски последствий деятельности;</w:t>
            </w:r>
          </w:p>
          <w:p w:rsidR="00D50DE5" w:rsidRPr="00D50DE5" w:rsidRDefault="00D50DE5" w:rsidP="00B81CA1">
            <w:pPr>
              <w:pStyle w:val="TableParagraph"/>
              <w:spacing w:line="259" w:lineRule="auto"/>
              <w:ind w:left="105"/>
              <w:rPr>
                <w:sz w:val="24"/>
                <w:lang w:val="ru-RU"/>
              </w:rPr>
            </w:pPr>
            <w:r w:rsidRPr="00D50DE5">
              <w:rPr>
                <w:sz w:val="24"/>
                <w:lang w:val="ru-RU"/>
              </w:rPr>
              <w:t>развивать</w:t>
            </w:r>
            <w:r w:rsidRPr="00D50DE5">
              <w:rPr>
                <w:spacing w:val="-9"/>
                <w:sz w:val="24"/>
                <w:lang w:val="ru-RU"/>
              </w:rPr>
              <w:t xml:space="preserve"> </w:t>
            </w:r>
            <w:r w:rsidRPr="00D50DE5">
              <w:rPr>
                <w:sz w:val="24"/>
                <w:lang w:val="ru-RU"/>
              </w:rPr>
              <w:t>креативное</w:t>
            </w:r>
            <w:r w:rsidRPr="00D50DE5">
              <w:rPr>
                <w:spacing w:val="-10"/>
                <w:sz w:val="24"/>
                <w:lang w:val="ru-RU"/>
              </w:rPr>
              <w:t xml:space="preserve"> </w:t>
            </w:r>
            <w:r w:rsidRPr="00D50DE5">
              <w:rPr>
                <w:sz w:val="24"/>
                <w:lang w:val="ru-RU"/>
              </w:rPr>
              <w:t>мышление</w:t>
            </w:r>
            <w:r w:rsidRPr="00D50DE5">
              <w:rPr>
                <w:spacing w:val="-10"/>
                <w:sz w:val="24"/>
                <w:lang w:val="ru-RU"/>
              </w:rPr>
              <w:t xml:space="preserve"> </w:t>
            </w:r>
            <w:r w:rsidRPr="00D50DE5">
              <w:rPr>
                <w:sz w:val="24"/>
                <w:lang w:val="ru-RU"/>
              </w:rPr>
              <w:t>при</w:t>
            </w:r>
            <w:r w:rsidRPr="00D50DE5">
              <w:rPr>
                <w:spacing w:val="-9"/>
                <w:sz w:val="24"/>
                <w:lang w:val="ru-RU"/>
              </w:rPr>
              <w:t xml:space="preserve"> </w:t>
            </w:r>
            <w:r w:rsidRPr="00D50DE5">
              <w:rPr>
                <w:sz w:val="24"/>
                <w:lang w:val="ru-RU"/>
              </w:rPr>
              <w:t>решении жизненных проблем</w:t>
            </w:r>
          </w:p>
          <w:p w:rsidR="00D50DE5" w:rsidRPr="00D50DE5" w:rsidRDefault="00D50DE5" w:rsidP="00B81CA1">
            <w:pPr>
              <w:pStyle w:val="TableParagraph"/>
              <w:spacing w:line="276" w:lineRule="exact"/>
              <w:ind w:left="105"/>
              <w:rPr>
                <w:sz w:val="24"/>
                <w:lang w:val="ru-RU"/>
              </w:rPr>
            </w:pPr>
            <w:r w:rsidRPr="00D50DE5">
              <w:rPr>
                <w:sz w:val="24"/>
                <w:lang w:val="ru-RU"/>
              </w:rPr>
              <w:t>б)</w:t>
            </w:r>
            <w:r w:rsidRPr="00D50DE5">
              <w:rPr>
                <w:spacing w:val="-4"/>
                <w:sz w:val="24"/>
                <w:lang w:val="ru-RU"/>
              </w:rPr>
              <w:t xml:space="preserve"> </w:t>
            </w:r>
            <w:r w:rsidRPr="00D50DE5">
              <w:rPr>
                <w:sz w:val="24"/>
                <w:lang w:val="ru-RU"/>
              </w:rPr>
              <w:t>базовые</w:t>
            </w:r>
            <w:r w:rsidRPr="00D50DE5">
              <w:rPr>
                <w:spacing w:val="-4"/>
                <w:sz w:val="24"/>
                <w:lang w:val="ru-RU"/>
              </w:rPr>
              <w:t xml:space="preserve"> </w:t>
            </w:r>
            <w:r w:rsidRPr="00D50DE5">
              <w:rPr>
                <w:sz w:val="24"/>
                <w:lang w:val="ru-RU"/>
              </w:rPr>
              <w:t>исследовательские</w:t>
            </w:r>
            <w:r w:rsidRPr="00D50DE5">
              <w:rPr>
                <w:spacing w:val="-3"/>
                <w:sz w:val="24"/>
                <w:lang w:val="ru-RU"/>
              </w:rPr>
              <w:t xml:space="preserve"> </w:t>
            </w:r>
            <w:r w:rsidRPr="00D50DE5">
              <w:rPr>
                <w:spacing w:val="-2"/>
                <w:sz w:val="24"/>
                <w:lang w:val="ru-RU"/>
              </w:rPr>
              <w:t>действия:</w:t>
            </w:r>
          </w:p>
          <w:p w:rsidR="00D50DE5" w:rsidRPr="00D50DE5" w:rsidRDefault="00D50DE5" w:rsidP="00B81CA1">
            <w:pPr>
              <w:pStyle w:val="TableParagraph"/>
              <w:spacing w:before="21" w:line="259" w:lineRule="auto"/>
              <w:ind w:left="105" w:right="546"/>
              <w:jc w:val="both"/>
              <w:rPr>
                <w:sz w:val="24"/>
                <w:lang w:val="ru-RU"/>
              </w:rPr>
            </w:pPr>
            <w:r w:rsidRPr="00D50DE5">
              <w:rPr>
                <w:sz w:val="24"/>
                <w:lang w:val="ru-RU"/>
              </w:rPr>
              <w:t>владеть навыками учебно-исследовательской и проектной</w:t>
            </w:r>
            <w:r w:rsidRPr="00D50DE5">
              <w:rPr>
                <w:spacing w:val="-14"/>
                <w:sz w:val="24"/>
                <w:lang w:val="ru-RU"/>
              </w:rPr>
              <w:t xml:space="preserve"> </w:t>
            </w:r>
            <w:r w:rsidRPr="00D50DE5">
              <w:rPr>
                <w:sz w:val="24"/>
                <w:lang w:val="ru-RU"/>
              </w:rPr>
              <w:t>деятельности,</w:t>
            </w:r>
            <w:r w:rsidRPr="00D50DE5">
              <w:rPr>
                <w:spacing w:val="-14"/>
                <w:sz w:val="24"/>
                <w:lang w:val="ru-RU"/>
              </w:rPr>
              <w:t xml:space="preserve"> </w:t>
            </w:r>
            <w:r w:rsidRPr="00D50DE5">
              <w:rPr>
                <w:sz w:val="24"/>
                <w:lang w:val="ru-RU"/>
              </w:rPr>
              <w:t>навыками</w:t>
            </w:r>
            <w:r w:rsidRPr="00D50DE5">
              <w:rPr>
                <w:spacing w:val="-14"/>
                <w:sz w:val="24"/>
                <w:lang w:val="ru-RU"/>
              </w:rPr>
              <w:t xml:space="preserve"> </w:t>
            </w:r>
            <w:r w:rsidRPr="00D50DE5">
              <w:rPr>
                <w:sz w:val="24"/>
                <w:lang w:val="ru-RU"/>
              </w:rPr>
              <w:t xml:space="preserve">разрешения </w:t>
            </w:r>
            <w:r w:rsidRPr="00D50DE5">
              <w:rPr>
                <w:spacing w:val="-2"/>
                <w:sz w:val="24"/>
                <w:lang w:val="ru-RU"/>
              </w:rPr>
              <w:t>проблем;</w:t>
            </w:r>
          </w:p>
          <w:p w:rsidR="00D50DE5" w:rsidRPr="00D50DE5" w:rsidRDefault="00D50DE5" w:rsidP="00B81CA1">
            <w:pPr>
              <w:pStyle w:val="TableParagraph"/>
              <w:spacing w:line="259" w:lineRule="auto"/>
              <w:ind w:left="105" w:right="606"/>
              <w:jc w:val="both"/>
              <w:rPr>
                <w:sz w:val="24"/>
                <w:lang w:val="ru-RU"/>
              </w:rPr>
            </w:pPr>
            <w:r w:rsidRPr="00D50DE5">
              <w:rPr>
                <w:sz w:val="24"/>
                <w:lang w:val="ru-RU"/>
              </w:rPr>
              <w:t>выявлять причинно-следственные связи и актуализировать</w:t>
            </w:r>
            <w:r w:rsidRPr="00D50DE5">
              <w:rPr>
                <w:spacing w:val="-7"/>
                <w:sz w:val="24"/>
                <w:lang w:val="ru-RU"/>
              </w:rPr>
              <w:t xml:space="preserve"> </w:t>
            </w:r>
            <w:r w:rsidRPr="00D50DE5">
              <w:rPr>
                <w:sz w:val="24"/>
                <w:lang w:val="ru-RU"/>
              </w:rPr>
              <w:t>задачу,</w:t>
            </w:r>
            <w:r w:rsidRPr="00D50DE5">
              <w:rPr>
                <w:spacing w:val="-4"/>
                <w:sz w:val="24"/>
                <w:lang w:val="ru-RU"/>
              </w:rPr>
              <w:t xml:space="preserve"> </w:t>
            </w:r>
            <w:r w:rsidRPr="00D50DE5">
              <w:rPr>
                <w:sz w:val="24"/>
                <w:lang w:val="ru-RU"/>
              </w:rPr>
              <w:t>выдвигать</w:t>
            </w:r>
            <w:r w:rsidRPr="00D50DE5">
              <w:rPr>
                <w:spacing w:val="-4"/>
                <w:sz w:val="24"/>
                <w:lang w:val="ru-RU"/>
              </w:rPr>
              <w:t xml:space="preserve"> </w:t>
            </w:r>
            <w:r w:rsidRPr="00D50DE5">
              <w:rPr>
                <w:sz w:val="24"/>
                <w:lang w:val="ru-RU"/>
              </w:rPr>
              <w:t>гипотезу</w:t>
            </w:r>
            <w:r w:rsidRPr="00D50DE5">
              <w:rPr>
                <w:spacing w:val="-9"/>
                <w:sz w:val="24"/>
                <w:lang w:val="ru-RU"/>
              </w:rPr>
              <w:t xml:space="preserve"> </w:t>
            </w:r>
            <w:r w:rsidRPr="00D50DE5">
              <w:rPr>
                <w:spacing w:val="-5"/>
                <w:sz w:val="24"/>
                <w:lang w:val="ru-RU"/>
              </w:rPr>
              <w:t>ее</w:t>
            </w:r>
          </w:p>
          <w:p w:rsidR="00D50DE5" w:rsidRPr="00D50DE5" w:rsidRDefault="00D50DE5" w:rsidP="00B81CA1">
            <w:pPr>
              <w:pStyle w:val="TableParagraph"/>
              <w:spacing w:line="259" w:lineRule="auto"/>
              <w:ind w:left="105"/>
              <w:rPr>
                <w:sz w:val="24"/>
                <w:lang w:val="ru-RU"/>
              </w:rPr>
            </w:pPr>
            <w:r w:rsidRPr="00D50DE5">
              <w:rPr>
                <w:sz w:val="24"/>
                <w:lang w:val="ru-RU"/>
              </w:rPr>
              <w:t>решения, находить аргументы для доказательства своих</w:t>
            </w:r>
            <w:r w:rsidRPr="00D50DE5">
              <w:rPr>
                <w:spacing w:val="-6"/>
                <w:sz w:val="24"/>
                <w:lang w:val="ru-RU"/>
              </w:rPr>
              <w:t xml:space="preserve"> </w:t>
            </w:r>
            <w:r w:rsidRPr="00D50DE5">
              <w:rPr>
                <w:sz w:val="24"/>
                <w:lang w:val="ru-RU"/>
              </w:rPr>
              <w:t>утверждений,</w:t>
            </w:r>
            <w:r w:rsidRPr="00D50DE5">
              <w:rPr>
                <w:spacing w:val="-9"/>
                <w:sz w:val="24"/>
                <w:lang w:val="ru-RU"/>
              </w:rPr>
              <w:t xml:space="preserve"> </w:t>
            </w:r>
            <w:r w:rsidRPr="00D50DE5">
              <w:rPr>
                <w:sz w:val="24"/>
                <w:lang w:val="ru-RU"/>
              </w:rPr>
              <w:t>задавать</w:t>
            </w:r>
            <w:r w:rsidRPr="00D50DE5">
              <w:rPr>
                <w:spacing w:val="-9"/>
                <w:sz w:val="24"/>
                <w:lang w:val="ru-RU"/>
              </w:rPr>
              <w:t xml:space="preserve"> </w:t>
            </w:r>
            <w:r w:rsidRPr="00D50DE5">
              <w:rPr>
                <w:sz w:val="24"/>
                <w:lang w:val="ru-RU"/>
              </w:rPr>
              <w:t>параметры</w:t>
            </w:r>
            <w:r w:rsidRPr="00D50DE5">
              <w:rPr>
                <w:spacing w:val="-9"/>
                <w:sz w:val="24"/>
                <w:lang w:val="ru-RU"/>
              </w:rPr>
              <w:t xml:space="preserve"> </w:t>
            </w:r>
            <w:r w:rsidRPr="00D50DE5">
              <w:rPr>
                <w:sz w:val="24"/>
                <w:lang w:val="ru-RU"/>
              </w:rPr>
              <w:t>и</w:t>
            </w:r>
            <w:r w:rsidRPr="00D50DE5">
              <w:rPr>
                <w:spacing w:val="-9"/>
                <w:sz w:val="24"/>
                <w:lang w:val="ru-RU"/>
              </w:rPr>
              <w:t xml:space="preserve"> </w:t>
            </w:r>
            <w:r w:rsidRPr="00D50DE5">
              <w:rPr>
                <w:sz w:val="24"/>
                <w:lang w:val="ru-RU"/>
              </w:rPr>
              <w:t xml:space="preserve">критерии </w:t>
            </w:r>
            <w:r w:rsidRPr="00D50DE5">
              <w:rPr>
                <w:spacing w:val="-2"/>
                <w:sz w:val="24"/>
                <w:lang w:val="ru-RU"/>
              </w:rPr>
              <w:t>решения;</w:t>
            </w:r>
          </w:p>
          <w:p w:rsidR="00D50DE5" w:rsidRPr="00D50DE5" w:rsidRDefault="00D50DE5" w:rsidP="00B81CA1">
            <w:pPr>
              <w:pStyle w:val="TableParagraph"/>
              <w:spacing w:line="259" w:lineRule="auto"/>
              <w:ind w:left="105"/>
              <w:rPr>
                <w:sz w:val="24"/>
                <w:lang w:val="ru-RU"/>
              </w:rPr>
            </w:pPr>
            <w:r w:rsidRPr="00D50DE5">
              <w:rPr>
                <w:sz w:val="24"/>
                <w:lang w:val="ru-RU"/>
              </w:rPr>
              <w:t>анализировать</w:t>
            </w:r>
            <w:r w:rsidRPr="00D50DE5">
              <w:rPr>
                <w:spacing w:val="-10"/>
                <w:sz w:val="24"/>
                <w:lang w:val="ru-RU"/>
              </w:rPr>
              <w:t xml:space="preserve"> </w:t>
            </w:r>
            <w:r w:rsidRPr="00D50DE5">
              <w:rPr>
                <w:sz w:val="24"/>
                <w:lang w:val="ru-RU"/>
              </w:rPr>
              <w:t>полученные</w:t>
            </w:r>
            <w:r w:rsidRPr="00D50DE5">
              <w:rPr>
                <w:spacing w:val="-10"/>
                <w:sz w:val="24"/>
                <w:lang w:val="ru-RU"/>
              </w:rPr>
              <w:t xml:space="preserve"> </w:t>
            </w:r>
            <w:r w:rsidRPr="00D50DE5">
              <w:rPr>
                <w:sz w:val="24"/>
                <w:lang w:val="ru-RU"/>
              </w:rPr>
              <w:t>в</w:t>
            </w:r>
            <w:r w:rsidRPr="00D50DE5">
              <w:rPr>
                <w:spacing w:val="-9"/>
                <w:sz w:val="24"/>
                <w:lang w:val="ru-RU"/>
              </w:rPr>
              <w:t xml:space="preserve"> </w:t>
            </w:r>
            <w:r w:rsidRPr="00D50DE5">
              <w:rPr>
                <w:sz w:val="24"/>
                <w:lang w:val="ru-RU"/>
              </w:rPr>
              <w:t>ходе</w:t>
            </w:r>
            <w:r w:rsidRPr="00D50DE5">
              <w:rPr>
                <w:spacing w:val="-9"/>
                <w:sz w:val="24"/>
                <w:lang w:val="ru-RU"/>
              </w:rPr>
              <w:t xml:space="preserve"> </w:t>
            </w:r>
            <w:r w:rsidRPr="00D50DE5">
              <w:rPr>
                <w:sz w:val="24"/>
                <w:lang w:val="ru-RU"/>
              </w:rPr>
              <w:t>решения</w:t>
            </w:r>
            <w:r w:rsidRPr="00D50DE5">
              <w:rPr>
                <w:spacing w:val="-8"/>
                <w:sz w:val="24"/>
                <w:lang w:val="ru-RU"/>
              </w:rPr>
              <w:t xml:space="preserve"> </w:t>
            </w:r>
            <w:r w:rsidRPr="00D50DE5">
              <w:rPr>
                <w:sz w:val="24"/>
                <w:lang w:val="ru-RU"/>
              </w:rPr>
              <w:t>задачи результаты, критически оценивать их</w:t>
            </w:r>
          </w:p>
          <w:p w:rsidR="00D50DE5" w:rsidRPr="00D50DE5" w:rsidRDefault="00D50DE5" w:rsidP="00B81CA1">
            <w:pPr>
              <w:pStyle w:val="TableParagraph"/>
              <w:spacing w:line="275" w:lineRule="exact"/>
              <w:ind w:left="105"/>
              <w:rPr>
                <w:sz w:val="24"/>
                <w:lang w:val="ru-RU"/>
              </w:rPr>
            </w:pPr>
            <w:r w:rsidRPr="00D50DE5">
              <w:rPr>
                <w:sz w:val="24"/>
                <w:lang w:val="ru-RU"/>
              </w:rPr>
              <w:t>достоверность,</w:t>
            </w:r>
            <w:r w:rsidRPr="00D50DE5">
              <w:rPr>
                <w:spacing w:val="-6"/>
                <w:sz w:val="24"/>
                <w:lang w:val="ru-RU"/>
              </w:rPr>
              <w:t xml:space="preserve"> </w:t>
            </w:r>
            <w:r w:rsidRPr="00D50DE5">
              <w:rPr>
                <w:sz w:val="24"/>
                <w:lang w:val="ru-RU"/>
              </w:rPr>
              <w:t>прогнозировать</w:t>
            </w:r>
            <w:r w:rsidRPr="00D50DE5">
              <w:rPr>
                <w:spacing w:val="-5"/>
                <w:sz w:val="24"/>
                <w:lang w:val="ru-RU"/>
              </w:rPr>
              <w:t xml:space="preserve"> </w:t>
            </w:r>
            <w:r w:rsidRPr="00D50DE5">
              <w:rPr>
                <w:sz w:val="24"/>
                <w:lang w:val="ru-RU"/>
              </w:rPr>
              <w:t>изменение</w:t>
            </w:r>
            <w:r w:rsidRPr="00D50DE5">
              <w:rPr>
                <w:spacing w:val="-6"/>
                <w:sz w:val="24"/>
                <w:lang w:val="ru-RU"/>
              </w:rPr>
              <w:t xml:space="preserve"> </w:t>
            </w:r>
            <w:r w:rsidRPr="00D50DE5">
              <w:rPr>
                <w:sz w:val="24"/>
                <w:lang w:val="ru-RU"/>
              </w:rPr>
              <w:t>в</w:t>
            </w:r>
            <w:r w:rsidRPr="00D50DE5">
              <w:rPr>
                <w:spacing w:val="-5"/>
                <w:sz w:val="24"/>
                <w:lang w:val="ru-RU"/>
              </w:rPr>
              <w:t xml:space="preserve"> </w:t>
            </w:r>
            <w:r w:rsidRPr="00D50DE5">
              <w:rPr>
                <w:spacing w:val="-2"/>
                <w:sz w:val="24"/>
                <w:lang w:val="ru-RU"/>
              </w:rPr>
              <w:t>новых</w:t>
            </w:r>
          </w:p>
          <w:p w:rsidR="00D50DE5" w:rsidRPr="00D50DE5" w:rsidRDefault="00D50DE5" w:rsidP="00B81CA1">
            <w:pPr>
              <w:pStyle w:val="TableParagraph"/>
              <w:spacing w:before="21"/>
              <w:ind w:left="105"/>
              <w:rPr>
                <w:sz w:val="24"/>
                <w:lang w:val="ru-RU"/>
              </w:rPr>
            </w:pPr>
            <w:r w:rsidRPr="00D50DE5">
              <w:rPr>
                <w:spacing w:val="-2"/>
                <w:sz w:val="24"/>
                <w:lang w:val="ru-RU"/>
              </w:rPr>
              <w:t>условиях;</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4"/>
                <w:sz w:val="24"/>
                <w:lang w:val="ru-RU"/>
              </w:rPr>
              <w:t xml:space="preserve"> </w:t>
            </w:r>
            <w:r w:rsidRPr="00D50DE5">
              <w:rPr>
                <w:sz w:val="24"/>
                <w:lang w:val="ru-RU"/>
              </w:rPr>
              <w:t>порядок</w:t>
            </w:r>
            <w:r w:rsidRPr="00D50DE5">
              <w:rPr>
                <w:spacing w:val="-12"/>
                <w:sz w:val="24"/>
                <w:lang w:val="ru-RU"/>
              </w:rPr>
              <w:t xml:space="preserve"> </w:t>
            </w:r>
            <w:r w:rsidRPr="00D50DE5">
              <w:rPr>
                <w:sz w:val="24"/>
                <w:lang w:val="ru-RU"/>
              </w:rPr>
              <w:t>действий</w:t>
            </w:r>
            <w:r w:rsidRPr="00D50DE5">
              <w:rPr>
                <w:spacing w:val="-14"/>
                <w:sz w:val="24"/>
                <w:lang w:val="ru-RU"/>
              </w:rPr>
              <w:t xml:space="preserve"> </w:t>
            </w:r>
            <w:r w:rsidRPr="00D50DE5">
              <w:rPr>
                <w:sz w:val="24"/>
                <w:lang w:val="ru-RU"/>
              </w:rPr>
              <w:t>в экстремальных и</w:t>
            </w:r>
          </w:p>
          <w:p w:rsidR="00D50DE5" w:rsidRPr="00D50DE5" w:rsidRDefault="00D50DE5" w:rsidP="00B81CA1">
            <w:pPr>
              <w:pStyle w:val="TableParagraph"/>
              <w:spacing w:line="275" w:lineRule="exact"/>
              <w:rPr>
                <w:sz w:val="24"/>
              </w:rPr>
            </w:pPr>
            <w:r w:rsidRPr="00D50DE5">
              <w:rPr>
                <w:sz w:val="24"/>
              </w:rPr>
              <w:t>чрезвычайных</w:t>
            </w:r>
            <w:r w:rsidRPr="00D50DE5">
              <w:rPr>
                <w:spacing w:val="-4"/>
                <w:sz w:val="24"/>
              </w:rPr>
              <w:t xml:space="preserve"> </w:t>
            </w:r>
            <w:r w:rsidRPr="00D50DE5">
              <w:rPr>
                <w:spacing w:val="-2"/>
                <w:sz w:val="24"/>
              </w:rPr>
              <w:t>ситуациях</w:t>
            </w:r>
          </w:p>
        </w:tc>
      </w:tr>
    </w:tbl>
    <w:p w:rsidR="00D50DE5" w:rsidRPr="00D50DE5" w:rsidRDefault="00D50DE5" w:rsidP="00D50DE5">
      <w:pPr>
        <w:spacing w:line="275" w:lineRule="exact"/>
        <w:rPr>
          <w:rFonts w:ascii="Times New Roman" w:hAnsi="Times New Roman" w:cs="Times New Roman"/>
          <w:sz w:val="24"/>
        </w:rPr>
        <w:sectPr w:rsidR="00D50DE5" w:rsidRPr="00D50DE5">
          <w:pgSz w:w="11910" w:h="16840"/>
          <w:pgMar w:top="48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5064"/>
        </w:trPr>
        <w:tc>
          <w:tcPr>
            <w:tcW w:w="1385" w:type="dxa"/>
          </w:tcPr>
          <w:p w:rsidR="00D50DE5" w:rsidRPr="00D50DE5" w:rsidRDefault="00D50DE5" w:rsidP="00B81CA1">
            <w:pPr>
              <w:pStyle w:val="TableParagraph"/>
              <w:ind w:left="0"/>
              <w:rPr>
                <w:sz w:val="24"/>
              </w:rPr>
            </w:pPr>
          </w:p>
        </w:tc>
        <w:tc>
          <w:tcPr>
            <w:tcW w:w="5562" w:type="dxa"/>
          </w:tcPr>
          <w:p w:rsidR="00D50DE5" w:rsidRPr="00D50DE5" w:rsidRDefault="00D50DE5" w:rsidP="00B81CA1">
            <w:pPr>
              <w:pStyle w:val="TableParagraph"/>
              <w:spacing w:line="261" w:lineRule="auto"/>
              <w:ind w:left="105"/>
              <w:rPr>
                <w:sz w:val="24"/>
                <w:lang w:val="ru-RU"/>
              </w:rPr>
            </w:pPr>
            <w:r w:rsidRPr="00D50DE5">
              <w:rPr>
                <w:sz w:val="24"/>
                <w:lang w:val="ru-RU"/>
              </w:rPr>
              <w:t>уметь</w:t>
            </w:r>
            <w:r w:rsidRPr="00D50DE5">
              <w:rPr>
                <w:spacing w:val="-9"/>
                <w:sz w:val="24"/>
                <w:lang w:val="ru-RU"/>
              </w:rPr>
              <w:t xml:space="preserve"> </w:t>
            </w:r>
            <w:r w:rsidRPr="00D50DE5">
              <w:rPr>
                <w:sz w:val="24"/>
                <w:lang w:val="ru-RU"/>
              </w:rPr>
              <w:t>переносить</w:t>
            </w:r>
            <w:r w:rsidRPr="00D50DE5">
              <w:rPr>
                <w:spacing w:val="-7"/>
                <w:sz w:val="24"/>
                <w:lang w:val="ru-RU"/>
              </w:rPr>
              <w:t xml:space="preserve"> </w:t>
            </w:r>
            <w:r w:rsidRPr="00D50DE5">
              <w:rPr>
                <w:sz w:val="24"/>
                <w:lang w:val="ru-RU"/>
              </w:rPr>
              <w:t>знания</w:t>
            </w:r>
            <w:r w:rsidRPr="00D50DE5">
              <w:rPr>
                <w:spacing w:val="-9"/>
                <w:sz w:val="24"/>
                <w:lang w:val="ru-RU"/>
              </w:rPr>
              <w:t xml:space="preserve"> </w:t>
            </w:r>
            <w:r w:rsidRPr="00D50DE5">
              <w:rPr>
                <w:sz w:val="24"/>
                <w:lang w:val="ru-RU"/>
              </w:rPr>
              <w:t>в</w:t>
            </w:r>
            <w:r w:rsidRPr="00D50DE5">
              <w:rPr>
                <w:spacing w:val="-10"/>
                <w:sz w:val="24"/>
                <w:lang w:val="ru-RU"/>
              </w:rPr>
              <w:t xml:space="preserve"> </w:t>
            </w:r>
            <w:r w:rsidRPr="00D50DE5">
              <w:rPr>
                <w:sz w:val="24"/>
                <w:lang w:val="ru-RU"/>
              </w:rPr>
              <w:t>познавательную</w:t>
            </w:r>
            <w:r w:rsidRPr="00D50DE5">
              <w:rPr>
                <w:spacing w:val="-9"/>
                <w:sz w:val="24"/>
                <w:lang w:val="ru-RU"/>
              </w:rPr>
              <w:t xml:space="preserve"> </w:t>
            </w:r>
            <w:r w:rsidRPr="00D50DE5">
              <w:rPr>
                <w:sz w:val="24"/>
                <w:lang w:val="ru-RU"/>
              </w:rPr>
              <w:t>и практическую области жизнедеятельности;</w:t>
            </w:r>
          </w:p>
          <w:p w:rsidR="00D50DE5" w:rsidRPr="00D50DE5" w:rsidRDefault="00D50DE5" w:rsidP="00B81CA1">
            <w:pPr>
              <w:pStyle w:val="TableParagraph"/>
              <w:spacing w:line="259" w:lineRule="auto"/>
              <w:ind w:left="105"/>
              <w:rPr>
                <w:sz w:val="24"/>
                <w:lang w:val="ru-RU"/>
              </w:rPr>
            </w:pPr>
            <w:r w:rsidRPr="00D50DE5">
              <w:rPr>
                <w:sz w:val="24"/>
                <w:lang w:val="ru-RU"/>
              </w:rPr>
              <w:t>уметь</w:t>
            </w:r>
            <w:r w:rsidRPr="00D50DE5">
              <w:rPr>
                <w:spacing w:val="-9"/>
                <w:sz w:val="24"/>
                <w:lang w:val="ru-RU"/>
              </w:rPr>
              <w:t xml:space="preserve"> </w:t>
            </w:r>
            <w:r w:rsidRPr="00D50DE5">
              <w:rPr>
                <w:sz w:val="24"/>
                <w:lang w:val="ru-RU"/>
              </w:rPr>
              <w:t>интегрировать</w:t>
            </w:r>
            <w:r w:rsidRPr="00D50DE5">
              <w:rPr>
                <w:spacing w:val="-9"/>
                <w:sz w:val="24"/>
                <w:lang w:val="ru-RU"/>
              </w:rPr>
              <w:t xml:space="preserve"> </w:t>
            </w:r>
            <w:r w:rsidRPr="00D50DE5">
              <w:rPr>
                <w:sz w:val="24"/>
                <w:lang w:val="ru-RU"/>
              </w:rPr>
              <w:t>знания</w:t>
            </w:r>
            <w:r w:rsidRPr="00D50DE5">
              <w:rPr>
                <w:spacing w:val="-9"/>
                <w:sz w:val="24"/>
                <w:lang w:val="ru-RU"/>
              </w:rPr>
              <w:t xml:space="preserve"> </w:t>
            </w:r>
            <w:r w:rsidRPr="00D50DE5">
              <w:rPr>
                <w:sz w:val="24"/>
                <w:lang w:val="ru-RU"/>
              </w:rPr>
              <w:t>из</w:t>
            </w:r>
            <w:r w:rsidRPr="00D50DE5">
              <w:rPr>
                <w:spacing w:val="-9"/>
                <w:sz w:val="24"/>
                <w:lang w:val="ru-RU"/>
              </w:rPr>
              <w:t xml:space="preserve"> </w:t>
            </w:r>
            <w:r w:rsidRPr="00D50DE5">
              <w:rPr>
                <w:sz w:val="24"/>
                <w:lang w:val="ru-RU"/>
              </w:rPr>
              <w:t>разных</w:t>
            </w:r>
            <w:r w:rsidRPr="00D50DE5">
              <w:rPr>
                <w:spacing w:val="-7"/>
                <w:sz w:val="24"/>
                <w:lang w:val="ru-RU"/>
              </w:rPr>
              <w:t xml:space="preserve"> </w:t>
            </w:r>
            <w:r w:rsidRPr="00D50DE5">
              <w:rPr>
                <w:sz w:val="24"/>
                <w:lang w:val="ru-RU"/>
              </w:rPr>
              <w:t xml:space="preserve">предметных </w:t>
            </w:r>
            <w:r w:rsidRPr="00D50DE5">
              <w:rPr>
                <w:spacing w:val="-2"/>
                <w:sz w:val="24"/>
                <w:lang w:val="ru-RU"/>
              </w:rPr>
              <w:t>областей;</w:t>
            </w:r>
          </w:p>
          <w:p w:rsidR="00D50DE5" w:rsidRPr="00D50DE5" w:rsidRDefault="00D50DE5" w:rsidP="00B81CA1">
            <w:pPr>
              <w:pStyle w:val="TableParagraph"/>
              <w:spacing w:line="259" w:lineRule="auto"/>
              <w:ind w:left="105"/>
              <w:rPr>
                <w:sz w:val="24"/>
                <w:lang w:val="ru-RU"/>
              </w:rPr>
            </w:pPr>
            <w:r w:rsidRPr="00D50DE5">
              <w:rPr>
                <w:sz w:val="24"/>
                <w:lang w:val="ru-RU"/>
              </w:rPr>
              <w:t>выдвигать</w:t>
            </w:r>
            <w:r w:rsidRPr="00D50DE5">
              <w:rPr>
                <w:spacing w:val="-10"/>
                <w:sz w:val="24"/>
                <w:lang w:val="ru-RU"/>
              </w:rPr>
              <w:t xml:space="preserve"> </w:t>
            </w:r>
            <w:r w:rsidRPr="00D50DE5">
              <w:rPr>
                <w:sz w:val="24"/>
                <w:lang w:val="ru-RU"/>
              </w:rPr>
              <w:t>новые</w:t>
            </w:r>
            <w:r w:rsidRPr="00D50DE5">
              <w:rPr>
                <w:spacing w:val="-11"/>
                <w:sz w:val="24"/>
                <w:lang w:val="ru-RU"/>
              </w:rPr>
              <w:t xml:space="preserve"> </w:t>
            </w:r>
            <w:r w:rsidRPr="00D50DE5">
              <w:rPr>
                <w:sz w:val="24"/>
                <w:lang w:val="ru-RU"/>
              </w:rPr>
              <w:t>идеи,</w:t>
            </w:r>
            <w:r w:rsidRPr="00D50DE5">
              <w:rPr>
                <w:spacing w:val="-12"/>
                <w:sz w:val="24"/>
                <w:lang w:val="ru-RU"/>
              </w:rPr>
              <w:t xml:space="preserve"> </w:t>
            </w:r>
            <w:r w:rsidRPr="00D50DE5">
              <w:rPr>
                <w:sz w:val="24"/>
                <w:lang w:val="ru-RU"/>
              </w:rPr>
              <w:t>предлагать</w:t>
            </w:r>
            <w:r w:rsidRPr="00D50DE5">
              <w:rPr>
                <w:spacing w:val="-10"/>
                <w:sz w:val="24"/>
                <w:lang w:val="ru-RU"/>
              </w:rPr>
              <w:t xml:space="preserve"> </w:t>
            </w:r>
            <w:r w:rsidRPr="00D50DE5">
              <w:rPr>
                <w:sz w:val="24"/>
                <w:lang w:val="ru-RU"/>
              </w:rPr>
              <w:t>оригинальные подходы и решения;</w:t>
            </w:r>
          </w:p>
          <w:p w:rsidR="00D50DE5" w:rsidRPr="00D50DE5" w:rsidRDefault="00D50DE5" w:rsidP="00B81CA1">
            <w:pPr>
              <w:pStyle w:val="TableParagraph"/>
              <w:spacing w:line="259" w:lineRule="auto"/>
              <w:ind w:left="105"/>
              <w:rPr>
                <w:sz w:val="24"/>
                <w:lang w:val="ru-RU"/>
              </w:rPr>
            </w:pPr>
            <w:r w:rsidRPr="00D50DE5">
              <w:rPr>
                <w:sz w:val="24"/>
                <w:lang w:val="ru-RU"/>
              </w:rPr>
              <w:t>способность</w:t>
            </w:r>
            <w:r w:rsidRPr="00D50DE5">
              <w:rPr>
                <w:spacing w:val="-10"/>
                <w:sz w:val="24"/>
                <w:lang w:val="ru-RU"/>
              </w:rPr>
              <w:t xml:space="preserve"> </w:t>
            </w:r>
            <w:r w:rsidRPr="00D50DE5">
              <w:rPr>
                <w:sz w:val="24"/>
                <w:lang w:val="ru-RU"/>
              </w:rPr>
              <w:t>их</w:t>
            </w:r>
            <w:r w:rsidRPr="00D50DE5">
              <w:rPr>
                <w:spacing w:val="-11"/>
                <w:sz w:val="24"/>
                <w:lang w:val="ru-RU"/>
              </w:rPr>
              <w:t xml:space="preserve"> </w:t>
            </w:r>
            <w:r w:rsidRPr="00D50DE5">
              <w:rPr>
                <w:sz w:val="24"/>
                <w:lang w:val="ru-RU"/>
              </w:rPr>
              <w:t>использования</w:t>
            </w:r>
            <w:r w:rsidRPr="00D50DE5">
              <w:rPr>
                <w:spacing w:val="-10"/>
                <w:sz w:val="24"/>
                <w:lang w:val="ru-RU"/>
              </w:rPr>
              <w:t xml:space="preserve"> </w:t>
            </w:r>
            <w:r w:rsidRPr="00D50DE5">
              <w:rPr>
                <w:sz w:val="24"/>
                <w:lang w:val="ru-RU"/>
              </w:rPr>
              <w:t>в</w:t>
            </w:r>
            <w:r w:rsidRPr="00D50DE5">
              <w:rPr>
                <w:spacing w:val="-11"/>
                <w:sz w:val="24"/>
                <w:lang w:val="ru-RU"/>
              </w:rPr>
              <w:t xml:space="preserve"> </w:t>
            </w:r>
            <w:r w:rsidRPr="00D50DE5">
              <w:rPr>
                <w:sz w:val="24"/>
                <w:lang w:val="ru-RU"/>
              </w:rPr>
              <w:t>познавательной технологической и социальной направленности, способность инициировать, планировать сформировать представления о возможных</w:t>
            </w:r>
          </w:p>
          <w:p w:rsidR="00D50DE5" w:rsidRPr="00D50DE5" w:rsidRDefault="00D50DE5" w:rsidP="00B81CA1">
            <w:pPr>
              <w:pStyle w:val="TableParagraph"/>
              <w:spacing w:line="274" w:lineRule="exact"/>
              <w:ind w:left="105"/>
              <w:rPr>
                <w:sz w:val="24"/>
                <w:lang w:val="ru-RU"/>
              </w:rPr>
            </w:pPr>
            <w:r w:rsidRPr="00D50DE5">
              <w:rPr>
                <w:sz w:val="24"/>
                <w:lang w:val="ru-RU"/>
              </w:rPr>
              <w:t>источниках</w:t>
            </w:r>
            <w:r w:rsidRPr="00D50DE5">
              <w:rPr>
                <w:spacing w:val="-5"/>
                <w:sz w:val="24"/>
                <w:lang w:val="ru-RU"/>
              </w:rPr>
              <w:t xml:space="preserve"> </w:t>
            </w:r>
            <w:r w:rsidRPr="00D50DE5">
              <w:rPr>
                <w:sz w:val="24"/>
                <w:lang w:val="ru-RU"/>
              </w:rPr>
              <w:t>опасности</w:t>
            </w:r>
            <w:r w:rsidRPr="00D50DE5">
              <w:rPr>
                <w:spacing w:val="-7"/>
                <w:sz w:val="24"/>
                <w:lang w:val="ru-RU"/>
              </w:rPr>
              <w:t xml:space="preserve"> </w:t>
            </w:r>
            <w:r w:rsidRPr="00D50DE5">
              <w:rPr>
                <w:spacing w:val="-10"/>
                <w:sz w:val="24"/>
                <w:lang w:val="ru-RU"/>
              </w:rPr>
              <w:t>в</w:t>
            </w:r>
          </w:p>
          <w:p w:rsidR="00D50DE5" w:rsidRPr="00D50DE5" w:rsidRDefault="00D50DE5" w:rsidP="00B81CA1">
            <w:pPr>
              <w:pStyle w:val="TableParagraph"/>
              <w:spacing w:before="10" w:line="261" w:lineRule="auto"/>
              <w:ind w:left="105"/>
              <w:rPr>
                <w:sz w:val="24"/>
                <w:lang w:val="ru-RU"/>
              </w:rPr>
            </w:pPr>
            <w:r w:rsidRPr="00D50DE5">
              <w:rPr>
                <w:sz w:val="24"/>
                <w:lang w:val="ru-RU"/>
              </w:rPr>
              <w:t>различных</w:t>
            </w:r>
            <w:r w:rsidRPr="00D50DE5">
              <w:rPr>
                <w:spacing w:val="-10"/>
                <w:sz w:val="24"/>
                <w:lang w:val="ru-RU"/>
              </w:rPr>
              <w:t xml:space="preserve"> </w:t>
            </w:r>
            <w:r w:rsidRPr="00D50DE5">
              <w:rPr>
                <w:sz w:val="24"/>
                <w:lang w:val="ru-RU"/>
              </w:rPr>
              <w:t>ситуациях</w:t>
            </w:r>
            <w:r w:rsidRPr="00D50DE5">
              <w:rPr>
                <w:spacing w:val="-10"/>
                <w:sz w:val="24"/>
                <w:lang w:val="ru-RU"/>
              </w:rPr>
              <w:t xml:space="preserve"> </w:t>
            </w:r>
            <w:r w:rsidRPr="00D50DE5">
              <w:rPr>
                <w:sz w:val="24"/>
                <w:lang w:val="ru-RU"/>
              </w:rPr>
              <w:t>(в</w:t>
            </w:r>
            <w:r w:rsidRPr="00D50DE5">
              <w:rPr>
                <w:spacing w:val="-12"/>
                <w:sz w:val="24"/>
                <w:lang w:val="ru-RU"/>
              </w:rPr>
              <w:t xml:space="preserve"> </w:t>
            </w:r>
            <w:r w:rsidRPr="00D50DE5">
              <w:rPr>
                <w:sz w:val="24"/>
                <w:lang w:val="ru-RU"/>
              </w:rPr>
              <w:t>быту,</w:t>
            </w:r>
            <w:r w:rsidRPr="00D50DE5">
              <w:rPr>
                <w:spacing w:val="-11"/>
                <w:sz w:val="24"/>
                <w:lang w:val="ru-RU"/>
              </w:rPr>
              <w:t xml:space="preserve"> </w:t>
            </w:r>
            <w:r w:rsidRPr="00D50DE5">
              <w:rPr>
                <w:sz w:val="24"/>
                <w:lang w:val="ru-RU"/>
              </w:rPr>
              <w:t>транспорте, общественных местах, в природной</w:t>
            </w:r>
          </w:p>
          <w:p w:rsidR="00D50DE5" w:rsidRPr="00D50DE5" w:rsidRDefault="00D50DE5" w:rsidP="00B81CA1">
            <w:pPr>
              <w:pStyle w:val="TableParagraph"/>
              <w:spacing w:line="259" w:lineRule="auto"/>
              <w:ind w:left="105"/>
              <w:rPr>
                <w:sz w:val="24"/>
                <w:lang w:val="ru-RU"/>
              </w:rPr>
            </w:pPr>
            <w:r w:rsidRPr="00D50DE5">
              <w:rPr>
                <w:sz w:val="24"/>
                <w:lang w:val="ru-RU"/>
              </w:rPr>
              <w:t>среде,</w:t>
            </w:r>
            <w:r w:rsidRPr="00D50DE5">
              <w:rPr>
                <w:spacing w:val="-7"/>
                <w:sz w:val="24"/>
                <w:lang w:val="ru-RU"/>
              </w:rPr>
              <w:t xml:space="preserve"> </w:t>
            </w:r>
            <w:r w:rsidRPr="00D50DE5">
              <w:rPr>
                <w:sz w:val="24"/>
                <w:lang w:val="ru-RU"/>
              </w:rPr>
              <w:t>в</w:t>
            </w:r>
            <w:r w:rsidRPr="00D50DE5">
              <w:rPr>
                <w:spacing w:val="-6"/>
                <w:sz w:val="24"/>
                <w:lang w:val="ru-RU"/>
              </w:rPr>
              <w:t xml:space="preserve"> </w:t>
            </w:r>
            <w:r w:rsidRPr="00D50DE5">
              <w:rPr>
                <w:sz w:val="24"/>
                <w:lang w:val="ru-RU"/>
              </w:rPr>
              <w:t>социуме,</w:t>
            </w:r>
            <w:r w:rsidRPr="00D50DE5">
              <w:rPr>
                <w:spacing w:val="-6"/>
                <w:sz w:val="24"/>
                <w:lang w:val="ru-RU"/>
              </w:rPr>
              <w:t xml:space="preserve"> </w:t>
            </w:r>
            <w:r w:rsidRPr="00D50DE5">
              <w:rPr>
                <w:sz w:val="24"/>
                <w:lang w:val="ru-RU"/>
              </w:rPr>
              <w:t>в</w:t>
            </w:r>
            <w:r w:rsidRPr="00D50DE5">
              <w:rPr>
                <w:spacing w:val="-8"/>
                <w:sz w:val="24"/>
                <w:lang w:val="ru-RU"/>
              </w:rPr>
              <w:t xml:space="preserve"> </w:t>
            </w:r>
            <w:r w:rsidRPr="00D50DE5">
              <w:rPr>
                <w:sz w:val="24"/>
                <w:lang w:val="ru-RU"/>
              </w:rPr>
              <w:t>цифровой</w:t>
            </w:r>
            <w:r w:rsidRPr="00D50DE5">
              <w:rPr>
                <w:spacing w:val="-7"/>
                <w:sz w:val="24"/>
                <w:lang w:val="ru-RU"/>
              </w:rPr>
              <w:t xml:space="preserve"> </w:t>
            </w:r>
            <w:r w:rsidRPr="00D50DE5">
              <w:rPr>
                <w:sz w:val="24"/>
                <w:lang w:val="ru-RU"/>
              </w:rPr>
              <w:t>среде);</w:t>
            </w:r>
            <w:r w:rsidRPr="00D50DE5">
              <w:rPr>
                <w:spacing w:val="-7"/>
                <w:sz w:val="24"/>
                <w:lang w:val="ru-RU"/>
              </w:rPr>
              <w:t xml:space="preserve"> </w:t>
            </w:r>
            <w:r w:rsidRPr="00D50DE5">
              <w:rPr>
                <w:sz w:val="24"/>
                <w:lang w:val="ru-RU"/>
              </w:rPr>
              <w:t>владение основными способами</w:t>
            </w:r>
          </w:p>
          <w:p w:rsidR="00D50DE5" w:rsidRPr="00D50DE5" w:rsidRDefault="00D50DE5" w:rsidP="00B81CA1">
            <w:pPr>
              <w:pStyle w:val="TableParagraph"/>
              <w:spacing w:line="276" w:lineRule="exact"/>
              <w:ind w:left="105"/>
              <w:rPr>
                <w:sz w:val="24"/>
                <w:lang w:val="ru-RU"/>
              </w:rPr>
            </w:pPr>
            <w:r w:rsidRPr="00D50DE5">
              <w:rPr>
                <w:sz w:val="24"/>
                <w:lang w:val="ru-RU"/>
              </w:rPr>
              <w:t>предупреждения</w:t>
            </w:r>
            <w:r w:rsidRPr="00D50DE5">
              <w:rPr>
                <w:spacing w:val="-4"/>
                <w:sz w:val="24"/>
                <w:lang w:val="ru-RU"/>
              </w:rPr>
              <w:t xml:space="preserve"> </w:t>
            </w:r>
            <w:r w:rsidRPr="00D50DE5">
              <w:rPr>
                <w:sz w:val="24"/>
                <w:lang w:val="ru-RU"/>
              </w:rPr>
              <w:t>опасных</w:t>
            </w:r>
            <w:r w:rsidRPr="00D50DE5">
              <w:rPr>
                <w:spacing w:val="-2"/>
                <w:sz w:val="24"/>
                <w:lang w:val="ru-RU"/>
              </w:rPr>
              <w:t xml:space="preserve"> </w:t>
            </w:r>
            <w:r w:rsidRPr="00D50DE5">
              <w:rPr>
                <w:sz w:val="24"/>
                <w:lang w:val="ru-RU"/>
              </w:rPr>
              <w:t>и</w:t>
            </w:r>
            <w:r w:rsidRPr="00D50DE5">
              <w:rPr>
                <w:spacing w:val="-3"/>
                <w:sz w:val="24"/>
                <w:lang w:val="ru-RU"/>
              </w:rPr>
              <w:t xml:space="preserve"> </w:t>
            </w:r>
            <w:r w:rsidRPr="00D50DE5">
              <w:rPr>
                <w:spacing w:val="-2"/>
                <w:sz w:val="24"/>
                <w:lang w:val="ru-RU"/>
              </w:rPr>
              <w:t>экстремальных</w:t>
            </w:r>
          </w:p>
          <w:p w:rsidR="00D50DE5" w:rsidRPr="00D50DE5" w:rsidRDefault="00D50DE5" w:rsidP="00B81CA1">
            <w:pPr>
              <w:pStyle w:val="TableParagraph"/>
              <w:spacing w:before="18"/>
              <w:ind w:left="105"/>
              <w:rPr>
                <w:sz w:val="24"/>
                <w:lang w:val="ru-RU"/>
              </w:rPr>
            </w:pPr>
            <w:r w:rsidRPr="00D50DE5">
              <w:rPr>
                <w:spacing w:val="-2"/>
                <w:sz w:val="24"/>
                <w:lang w:val="ru-RU"/>
              </w:rPr>
              <w:t>ситуаций</w:t>
            </w:r>
          </w:p>
        </w:tc>
        <w:tc>
          <w:tcPr>
            <w:tcW w:w="3121" w:type="dxa"/>
          </w:tcPr>
          <w:p w:rsidR="00D50DE5" w:rsidRPr="00D50DE5" w:rsidRDefault="00D50DE5" w:rsidP="00B81CA1">
            <w:pPr>
              <w:pStyle w:val="TableParagraph"/>
              <w:ind w:left="0"/>
              <w:rPr>
                <w:sz w:val="24"/>
                <w:lang w:val="ru-RU"/>
              </w:rPr>
            </w:pPr>
          </w:p>
        </w:tc>
      </w:tr>
      <w:tr w:rsidR="00D50DE5" w:rsidRPr="00D50DE5" w:rsidTr="00B81CA1">
        <w:trPr>
          <w:trHeight w:val="10426"/>
        </w:trPr>
        <w:tc>
          <w:tcPr>
            <w:tcW w:w="1385" w:type="dxa"/>
          </w:tcPr>
          <w:p w:rsidR="00D50DE5" w:rsidRPr="00D50DE5" w:rsidRDefault="00D50DE5" w:rsidP="00B81CA1">
            <w:pPr>
              <w:pStyle w:val="TableParagraph"/>
              <w:spacing w:line="270" w:lineRule="exact"/>
              <w:rPr>
                <w:sz w:val="24"/>
              </w:rPr>
            </w:pPr>
            <w:r w:rsidRPr="00D50DE5">
              <w:rPr>
                <w:spacing w:val="-2"/>
                <w:sz w:val="24"/>
              </w:rPr>
              <w:lastRenderedPageBreak/>
              <w:t>ОК.02</w:t>
            </w: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В</w:t>
            </w:r>
            <w:r w:rsidRPr="00D50DE5">
              <w:rPr>
                <w:spacing w:val="-11"/>
                <w:sz w:val="24"/>
                <w:lang w:val="ru-RU"/>
              </w:rPr>
              <w:t xml:space="preserve"> </w:t>
            </w:r>
            <w:r w:rsidRPr="00D50DE5">
              <w:rPr>
                <w:sz w:val="24"/>
                <w:lang w:val="ru-RU"/>
              </w:rPr>
              <w:t>области</w:t>
            </w:r>
            <w:r w:rsidRPr="00D50DE5">
              <w:rPr>
                <w:spacing w:val="-9"/>
                <w:sz w:val="24"/>
                <w:lang w:val="ru-RU"/>
              </w:rPr>
              <w:t xml:space="preserve"> </w:t>
            </w:r>
            <w:r w:rsidRPr="00D50DE5">
              <w:rPr>
                <w:sz w:val="24"/>
                <w:lang w:val="ru-RU"/>
              </w:rPr>
              <w:t>ценности</w:t>
            </w:r>
            <w:r w:rsidRPr="00D50DE5">
              <w:rPr>
                <w:spacing w:val="-9"/>
                <w:sz w:val="24"/>
                <w:lang w:val="ru-RU"/>
              </w:rPr>
              <w:t xml:space="preserve"> </w:t>
            </w:r>
            <w:r w:rsidRPr="00D50DE5">
              <w:rPr>
                <w:sz w:val="24"/>
                <w:lang w:val="ru-RU"/>
              </w:rPr>
              <w:t>научного</w:t>
            </w:r>
            <w:r w:rsidRPr="00D50DE5">
              <w:rPr>
                <w:spacing w:val="-9"/>
                <w:sz w:val="24"/>
                <w:lang w:val="ru-RU"/>
              </w:rPr>
              <w:t xml:space="preserve"> </w:t>
            </w:r>
            <w:r w:rsidRPr="00D50DE5">
              <w:rPr>
                <w:sz w:val="24"/>
                <w:lang w:val="ru-RU"/>
              </w:rPr>
              <w:t>познания: сформированность мировоззрения,</w:t>
            </w:r>
          </w:p>
          <w:p w:rsidR="00D50DE5" w:rsidRPr="00D50DE5" w:rsidRDefault="00D50DE5" w:rsidP="00B81CA1">
            <w:pPr>
              <w:pStyle w:val="TableParagraph"/>
              <w:spacing w:line="259" w:lineRule="auto"/>
              <w:ind w:left="105"/>
              <w:rPr>
                <w:sz w:val="24"/>
                <w:lang w:val="ru-RU"/>
              </w:rPr>
            </w:pPr>
            <w:r w:rsidRPr="00D50DE5">
              <w:rPr>
                <w:sz w:val="24"/>
                <w:lang w:val="ru-RU"/>
              </w:rPr>
              <w:t>соответствующего</w:t>
            </w:r>
            <w:r w:rsidRPr="00D50DE5">
              <w:rPr>
                <w:spacing w:val="-13"/>
                <w:sz w:val="24"/>
                <w:lang w:val="ru-RU"/>
              </w:rPr>
              <w:t xml:space="preserve"> </w:t>
            </w:r>
            <w:r w:rsidRPr="00D50DE5">
              <w:rPr>
                <w:sz w:val="24"/>
                <w:lang w:val="ru-RU"/>
              </w:rPr>
              <w:t>современному</w:t>
            </w:r>
            <w:r w:rsidRPr="00D50DE5">
              <w:rPr>
                <w:spacing w:val="-14"/>
                <w:sz w:val="24"/>
                <w:lang w:val="ru-RU"/>
              </w:rPr>
              <w:t xml:space="preserve"> </w:t>
            </w:r>
            <w:r w:rsidRPr="00D50DE5">
              <w:rPr>
                <w:sz w:val="24"/>
                <w:lang w:val="ru-RU"/>
              </w:rPr>
              <w:t>уровню</w:t>
            </w:r>
            <w:r w:rsidRPr="00D50DE5">
              <w:rPr>
                <w:spacing w:val="-13"/>
                <w:sz w:val="24"/>
                <w:lang w:val="ru-RU"/>
              </w:rPr>
              <w:t xml:space="preserve"> </w:t>
            </w:r>
            <w:r w:rsidRPr="00D50DE5">
              <w:rPr>
                <w:sz w:val="24"/>
                <w:lang w:val="ru-RU"/>
              </w:rPr>
              <w:t>развития науки и общественной практики, основанного на диалоге культур, способствующего осознанию</w:t>
            </w:r>
          </w:p>
          <w:p w:rsidR="00D50DE5" w:rsidRPr="00D50DE5" w:rsidRDefault="00D50DE5" w:rsidP="00B81CA1">
            <w:pPr>
              <w:pStyle w:val="TableParagraph"/>
              <w:ind w:left="105"/>
              <w:rPr>
                <w:sz w:val="24"/>
                <w:lang w:val="ru-RU"/>
              </w:rPr>
            </w:pPr>
            <w:r w:rsidRPr="00D50DE5">
              <w:rPr>
                <w:sz w:val="24"/>
                <w:lang w:val="ru-RU"/>
              </w:rPr>
              <w:t>своего</w:t>
            </w:r>
            <w:r w:rsidRPr="00D50DE5">
              <w:rPr>
                <w:spacing w:val="-4"/>
                <w:sz w:val="24"/>
                <w:lang w:val="ru-RU"/>
              </w:rPr>
              <w:t xml:space="preserve"> </w:t>
            </w:r>
            <w:r w:rsidRPr="00D50DE5">
              <w:rPr>
                <w:sz w:val="24"/>
                <w:lang w:val="ru-RU"/>
              </w:rPr>
              <w:t>места</w:t>
            </w:r>
            <w:r w:rsidRPr="00D50DE5">
              <w:rPr>
                <w:spacing w:val="-4"/>
                <w:sz w:val="24"/>
                <w:lang w:val="ru-RU"/>
              </w:rPr>
              <w:t xml:space="preserve"> </w:t>
            </w:r>
            <w:r w:rsidRPr="00D50DE5">
              <w:rPr>
                <w:sz w:val="24"/>
                <w:lang w:val="ru-RU"/>
              </w:rPr>
              <w:t>в</w:t>
            </w:r>
            <w:r w:rsidRPr="00D50DE5">
              <w:rPr>
                <w:spacing w:val="-4"/>
                <w:sz w:val="24"/>
                <w:lang w:val="ru-RU"/>
              </w:rPr>
              <w:t xml:space="preserve"> </w:t>
            </w:r>
            <w:r w:rsidRPr="00D50DE5">
              <w:rPr>
                <w:sz w:val="24"/>
                <w:lang w:val="ru-RU"/>
              </w:rPr>
              <w:t>поликультурном</w:t>
            </w:r>
            <w:r w:rsidRPr="00D50DE5">
              <w:rPr>
                <w:spacing w:val="-3"/>
                <w:sz w:val="24"/>
                <w:lang w:val="ru-RU"/>
              </w:rPr>
              <w:t xml:space="preserve"> </w:t>
            </w:r>
            <w:r w:rsidRPr="00D50DE5">
              <w:rPr>
                <w:spacing w:val="-4"/>
                <w:sz w:val="24"/>
                <w:lang w:val="ru-RU"/>
              </w:rPr>
              <w:t>мире;</w:t>
            </w:r>
          </w:p>
          <w:p w:rsidR="00D50DE5" w:rsidRPr="00D50DE5" w:rsidRDefault="00D50DE5" w:rsidP="00B81CA1">
            <w:pPr>
              <w:pStyle w:val="TableParagraph"/>
              <w:spacing w:before="16" w:line="259" w:lineRule="auto"/>
              <w:ind w:left="105"/>
              <w:rPr>
                <w:sz w:val="24"/>
                <w:lang w:val="ru-RU"/>
              </w:rPr>
            </w:pPr>
            <w:r w:rsidRPr="00D50DE5">
              <w:rPr>
                <w:sz w:val="24"/>
                <w:lang w:val="ru-RU"/>
              </w:rPr>
              <w:t>совершенствование языковой и читательской культуры</w:t>
            </w:r>
            <w:r w:rsidRPr="00D50DE5">
              <w:rPr>
                <w:spacing w:val="-10"/>
                <w:sz w:val="24"/>
                <w:lang w:val="ru-RU"/>
              </w:rPr>
              <w:t xml:space="preserve"> </w:t>
            </w:r>
            <w:r w:rsidRPr="00D50DE5">
              <w:rPr>
                <w:sz w:val="24"/>
                <w:lang w:val="ru-RU"/>
              </w:rPr>
              <w:t>как</w:t>
            </w:r>
            <w:r w:rsidRPr="00D50DE5">
              <w:rPr>
                <w:spacing w:val="-10"/>
                <w:sz w:val="24"/>
                <w:lang w:val="ru-RU"/>
              </w:rPr>
              <w:t xml:space="preserve"> </w:t>
            </w:r>
            <w:r w:rsidRPr="00D50DE5">
              <w:rPr>
                <w:sz w:val="24"/>
                <w:lang w:val="ru-RU"/>
              </w:rPr>
              <w:t>средства</w:t>
            </w:r>
            <w:r w:rsidRPr="00D50DE5">
              <w:rPr>
                <w:spacing w:val="-10"/>
                <w:sz w:val="24"/>
                <w:lang w:val="ru-RU"/>
              </w:rPr>
              <w:t xml:space="preserve"> </w:t>
            </w:r>
            <w:r w:rsidRPr="00D50DE5">
              <w:rPr>
                <w:sz w:val="24"/>
                <w:lang w:val="ru-RU"/>
              </w:rPr>
              <w:t>взаимодействия</w:t>
            </w:r>
            <w:r w:rsidRPr="00D50DE5">
              <w:rPr>
                <w:spacing w:val="-10"/>
                <w:sz w:val="24"/>
                <w:lang w:val="ru-RU"/>
              </w:rPr>
              <w:t xml:space="preserve"> </w:t>
            </w:r>
            <w:r w:rsidRPr="00D50DE5">
              <w:rPr>
                <w:sz w:val="24"/>
                <w:lang w:val="ru-RU"/>
              </w:rPr>
              <w:t>между людьми и познания мира;</w:t>
            </w:r>
          </w:p>
          <w:p w:rsidR="00D50DE5" w:rsidRPr="00D50DE5" w:rsidRDefault="00D50DE5" w:rsidP="00B81CA1">
            <w:pPr>
              <w:pStyle w:val="TableParagraph"/>
              <w:spacing w:line="259" w:lineRule="auto"/>
              <w:ind w:left="105"/>
              <w:rPr>
                <w:sz w:val="24"/>
                <w:lang w:val="ru-RU"/>
              </w:rPr>
            </w:pPr>
            <w:r w:rsidRPr="00D50DE5">
              <w:rPr>
                <w:sz w:val="24"/>
                <w:lang w:val="ru-RU"/>
              </w:rPr>
              <w:t>осознание</w:t>
            </w:r>
            <w:r w:rsidRPr="00D50DE5">
              <w:rPr>
                <w:spacing w:val="-12"/>
                <w:sz w:val="24"/>
                <w:lang w:val="ru-RU"/>
              </w:rPr>
              <w:t xml:space="preserve"> </w:t>
            </w:r>
            <w:r w:rsidRPr="00D50DE5">
              <w:rPr>
                <w:sz w:val="24"/>
                <w:lang w:val="ru-RU"/>
              </w:rPr>
              <w:t>ценности</w:t>
            </w:r>
            <w:r w:rsidRPr="00D50DE5">
              <w:rPr>
                <w:spacing w:val="-13"/>
                <w:sz w:val="24"/>
                <w:lang w:val="ru-RU"/>
              </w:rPr>
              <w:t xml:space="preserve"> </w:t>
            </w:r>
            <w:r w:rsidRPr="00D50DE5">
              <w:rPr>
                <w:sz w:val="24"/>
                <w:lang w:val="ru-RU"/>
              </w:rPr>
              <w:t>научной</w:t>
            </w:r>
            <w:r w:rsidRPr="00D50DE5">
              <w:rPr>
                <w:spacing w:val="-11"/>
                <w:sz w:val="24"/>
                <w:lang w:val="ru-RU"/>
              </w:rPr>
              <w:t xml:space="preserve"> </w:t>
            </w:r>
            <w:r w:rsidRPr="00D50DE5">
              <w:rPr>
                <w:sz w:val="24"/>
                <w:lang w:val="ru-RU"/>
              </w:rPr>
              <w:t>деятельности, готовность осуществлять проектную и</w:t>
            </w:r>
          </w:p>
          <w:p w:rsidR="00D50DE5" w:rsidRPr="00D50DE5" w:rsidRDefault="00D50DE5" w:rsidP="00B81CA1">
            <w:pPr>
              <w:pStyle w:val="TableParagraph"/>
              <w:spacing w:line="259" w:lineRule="auto"/>
              <w:ind w:left="105" w:right="168"/>
              <w:rPr>
                <w:sz w:val="24"/>
                <w:lang w:val="ru-RU"/>
              </w:rPr>
            </w:pPr>
            <w:r w:rsidRPr="00D50DE5">
              <w:rPr>
                <w:sz w:val="24"/>
                <w:lang w:val="ru-RU"/>
              </w:rPr>
              <w:t>исследовательскую</w:t>
            </w:r>
            <w:r w:rsidRPr="00D50DE5">
              <w:rPr>
                <w:spacing w:val="-13"/>
                <w:sz w:val="24"/>
                <w:lang w:val="ru-RU"/>
              </w:rPr>
              <w:t xml:space="preserve"> </w:t>
            </w:r>
            <w:r w:rsidRPr="00D50DE5">
              <w:rPr>
                <w:sz w:val="24"/>
                <w:lang w:val="ru-RU"/>
              </w:rPr>
              <w:t>деятельность</w:t>
            </w:r>
            <w:r w:rsidRPr="00D50DE5">
              <w:rPr>
                <w:spacing w:val="-14"/>
                <w:sz w:val="24"/>
                <w:lang w:val="ru-RU"/>
              </w:rPr>
              <w:t xml:space="preserve"> </w:t>
            </w:r>
            <w:r w:rsidRPr="00D50DE5">
              <w:rPr>
                <w:sz w:val="24"/>
                <w:lang w:val="ru-RU"/>
              </w:rPr>
              <w:t>индивидуально</w:t>
            </w:r>
            <w:r w:rsidRPr="00D50DE5">
              <w:rPr>
                <w:spacing w:val="-13"/>
                <w:sz w:val="24"/>
                <w:lang w:val="ru-RU"/>
              </w:rPr>
              <w:t xml:space="preserve"> </w:t>
            </w:r>
            <w:r w:rsidRPr="00D50DE5">
              <w:rPr>
                <w:sz w:val="24"/>
                <w:lang w:val="ru-RU"/>
              </w:rPr>
              <w:t>и в группе;</w:t>
            </w:r>
          </w:p>
          <w:p w:rsidR="00D50DE5" w:rsidRPr="00D50DE5" w:rsidRDefault="00D50DE5" w:rsidP="00B81CA1">
            <w:pPr>
              <w:pStyle w:val="TableParagraph"/>
              <w:spacing w:line="261"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универсальными</w:t>
            </w:r>
            <w:r w:rsidRPr="00D50DE5">
              <w:rPr>
                <w:spacing w:val="-15"/>
                <w:sz w:val="24"/>
                <w:lang w:val="ru-RU"/>
              </w:rPr>
              <w:t xml:space="preserve"> </w:t>
            </w:r>
            <w:r w:rsidRPr="00D50DE5">
              <w:rPr>
                <w:sz w:val="24"/>
                <w:lang w:val="ru-RU"/>
              </w:rPr>
              <w:t>учебными познавательными действиями:</w:t>
            </w:r>
          </w:p>
          <w:p w:rsidR="00D50DE5" w:rsidRPr="00D50DE5" w:rsidRDefault="00D50DE5" w:rsidP="00B81CA1">
            <w:pPr>
              <w:pStyle w:val="TableParagraph"/>
              <w:spacing w:line="272" w:lineRule="exact"/>
              <w:ind w:left="105"/>
              <w:rPr>
                <w:sz w:val="24"/>
                <w:lang w:val="ru-RU"/>
              </w:rPr>
            </w:pPr>
            <w:r w:rsidRPr="00D50DE5">
              <w:rPr>
                <w:sz w:val="24"/>
                <w:lang w:val="ru-RU"/>
              </w:rPr>
              <w:t>в)</w:t>
            </w:r>
            <w:r w:rsidRPr="00D50DE5">
              <w:rPr>
                <w:spacing w:val="-2"/>
                <w:sz w:val="24"/>
                <w:lang w:val="ru-RU"/>
              </w:rPr>
              <w:t xml:space="preserve"> </w:t>
            </w:r>
            <w:r w:rsidRPr="00D50DE5">
              <w:rPr>
                <w:sz w:val="24"/>
                <w:lang w:val="ru-RU"/>
              </w:rPr>
              <w:t>работа</w:t>
            </w:r>
            <w:r w:rsidRPr="00D50DE5">
              <w:rPr>
                <w:spacing w:val="-2"/>
                <w:sz w:val="24"/>
                <w:lang w:val="ru-RU"/>
              </w:rPr>
              <w:t xml:space="preserve"> </w:t>
            </w:r>
            <w:r w:rsidRPr="00D50DE5">
              <w:rPr>
                <w:sz w:val="24"/>
                <w:lang w:val="ru-RU"/>
              </w:rPr>
              <w:t>с</w:t>
            </w:r>
            <w:r w:rsidRPr="00D50DE5">
              <w:rPr>
                <w:spacing w:val="-1"/>
                <w:sz w:val="24"/>
                <w:lang w:val="ru-RU"/>
              </w:rPr>
              <w:t xml:space="preserve"> </w:t>
            </w:r>
            <w:r w:rsidRPr="00D50DE5">
              <w:rPr>
                <w:spacing w:val="-2"/>
                <w:sz w:val="24"/>
                <w:lang w:val="ru-RU"/>
              </w:rPr>
              <w:t>информацией:</w:t>
            </w:r>
          </w:p>
          <w:p w:rsidR="00D50DE5" w:rsidRPr="00D50DE5" w:rsidRDefault="00D50DE5" w:rsidP="00B81CA1">
            <w:pPr>
              <w:pStyle w:val="TableParagraph"/>
              <w:spacing w:before="18" w:line="259" w:lineRule="auto"/>
              <w:ind w:left="105"/>
              <w:rPr>
                <w:sz w:val="24"/>
                <w:lang w:val="ru-RU"/>
              </w:rPr>
            </w:pPr>
            <w:r w:rsidRPr="00D50DE5">
              <w:rPr>
                <w:sz w:val="24"/>
                <w:lang w:val="ru-RU"/>
              </w:rPr>
              <w:t>владеть</w:t>
            </w:r>
            <w:r w:rsidRPr="00D50DE5">
              <w:rPr>
                <w:spacing w:val="-10"/>
                <w:sz w:val="24"/>
                <w:lang w:val="ru-RU"/>
              </w:rPr>
              <w:t xml:space="preserve"> </w:t>
            </w:r>
            <w:r w:rsidRPr="00D50DE5">
              <w:rPr>
                <w:sz w:val="24"/>
                <w:lang w:val="ru-RU"/>
              </w:rPr>
              <w:t>навыками</w:t>
            </w:r>
            <w:r w:rsidRPr="00D50DE5">
              <w:rPr>
                <w:spacing w:val="-10"/>
                <w:sz w:val="24"/>
                <w:lang w:val="ru-RU"/>
              </w:rPr>
              <w:t xml:space="preserve"> </w:t>
            </w:r>
            <w:r w:rsidRPr="00D50DE5">
              <w:rPr>
                <w:sz w:val="24"/>
                <w:lang w:val="ru-RU"/>
              </w:rPr>
              <w:t>получения</w:t>
            </w:r>
            <w:r w:rsidRPr="00D50DE5">
              <w:rPr>
                <w:spacing w:val="-10"/>
                <w:sz w:val="24"/>
                <w:lang w:val="ru-RU"/>
              </w:rPr>
              <w:t xml:space="preserve"> </w:t>
            </w:r>
            <w:r w:rsidRPr="00D50DE5">
              <w:rPr>
                <w:sz w:val="24"/>
                <w:lang w:val="ru-RU"/>
              </w:rPr>
              <w:t>информации</w:t>
            </w:r>
            <w:r w:rsidRPr="00D50DE5">
              <w:rPr>
                <w:spacing w:val="-11"/>
                <w:sz w:val="24"/>
                <w:lang w:val="ru-RU"/>
              </w:rPr>
              <w:t xml:space="preserve"> </w:t>
            </w:r>
            <w:r w:rsidRPr="00D50DE5">
              <w:rPr>
                <w:sz w:val="24"/>
                <w:lang w:val="ru-RU"/>
              </w:rPr>
              <w:t>из источников разных типов, самостоятельно</w:t>
            </w:r>
          </w:p>
          <w:p w:rsidR="00D50DE5" w:rsidRPr="00D50DE5" w:rsidRDefault="00D50DE5" w:rsidP="00B81CA1">
            <w:pPr>
              <w:pStyle w:val="TableParagraph"/>
              <w:spacing w:line="259" w:lineRule="auto"/>
              <w:ind w:left="105" w:right="168"/>
              <w:rPr>
                <w:sz w:val="24"/>
                <w:lang w:val="ru-RU"/>
              </w:rPr>
            </w:pPr>
            <w:r w:rsidRPr="00D50DE5">
              <w:rPr>
                <w:sz w:val="24"/>
                <w:lang w:val="ru-RU"/>
              </w:rPr>
              <w:t>осуществлять поиск, анализ, систематизацию и интерпретацию</w:t>
            </w:r>
            <w:r w:rsidRPr="00D50DE5">
              <w:rPr>
                <w:spacing w:val="-12"/>
                <w:sz w:val="24"/>
                <w:lang w:val="ru-RU"/>
              </w:rPr>
              <w:t xml:space="preserve"> </w:t>
            </w:r>
            <w:r w:rsidRPr="00D50DE5">
              <w:rPr>
                <w:sz w:val="24"/>
                <w:lang w:val="ru-RU"/>
              </w:rPr>
              <w:t>информации</w:t>
            </w:r>
            <w:r w:rsidRPr="00D50DE5">
              <w:rPr>
                <w:spacing w:val="-10"/>
                <w:sz w:val="24"/>
                <w:lang w:val="ru-RU"/>
              </w:rPr>
              <w:t xml:space="preserve"> </w:t>
            </w:r>
            <w:r w:rsidRPr="00D50DE5">
              <w:rPr>
                <w:sz w:val="24"/>
                <w:lang w:val="ru-RU"/>
              </w:rPr>
              <w:t>различных</w:t>
            </w:r>
            <w:r w:rsidRPr="00D50DE5">
              <w:rPr>
                <w:spacing w:val="-9"/>
                <w:sz w:val="24"/>
                <w:lang w:val="ru-RU"/>
              </w:rPr>
              <w:t xml:space="preserve"> </w:t>
            </w:r>
            <w:r w:rsidRPr="00D50DE5">
              <w:rPr>
                <w:sz w:val="24"/>
                <w:lang w:val="ru-RU"/>
              </w:rPr>
              <w:t>видов</w:t>
            </w:r>
            <w:r w:rsidRPr="00D50DE5">
              <w:rPr>
                <w:spacing w:val="-13"/>
                <w:sz w:val="24"/>
                <w:lang w:val="ru-RU"/>
              </w:rPr>
              <w:t xml:space="preserve"> </w:t>
            </w:r>
            <w:r w:rsidRPr="00D50DE5">
              <w:rPr>
                <w:sz w:val="24"/>
                <w:lang w:val="ru-RU"/>
              </w:rPr>
              <w:t>и форм представления;</w:t>
            </w:r>
          </w:p>
          <w:p w:rsidR="00D50DE5" w:rsidRPr="00D50DE5" w:rsidRDefault="00D50DE5" w:rsidP="00B81CA1">
            <w:pPr>
              <w:pStyle w:val="TableParagraph"/>
              <w:spacing w:line="259" w:lineRule="auto"/>
              <w:ind w:left="105"/>
              <w:rPr>
                <w:sz w:val="24"/>
                <w:lang w:val="ru-RU"/>
              </w:rPr>
            </w:pPr>
            <w:r w:rsidRPr="00D50DE5">
              <w:rPr>
                <w:sz w:val="24"/>
                <w:lang w:val="ru-RU"/>
              </w:rPr>
              <w:t>создавать</w:t>
            </w:r>
            <w:r w:rsidRPr="00D50DE5">
              <w:rPr>
                <w:spacing w:val="-7"/>
                <w:sz w:val="24"/>
                <w:lang w:val="ru-RU"/>
              </w:rPr>
              <w:t xml:space="preserve"> </w:t>
            </w:r>
            <w:r w:rsidRPr="00D50DE5">
              <w:rPr>
                <w:sz w:val="24"/>
                <w:lang w:val="ru-RU"/>
              </w:rPr>
              <w:t>тексты</w:t>
            </w:r>
            <w:r w:rsidRPr="00D50DE5">
              <w:rPr>
                <w:spacing w:val="-7"/>
                <w:sz w:val="24"/>
                <w:lang w:val="ru-RU"/>
              </w:rPr>
              <w:t xml:space="preserve"> </w:t>
            </w:r>
            <w:r w:rsidRPr="00D50DE5">
              <w:rPr>
                <w:sz w:val="24"/>
                <w:lang w:val="ru-RU"/>
              </w:rPr>
              <w:t>в</w:t>
            </w:r>
            <w:r w:rsidRPr="00D50DE5">
              <w:rPr>
                <w:spacing w:val="-8"/>
                <w:sz w:val="24"/>
                <w:lang w:val="ru-RU"/>
              </w:rPr>
              <w:t xml:space="preserve"> </w:t>
            </w:r>
            <w:r w:rsidRPr="00D50DE5">
              <w:rPr>
                <w:sz w:val="24"/>
                <w:lang w:val="ru-RU"/>
              </w:rPr>
              <w:t>различных</w:t>
            </w:r>
            <w:r w:rsidRPr="00D50DE5">
              <w:rPr>
                <w:spacing w:val="-8"/>
                <w:sz w:val="24"/>
                <w:lang w:val="ru-RU"/>
              </w:rPr>
              <w:t xml:space="preserve"> </w:t>
            </w:r>
            <w:r w:rsidRPr="00D50DE5">
              <w:rPr>
                <w:sz w:val="24"/>
                <w:lang w:val="ru-RU"/>
              </w:rPr>
              <w:t>форматах</w:t>
            </w:r>
            <w:r w:rsidRPr="00D50DE5">
              <w:rPr>
                <w:spacing w:val="-5"/>
                <w:sz w:val="24"/>
                <w:lang w:val="ru-RU"/>
              </w:rPr>
              <w:t xml:space="preserve"> </w:t>
            </w:r>
            <w:r w:rsidRPr="00D50DE5">
              <w:rPr>
                <w:sz w:val="24"/>
                <w:lang w:val="ru-RU"/>
              </w:rPr>
              <w:t>с</w:t>
            </w:r>
            <w:r w:rsidRPr="00D50DE5">
              <w:rPr>
                <w:spacing w:val="-6"/>
                <w:sz w:val="24"/>
                <w:lang w:val="ru-RU"/>
              </w:rPr>
              <w:t xml:space="preserve"> </w:t>
            </w:r>
            <w:r w:rsidRPr="00D50DE5">
              <w:rPr>
                <w:sz w:val="24"/>
                <w:lang w:val="ru-RU"/>
              </w:rPr>
              <w:t>учетом назначения информации и целевой аудитории,</w:t>
            </w:r>
          </w:p>
          <w:p w:rsidR="00D50DE5" w:rsidRPr="00D50DE5" w:rsidRDefault="00D50DE5" w:rsidP="00B81CA1">
            <w:pPr>
              <w:pStyle w:val="TableParagraph"/>
              <w:spacing w:line="259" w:lineRule="auto"/>
              <w:ind w:left="105"/>
              <w:rPr>
                <w:sz w:val="24"/>
                <w:lang w:val="ru-RU"/>
              </w:rPr>
            </w:pPr>
            <w:r w:rsidRPr="00D50DE5">
              <w:rPr>
                <w:sz w:val="24"/>
                <w:lang w:val="ru-RU"/>
              </w:rPr>
              <w:t>выбирая</w:t>
            </w:r>
            <w:r w:rsidRPr="00D50DE5">
              <w:rPr>
                <w:spacing w:val="-9"/>
                <w:sz w:val="24"/>
                <w:lang w:val="ru-RU"/>
              </w:rPr>
              <w:t xml:space="preserve"> </w:t>
            </w:r>
            <w:r w:rsidRPr="00D50DE5">
              <w:rPr>
                <w:sz w:val="24"/>
                <w:lang w:val="ru-RU"/>
              </w:rPr>
              <w:t>оптимальную</w:t>
            </w:r>
            <w:r w:rsidRPr="00D50DE5">
              <w:rPr>
                <w:spacing w:val="-9"/>
                <w:sz w:val="24"/>
                <w:lang w:val="ru-RU"/>
              </w:rPr>
              <w:t xml:space="preserve"> </w:t>
            </w:r>
            <w:r w:rsidRPr="00D50DE5">
              <w:rPr>
                <w:sz w:val="24"/>
                <w:lang w:val="ru-RU"/>
              </w:rPr>
              <w:t>форму</w:t>
            </w:r>
            <w:r w:rsidRPr="00D50DE5">
              <w:rPr>
                <w:spacing w:val="-13"/>
                <w:sz w:val="24"/>
                <w:lang w:val="ru-RU"/>
              </w:rPr>
              <w:t xml:space="preserve"> </w:t>
            </w:r>
            <w:r w:rsidRPr="00D50DE5">
              <w:rPr>
                <w:sz w:val="24"/>
                <w:lang w:val="ru-RU"/>
              </w:rPr>
              <w:t>представления</w:t>
            </w:r>
            <w:r w:rsidRPr="00D50DE5">
              <w:rPr>
                <w:spacing w:val="-6"/>
                <w:sz w:val="24"/>
                <w:lang w:val="ru-RU"/>
              </w:rPr>
              <w:t xml:space="preserve"> </w:t>
            </w:r>
            <w:r w:rsidRPr="00D50DE5">
              <w:rPr>
                <w:sz w:val="24"/>
                <w:lang w:val="ru-RU"/>
              </w:rPr>
              <w:t xml:space="preserve">и </w:t>
            </w:r>
            <w:r w:rsidRPr="00D50DE5">
              <w:rPr>
                <w:spacing w:val="-2"/>
                <w:sz w:val="24"/>
                <w:lang w:val="ru-RU"/>
              </w:rPr>
              <w:t>визуализации;</w:t>
            </w:r>
          </w:p>
          <w:p w:rsidR="00D50DE5" w:rsidRPr="00D50DE5" w:rsidRDefault="00D50DE5" w:rsidP="00B81CA1">
            <w:pPr>
              <w:pStyle w:val="TableParagraph"/>
              <w:spacing w:line="259" w:lineRule="auto"/>
              <w:ind w:left="105" w:right="1158"/>
              <w:rPr>
                <w:sz w:val="24"/>
                <w:lang w:val="ru-RU"/>
              </w:rPr>
            </w:pPr>
            <w:r w:rsidRPr="00D50DE5">
              <w:rPr>
                <w:sz w:val="24"/>
                <w:lang w:val="ru-RU"/>
              </w:rPr>
              <w:t>оценивать достоверность, легитимность информации,</w:t>
            </w:r>
            <w:r w:rsidRPr="00D50DE5">
              <w:rPr>
                <w:spacing w:val="-9"/>
                <w:sz w:val="24"/>
                <w:lang w:val="ru-RU"/>
              </w:rPr>
              <w:t xml:space="preserve"> </w:t>
            </w:r>
            <w:r w:rsidRPr="00D50DE5">
              <w:rPr>
                <w:sz w:val="24"/>
                <w:lang w:val="ru-RU"/>
              </w:rPr>
              <w:t>ее</w:t>
            </w:r>
            <w:r w:rsidRPr="00D50DE5">
              <w:rPr>
                <w:spacing w:val="-10"/>
                <w:sz w:val="24"/>
                <w:lang w:val="ru-RU"/>
              </w:rPr>
              <w:t xml:space="preserve"> </w:t>
            </w:r>
            <w:r w:rsidRPr="00D50DE5">
              <w:rPr>
                <w:sz w:val="24"/>
                <w:lang w:val="ru-RU"/>
              </w:rPr>
              <w:t>соответствие</w:t>
            </w:r>
            <w:r w:rsidRPr="00D50DE5">
              <w:rPr>
                <w:spacing w:val="-10"/>
                <w:sz w:val="24"/>
                <w:lang w:val="ru-RU"/>
              </w:rPr>
              <w:t xml:space="preserve"> </w:t>
            </w:r>
            <w:r w:rsidRPr="00D50DE5">
              <w:rPr>
                <w:sz w:val="24"/>
                <w:lang w:val="ru-RU"/>
              </w:rPr>
              <w:t>правовым</w:t>
            </w:r>
            <w:r w:rsidRPr="00D50DE5">
              <w:rPr>
                <w:spacing w:val="-11"/>
                <w:sz w:val="24"/>
                <w:lang w:val="ru-RU"/>
              </w:rPr>
              <w:t xml:space="preserve"> </w:t>
            </w:r>
            <w:r w:rsidRPr="00D50DE5">
              <w:rPr>
                <w:sz w:val="24"/>
                <w:lang w:val="ru-RU"/>
              </w:rPr>
              <w:t>и морально-этическим нормам;</w:t>
            </w:r>
          </w:p>
          <w:p w:rsidR="00D50DE5" w:rsidRPr="00D50DE5" w:rsidRDefault="00D50DE5" w:rsidP="00B81CA1">
            <w:pPr>
              <w:pStyle w:val="TableParagraph"/>
              <w:spacing w:line="259" w:lineRule="auto"/>
              <w:ind w:left="105" w:right="1018"/>
              <w:jc w:val="both"/>
              <w:rPr>
                <w:sz w:val="24"/>
                <w:lang w:val="ru-RU"/>
              </w:rPr>
            </w:pPr>
            <w:r w:rsidRPr="00D50DE5">
              <w:rPr>
                <w:sz w:val="24"/>
                <w:lang w:val="ru-RU"/>
              </w:rPr>
              <w:t>использовать средства информационных и коммуникационных</w:t>
            </w:r>
            <w:r w:rsidRPr="00D50DE5">
              <w:rPr>
                <w:spacing w:val="-12"/>
                <w:sz w:val="24"/>
                <w:lang w:val="ru-RU"/>
              </w:rPr>
              <w:t xml:space="preserve"> </w:t>
            </w:r>
            <w:r w:rsidRPr="00D50DE5">
              <w:rPr>
                <w:sz w:val="24"/>
                <w:lang w:val="ru-RU"/>
              </w:rPr>
              <w:t>технологий</w:t>
            </w:r>
            <w:r w:rsidRPr="00D50DE5">
              <w:rPr>
                <w:spacing w:val="-13"/>
                <w:sz w:val="24"/>
                <w:lang w:val="ru-RU"/>
              </w:rPr>
              <w:t xml:space="preserve"> </w:t>
            </w:r>
            <w:r w:rsidRPr="00D50DE5">
              <w:rPr>
                <w:sz w:val="24"/>
                <w:lang w:val="ru-RU"/>
              </w:rPr>
              <w:t>в</w:t>
            </w:r>
            <w:r w:rsidRPr="00D50DE5">
              <w:rPr>
                <w:spacing w:val="-14"/>
                <w:sz w:val="24"/>
                <w:lang w:val="ru-RU"/>
              </w:rPr>
              <w:t xml:space="preserve"> </w:t>
            </w:r>
            <w:r w:rsidRPr="00D50DE5">
              <w:rPr>
                <w:sz w:val="24"/>
                <w:lang w:val="ru-RU"/>
              </w:rPr>
              <w:t>решении когнитивных, коммуникативных и</w:t>
            </w:r>
          </w:p>
          <w:p w:rsidR="00D50DE5" w:rsidRPr="00D50DE5" w:rsidRDefault="00D50DE5" w:rsidP="00B81CA1">
            <w:pPr>
              <w:pStyle w:val="TableParagraph"/>
              <w:spacing w:line="259" w:lineRule="auto"/>
              <w:ind w:left="105"/>
              <w:rPr>
                <w:sz w:val="24"/>
                <w:lang w:val="ru-RU"/>
              </w:rPr>
            </w:pPr>
            <w:r w:rsidRPr="00D50DE5">
              <w:rPr>
                <w:sz w:val="24"/>
                <w:lang w:val="ru-RU"/>
              </w:rPr>
              <w:t>организационных</w:t>
            </w:r>
            <w:r w:rsidRPr="00D50DE5">
              <w:rPr>
                <w:spacing w:val="-10"/>
                <w:sz w:val="24"/>
                <w:lang w:val="ru-RU"/>
              </w:rPr>
              <w:t xml:space="preserve"> </w:t>
            </w:r>
            <w:r w:rsidRPr="00D50DE5">
              <w:rPr>
                <w:sz w:val="24"/>
                <w:lang w:val="ru-RU"/>
              </w:rPr>
              <w:t>задач</w:t>
            </w:r>
            <w:r w:rsidRPr="00D50DE5">
              <w:rPr>
                <w:spacing w:val="-10"/>
                <w:sz w:val="24"/>
                <w:lang w:val="ru-RU"/>
              </w:rPr>
              <w:t xml:space="preserve"> </w:t>
            </w:r>
            <w:r w:rsidRPr="00D50DE5">
              <w:rPr>
                <w:sz w:val="24"/>
                <w:lang w:val="ru-RU"/>
              </w:rPr>
              <w:t>с</w:t>
            </w:r>
            <w:r w:rsidRPr="00D50DE5">
              <w:rPr>
                <w:spacing w:val="-10"/>
                <w:sz w:val="24"/>
                <w:lang w:val="ru-RU"/>
              </w:rPr>
              <w:t xml:space="preserve"> </w:t>
            </w:r>
            <w:r w:rsidRPr="00D50DE5">
              <w:rPr>
                <w:sz w:val="24"/>
                <w:lang w:val="ru-RU"/>
              </w:rPr>
              <w:t>соблюдением</w:t>
            </w:r>
            <w:r w:rsidRPr="00D50DE5">
              <w:rPr>
                <w:spacing w:val="-10"/>
                <w:sz w:val="24"/>
                <w:lang w:val="ru-RU"/>
              </w:rPr>
              <w:t xml:space="preserve"> </w:t>
            </w:r>
            <w:r w:rsidRPr="00D50DE5">
              <w:rPr>
                <w:sz w:val="24"/>
                <w:lang w:val="ru-RU"/>
              </w:rPr>
              <w:t>требований эргономики, техники безопасности, гигиены,</w:t>
            </w:r>
          </w:p>
          <w:p w:rsidR="00D50DE5" w:rsidRPr="00D50DE5" w:rsidRDefault="00D50DE5" w:rsidP="00B81CA1">
            <w:pPr>
              <w:pStyle w:val="TableParagraph"/>
              <w:spacing w:line="276" w:lineRule="exact"/>
              <w:ind w:left="105"/>
              <w:rPr>
                <w:sz w:val="24"/>
                <w:lang w:val="ru-RU"/>
              </w:rPr>
            </w:pPr>
            <w:r w:rsidRPr="00D50DE5">
              <w:rPr>
                <w:sz w:val="24"/>
                <w:lang w:val="ru-RU"/>
              </w:rPr>
              <w:t>ресурсосбережения,</w:t>
            </w:r>
            <w:r w:rsidRPr="00D50DE5">
              <w:rPr>
                <w:spacing w:val="-5"/>
                <w:sz w:val="24"/>
                <w:lang w:val="ru-RU"/>
              </w:rPr>
              <w:t xml:space="preserve"> </w:t>
            </w:r>
            <w:r w:rsidRPr="00D50DE5">
              <w:rPr>
                <w:sz w:val="24"/>
                <w:lang w:val="ru-RU"/>
              </w:rPr>
              <w:t>правовых</w:t>
            </w:r>
            <w:r w:rsidRPr="00D50DE5">
              <w:rPr>
                <w:spacing w:val="-3"/>
                <w:sz w:val="24"/>
                <w:lang w:val="ru-RU"/>
              </w:rPr>
              <w:t xml:space="preserve"> </w:t>
            </w:r>
            <w:r w:rsidRPr="00D50DE5">
              <w:rPr>
                <w:sz w:val="24"/>
                <w:lang w:val="ru-RU"/>
              </w:rPr>
              <w:t>и</w:t>
            </w:r>
            <w:r w:rsidRPr="00D50DE5">
              <w:rPr>
                <w:spacing w:val="-4"/>
                <w:sz w:val="24"/>
                <w:lang w:val="ru-RU"/>
              </w:rPr>
              <w:t xml:space="preserve"> </w:t>
            </w:r>
            <w:r w:rsidRPr="00D50DE5">
              <w:rPr>
                <w:sz w:val="24"/>
                <w:lang w:val="ru-RU"/>
              </w:rPr>
              <w:t>этических</w:t>
            </w:r>
            <w:r w:rsidRPr="00D50DE5">
              <w:rPr>
                <w:spacing w:val="-5"/>
                <w:sz w:val="24"/>
                <w:lang w:val="ru-RU"/>
              </w:rPr>
              <w:t xml:space="preserve"> </w:t>
            </w:r>
            <w:r w:rsidRPr="00D50DE5">
              <w:rPr>
                <w:spacing w:val="-4"/>
                <w:sz w:val="24"/>
                <w:lang w:val="ru-RU"/>
              </w:rPr>
              <w:t>норм,</w:t>
            </w:r>
          </w:p>
          <w:p w:rsidR="00D50DE5" w:rsidRPr="00D50DE5" w:rsidRDefault="00D50DE5" w:rsidP="00B81CA1">
            <w:pPr>
              <w:pStyle w:val="TableParagraph"/>
              <w:spacing w:before="18"/>
              <w:ind w:left="105"/>
              <w:rPr>
                <w:sz w:val="24"/>
              </w:rPr>
            </w:pPr>
            <w:r w:rsidRPr="00D50DE5">
              <w:rPr>
                <w:sz w:val="24"/>
              </w:rPr>
              <w:t>норм</w:t>
            </w:r>
            <w:r w:rsidRPr="00D50DE5">
              <w:rPr>
                <w:spacing w:val="-6"/>
                <w:sz w:val="24"/>
              </w:rPr>
              <w:t xml:space="preserve"> </w:t>
            </w:r>
            <w:r w:rsidRPr="00D50DE5">
              <w:rPr>
                <w:sz w:val="24"/>
              </w:rPr>
              <w:t>информационной</w:t>
            </w:r>
            <w:r w:rsidRPr="00D50DE5">
              <w:rPr>
                <w:spacing w:val="-5"/>
                <w:sz w:val="24"/>
              </w:rPr>
              <w:t xml:space="preserve"> </w:t>
            </w:r>
            <w:r w:rsidRPr="00D50DE5">
              <w:rPr>
                <w:spacing w:val="-2"/>
                <w:sz w:val="24"/>
              </w:rPr>
              <w:t>безопасности;</w:t>
            </w:r>
          </w:p>
        </w:tc>
        <w:tc>
          <w:tcPr>
            <w:tcW w:w="3121" w:type="dxa"/>
          </w:tcPr>
          <w:p w:rsidR="00D50DE5" w:rsidRPr="00D50DE5" w:rsidRDefault="00D50DE5" w:rsidP="00B81CA1">
            <w:pPr>
              <w:pStyle w:val="TableParagraph"/>
              <w:spacing w:line="270" w:lineRule="exact"/>
              <w:rPr>
                <w:sz w:val="24"/>
                <w:lang w:val="ru-RU"/>
              </w:rPr>
            </w:pPr>
            <w:r w:rsidRPr="00D50DE5">
              <w:rPr>
                <w:sz w:val="24"/>
                <w:lang w:val="ru-RU"/>
              </w:rPr>
              <w:t>знать</w:t>
            </w:r>
            <w:r w:rsidRPr="00D50DE5">
              <w:rPr>
                <w:spacing w:val="-1"/>
                <w:sz w:val="24"/>
                <w:lang w:val="ru-RU"/>
              </w:rPr>
              <w:t xml:space="preserve"> </w:t>
            </w:r>
            <w:r w:rsidRPr="00D50DE5">
              <w:rPr>
                <w:sz w:val="24"/>
                <w:lang w:val="ru-RU"/>
              </w:rPr>
              <w:t xml:space="preserve">о </w:t>
            </w:r>
            <w:r w:rsidRPr="00D50DE5">
              <w:rPr>
                <w:spacing w:val="-2"/>
                <w:sz w:val="24"/>
                <w:lang w:val="ru-RU"/>
              </w:rPr>
              <w:t>способах</w:t>
            </w:r>
          </w:p>
          <w:p w:rsidR="00D50DE5" w:rsidRPr="00D50DE5" w:rsidRDefault="00D50DE5" w:rsidP="00B81CA1">
            <w:pPr>
              <w:pStyle w:val="TableParagraph"/>
              <w:spacing w:before="21" w:line="259" w:lineRule="auto"/>
              <w:rPr>
                <w:sz w:val="24"/>
                <w:lang w:val="ru-RU"/>
              </w:rPr>
            </w:pPr>
            <w:r w:rsidRPr="00D50DE5">
              <w:rPr>
                <w:sz w:val="24"/>
                <w:lang w:val="ru-RU"/>
              </w:rPr>
              <w:t>безопасного</w:t>
            </w:r>
            <w:r w:rsidRPr="00D50DE5">
              <w:rPr>
                <w:spacing w:val="-15"/>
                <w:sz w:val="24"/>
                <w:lang w:val="ru-RU"/>
              </w:rPr>
              <w:t xml:space="preserve"> </w:t>
            </w:r>
            <w:r w:rsidRPr="00D50DE5">
              <w:rPr>
                <w:sz w:val="24"/>
                <w:lang w:val="ru-RU"/>
              </w:rPr>
              <w:t>поведения</w:t>
            </w:r>
            <w:r w:rsidRPr="00D50DE5">
              <w:rPr>
                <w:spacing w:val="-15"/>
                <w:sz w:val="24"/>
                <w:lang w:val="ru-RU"/>
              </w:rPr>
              <w:t xml:space="preserve"> </w:t>
            </w:r>
            <w:r w:rsidRPr="00D50DE5">
              <w:rPr>
                <w:sz w:val="24"/>
                <w:lang w:val="ru-RU"/>
              </w:rPr>
              <w:t>в цифровой среде</w:t>
            </w:r>
          </w:p>
        </w:tc>
      </w:tr>
    </w:tbl>
    <w:p w:rsidR="00D50DE5" w:rsidRPr="00D50DE5" w:rsidRDefault="00D50DE5" w:rsidP="00D50DE5">
      <w:pPr>
        <w:rPr>
          <w:rFonts w:ascii="Times New Roman" w:hAnsi="Times New Roman" w:cs="Times New Roman"/>
          <w:sz w:val="24"/>
        </w:rPr>
        <w:sectPr w:rsidR="00D50DE5" w:rsidRPr="00D50DE5">
          <w:pgSz w:w="11910" w:h="16840"/>
          <w:pgMar w:top="52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3575"/>
        </w:trPr>
        <w:tc>
          <w:tcPr>
            <w:tcW w:w="1385" w:type="dxa"/>
          </w:tcPr>
          <w:p w:rsidR="00D50DE5" w:rsidRPr="00D50DE5" w:rsidRDefault="00D50DE5" w:rsidP="00B81CA1">
            <w:pPr>
              <w:pStyle w:val="TableParagraph"/>
              <w:ind w:left="0"/>
              <w:rPr>
                <w:sz w:val="24"/>
                <w:lang w:val="ru-RU"/>
              </w:rPr>
            </w:pP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владеть навыками распознавания и защиты информации,</w:t>
            </w:r>
            <w:r w:rsidRPr="00D50DE5">
              <w:rPr>
                <w:spacing w:val="-15"/>
                <w:sz w:val="24"/>
                <w:lang w:val="ru-RU"/>
              </w:rPr>
              <w:t xml:space="preserve"> </w:t>
            </w:r>
            <w:r w:rsidRPr="00D50DE5">
              <w:rPr>
                <w:sz w:val="24"/>
                <w:lang w:val="ru-RU"/>
              </w:rPr>
              <w:t>информационной</w:t>
            </w:r>
            <w:r w:rsidRPr="00D50DE5">
              <w:rPr>
                <w:spacing w:val="-15"/>
                <w:sz w:val="24"/>
                <w:lang w:val="ru-RU"/>
              </w:rPr>
              <w:t xml:space="preserve"> </w:t>
            </w:r>
            <w:r w:rsidRPr="00D50DE5">
              <w:rPr>
                <w:sz w:val="24"/>
                <w:lang w:val="ru-RU"/>
              </w:rPr>
              <w:t xml:space="preserve">безопасности </w:t>
            </w:r>
            <w:r w:rsidRPr="00D50DE5">
              <w:rPr>
                <w:spacing w:val="-2"/>
                <w:sz w:val="24"/>
                <w:lang w:val="ru-RU"/>
              </w:rPr>
              <w:t>личности</w:t>
            </w:r>
          </w:p>
          <w:p w:rsidR="00D50DE5" w:rsidRPr="00D50DE5" w:rsidRDefault="00D50DE5" w:rsidP="00B81CA1">
            <w:pPr>
              <w:pStyle w:val="TableParagraph"/>
              <w:spacing w:line="259" w:lineRule="auto"/>
              <w:ind w:left="105"/>
              <w:rPr>
                <w:sz w:val="24"/>
                <w:lang w:val="ru-RU"/>
              </w:rPr>
            </w:pPr>
            <w:r w:rsidRPr="00D50DE5">
              <w:rPr>
                <w:sz w:val="24"/>
                <w:lang w:val="ru-RU"/>
              </w:rPr>
              <w:t>проявить</w:t>
            </w:r>
            <w:r w:rsidRPr="00D50DE5">
              <w:rPr>
                <w:spacing w:val="-9"/>
                <w:sz w:val="24"/>
                <w:lang w:val="ru-RU"/>
              </w:rPr>
              <w:t xml:space="preserve"> </w:t>
            </w:r>
            <w:r w:rsidRPr="00D50DE5">
              <w:rPr>
                <w:sz w:val="24"/>
                <w:lang w:val="ru-RU"/>
              </w:rPr>
              <w:t>нетерпимость</w:t>
            </w:r>
            <w:r w:rsidRPr="00D50DE5">
              <w:rPr>
                <w:spacing w:val="-9"/>
                <w:sz w:val="24"/>
                <w:lang w:val="ru-RU"/>
              </w:rPr>
              <w:t xml:space="preserve"> </w:t>
            </w:r>
            <w:r w:rsidRPr="00D50DE5">
              <w:rPr>
                <w:sz w:val="24"/>
                <w:lang w:val="ru-RU"/>
              </w:rPr>
              <w:t>к</w:t>
            </w:r>
            <w:r w:rsidRPr="00D50DE5">
              <w:rPr>
                <w:spacing w:val="-4"/>
                <w:sz w:val="24"/>
                <w:lang w:val="ru-RU"/>
              </w:rPr>
              <w:t xml:space="preserve"> </w:t>
            </w:r>
            <w:r w:rsidRPr="00D50DE5">
              <w:rPr>
                <w:sz w:val="24"/>
                <w:lang w:val="ru-RU"/>
              </w:rPr>
              <w:t>проявлениям</w:t>
            </w:r>
            <w:r w:rsidRPr="00D50DE5">
              <w:rPr>
                <w:spacing w:val="-11"/>
                <w:sz w:val="24"/>
                <w:lang w:val="ru-RU"/>
              </w:rPr>
              <w:t xml:space="preserve"> </w:t>
            </w:r>
            <w:r w:rsidRPr="00D50DE5">
              <w:rPr>
                <w:sz w:val="24"/>
                <w:lang w:val="ru-RU"/>
              </w:rPr>
              <w:t>насилия</w:t>
            </w:r>
            <w:r w:rsidRPr="00D50DE5">
              <w:rPr>
                <w:spacing w:val="-7"/>
                <w:sz w:val="24"/>
                <w:lang w:val="ru-RU"/>
              </w:rPr>
              <w:t xml:space="preserve"> </w:t>
            </w:r>
            <w:r w:rsidRPr="00D50DE5">
              <w:rPr>
                <w:sz w:val="24"/>
                <w:lang w:val="ru-RU"/>
              </w:rPr>
              <w:t xml:space="preserve">в </w:t>
            </w:r>
            <w:r w:rsidRPr="00D50DE5">
              <w:rPr>
                <w:spacing w:val="-2"/>
                <w:sz w:val="24"/>
                <w:lang w:val="ru-RU"/>
              </w:rPr>
              <w:t>социальном</w:t>
            </w:r>
          </w:p>
          <w:p w:rsidR="00D50DE5" w:rsidRPr="00D50DE5" w:rsidRDefault="00D50DE5" w:rsidP="00B81CA1">
            <w:pPr>
              <w:pStyle w:val="TableParagraph"/>
              <w:spacing w:line="275" w:lineRule="exact"/>
              <w:ind w:left="105"/>
              <w:rPr>
                <w:sz w:val="24"/>
                <w:lang w:val="ru-RU"/>
              </w:rPr>
            </w:pPr>
            <w:r w:rsidRPr="00D50DE5">
              <w:rPr>
                <w:spacing w:val="-2"/>
                <w:sz w:val="24"/>
                <w:lang w:val="ru-RU"/>
              </w:rPr>
              <w:t>взаимодействии;</w:t>
            </w:r>
          </w:p>
          <w:p w:rsidR="00D50DE5" w:rsidRPr="00D50DE5" w:rsidRDefault="00D50DE5" w:rsidP="00B81CA1">
            <w:pPr>
              <w:pStyle w:val="TableParagraph"/>
              <w:spacing w:before="16"/>
              <w:ind w:left="105"/>
              <w:rPr>
                <w:sz w:val="24"/>
                <w:lang w:val="ru-RU"/>
              </w:rPr>
            </w:pPr>
            <w:r w:rsidRPr="00D50DE5">
              <w:rPr>
                <w:sz w:val="24"/>
                <w:lang w:val="ru-RU"/>
              </w:rPr>
              <w:t>уметь</w:t>
            </w:r>
            <w:r w:rsidRPr="00D50DE5">
              <w:rPr>
                <w:spacing w:val="-3"/>
                <w:sz w:val="24"/>
                <w:lang w:val="ru-RU"/>
              </w:rPr>
              <w:t xml:space="preserve"> </w:t>
            </w:r>
            <w:r w:rsidRPr="00D50DE5">
              <w:rPr>
                <w:sz w:val="24"/>
                <w:lang w:val="ru-RU"/>
              </w:rPr>
              <w:t>применять</w:t>
            </w:r>
            <w:r w:rsidRPr="00D50DE5">
              <w:rPr>
                <w:spacing w:val="-3"/>
                <w:sz w:val="24"/>
                <w:lang w:val="ru-RU"/>
              </w:rPr>
              <w:t xml:space="preserve"> </w:t>
            </w:r>
            <w:r w:rsidRPr="00D50DE5">
              <w:rPr>
                <w:sz w:val="24"/>
                <w:lang w:val="ru-RU"/>
              </w:rPr>
              <w:t>их на</w:t>
            </w:r>
            <w:r w:rsidRPr="00D50DE5">
              <w:rPr>
                <w:spacing w:val="-6"/>
                <w:sz w:val="24"/>
                <w:lang w:val="ru-RU"/>
              </w:rPr>
              <w:t xml:space="preserve"> </w:t>
            </w:r>
            <w:r w:rsidRPr="00D50DE5">
              <w:rPr>
                <w:spacing w:val="-2"/>
                <w:sz w:val="24"/>
                <w:lang w:val="ru-RU"/>
              </w:rPr>
              <w:t>практике;</w:t>
            </w:r>
          </w:p>
          <w:p w:rsidR="00D50DE5" w:rsidRPr="00D50DE5" w:rsidRDefault="00D50DE5" w:rsidP="00B81CA1">
            <w:pPr>
              <w:pStyle w:val="TableParagraph"/>
              <w:spacing w:before="22"/>
              <w:ind w:left="105"/>
              <w:rPr>
                <w:sz w:val="24"/>
                <w:lang w:val="ru-RU"/>
              </w:rPr>
            </w:pPr>
            <w:r w:rsidRPr="00D50DE5">
              <w:rPr>
                <w:sz w:val="24"/>
                <w:lang w:val="ru-RU"/>
              </w:rPr>
              <w:t>уметь</w:t>
            </w:r>
            <w:r w:rsidRPr="00D50DE5">
              <w:rPr>
                <w:spacing w:val="-4"/>
                <w:sz w:val="24"/>
                <w:lang w:val="ru-RU"/>
              </w:rPr>
              <w:t xml:space="preserve"> </w:t>
            </w:r>
            <w:r w:rsidRPr="00D50DE5">
              <w:rPr>
                <w:sz w:val="24"/>
                <w:lang w:val="ru-RU"/>
              </w:rPr>
              <w:t>распознавать</w:t>
            </w:r>
            <w:r w:rsidRPr="00D50DE5">
              <w:rPr>
                <w:spacing w:val="-3"/>
                <w:sz w:val="24"/>
                <w:lang w:val="ru-RU"/>
              </w:rPr>
              <w:t xml:space="preserve"> </w:t>
            </w:r>
            <w:r w:rsidRPr="00D50DE5">
              <w:rPr>
                <w:sz w:val="24"/>
                <w:lang w:val="ru-RU"/>
              </w:rPr>
              <w:t>опасности</w:t>
            </w:r>
            <w:r w:rsidRPr="00D50DE5">
              <w:rPr>
                <w:spacing w:val="-3"/>
                <w:sz w:val="24"/>
                <w:lang w:val="ru-RU"/>
              </w:rPr>
              <w:t xml:space="preserve"> </w:t>
            </w:r>
            <w:r w:rsidRPr="00D50DE5">
              <w:rPr>
                <w:sz w:val="24"/>
                <w:lang w:val="ru-RU"/>
              </w:rPr>
              <w:t>в</w:t>
            </w:r>
            <w:r w:rsidRPr="00D50DE5">
              <w:rPr>
                <w:spacing w:val="-3"/>
                <w:sz w:val="24"/>
                <w:lang w:val="ru-RU"/>
              </w:rPr>
              <w:t xml:space="preserve"> </w:t>
            </w:r>
            <w:r w:rsidRPr="00D50DE5">
              <w:rPr>
                <w:spacing w:val="-2"/>
                <w:sz w:val="24"/>
                <w:lang w:val="ru-RU"/>
              </w:rPr>
              <w:t>цифровой</w:t>
            </w:r>
          </w:p>
          <w:p w:rsidR="00D50DE5" w:rsidRPr="00D50DE5" w:rsidRDefault="00D50DE5" w:rsidP="00B81CA1">
            <w:pPr>
              <w:pStyle w:val="TableParagraph"/>
              <w:spacing w:before="22" w:line="259" w:lineRule="auto"/>
              <w:ind w:left="105"/>
              <w:rPr>
                <w:sz w:val="24"/>
                <w:lang w:val="ru-RU"/>
              </w:rPr>
            </w:pPr>
            <w:r w:rsidRPr="00D50DE5">
              <w:rPr>
                <w:sz w:val="24"/>
                <w:lang w:val="ru-RU"/>
              </w:rPr>
              <w:t>среде</w:t>
            </w:r>
            <w:r w:rsidRPr="00D50DE5">
              <w:rPr>
                <w:spacing w:val="-8"/>
                <w:sz w:val="24"/>
                <w:lang w:val="ru-RU"/>
              </w:rPr>
              <w:t xml:space="preserve"> </w:t>
            </w:r>
            <w:r w:rsidRPr="00D50DE5">
              <w:rPr>
                <w:sz w:val="24"/>
                <w:lang w:val="ru-RU"/>
              </w:rPr>
              <w:t>(в</w:t>
            </w:r>
            <w:r w:rsidRPr="00D50DE5">
              <w:rPr>
                <w:spacing w:val="-8"/>
                <w:sz w:val="24"/>
                <w:lang w:val="ru-RU"/>
              </w:rPr>
              <w:t xml:space="preserve"> </w:t>
            </w:r>
            <w:r w:rsidRPr="00D50DE5">
              <w:rPr>
                <w:sz w:val="24"/>
                <w:lang w:val="ru-RU"/>
              </w:rPr>
              <w:t>том</w:t>
            </w:r>
            <w:r w:rsidRPr="00D50DE5">
              <w:rPr>
                <w:spacing w:val="-7"/>
                <w:sz w:val="24"/>
                <w:lang w:val="ru-RU"/>
              </w:rPr>
              <w:t xml:space="preserve"> </w:t>
            </w:r>
            <w:r w:rsidRPr="00D50DE5">
              <w:rPr>
                <w:sz w:val="24"/>
                <w:lang w:val="ru-RU"/>
              </w:rPr>
              <w:t>числе</w:t>
            </w:r>
            <w:r w:rsidRPr="00D50DE5">
              <w:rPr>
                <w:spacing w:val="-8"/>
                <w:sz w:val="24"/>
                <w:lang w:val="ru-RU"/>
              </w:rPr>
              <w:t xml:space="preserve"> </w:t>
            </w:r>
            <w:r w:rsidRPr="00D50DE5">
              <w:rPr>
                <w:sz w:val="24"/>
                <w:lang w:val="ru-RU"/>
              </w:rPr>
              <w:t>криминального</w:t>
            </w:r>
            <w:r w:rsidRPr="00D50DE5">
              <w:rPr>
                <w:spacing w:val="-10"/>
                <w:sz w:val="24"/>
                <w:lang w:val="ru-RU"/>
              </w:rPr>
              <w:t xml:space="preserve"> </w:t>
            </w:r>
            <w:r w:rsidRPr="00D50DE5">
              <w:rPr>
                <w:sz w:val="24"/>
                <w:lang w:val="ru-RU"/>
              </w:rPr>
              <w:t>характера, опасности вовлечения в</w:t>
            </w:r>
          </w:p>
          <w:p w:rsidR="00D50DE5" w:rsidRPr="00D50DE5" w:rsidRDefault="00D50DE5" w:rsidP="00B81CA1">
            <w:pPr>
              <w:pStyle w:val="TableParagraph"/>
              <w:spacing w:line="275" w:lineRule="exact"/>
              <w:ind w:left="105"/>
              <w:rPr>
                <w:sz w:val="24"/>
                <w:lang w:val="ru-RU"/>
              </w:rPr>
            </w:pPr>
            <w:r w:rsidRPr="00D50DE5">
              <w:rPr>
                <w:sz w:val="24"/>
                <w:lang w:val="ru-RU"/>
              </w:rPr>
              <w:t>деструктивную</w:t>
            </w:r>
            <w:r w:rsidRPr="00D50DE5">
              <w:rPr>
                <w:spacing w:val="-5"/>
                <w:sz w:val="24"/>
                <w:lang w:val="ru-RU"/>
              </w:rPr>
              <w:t xml:space="preserve"> </w:t>
            </w:r>
            <w:r w:rsidRPr="00D50DE5">
              <w:rPr>
                <w:sz w:val="24"/>
                <w:lang w:val="ru-RU"/>
              </w:rPr>
              <w:t>деятельность)</w:t>
            </w:r>
            <w:r w:rsidRPr="00D50DE5">
              <w:rPr>
                <w:spacing w:val="-5"/>
                <w:sz w:val="24"/>
                <w:lang w:val="ru-RU"/>
              </w:rPr>
              <w:t xml:space="preserve"> </w:t>
            </w:r>
            <w:r w:rsidRPr="00D50DE5">
              <w:rPr>
                <w:spacing w:val="-10"/>
                <w:sz w:val="24"/>
                <w:lang w:val="ru-RU"/>
              </w:rPr>
              <w:t>и</w:t>
            </w:r>
          </w:p>
          <w:p w:rsidR="00D50DE5" w:rsidRPr="00D50DE5" w:rsidRDefault="00D50DE5" w:rsidP="00B81CA1">
            <w:pPr>
              <w:pStyle w:val="TableParagraph"/>
              <w:spacing w:before="21"/>
              <w:ind w:left="105"/>
              <w:rPr>
                <w:sz w:val="24"/>
                <w:lang w:val="ru-RU"/>
              </w:rPr>
            </w:pPr>
            <w:r w:rsidRPr="00D50DE5">
              <w:rPr>
                <w:sz w:val="24"/>
                <w:lang w:val="ru-RU"/>
              </w:rPr>
              <w:t>противодействовать</w:t>
            </w:r>
            <w:r w:rsidRPr="00D50DE5">
              <w:rPr>
                <w:spacing w:val="-9"/>
                <w:sz w:val="24"/>
                <w:lang w:val="ru-RU"/>
              </w:rPr>
              <w:t xml:space="preserve"> </w:t>
            </w:r>
            <w:r w:rsidRPr="00D50DE5">
              <w:rPr>
                <w:spacing w:val="-5"/>
                <w:sz w:val="24"/>
                <w:lang w:val="ru-RU"/>
              </w:rPr>
              <w:t>им</w:t>
            </w:r>
          </w:p>
        </w:tc>
        <w:tc>
          <w:tcPr>
            <w:tcW w:w="3121" w:type="dxa"/>
          </w:tcPr>
          <w:p w:rsidR="00D50DE5" w:rsidRPr="00D50DE5" w:rsidRDefault="00D50DE5" w:rsidP="00B81CA1">
            <w:pPr>
              <w:pStyle w:val="TableParagraph"/>
              <w:ind w:left="0"/>
              <w:rPr>
                <w:sz w:val="24"/>
                <w:lang w:val="ru-RU"/>
              </w:rPr>
            </w:pPr>
          </w:p>
        </w:tc>
      </w:tr>
      <w:tr w:rsidR="00D50DE5" w:rsidRPr="00D50DE5" w:rsidTr="00B81CA1">
        <w:trPr>
          <w:trHeight w:val="11915"/>
        </w:trPr>
        <w:tc>
          <w:tcPr>
            <w:tcW w:w="1385" w:type="dxa"/>
          </w:tcPr>
          <w:p w:rsidR="00D50DE5" w:rsidRPr="00D50DE5" w:rsidRDefault="00D50DE5" w:rsidP="00B81CA1">
            <w:pPr>
              <w:pStyle w:val="TableParagraph"/>
              <w:spacing w:line="270" w:lineRule="exact"/>
              <w:rPr>
                <w:sz w:val="24"/>
              </w:rPr>
            </w:pPr>
            <w:r w:rsidRPr="00D50DE5">
              <w:rPr>
                <w:sz w:val="24"/>
              </w:rPr>
              <w:lastRenderedPageBreak/>
              <w:t xml:space="preserve">ОК </w:t>
            </w:r>
            <w:r w:rsidRPr="00D50DE5">
              <w:rPr>
                <w:spacing w:val="-5"/>
                <w:sz w:val="24"/>
              </w:rPr>
              <w:t>.03</w:t>
            </w: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В</w:t>
            </w:r>
            <w:r w:rsidRPr="00D50DE5">
              <w:rPr>
                <w:spacing w:val="-14"/>
                <w:sz w:val="24"/>
                <w:lang w:val="ru-RU"/>
              </w:rPr>
              <w:t xml:space="preserve"> </w:t>
            </w:r>
            <w:r w:rsidRPr="00D50DE5">
              <w:rPr>
                <w:sz w:val="24"/>
                <w:lang w:val="ru-RU"/>
              </w:rPr>
              <w:t>области</w:t>
            </w:r>
            <w:r w:rsidRPr="00D50DE5">
              <w:rPr>
                <w:spacing w:val="-12"/>
                <w:sz w:val="24"/>
                <w:lang w:val="ru-RU"/>
              </w:rPr>
              <w:t xml:space="preserve"> </w:t>
            </w:r>
            <w:r w:rsidRPr="00D50DE5">
              <w:rPr>
                <w:sz w:val="24"/>
                <w:lang w:val="ru-RU"/>
              </w:rPr>
              <w:t>духовно-нравственного</w:t>
            </w:r>
            <w:r w:rsidRPr="00D50DE5">
              <w:rPr>
                <w:spacing w:val="-12"/>
                <w:sz w:val="24"/>
                <w:lang w:val="ru-RU"/>
              </w:rPr>
              <w:t xml:space="preserve"> </w:t>
            </w:r>
            <w:r w:rsidRPr="00D50DE5">
              <w:rPr>
                <w:sz w:val="24"/>
                <w:lang w:val="ru-RU"/>
              </w:rPr>
              <w:t>воспитания: сформированность нравственного сознания, этического поведения;</w:t>
            </w:r>
          </w:p>
          <w:p w:rsidR="00D50DE5" w:rsidRPr="00D50DE5" w:rsidRDefault="00D50DE5" w:rsidP="00B81CA1">
            <w:pPr>
              <w:pStyle w:val="TableParagraph"/>
              <w:spacing w:line="275" w:lineRule="exact"/>
              <w:ind w:left="105"/>
              <w:rPr>
                <w:sz w:val="24"/>
                <w:lang w:val="ru-RU"/>
              </w:rPr>
            </w:pPr>
            <w:r w:rsidRPr="00D50DE5">
              <w:rPr>
                <w:sz w:val="24"/>
                <w:lang w:val="ru-RU"/>
              </w:rPr>
              <w:t>способность</w:t>
            </w:r>
            <w:r w:rsidRPr="00D50DE5">
              <w:rPr>
                <w:spacing w:val="-4"/>
                <w:sz w:val="24"/>
                <w:lang w:val="ru-RU"/>
              </w:rPr>
              <w:t xml:space="preserve"> </w:t>
            </w:r>
            <w:r w:rsidRPr="00D50DE5">
              <w:rPr>
                <w:sz w:val="24"/>
                <w:lang w:val="ru-RU"/>
              </w:rPr>
              <w:t>оценивать</w:t>
            </w:r>
            <w:r w:rsidRPr="00D50DE5">
              <w:rPr>
                <w:spacing w:val="-6"/>
                <w:sz w:val="24"/>
                <w:lang w:val="ru-RU"/>
              </w:rPr>
              <w:t xml:space="preserve"> </w:t>
            </w:r>
            <w:r w:rsidRPr="00D50DE5">
              <w:rPr>
                <w:sz w:val="24"/>
                <w:lang w:val="ru-RU"/>
              </w:rPr>
              <w:t>ситуацию</w:t>
            </w:r>
            <w:r w:rsidRPr="00D50DE5">
              <w:rPr>
                <w:spacing w:val="-4"/>
                <w:sz w:val="24"/>
                <w:lang w:val="ru-RU"/>
              </w:rPr>
              <w:t xml:space="preserve"> </w:t>
            </w:r>
            <w:r w:rsidRPr="00D50DE5">
              <w:rPr>
                <w:sz w:val="24"/>
                <w:lang w:val="ru-RU"/>
              </w:rPr>
              <w:t>и</w:t>
            </w:r>
            <w:r w:rsidRPr="00D50DE5">
              <w:rPr>
                <w:spacing w:val="-3"/>
                <w:sz w:val="24"/>
                <w:lang w:val="ru-RU"/>
              </w:rPr>
              <w:t xml:space="preserve"> </w:t>
            </w:r>
            <w:r w:rsidRPr="00D50DE5">
              <w:rPr>
                <w:spacing w:val="-2"/>
                <w:sz w:val="24"/>
                <w:lang w:val="ru-RU"/>
              </w:rPr>
              <w:t>принимать</w:t>
            </w:r>
          </w:p>
          <w:p w:rsidR="00D50DE5" w:rsidRPr="00D50DE5" w:rsidRDefault="00D50DE5" w:rsidP="00B81CA1">
            <w:pPr>
              <w:pStyle w:val="TableParagraph"/>
              <w:spacing w:before="15" w:line="259" w:lineRule="auto"/>
              <w:ind w:left="105"/>
              <w:rPr>
                <w:sz w:val="24"/>
                <w:lang w:val="ru-RU"/>
              </w:rPr>
            </w:pPr>
            <w:r w:rsidRPr="00D50DE5">
              <w:rPr>
                <w:sz w:val="24"/>
                <w:lang w:val="ru-RU"/>
              </w:rPr>
              <w:t>осознанные</w:t>
            </w:r>
            <w:r w:rsidRPr="00D50DE5">
              <w:rPr>
                <w:spacing w:val="-11"/>
                <w:sz w:val="24"/>
                <w:lang w:val="ru-RU"/>
              </w:rPr>
              <w:t xml:space="preserve"> </w:t>
            </w:r>
            <w:r w:rsidRPr="00D50DE5">
              <w:rPr>
                <w:sz w:val="24"/>
                <w:lang w:val="ru-RU"/>
              </w:rPr>
              <w:t>решения,</w:t>
            </w:r>
            <w:r w:rsidRPr="00D50DE5">
              <w:rPr>
                <w:spacing w:val="-9"/>
                <w:sz w:val="24"/>
                <w:lang w:val="ru-RU"/>
              </w:rPr>
              <w:t xml:space="preserve"> </w:t>
            </w:r>
            <w:r w:rsidRPr="00D50DE5">
              <w:rPr>
                <w:sz w:val="24"/>
                <w:lang w:val="ru-RU"/>
              </w:rPr>
              <w:t>ориентируясь</w:t>
            </w:r>
            <w:r w:rsidRPr="00D50DE5">
              <w:rPr>
                <w:spacing w:val="-9"/>
                <w:sz w:val="24"/>
                <w:lang w:val="ru-RU"/>
              </w:rPr>
              <w:t xml:space="preserve"> </w:t>
            </w:r>
            <w:r w:rsidRPr="00D50DE5">
              <w:rPr>
                <w:sz w:val="24"/>
                <w:lang w:val="ru-RU"/>
              </w:rPr>
              <w:t>на</w:t>
            </w:r>
            <w:r w:rsidRPr="00D50DE5">
              <w:rPr>
                <w:spacing w:val="-7"/>
                <w:sz w:val="24"/>
                <w:lang w:val="ru-RU"/>
              </w:rPr>
              <w:t xml:space="preserve"> </w:t>
            </w:r>
            <w:r w:rsidRPr="00D50DE5">
              <w:rPr>
                <w:sz w:val="24"/>
                <w:lang w:val="ru-RU"/>
              </w:rPr>
              <w:t>морально- нравственные нормы и ценности;</w:t>
            </w:r>
          </w:p>
          <w:p w:rsidR="00D50DE5" w:rsidRPr="00D50DE5" w:rsidRDefault="00D50DE5" w:rsidP="00B81CA1">
            <w:pPr>
              <w:pStyle w:val="TableParagraph"/>
              <w:spacing w:line="259" w:lineRule="auto"/>
              <w:ind w:left="105" w:right="168"/>
              <w:rPr>
                <w:sz w:val="24"/>
                <w:lang w:val="ru-RU"/>
              </w:rPr>
            </w:pPr>
            <w:r w:rsidRPr="00D50DE5">
              <w:rPr>
                <w:sz w:val="24"/>
                <w:lang w:val="ru-RU"/>
              </w:rPr>
              <w:t>осознание</w:t>
            </w:r>
            <w:r w:rsidRPr="00D50DE5">
              <w:rPr>
                <w:spacing w:val="-10"/>
                <w:sz w:val="24"/>
                <w:lang w:val="ru-RU"/>
              </w:rPr>
              <w:t xml:space="preserve"> </w:t>
            </w:r>
            <w:r w:rsidRPr="00D50DE5">
              <w:rPr>
                <w:sz w:val="24"/>
                <w:lang w:val="ru-RU"/>
              </w:rPr>
              <w:t>личного</w:t>
            </w:r>
            <w:r w:rsidRPr="00D50DE5">
              <w:rPr>
                <w:spacing w:val="-9"/>
                <w:sz w:val="24"/>
                <w:lang w:val="ru-RU"/>
              </w:rPr>
              <w:t xml:space="preserve"> </w:t>
            </w:r>
            <w:r w:rsidRPr="00D50DE5">
              <w:rPr>
                <w:sz w:val="24"/>
                <w:lang w:val="ru-RU"/>
              </w:rPr>
              <w:t>вклада</w:t>
            </w:r>
            <w:r w:rsidRPr="00D50DE5">
              <w:rPr>
                <w:spacing w:val="-10"/>
                <w:sz w:val="24"/>
                <w:lang w:val="ru-RU"/>
              </w:rPr>
              <w:t xml:space="preserve"> </w:t>
            </w:r>
            <w:r w:rsidRPr="00D50DE5">
              <w:rPr>
                <w:sz w:val="24"/>
                <w:lang w:val="ru-RU"/>
              </w:rPr>
              <w:t>в</w:t>
            </w:r>
            <w:r w:rsidRPr="00D50DE5">
              <w:rPr>
                <w:spacing w:val="-10"/>
                <w:sz w:val="24"/>
                <w:lang w:val="ru-RU"/>
              </w:rPr>
              <w:t xml:space="preserve"> </w:t>
            </w:r>
            <w:r w:rsidRPr="00D50DE5">
              <w:rPr>
                <w:sz w:val="24"/>
                <w:lang w:val="ru-RU"/>
              </w:rPr>
              <w:t>построение устойчивого будущего;</w:t>
            </w:r>
          </w:p>
          <w:p w:rsidR="00D50DE5" w:rsidRPr="00D50DE5" w:rsidRDefault="00D50DE5" w:rsidP="00B81CA1">
            <w:pPr>
              <w:pStyle w:val="TableParagraph"/>
              <w:spacing w:line="261" w:lineRule="auto"/>
              <w:ind w:left="105" w:right="168"/>
              <w:rPr>
                <w:sz w:val="24"/>
                <w:lang w:val="ru-RU"/>
              </w:rPr>
            </w:pPr>
            <w:r w:rsidRPr="00D50DE5">
              <w:rPr>
                <w:sz w:val="24"/>
                <w:lang w:val="ru-RU"/>
              </w:rPr>
              <w:t>ответственное</w:t>
            </w:r>
            <w:r w:rsidRPr="00D50DE5">
              <w:rPr>
                <w:spacing w:val="-5"/>
                <w:sz w:val="24"/>
                <w:lang w:val="ru-RU"/>
              </w:rPr>
              <w:t xml:space="preserve"> </w:t>
            </w:r>
            <w:r w:rsidRPr="00D50DE5">
              <w:rPr>
                <w:sz w:val="24"/>
                <w:lang w:val="ru-RU"/>
              </w:rPr>
              <w:t>отношение</w:t>
            </w:r>
            <w:r w:rsidRPr="00D50DE5">
              <w:rPr>
                <w:spacing w:val="-5"/>
                <w:sz w:val="24"/>
                <w:lang w:val="ru-RU"/>
              </w:rPr>
              <w:t xml:space="preserve"> </w:t>
            </w:r>
            <w:r w:rsidRPr="00D50DE5">
              <w:rPr>
                <w:sz w:val="24"/>
                <w:lang w:val="ru-RU"/>
              </w:rPr>
              <w:t>к</w:t>
            </w:r>
            <w:r w:rsidRPr="00D50DE5">
              <w:rPr>
                <w:spacing w:val="-4"/>
                <w:sz w:val="24"/>
                <w:lang w:val="ru-RU"/>
              </w:rPr>
              <w:t xml:space="preserve"> </w:t>
            </w:r>
            <w:r w:rsidRPr="00D50DE5">
              <w:rPr>
                <w:sz w:val="24"/>
                <w:lang w:val="ru-RU"/>
              </w:rPr>
              <w:t>своим</w:t>
            </w:r>
            <w:r w:rsidRPr="00D50DE5">
              <w:rPr>
                <w:spacing w:val="-5"/>
                <w:sz w:val="24"/>
                <w:lang w:val="ru-RU"/>
              </w:rPr>
              <w:t xml:space="preserve"> </w:t>
            </w:r>
            <w:r w:rsidRPr="00D50DE5">
              <w:rPr>
                <w:sz w:val="24"/>
                <w:lang w:val="ru-RU"/>
              </w:rPr>
              <w:t>родителям</w:t>
            </w:r>
            <w:r w:rsidRPr="00D50DE5">
              <w:rPr>
                <w:spacing w:val="-4"/>
                <w:sz w:val="24"/>
                <w:lang w:val="ru-RU"/>
              </w:rPr>
              <w:t xml:space="preserve"> </w:t>
            </w:r>
            <w:r w:rsidRPr="00D50DE5">
              <w:rPr>
                <w:sz w:val="24"/>
                <w:lang w:val="ru-RU"/>
              </w:rPr>
              <w:t>и (или)</w:t>
            </w:r>
            <w:r w:rsidRPr="00D50DE5">
              <w:rPr>
                <w:spacing w:val="-4"/>
                <w:sz w:val="24"/>
                <w:lang w:val="ru-RU"/>
              </w:rPr>
              <w:t xml:space="preserve"> </w:t>
            </w:r>
            <w:r w:rsidRPr="00D50DE5">
              <w:rPr>
                <w:sz w:val="24"/>
                <w:lang w:val="ru-RU"/>
              </w:rPr>
              <w:t>другим</w:t>
            </w:r>
            <w:r w:rsidRPr="00D50DE5">
              <w:rPr>
                <w:spacing w:val="-2"/>
                <w:sz w:val="24"/>
                <w:lang w:val="ru-RU"/>
              </w:rPr>
              <w:t xml:space="preserve"> </w:t>
            </w:r>
            <w:r w:rsidRPr="00D50DE5">
              <w:rPr>
                <w:sz w:val="24"/>
                <w:lang w:val="ru-RU"/>
              </w:rPr>
              <w:t>членам</w:t>
            </w:r>
            <w:r w:rsidRPr="00D50DE5">
              <w:rPr>
                <w:spacing w:val="-4"/>
                <w:sz w:val="24"/>
                <w:lang w:val="ru-RU"/>
              </w:rPr>
              <w:t xml:space="preserve"> </w:t>
            </w:r>
            <w:r w:rsidRPr="00D50DE5">
              <w:rPr>
                <w:sz w:val="24"/>
                <w:lang w:val="ru-RU"/>
              </w:rPr>
              <w:t>семьи,</w:t>
            </w:r>
            <w:r w:rsidRPr="00D50DE5">
              <w:rPr>
                <w:spacing w:val="-3"/>
                <w:sz w:val="24"/>
                <w:lang w:val="ru-RU"/>
              </w:rPr>
              <w:t xml:space="preserve"> </w:t>
            </w:r>
            <w:r w:rsidRPr="00D50DE5">
              <w:rPr>
                <w:sz w:val="24"/>
                <w:lang w:val="ru-RU"/>
              </w:rPr>
              <w:t>созданию</w:t>
            </w:r>
            <w:r w:rsidRPr="00D50DE5">
              <w:rPr>
                <w:spacing w:val="-3"/>
                <w:sz w:val="24"/>
                <w:lang w:val="ru-RU"/>
              </w:rPr>
              <w:t xml:space="preserve"> </w:t>
            </w:r>
            <w:r w:rsidRPr="00D50DE5">
              <w:rPr>
                <w:sz w:val="24"/>
                <w:lang w:val="ru-RU"/>
              </w:rPr>
              <w:t>семьи</w:t>
            </w:r>
            <w:r w:rsidRPr="00D50DE5">
              <w:rPr>
                <w:spacing w:val="-3"/>
                <w:sz w:val="24"/>
                <w:lang w:val="ru-RU"/>
              </w:rPr>
              <w:t xml:space="preserve"> </w:t>
            </w:r>
            <w:r w:rsidRPr="00D50DE5">
              <w:rPr>
                <w:spacing w:val="-5"/>
                <w:sz w:val="24"/>
                <w:lang w:val="ru-RU"/>
              </w:rPr>
              <w:t>на</w:t>
            </w:r>
          </w:p>
          <w:p w:rsidR="00D50DE5" w:rsidRPr="00D50DE5" w:rsidRDefault="00D50DE5" w:rsidP="00B81CA1">
            <w:pPr>
              <w:pStyle w:val="TableParagraph"/>
              <w:spacing w:line="259" w:lineRule="auto"/>
              <w:ind w:left="105"/>
              <w:rPr>
                <w:sz w:val="24"/>
                <w:lang w:val="ru-RU"/>
              </w:rPr>
            </w:pPr>
            <w:r w:rsidRPr="00D50DE5">
              <w:rPr>
                <w:sz w:val="24"/>
                <w:lang w:val="ru-RU"/>
              </w:rPr>
              <w:t>основе</w:t>
            </w:r>
            <w:r w:rsidRPr="00D50DE5">
              <w:rPr>
                <w:spacing w:val="-11"/>
                <w:sz w:val="24"/>
                <w:lang w:val="ru-RU"/>
              </w:rPr>
              <w:t xml:space="preserve"> </w:t>
            </w:r>
            <w:r w:rsidRPr="00D50DE5">
              <w:rPr>
                <w:sz w:val="24"/>
                <w:lang w:val="ru-RU"/>
              </w:rPr>
              <w:t>осознанного</w:t>
            </w:r>
            <w:r w:rsidRPr="00D50DE5">
              <w:rPr>
                <w:spacing w:val="-9"/>
                <w:sz w:val="24"/>
                <w:lang w:val="ru-RU"/>
              </w:rPr>
              <w:t xml:space="preserve"> </w:t>
            </w:r>
            <w:r w:rsidRPr="00D50DE5">
              <w:rPr>
                <w:sz w:val="24"/>
                <w:lang w:val="ru-RU"/>
              </w:rPr>
              <w:t>принятия</w:t>
            </w:r>
            <w:r w:rsidRPr="00D50DE5">
              <w:rPr>
                <w:spacing w:val="-9"/>
                <w:sz w:val="24"/>
                <w:lang w:val="ru-RU"/>
              </w:rPr>
              <w:t xml:space="preserve"> </w:t>
            </w:r>
            <w:r w:rsidRPr="00D50DE5">
              <w:rPr>
                <w:sz w:val="24"/>
                <w:lang w:val="ru-RU"/>
              </w:rPr>
              <w:t>ценностей</w:t>
            </w:r>
            <w:r w:rsidRPr="00D50DE5">
              <w:rPr>
                <w:spacing w:val="-9"/>
                <w:sz w:val="24"/>
                <w:lang w:val="ru-RU"/>
              </w:rPr>
              <w:t xml:space="preserve"> </w:t>
            </w:r>
            <w:r w:rsidRPr="00D50DE5">
              <w:rPr>
                <w:sz w:val="24"/>
                <w:lang w:val="ru-RU"/>
              </w:rPr>
              <w:t>семейной жизни в соответствии с традициями народов</w:t>
            </w:r>
          </w:p>
          <w:p w:rsidR="00D50DE5" w:rsidRPr="00D50DE5" w:rsidRDefault="00D50DE5" w:rsidP="00B81CA1">
            <w:pPr>
              <w:pStyle w:val="TableParagraph"/>
              <w:spacing w:line="275" w:lineRule="exact"/>
              <w:ind w:left="105"/>
              <w:rPr>
                <w:sz w:val="24"/>
                <w:lang w:val="ru-RU"/>
              </w:rPr>
            </w:pPr>
            <w:r w:rsidRPr="00D50DE5">
              <w:rPr>
                <w:spacing w:val="-2"/>
                <w:sz w:val="24"/>
                <w:lang w:val="ru-RU"/>
              </w:rPr>
              <w:t>России;</w:t>
            </w:r>
          </w:p>
          <w:p w:rsidR="00D50DE5" w:rsidRPr="00D50DE5" w:rsidRDefault="00D50DE5" w:rsidP="00B81CA1">
            <w:pPr>
              <w:pStyle w:val="TableParagraph"/>
              <w:spacing w:before="16"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универсальными</w:t>
            </w:r>
            <w:r w:rsidRPr="00D50DE5">
              <w:rPr>
                <w:spacing w:val="-15"/>
                <w:sz w:val="24"/>
                <w:lang w:val="ru-RU"/>
              </w:rPr>
              <w:t xml:space="preserve"> </w:t>
            </w:r>
            <w:r w:rsidRPr="00D50DE5">
              <w:rPr>
                <w:sz w:val="24"/>
                <w:lang w:val="ru-RU"/>
              </w:rPr>
              <w:t xml:space="preserve">регулятивными </w:t>
            </w:r>
            <w:r w:rsidRPr="00D50DE5">
              <w:rPr>
                <w:spacing w:val="-2"/>
                <w:sz w:val="24"/>
                <w:lang w:val="ru-RU"/>
              </w:rPr>
              <w:t>действиями:</w:t>
            </w:r>
          </w:p>
          <w:p w:rsidR="00D50DE5" w:rsidRPr="00D50DE5" w:rsidRDefault="00D50DE5" w:rsidP="00B81CA1">
            <w:pPr>
              <w:pStyle w:val="TableParagraph"/>
              <w:spacing w:line="275" w:lineRule="exact"/>
              <w:ind w:left="105"/>
              <w:rPr>
                <w:sz w:val="24"/>
                <w:lang w:val="ru-RU"/>
              </w:rPr>
            </w:pPr>
            <w:r w:rsidRPr="00D50DE5">
              <w:rPr>
                <w:sz w:val="24"/>
                <w:lang w:val="ru-RU"/>
              </w:rPr>
              <w:t>а)</w:t>
            </w:r>
            <w:r w:rsidRPr="00D50DE5">
              <w:rPr>
                <w:spacing w:val="-2"/>
                <w:sz w:val="24"/>
                <w:lang w:val="ru-RU"/>
              </w:rPr>
              <w:t xml:space="preserve"> самоорганизация:</w:t>
            </w:r>
          </w:p>
          <w:p w:rsidR="00D50DE5" w:rsidRPr="00D50DE5" w:rsidRDefault="00D50DE5" w:rsidP="00B81CA1">
            <w:pPr>
              <w:pStyle w:val="TableParagraph"/>
              <w:spacing w:before="22" w:line="259" w:lineRule="auto"/>
              <w:ind w:left="105"/>
              <w:rPr>
                <w:sz w:val="24"/>
                <w:lang w:val="ru-RU"/>
              </w:rPr>
            </w:pPr>
            <w:r w:rsidRPr="00D50DE5">
              <w:rPr>
                <w:sz w:val="24"/>
                <w:lang w:val="ru-RU"/>
              </w:rPr>
              <w:t>самостоятельно</w:t>
            </w:r>
            <w:r w:rsidRPr="00D50DE5">
              <w:rPr>
                <w:spacing w:val="-15"/>
                <w:sz w:val="24"/>
                <w:lang w:val="ru-RU"/>
              </w:rPr>
              <w:t xml:space="preserve"> </w:t>
            </w:r>
            <w:r w:rsidRPr="00D50DE5">
              <w:rPr>
                <w:sz w:val="24"/>
                <w:lang w:val="ru-RU"/>
              </w:rPr>
              <w:t>осуществлять</w:t>
            </w:r>
            <w:r w:rsidRPr="00D50DE5">
              <w:rPr>
                <w:spacing w:val="-15"/>
                <w:sz w:val="24"/>
                <w:lang w:val="ru-RU"/>
              </w:rPr>
              <w:t xml:space="preserve"> </w:t>
            </w:r>
            <w:r w:rsidRPr="00D50DE5">
              <w:rPr>
                <w:sz w:val="24"/>
                <w:lang w:val="ru-RU"/>
              </w:rPr>
              <w:t>познавательную деятельность, выявлять проблемы, ставить и</w:t>
            </w:r>
          </w:p>
          <w:p w:rsidR="00D50DE5" w:rsidRPr="00D50DE5" w:rsidRDefault="00D50DE5" w:rsidP="00B81CA1">
            <w:pPr>
              <w:pStyle w:val="TableParagraph"/>
              <w:spacing w:line="275" w:lineRule="exact"/>
              <w:ind w:left="105"/>
              <w:rPr>
                <w:sz w:val="24"/>
                <w:lang w:val="ru-RU"/>
              </w:rPr>
            </w:pPr>
            <w:r w:rsidRPr="00D50DE5">
              <w:rPr>
                <w:sz w:val="24"/>
                <w:lang w:val="ru-RU"/>
              </w:rPr>
              <w:t>формулировать</w:t>
            </w:r>
            <w:r w:rsidRPr="00D50DE5">
              <w:rPr>
                <w:spacing w:val="-4"/>
                <w:sz w:val="24"/>
                <w:lang w:val="ru-RU"/>
              </w:rPr>
              <w:t xml:space="preserve"> </w:t>
            </w:r>
            <w:r w:rsidRPr="00D50DE5">
              <w:rPr>
                <w:sz w:val="24"/>
                <w:lang w:val="ru-RU"/>
              </w:rPr>
              <w:t>собственные</w:t>
            </w:r>
            <w:r w:rsidRPr="00D50DE5">
              <w:rPr>
                <w:spacing w:val="-6"/>
                <w:sz w:val="24"/>
                <w:lang w:val="ru-RU"/>
              </w:rPr>
              <w:t xml:space="preserve"> </w:t>
            </w:r>
            <w:r w:rsidRPr="00D50DE5">
              <w:rPr>
                <w:sz w:val="24"/>
                <w:lang w:val="ru-RU"/>
              </w:rPr>
              <w:t>задачи</w:t>
            </w:r>
            <w:r w:rsidRPr="00D50DE5">
              <w:rPr>
                <w:spacing w:val="-3"/>
                <w:sz w:val="24"/>
                <w:lang w:val="ru-RU"/>
              </w:rPr>
              <w:t xml:space="preserve"> </w:t>
            </w:r>
            <w:r w:rsidRPr="00D50DE5">
              <w:rPr>
                <w:spacing w:val="-10"/>
                <w:sz w:val="24"/>
                <w:lang w:val="ru-RU"/>
              </w:rPr>
              <w:t>в</w:t>
            </w:r>
          </w:p>
          <w:p w:rsidR="00D50DE5" w:rsidRPr="00D50DE5" w:rsidRDefault="00D50DE5" w:rsidP="00B81CA1">
            <w:pPr>
              <w:pStyle w:val="TableParagraph"/>
              <w:spacing w:before="24" w:line="259" w:lineRule="auto"/>
              <w:ind w:left="105"/>
              <w:rPr>
                <w:sz w:val="24"/>
                <w:lang w:val="ru-RU"/>
              </w:rPr>
            </w:pPr>
            <w:r w:rsidRPr="00D50DE5">
              <w:rPr>
                <w:sz w:val="24"/>
                <w:lang w:val="ru-RU"/>
              </w:rPr>
              <w:t>образовательной</w:t>
            </w:r>
            <w:r w:rsidRPr="00D50DE5">
              <w:rPr>
                <w:spacing w:val="-12"/>
                <w:sz w:val="24"/>
                <w:lang w:val="ru-RU"/>
              </w:rPr>
              <w:t xml:space="preserve"> </w:t>
            </w:r>
            <w:r w:rsidRPr="00D50DE5">
              <w:rPr>
                <w:sz w:val="24"/>
                <w:lang w:val="ru-RU"/>
              </w:rPr>
              <w:t>деятельности</w:t>
            </w:r>
            <w:r w:rsidRPr="00D50DE5">
              <w:rPr>
                <w:spacing w:val="-13"/>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 xml:space="preserve">жизненных </w:t>
            </w:r>
            <w:r w:rsidRPr="00D50DE5">
              <w:rPr>
                <w:spacing w:val="-2"/>
                <w:sz w:val="24"/>
                <w:lang w:val="ru-RU"/>
              </w:rPr>
              <w:t>ситуациях;</w:t>
            </w:r>
          </w:p>
          <w:p w:rsidR="00D50DE5" w:rsidRPr="00D50DE5" w:rsidRDefault="00D50DE5" w:rsidP="00B81CA1">
            <w:pPr>
              <w:pStyle w:val="TableParagraph"/>
              <w:spacing w:line="259" w:lineRule="auto"/>
              <w:ind w:left="105" w:right="1158"/>
              <w:rPr>
                <w:sz w:val="24"/>
                <w:lang w:val="ru-RU"/>
              </w:rPr>
            </w:pPr>
            <w:r w:rsidRPr="00D50DE5">
              <w:rPr>
                <w:sz w:val="24"/>
                <w:lang w:val="ru-RU"/>
              </w:rPr>
              <w:t>самостоятельно</w:t>
            </w:r>
            <w:r w:rsidRPr="00D50DE5">
              <w:rPr>
                <w:spacing w:val="-7"/>
                <w:sz w:val="24"/>
                <w:lang w:val="ru-RU"/>
              </w:rPr>
              <w:t xml:space="preserve"> </w:t>
            </w:r>
            <w:r w:rsidRPr="00D50DE5">
              <w:rPr>
                <w:sz w:val="24"/>
                <w:lang w:val="ru-RU"/>
              </w:rPr>
              <w:t>составлять</w:t>
            </w:r>
            <w:r w:rsidRPr="00D50DE5">
              <w:rPr>
                <w:spacing w:val="-7"/>
                <w:sz w:val="24"/>
                <w:lang w:val="ru-RU"/>
              </w:rPr>
              <w:t xml:space="preserve"> </w:t>
            </w:r>
            <w:r w:rsidRPr="00D50DE5">
              <w:rPr>
                <w:sz w:val="24"/>
                <w:lang w:val="ru-RU"/>
              </w:rPr>
              <w:t>план</w:t>
            </w:r>
            <w:r w:rsidRPr="00D50DE5">
              <w:rPr>
                <w:spacing w:val="-7"/>
                <w:sz w:val="24"/>
                <w:lang w:val="ru-RU"/>
              </w:rPr>
              <w:t xml:space="preserve"> </w:t>
            </w:r>
            <w:r w:rsidRPr="00D50DE5">
              <w:rPr>
                <w:sz w:val="24"/>
                <w:lang w:val="ru-RU"/>
              </w:rPr>
              <w:t>решения проблемы</w:t>
            </w:r>
            <w:r w:rsidRPr="00D50DE5">
              <w:rPr>
                <w:spacing w:val="-3"/>
                <w:sz w:val="24"/>
                <w:lang w:val="ru-RU"/>
              </w:rPr>
              <w:t xml:space="preserve"> </w:t>
            </w:r>
            <w:r w:rsidRPr="00D50DE5">
              <w:rPr>
                <w:sz w:val="24"/>
                <w:lang w:val="ru-RU"/>
              </w:rPr>
              <w:t>с учетом</w:t>
            </w:r>
            <w:r w:rsidRPr="00D50DE5">
              <w:rPr>
                <w:spacing w:val="-4"/>
                <w:sz w:val="24"/>
                <w:lang w:val="ru-RU"/>
              </w:rPr>
              <w:t xml:space="preserve"> </w:t>
            </w:r>
            <w:r w:rsidRPr="00D50DE5">
              <w:rPr>
                <w:sz w:val="24"/>
                <w:lang w:val="ru-RU"/>
              </w:rPr>
              <w:t>имеющихся</w:t>
            </w:r>
            <w:r w:rsidRPr="00D50DE5">
              <w:rPr>
                <w:spacing w:val="-2"/>
                <w:sz w:val="24"/>
                <w:lang w:val="ru-RU"/>
              </w:rPr>
              <w:t xml:space="preserve"> ресурсов,</w:t>
            </w:r>
          </w:p>
          <w:p w:rsidR="00D50DE5" w:rsidRPr="00D50DE5" w:rsidRDefault="00D50DE5" w:rsidP="00B81CA1">
            <w:pPr>
              <w:pStyle w:val="TableParagraph"/>
              <w:spacing w:line="259" w:lineRule="auto"/>
              <w:ind w:left="105" w:right="245"/>
              <w:rPr>
                <w:sz w:val="24"/>
                <w:lang w:val="ru-RU"/>
              </w:rPr>
            </w:pPr>
            <w:r w:rsidRPr="00D50DE5">
              <w:rPr>
                <w:sz w:val="24"/>
                <w:lang w:val="ru-RU"/>
              </w:rPr>
              <w:t>собственных</w:t>
            </w:r>
            <w:r w:rsidRPr="00D50DE5">
              <w:rPr>
                <w:spacing w:val="-12"/>
                <w:sz w:val="24"/>
                <w:lang w:val="ru-RU"/>
              </w:rPr>
              <w:t xml:space="preserve"> </w:t>
            </w:r>
            <w:r w:rsidRPr="00D50DE5">
              <w:rPr>
                <w:sz w:val="24"/>
                <w:lang w:val="ru-RU"/>
              </w:rPr>
              <w:t>возможностей</w:t>
            </w:r>
            <w:r w:rsidRPr="00D50DE5">
              <w:rPr>
                <w:spacing w:val="-13"/>
                <w:sz w:val="24"/>
                <w:lang w:val="ru-RU"/>
              </w:rPr>
              <w:t xml:space="preserve"> </w:t>
            </w:r>
            <w:r w:rsidRPr="00D50DE5">
              <w:rPr>
                <w:sz w:val="24"/>
                <w:lang w:val="ru-RU"/>
              </w:rPr>
              <w:t>и</w:t>
            </w:r>
            <w:r w:rsidRPr="00D50DE5">
              <w:rPr>
                <w:spacing w:val="-13"/>
                <w:sz w:val="24"/>
                <w:lang w:val="ru-RU"/>
              </w:rPr>
              <w:t xml:space="preserve"> </w:t>
            </w:r>
            <w:r w:rsidRPr="00D50DE5">
              <w:rPr>
                <w:sz w:val="24"/>
                <w:lang w:val="ru-RU"/>
              </w:rPr>
              <w:t>предпочтений; давать оценку новым ситуациям;</w:t>
            </w:r>
          </w:p>
          <w:p w:rsidR="00D50DE5" w:rsidRPr="00D50DE5" w:rsidRDefault="00D50DE5" w:rsidP="00B81CA1">
            <w:pPr>
              <w:pStyle w:val="TableParagraph"/>
              <w:spacing w:line="259" w:lineRule="auto"/>
              <w:ind w:left="105" w:right="720"/>
              <w:jc w:val="both"/>
              <w:rPr>
                <w:sz w:val="24"/>
                <w:lang w:val="ru-RU"/>
              </w:rPr>
            </w:pPr>
            <w:r w:rsidRPr="00D50DE5">
              <w:rPr>
                <w:sz w:val="24"/>
                <w:lang w:val="ru-RU"/>
              </w:rPr>
              <w:t>способствовать</w:t>
            </w:r>
            <w:r w:rsidRPr="00D50DE5">
              <w:rPr>
                <w:spacing w:val="-10"/>
                <w:sz w:val="24"/>
                <w:lang w:val="ru-RU"/>
              </w:rPr>
              <w:t xml:space="preserve"> </w:t>
            </w:r>
            <w:r w:rsidRPr="00D50DE5">
              <w:rPr>
                <w:sz w:val="24"/>
                <w:lang w:val="ru-RU"/>
              </w:rPr>
              <w:t>формированию</w:t>
            </w:r>
            <w:r w:rsidRPr="00D50DE5">
              <w:rPr>
                <w:spacing w:val="-10"/>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проявлению широкой</w:t>
            </w:r>
            <w:r w:rsidRPr="00D50DE5">
              <w:rPr>
                <w:spacing w:val="-8"/>
                <w:sz w:val="24"/>
                <w:lang w:val="ru-RU"/>
              </w:rPr>
              <w:t xml:space="preserve"> </w:t>
            </w:r>
            <w:r w:rsidRPr="00D50DE5">
              <w:rPr>
                <w:sz w:val="24"/>
                <w:lang w:val="ru-RU"/>
              </w:rPr>
              <w:t>эрудиции</w:t>
            </w:r>
            <w:r w:rsidRPr="00D50DE5">
              <w:rPr>
                <w:spacing w:val="-8"/>
                <w:sz w:val="24"/>
                <w:lang w:val="ru-RU"/>
              </w:rPr>
              <w:t xml:space="preserve"> </w:t>
            </w:r>
            <w:r w:rsidRPr="00D50DE5">
              <w:rPr>
                <w:sz w:val="24"/>
                <w:lang w:val="ru-RU"/>
              </w:rPr>
              <w:t>в</w:t>
            </w:r>
            <w:r w:rsidRPr="00D50DE5">
              <w:rPr>
                <w:spacing w:val="-9"/>
                <w:sz w:val="24"/>
                <w:lang w:val="ru-RU"/>
              </w:rPr>
              <w:t xml:space="preserve"> </w:t>
            </w:r>
            <w:r w:rsidRPr="00D50DE5">
              <w:rPr>
                <w:sz w:val="24"/>
                <w:lang w:val="ru-RU"/>
              </w:rPr>
              <w:t>разных</w:t>
            </w:r>
            <w:r w:rsidRPr="00D50DE5">
              <w:rPr>
                <w:spacing w:val="-7"/>
                <w:sz w:val="24"/>
                <w:lang w:val="ru-RU"/>
              </w:rPr>
              <w:t xml:space="preserve"> </w:t>
            </w:r>
            <w:r w:rsidRPr="00D50DE5">
              <w:rPr>
                <w:sz w:val="24"/>
                <w:lang w:val="ru-RU"/>
              </w:rPr>
              <w:t>областях</w:t>
            </w:r>
            <w:r w:rsidRPr="00D50DE5">
              <w:rPr>
                <w:spacing w:val="-9"/>
                <w:sz w:val="24"/>
                <w:lang w:val="ru-RU"/>
              </w:rPr>
              <w:t xml:space="preserve"> </w:t>
            </w:r>
            <w:r w:rsidRPr="00D50DE5">
              <w:rPr>
                <w:sz w:val="24"/>
                <w:lang w:val="ru-RU"/>
              </w:rPr>
              <w:t>знаний, постоянно</w:t>
            </w:r>
            <w:r w:rsidRPr="00D50DE5">
              <w:rPr>
                <w:spacing w:val="-4"/>
                <w:sz w:val="24"/>
                <w:lang w:val="ru-RU"/>
              </w:rPr>
              <w:t xml:space="preserve"> </w:t>
            </w:r>
            <w:r w:rsidRPr="00D50DE5">
              <w:rPr>
                <w:sz w:val="24"/>
                <w:lang w:val="ru-RU"/>
              </w:rPr>
              <w:t>повышать</w:t>
            </w:r>
            <w:r w:rsidRPr="00D50DE5">
              <w:rPr>
                <w:spacing w:val="-1"/>
                <w:sz w:val="24"/>
                <w:lang w:val="ru-RU"/>
              </w:rPr>
              <w:t xml:space="preserve"> </w:t>
            </w:r>
            <w:r w:rsidRPr="00D50DE5">
              <w:rPr>
                <w:sz w:val="24"/>
                <w:lang w:val="ru-RU"/>
              </w:rPr>
              <w:t>свой</w:t>
            </w:r>
            <w:r w:rsidRPr="00D50DE5">
              <w:rPr>
                <w:spacing w:val="-1"/>
                <w:sz w:val="24"/>
                <w:lang w:val="ru-RU"/>
              </w:rPr>
              <w:t xml:space="preserve"> </w:t>
            </w:r>
            <w:r w:rsidRPr="00D50DE5">
              <w:rPr>
                <w:sz w:val="24"/>
                <w:lang w:val="ru-RU"/>
              </w:rPr>
              <w:t>образовательный</w:t>
            </w:r>
            <w:r w:rsidRPr="00D50DE5">
              <w:rPr>
                <w:spacing w:val="-3"/>
                <w:sz w:val="24"/>
                <w:lang w:val="ru-RU"/>
              </w:rPr>
              <w:t xml:space="preserve"> </w:t>
            </w:r>
            <w:r w:rsidRPr="00D50DE5">
              <w:rPr>
                <w:sz w:val="24"/>
                <w:lang w:val="ru-RU"/>
              </w:rPr>
              <w:t>и культурный уровень;</w:t>
            </w:r>
          </w:p>
          <w:p w:rsidR="00D50DE5" w:rsidRPr="00D50DE5" w:rsidRDefault="00D50DE5" w:rsidP="00B81CA1">
            <w:pPr>
              <w:pStyle w:val="TableParagraph"/>
              <w:spacing w:line="275" w:lineRule="exact"/>
              <w:ind w:left="105"/>
              <w:jc w:val="both"/>
              <w:rPr>
                <w:sz w:val="24"/>
                <w:lang w:val="ru-RU"/>
              </w:rPr>
            </w:pPr>
            <w:r w:rsidRPr="00D50DE5">
              <w:rPr>
                <w:sz w:val="24"/>
                <w:lang w:val="ru-RU"/>
              </w:rPr>
              <w:t>б)</w:t>
            </w:r>
            <w:r w:rsidRPr="00D50DE5">
              <w:rPr>
                <w:spacing w:val="-1"/>
                <w:sz w:val="24"/>
                <w:lang w:val="ru-RU"/>
              </w:rPr>
              <w:t xml:space="preserve"> </w:t>
            </w:r>
            <w:r w:rsidRPr="00D50DE5">
              <w:rPr>
                <w:spacing w:val="-2"/>
                <w:sz w:val="24"/>
                <w:lang w:val="ru-RU"/>
              </w:rPr>
              <w:t>самоконтроль:</w:t>
            </w:r>
          </w:p>
          <w:p w:rsidR="00D50DE5" w:rsidRPr="00D50DE5" w:rsidRDefault="00D50DE5" w:rsidP="00B81CA1">
            <w:pPr>
              <w:pStyle w:val="TableParagraph"/>
              <w:spacing w:before="21" w:line="259" w:lineRule="auto"/>
              <w:ind w:left="105"/>
              <w:rPr>
                <w:sz w:val="24"/>
                <w:lang w:val="ru-RU"/>
              </w:rPr>
            </w:pPr>
            <w:r w:rsidRPr="00D50DE5">
              <w:rPr>
                <w:sz w:val="24"/>
                <w:lang w:val="ru-RU"/>
              </w:rPr>
              <w:t>использовать</w:t>
            </w:r>
            <w:r w:rsidRPr="00D50DE5">
              <w:rPr>
                <w:spacing w:val="-10"/>
                <w:sz w:val="24"/>
                <w:lang w:val="ru-RU"/>
              </w:rPr>
              <w:t xml:space="preserve"> </w:t>
            </w:r>
            <w:r w:rsidRPr="00D50DE5">
              <w:rPr>
                <w:sz w:val="24"/>
                <w:lang w:val="ru-RU"/>
              </w:rPr>
              <w:t>приемы</w:t>
            </w:r>
            <w:r w:rsidRPr="00D50DE5">
              <w:rPr>
                <w:spacing w:val="-10"/>
                <w:sz w:val="24"/>
                <w:lang w:val="ru-RU"/>
              </w:rPr>
              <w:t xml:space="preserve"> </w:t>
            </w:r>
            <w:r w:rsidRPr="00D50DE5">
              <w:rPr>
                <w:sz w:val="24"/>
                <w:lang w:val="ru-RU"/>
              </w:rPr>
              <w:t>рефлексии</w:t>
            </w:r>
            <w:r w:rsidRPr="00D50DE5">
              <w:rPr>
                <w:spacing w:val="-10"/>
                <w:sz w:val="24"/>
                <w:lang w:val="ru-RU"/>
              </w:rPr>
              <w:t xml:space="preserve"> </w:t>
            </w:r>
            <w:r w:rsidRPr="00D50DE5">
              <w:rPr>
                <w:sz w:val="24"/>
                <w:lang w:val="ru-RU"/>
              </w:rPr>
              <w:t>для</w:t>
            </w:r>
            <w:r w:rsidRPr="00D50DE5">
              <w:rPr>
                <w:spacing w:val="-10"/>
                <w:sz w:val="24"/>
                <w:lang w:val="ru-RU"/>
              </w:rPr>
              <w:t xml:space="preserve"> </w:t>
            </w:r>
            <w:r w:rsidRPr="00D50DE5">
              <w:rPr>
                <w:sz w:val="24"/>
                <w:lang w:val="ru-RU"/>
              </w:rPr>
              <w:t>оценки ситуации, выбора верного решения;</w:t>
            </w:r>
          </w:p>
          <w:p w:rsidR="00D50DE5" w:rsidRPr="00D50DE5" w:rsidRDefault="00D50DE5" w:rsidP="00B81CA1">
            <w:pPr>
              <w:pStyle w:val="TableParagraph"/>
              <w:spacing w:line="259" w:lineRule="auto"/>
              <w:ind w:left="105"/>
              <w:rPr>
                <w:sz w:val="24"/>
                <w:lang w:val="ru-RU"/>
              </w:rPr>
            </w:pPr>
            <w:r w:rsidRPr="00D50DE5">
              <w:rPr>
                <w:sz w:val="24"/>
                <w:lang w:val="ru-RU"/>
              </w:rPr>
              <w:t>уметь</w:t>
            </w:r>
            <w:r w:rsidRPr="00D50DE5">
              <w:rPr>
                <w:spacing w:val="-8"/>
                <w:sz w:val="24"/>
                <w:lang w:val="ru-RU"/>
              </w:rPr>
              <w:t xml:space="preserve"> </w:t>
            </w:r>
            <w:r w:rsidRPr="00D50DE5">
              <w:rPr>
                <w:sz w:val="24"/>
                <w:lang w:val="ru-RU"/>
              </w:rPr>
              <w:t>оценивать</w:t>
            </w:r>
            <w:r w:rsidRPr="00D50DE5">
              <w:rPr>
                <w:spacing w:val="-8"/>
                <w:sz w:val="24"/>
                <w:lang w:val="ru-RU"/>
              </w:rPr>
              <w:t xml:space="preserve"> </w:t>
            </w:r>
            <w:r w:rsidRPr="00D50DE5">
              <w:rPr>
                <w:sz w:val="24"/>
                <w:lang w:val="ru-RU"/>
              </w:rPr>
              <w:t>риски</w:t>
            </w:r>
            <w:r w:rsidRPr="00D50DE5">
              <w:rPr>
                <w:spacing w:val="-10"/>
                <w:sz w:val="24"/>
                <w:lang w:val="ru-RU"/>
              </w:rPr>
              <w:t xml:space="preserve"> </w:t>
            </w:r>
            <w:r w:rsidRPr="00D50DE5">
              <w:rPr>
                <w:sz w:val="24"/>
                <w:lang w:val="ru-RU"/>
              </w:rPr>
              <w:t>и</w:t>
            </w:r>
            <w:r w:rsidRPr="00D50DE5">
              <w:rPr>
                <w:spacing w:val="-8"/>
                <w:sz w:val="24"/>
                <w:lang w:val="ru-RU"/>
              </w:rPr>
              <w:t xml:space="preserve"> </w:t>
            </w:r>
            <w:r w:rsidRPr="00D50DE5">
              <w:rPr>
                <w:sz w:val="24"/>
                <w:lang w:val="ru-RU"/>
              </w:rPr>
              <w:t>своевременно</w:t>
            </w:r>
            <w:r w:rsidRPr="00D50DE5">
              <w:rPr>
                <w:spacing w:val="-8"/>
                <w:sz w:val="24"/>
                <w:lang w:val="ru-RU"/>
              </w:rPr>
              <w:t xml:space="preserve"> </w:t>
            </w:r>
            <w:r w:rsidRPr="00D50DE5">
              <w:rPr>
                <w:sz w:val="24"/>
                <w:lang w:val="ru-RU"/>
              </w:rPr>
              <w:t>принимать решения по их снижению;</w:t>
            </w:r>
          </w:p>
          <w:p w:rsidR="00D50DE5" w:rsidRPr="00D50DE5" w:rsidRDefault="00D50DE5" w:rsidP="00B81CA1">
            <w:pPr>
              <w:pStyle w:val="TableParagraph"/>
              <w:spacing w:line="259" w:lineRule="auto"/>
              <w:ind w:left="105"/>
              <w:rPr>
                <w:sz w:val="24"/>
                <w:lang w:val="ru-RU"/>
              </w:rPr>
            </w:pPr>
            <w:r w:rsidRPr="00D50DE5">
              <w:rPr>
                <w:sz w:val="24"/>
                <w:lang w:val="ru-RU"/>
              </w:rPr>
              <w:t>в)</w:t>
            </w:r>
            <w:r w:rsidRPr="00D50DE5">
              <w:rPr>
                <w:spacing w:val="-13"/>
                <w:sz w:val="24"/>
                <w:lang w:val="ru-RU"/>
              </w:rPr>
              <w:t xml:space="preserve"> </w:t>
            </w:r>
            <w:r w:rsidRPr="00D50DE5">
              <w:rPr>
                <w:sz w:val="24"/>
                <w:lang w:val="ru-RU"/>
              </w:rPr>
              <w:t>эмоциональный</w:t>
            </w:r>
            <w:r w:rsidRPr="00D50DE5">
              <w:rPr>
                <w:spacing w:val="-12"/>
                <w:sz w:val="24"/>
                <w:lang w:val="ru-RU"/>
              </w:rPr>
              <w:t xml:space="preserve"> </w:t>
            </w:r>
            <w:r w:rsidRPr="00D50DE5">
              <w:rPr>
                <w:sz w:val="24"/>
                <w:lang w:val="ru-RU"/>
              </w:rPr>
              <w:t>интеллект,</w:t>
            </w:r>
            <w:r w:rsidRPr="00D50DE5">
              <w:rPr>
                <w:spacing w:val="-12"/>
                <w:sz w:val="24"/>
                <w:lang w:val="ru-RU"/>
              </w:rPr>
              <w:t xml:space="preserve"> </w:t>
            </w:r>
            <w:r w:rsidRPr="00D50DE5">
              <w:rPr>
                <w:sz w:val="24"/>
                <w:lang w:val="ru-RU"/>
              </w:rPr>
              <w:t xml:space="preserve">предполагающий </w:t>
            </w:r>
            <w:r w:rsidRPr="00D50DE5">
              <w:rPr>
                <w:spacing w:val="-2"/>
                <w:sz w:val="24"/>
                <w:lang w:val="ru-RU"/>
              </w:rPr>
              <w:t>сформированность:</w:t>
            </w:r>
          </w:p>
          <w:p w:rsidR="00D50DE5" w:rsidRPr="00D50DE5" w:rsidRDefault="00D50DE5" w:rsidP="00B81CA1">
            <w:pPr>
              <w:pStyle w:val="TableParagraph"/>
              <w:spacing w:line="259" w:lineRule="auto"/>
              <w:ind w:left="105"/>
              <w:rPr>
                <w:sz w:val="24"/>
                <w:lang w:val="ru-RU"/>
              </w:rPr>
            </w:pPr>
            <w:r w:rsidRPr="00D50DE5">
              <w:rPr>
                <w:sz w:val="24"/>
                <w:lang w:val="ru-RU"/>
              </w:rPr>
              <w:t>внутренней</w:t>
            </w:r>
            <w:r w:rsidRPr="00D50DE5">
              <w:rPr>
                <w:spacing w:val="-10"/>
                <w:sz w:val="24"/>
                <w:lang w:val="ru-RU"/>
              </w:rPr>
              <w:t xml:space="preserve"> </w:t>
            </w:r>
            <w:r w:rsidRPr="00D50DE5">
              <w:rPr>
                <w:sz w:val="24"/>
                <w:lang w:val="ru-RU"/>
              </w:rPr>
              <w:t>мотивации,</w:t>
            </w:r>
            <w:r w:rsidRPr="00D50DE5">
              <w:rPr>
                <w:spacing w:val="-13"/>
                <w:sz w:val="24"/>
                <w:lang w:val="ru-RU"/>
              </w:rPr>
              <w:t xml:space="preserve"> </w:t>
            </w:r>
            <w:r w:rsidRPr="00D50DE5">
              <w:rPr>
                <w:sz w:val="24"/>
                <w:lang w:val="ru-RU"/>
              </w:rPr>
              <w:t>включающей</w:t>
            </w:r>
            <w:r w:rsidRPr="00D50DE5">
              <w:rPr>
                <w:spacing w:val="-10"/>
                <w:sz w:val="24"/>
                <w:lang w:val="ru-RU"/>
              </w:rPr>
              <w:t xml:space="preserve"> </w:t>
            </w:r>
            <w:r w:rsidRPr="00D50DE5">
              <w:rPr>
                <w:sz w:val="24"/>
                <w:lang w:val="ru-RU"/>
              </w:rPr>
              <w:t>стремление</w:t>
            </w:r>
            <w:r w:rsidRPr="00D50DE5">
              <w:rPr>
                <w:spacing w:val="-11"/>
                <w:sz w:val="24"/>
                <w:lang w:val="ru-RU"/>
              </w:rPr>
              <w:t xml:space="preserve"> </w:t>
            </w:r>
            <w:r w:rsidRPr="00D50DE5">
              <w:rPr>
                <w:sz w:val="24"/>
                <w:lang w:val="ru-RU"/>
              </w:rPr>
              <w:t>к достижению цели и успеху, оптимизм, инициативность, умение действовать, исходя из</w:t>
            </w:r>
          </w:p>
          <w:p w:rsidR="00D50DE5" w:rsidRPr="00D50DE5" w:rsidRDefault="00D50DE5" w:rsidP="00B81CA1">
            <w:pPr>
              <w:pStyle w:val="TableParagraph"/>
              <w:spacing w:line="275" w:lineRule="exact"/>
              <w:ind w:left="105"/>
              <w:rPr>
                <w:sz w:val="24"/>
              </w:rPr>
            </w:pPr>
            <w:r w:rsidRPr="00D50DE5">
              <w:rPr>
                <w:sz w:val="24"/>
              </w:rPr>
              <w:t>своих</w:t>
            </w:r>
            <w:r w:rsidRPr="00D50DE5">
              <w:rPr>
                <w:spacing w:val="-1"/>
                <w:sz w:val="24"/>
              </w:rPr>
              <w:t xml:space="preserve"> </w:t>
            </w:r>
            <w:r w:rsidRPr="00D50DE5">
              <w:rPr>
                <w:spacing w:val="-2"/>
                <w:sz w:val="24"/>
              </w:rPr>
              <w:t>возможностей;</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5"/>
                <w:sz w:val="24"/>
                <w:lang w:val="ru-RU"/>
              </w:rPr>
              <w:t xml:space="preserve"> </w:t>
            </w:r>
            <w:r w:rsidRPr="00D50DE5">
              <w:rPr>
                <w:sz w:val="24"/>
                <w:lang w:val="ru-RU"/>
              </w:rPr>
              <w:t>о</w:t>
            </w:r>
            <w:r w:rsidRPr="00D50DE5">
              <w:rPr>
                <w:spacing w:val="-15"/>
                <w:sz w:val="24"/>
                <w:lang w:val="ru-RU"/>
              </w:rPr>
              <w:t xml:space="preserve"> </w:t>
            </w:r>
            <w:r w:rsidRPr="00D50DE5">
              <w:rPr>
                <w:sz w:val="24"/>
                <w:lang w:val="ru-RU"/>
              </w:rPr>
              <w:t>необходимых действиях при</w:t>
            </w:r>
          </w:p>
          <w:p w:rsidR="00D50DE5" w:rsidRPr="00D50DE5" w:rsidRDefault="00D50DE5" w:rsidP="00B81CA1">
            <w:pPr>
              <w:pStyle w:val="TableParagraph"/>
              <w:spacing w:line="259" w:lineRule="auto"/>
              <w:ind w:right="406"/>
              <w:rPr>
                <w:sz w:val="24"/>
                <w:lang w:val="ru-RU"/>
              </w:rPr>
            </w:pPr>
            <w:r w:rsidRPr="00D50DE5">
              <w:rPr>
                <w:sz w:val="24"/>
                <w:lang w:val="ru-RU"/>
              </w:rPr>
              <w:t>чрезвычайных</w:t>
            </w:r>
            <w:r w:rsidRPr="00D50DE5">
              <w:rPr>
                <w:spacing w:val="-15"/>
                <w:sz w:val="24"/>
                <w:lang w:val="ru-RU"/>
              </w:rPr>
              <w:t xml:space="preserve"> </w:t>
            </w:r>
            <w:r w:rsidRPr="00D50DE5">
              <w:rPr>
                <w:sz w:val="24"/>
                <w:lang w:val="ru-RU"/>
              </w:rPr>
              <w:t xml:space="preserve">ситуациях </w:t>
            </w:r>
            <w:r w:rsidRPr="00D50DE5">
              <w:rPr>
                <w:spacing w:val="-2"/>
                <w:sz w:val="24"/>
                <w:lang w:val="ru-RU"/>
              </w:rPr>
              <w:t xml:space="preserve">биолого-социального </w:t>
            </w:r>
            <w:r w:rsidRPr="00D50DE5">
              <w:rPr>
                <w:sz w:val="24"/>
                <w:lang w:val="ru-RU"/>
              </w:rPr>
              <w:t>характера; знать основы обороны государства и воинской службы;</w:t>
            </w:r>
          </w:p>
          <w:p w:rsidR="00D50DE5" w:rsidRPr="00D50DE5" w:rsidRDefault="00D50DE5" w:rsidP="00B81CA1">
            <w:pPr>
              <w:pStyle w:val="TableParagraph"/>
              <w:spacing w:line="274" w:lineRule="exact"/>
              <w:rPr>
                <w:sz w:val="24"/>
                <w:lang w:val="ru-RU"/>
              </w:rPr>
            </w:pPr>
            <w:r w:rsidRPr="00D50DE5">
              <w:rPr>
                <w:sz w:val="24"/>
                <w:lang w:val="ru-RU"/>
              </w:rPr>
              <w:t>прав</w:t>
            </w:r>
            <w:r w:rsidRPr="00D50DE5">
              <w:rPr>
                <w:spacing w:val="-2"/>
                <w:sz w:val="24"/>
                <w:lang w:val="ru-RU"/>
              </w:rPr>
              <w:t xml:space="preserve"> </w:t>
            </w:r>
            <w:r w:rsidRPr="00D50DE5">
              <w:rPr>
                <w:sz w:val="24"/>
                <w:lang w:val="ru-RU"/>
              </w:rPr>
              <w:t xml:space="preserve">и </w:t>
            </w:r>
            <w:r w:rsidRPr="00D50DE5">
              <w:rPr>
                <w:spacing w:val="-2"/>
                <w:sz w:val="24"/>
                <w:lang w:val="ru-RU"/>
              </w:rPr>
              <w:t>обязанностей</w:t>
            </w:r>
          </w:p>
          <w:p w:rsidR="00D50DE5" w:rsidRPr="00D50DE5" w:rsidRDefault="00D50DE5" w:rsidP="00B81CA1">
            <w:pPr>
              <w:pStyle w:val="TableParagraph"/>
              <w:spacing w:before="15" w:line="259" w:lineRule="auto"/>
              <w:ind w:right="661"/>
              <w:rPr>
                <w:sz w:val="24"/>
                <w:lang w:val="ru-RU"/>
              </w:rPr>
            </w:pPr>
            <w:r w:rsidRPr="00D50DE5">
              <w:rPr>
                <w:sz w:val="24"/>
                <w:lang w:val="ru-RU"/>
              </w:rPr>
              <w:t>гражданина в области гражданской</w:t>
            </w:r>
            <w:r w:rsidRPr="00D50DE5">
              <w:rPr>
                <w:spacing w:val="-15"/>
                <w:sz w:val="24"/>
                <w:lang w:val="ru-RU"/>
              </w:rPr>
              <w:t xml:space="preserve"> </w:t>
            </w:r>
            <w:r w:rsidRPr="00D50DE5">
              <w:rPr>
                <w:sz w:val="24"/>
                <w:lang w:val="ru-RU"/>
              </w:rPr>
              <w:t xml:space="preserve">обороны; </w:t>
            </w:r>
            <w:r w:rsidRPr="00D50DE5">
              <w:rPr>
                <w:spacing w:val="-4"/>
                <w:sz w:val="24"/>
                <w:lang w:val="ru-RU"/>
              </w:rPr>
              <w:t>знать</w:t>
            </w:r>
          </w:p>
          <w:p w:rsidR="00D50DE5" w:rsidRPr="00D50DE5" w:rsidRDefault="00D50DE5" w:rsidP="00B81CA1">
            <w:pPr>
              <w:pStyle w:val="TableParagraph"/>
              <w:spacing w:before="1"/>
              <w:rPr>
                <w:sz w:val="24"/>
                <w:lang w:val="ru-RU"/>
              </w:rPr>
            </w:pPr>
            <w:r w:rsidRPr="00D50DE5">
              <w:rPr>
                <w:sz w:val="24"/>
                <w:lang w:val="ru-RU"/>
              </w:rPr>
              <w:t>действия</w:t>
            </w:r>
            <w:r w:rsidRPr="00D50DE5">
              <w:rPr>
                <w:spacing w:val="-2"/>
                <w:sz w:val="24"/>
                <w:lang w:val="ru-RU"/>
              </w:rPr>
              <w:t xml:space="preserve"> </w:t>
            </w:r>
            <w:r w:rsidRPr="00D50DE5">
              <w:rPr>
                <w:sz w:val="24"/>
                <w:lang w:val="ru-RU"/>
              </w:rPr>
              <w:t>при</w:t>
            </w:r>
            <w:r w:rsidRPr="00D50DE5">
              <w:rPr>
                <w:spacing w:val="-2"/>
                <w:sz w:val="24"/>
                <w:lang w:val="ru-RU"/>
              </w:rPr>
              <w:t xml:space="preserve"> сигналах</w:t>
            </w:r>
          </w:p>
          <w:p w:rsidR="00D50DE5" w:rsidRPr="00D50DE5" w:rsidRDefault="00D50DE5" w:rsidP="00B81CA1">
            <w:pPr>
              <w:pStyle w:val="TableParagraph"/>
              <w:spacing w:before="21" w:line="259" w:lineRule="auto"/>
              <w:rPr>
                <w:sz w:val="24"/>
                <w:lang w:val="ru-RU"/>
              </w:rPr>
            </w:pPr>
            <w:r w:rsidRPr="00D50DE5">
              <w:rPr>
                <w:sz w:val="24"/>
                <w:lang w:val="ru-RU"/>
              </w:rPr>
              <w:t>гражданской</w:t>
            </w:r>
            <w:r w:rsidRPr="00D50DE5">
              <w:rPr>
                <w:spacing w:val="-15"/>
                <w:sz w:val="24"/>
                <w:lang w:val="ru-RU"/>
              </w:rPr>
              <w:t xml:space="preserve"> </w:t>
            </w:r>
            <w:r w:rsidRPr="00D50DE5">
              <w:rPr>
                <w:sz w:val="24"/>
                <w:lang w:val="ru-RU"/>
              </w:rPr>
              <w:t>обороны</w:t>
            </w:r>
            <w:r w:rsidRPr="00D50DE5">
              <w:rPr>
                <w:spacing w:val="-15"/>
                <w:sz w:val="24"/>
                <w:lang w:val="ru-RU"/>
              </w:rPr>
              <w:t xml:space="preserve"> </w:t>
            </w:r>
            <w:r w:rsidRPr="00D50DE5">
              <w:rPr>
                <w:sz w:val="24"/>
                <w:lang w:val="ru-RU"/>
              </w:rPr>
              <w:t>знать меры профилактики</w:t>
            </w:r>
          </w:p>
          <w:p w:rsidR="00D50DE5" w:rsidRPr="00D50DE5" w:rsidRDefault="00D50DE5" w:rsidP="00B81CA1">
            <w:pPr>
              <w:pStyle w:val="TableParagraph"/>
              <w:spacing w:line="259" w:lineRule="auto"/>
              <w:rPr>
                <w:sz w:val="24"/>
                <w:lang w:val="ru-RU"/>
              </w:rPr>
            </w:pPr>
            <w:r w:rsidRPr="00D50DE5">
              <w:rPr>
                <w:sz w:val="24"/>
                <w:lang w:val="ru-RU"/>
              </w:rPr>
              <w:t xml:space="preserve">инфекционных и </w:t>
            </w:r>
            <w:r w:rsidRPr="00D50DE5">
              <w:rPr>
                <w:spacing w:val="-2"/>
                <w:sz w:val="24"/>
                <w:lang w:val="ru-RU"/>
              </w:rPr>
              <w:t>неинфекционных</w:t>
            </w:r>
          </w:p>
          <w:p w:rsidR="00D50DE5" w:rsidRPr="00D50DE5" w:rsidRDefault="00D50DE5" w:rsidP="00B81CA1">
            <w:pPr>
              <w:pStyle w:val="TableParagraph"/>
              <w:spacing w:line="259" w:lineRule="auto"/>
              <w:ind w:right="428"/>
              <w:rPr>
                <w:sz w:val="24"/>
                <w:lang w:val="ru-RU"/>
              </w:rPr>
            </w:pPr>
            <w:r w:rsidRPr="00D50DE5">
              <w:rPr>
                <w:sz w:val="24"/>
                <w:lang w:val="ru-RU"/>
              </w:rPr>
              <w:t>заболеваний,</w:t>
            </w:r>
            <w:r w:rsidRPr="00D50DE5">
              <w:rPr>
                <w:spacing w:val="-15"/>
                <w:sz w:val="24"/>
                <w:lang w:val="ru-RU"/>
              </w:rPr>
              <w:t xml:space="preserve"> </w:t>
            </w:r>
            <w:r w:rsidRPr="00D50DE5">
              <w:rPr>
                <w:sz w:val="24"/>
                <w:lang w:val="ru-RU"/>
              </w:rPr>
              <w:t>сохранения психического здоровья</w:t>
            </w:r>
          </w:p>
        </w:tc>
      </w:tr>
    </w:tbl>
    <w:p w:rsidR="00D50DE5" w:rsidRPr="00D50DE5" w:rsidRDefault="00D50DE5" w:rsidP="00D50DE5">
      <w:pPr>
        <w:rPr>
          <w:rFonts w:ascii="Times New Roman" w:hAnsi="Times New Roman" w:cs="Times New Roman"/>
          <w:sz w:val="24"/>
        </w:rPr>
        <w:sectPr w:rsidR="00D50DE5" w:rsidRPr="00D50DE5">
          <w:pgSz w:w="11910" w:h="16840"/>
          <w:pgMar w:top="52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2383"/>
        </w:trPr>
        <w:tc>
          <w:tcPr>
            <w:tcW w:w="1385" w:type="dxa"/>
            <w:vMerge w:val="restart"/>
          </w:tcPr>
          <w:p w:rsidR="00D50DE5" w:rsidRPr="00D50DE5" w:rsidRDefault="00D50DE5" w:rsidP="00B81CA1">
            <w:pPr>
              <w:pStyle w:val="TableParagraph"/>
              <w:ind w:left="0"/>
              <w:rPr>
                <w:sz w:val="24"/>
                <w:lang w:val="ru-RU"/>
              </w:rPr>
            </w:pPr>
          </w:p>
        </w:tc>
        <w:tc>
          <w:tcPr>
            <w:tcW w:w="5562" w:type="dxa"/>
          </w:tcPr>
          <w:p w:rsidR="00D50DE5" w:rsidRPr="00D50DE5" w:rsidRDefault="00D50DE5" w:rsidP="00B81CA1">
            <w:pPr>
              <w:pStyle w:val="TableParagraph"/>
              <w:spacing w:line="259" w:lineRule="auto"/>
              <w:ind w:left="105" w:right="168"/>
              <w:rPr>
                <w:sz w:val="24"/>
                <w:lang w:val="ru-RU"/>
              </w:rPr>
            </w:pPr>
            <w:r w:rsidRPr="00D50DE5">
              <w:rPr>
                <w:sz w:val="24"/>
                <w:lang w:val="ru-RU"/>
              </w:rPr>
              <w:t>эмпатии, включающей способность понимать эмоциональное состояние других, учитывать его при</w:t>
            </w:r>
            <w:r w:rsidRPr="00D50DE5">
              <w:rPr>
                <w:spacing w:val="-10"/>
                <w:sz w:val="24"/>
                <w:lang w:val="ru-RU"/>
              </w:rPr>
              <w:t xml:space="preserve"> </w:t>
            </w:r>
            <w:r w:rsidRPr="00D50DE5">
              <w:rPr>
                <w:sz w:val="24"/>
                <w:lang w:val="ru-RU"/>
              </w:rPr>
              <w:t>осуществлении</w:t>
            </w:r>
            <w:r w:rsidRPr="00D50DE5">
              <w:rPr>
                <w:spacing w:val="-10"/>
                <w:sz w:val="24"/>
                <w:lang w:val="ru-RU"/>
              </w:rPr>
              <w:t xml:space="preserve"> </w:t>
            </w:r>
            <w:r w:rsidRPr="00D50DE5">
              <w:rPr>
                <w:sz w:val="24"/>
                <w:lang w:val="ru-RU"/>
              </w:rPr>
              <w:t>коммуникации,</w:t>
            </w:r>
            <w:r w:rsidRPr="00D50DE5">
              <w:rPr>
                <w:spacing w:val="-10"/>
                <w:sz w:val="24"/>
                <w:lang w:val="ru-RU"/>
              </w:rPr>
              <w:t xml:space="preserve"> </w:t>
            </w:r>
            <w:r w:rsidRPr="00D50DE5">
              <w:rPr>
                <w:sz w:val="24"/>
                <w:lang w:val="ru-RU"/>
              </w:rPr>
              <w:t>способность</w:t>
            </w:r>
            <w:r w:rsidRPr="00D50DE5">
              <w:rPr>
                <w:spacing w:val="-10"/>
                <w:sz w:val="24"/>
                <w:lang w:val="ru-RU"/>
              </w:rPr>
              <w:t xml:space="preserve"> </w:t>
            </w:r>
            <w:r w:rsidRPr="00D50DE5">
              <w:rPr>
                <w:sz w:val="24"/>
                <w:lang w:val="ru-RU"/>
              </w:rPr>
              <w:t>к сочувствию и сопереживанию;</w:t>
            </w:r>
          </w:p>
          <w:p w:rsidR="00D50DE5" w:rsidRPr="00D50DE5" w:rsidRDefault="00D50DE5" w:rsidP="00B81CA1">
            <w:pPr>
              <w:pStyle w:val="TableParagraph"/>
              <w:spacing w:line="259" w:lineRule="auto"/>
              <w:ind w:left="105"/>
              <w:rPr>
                <w:sz w:val="24"/>
                <w:lang w:val="ru-RU"/>
              </w:rPr>
            </w:pPr>
            <w:r w:rsidRPr="00D50DE5">
              <w:rPr>
                <w:sz w:val="24"/>
                <w:lang w:val="ru-RU"/>
              </w:rPr>
              <w:t>социальных</w:t>
            </w:r>
            <w:r w:rsidRPr="00D50DE5">
              <w:rPr>
                <w:spacing w:val="-14"/>
                <w:sz w:val="24"/>
                <w:lang w:val="ru-RU"/>
              </w:rPr>
              <w:t xml:space="preserve"> </w:t>
            </w:r>
            <w:r w:rsidRPr="00D50DE5">
              <w:rPr>
                <w:sz w:val="24"/>
                <w:lang w:val="ru-RU"/>
              </w:rPr>
              <w:t>навыков,</w:t>
            </w:r>
            <w:r w:rsidRPr="00D50DE5">
              <w:rPr>
                <w:spacing w:val="-15"/>
                <w:sz w:val="24"/>
                <w:lang w:val="ru-RU"/>
              </w:rPr>
              <w:t xml:space="preserve"> </w:t>
            </w:r>
            <w:r w:rsidRPr="00D50DE5">
              <w:rPr>
                <w:sz w:val="24"/>
                <w:lang w:val="ru-RU"/>
              </w:rPr>
              <w:t>включающих</w:t>
            </w:r>
            <w:r w:rsidRPr="00D50DE5">
              <w:rPr>
                <w:spacing w:val="-14"/>
                <w:sz w:val="24"/>
                <w:lang w:val="ru-RU"/>
              </w:rPr>
              <w:t xml:space="preserve"> </w:t>
            </w:r>
            <w:r w:rsidRPr="00D50DE5">
              <w:rPr>
                <w:sz w:val="24"/>
                <w:lang w:val="ru-RU"/>
              </w:rPr>
              <w:t>способность выстраивать отношения с другими людьми, заботиться, проявлять интерес и разрешать</w:t>
            </w:r>
          </w:p>
          <w:p w:rsidR="00D50DE5" w:rsidRPr="00D50DE5" w:rsidRDefault="00D50DE5" w:rsidP="00B81CA1">
            <w:pPr>
              <w:pStyle w:val="TableParagraph"/>
              <w:spacing w:line="275" w:lineRule="exact"/>
              <w:ind w:left="105"/>
              <w:rPr>
                <w:sz w:val="24"/>
              </w:rPr>
            </w:pPr>
            <w:r w:rsidRPr="00D50DE5">
              <w:rPr>
                <w:spacing w:val="-2"/>
                <w:sz w:val="24"/>
              </w:rPr>
              <w:t>конфликты</w:t>
            </w:r>
          </w:p>
        </w:tc>
        <w:tc>
          <w:tcPr>
            <w:tcW w:w="3121" w:type="dxa"/>
          </w:tcPr>
          <w:p w:rsidR="00D50DE5" w:rsidRPr="00D50DE5" w:rsidRDefault="00D50DE5" w:rsidP="00B81CA1">
            <w:pPr>
              <w:pStyle w:val="TableParagraph"/>
              <w:ind w:left="0"/>
              <w:rPr>
                <w:sz w:val="24"/>
              </w:rPr>
            </w:pPr>
          </w:p>
        </w:tc>
      </w:tr>
      <w:tr w:rsidR="00D50DE5" w:rsidRPr="00D50DE5" w:rsidTr="00B81CA1">
        <w:trPr>
          <w:trHeight w:val="4469"/>
        </w:trPr>
        <w:tc>
          <w:tcPr>
            <w:tcW w:w="1385" w:type="dxa"/>
            <w:vMerge/>
            <w:tcBorders>
              <w:top w:val="nil"/>
            </w:tcBorders>
          </w:tcPr>
          <w:p w:rsidR="00D50DE5" w:rsidRPr="00D50DE5" w:rsidRDefault="00D50DE5" w:rsidP="00B81CA1">
            <w:pPr>
              <w:rPr>
                <w:rFonts w:ascii="Times New Roman" w:hAnsi="Times New Roman"/>
                <w:sz w:val="2"/>
                <w:szCs w:val="2"/>
              </w:rPr>
            </w:pPr>
          </w:p>
        </w:tc>
        <w:tc>
          <w:tcPr>
            <w:tcW w:w="5562" w:type="dxa"/>
          </w:tcPr>
          <w:p w:rsidR="00D50DE5" w:rsidRPr="00D50DE5" w:rsidRDefault="00D50DE5" w:rsidP="00B81CA1">
            <w:pPr>
              <w:pStyle w:val="TableParagraph"/>
              <w:spacing w:line="270" w:lineRule="exact"/>
              <w:ind w:left="105"/>
              <w:rPr>
                <w:sz w:val="24"/>
                <w:lang w:val="ru-RU"/>
              </w:rPr>
            </w:pPr>
            <w:r w:rsidRPr="00D50DE5">
              <w:rPr>
                <w:sz w:val="24"/>
                <w:lang w:val="ru-RU"/>
              </w:rPr>
              <w:t>сформировать</w:t>
            </w:r>
            <w:r w:rsidRPr="00D50DE5">
              <w:rPr>
                <w:spacing w:val="-4"/>
                <w:sz w:val="24"/>
                <w:lang w:val="ru-RU"/>
              </w:rPr>
              <w:t xml:space="preserve"> </w:t>
            </w:r>
            <w:r w:rsidRPr="00D50DE5">
              <w:rPr>
                <w:sz w:val="24"/>
                <w:lang w:val="ru-RU"/>
              </w:rPr>
              <w:t>представления</w:t>
            </w:r>
            <w:r w:rsidRPr="00D50DE5">
              <w:rPr>
                <w:spacing w:val="-4"/>
                <w:sz w:val="24"/>
                <w:lang w:val="ru-RU"/>
              </w:rPr>
              <w:t xml:space="preserve"> </w:t>
            </w:r>
            <w:r w:rsidRPr="00D50DE5">
              <w:rPr>
                <w:sz w:val="24"/>
                <w:lang w:val="ru-RU"/>
              </w:rPr>
              <w:t>о</w:t>
            </w:r>
            <w:r w:rsidRPr="00D50DE5">
              <w:rPr>
                <w:spacing w:val="-4"/>
                <w:sz w:val="24"/>
                <w:lang w:val="ru-RU"/>
              </w:rPr>
              <w:t xml:space="preserve"> </w:t>
            </w:r>
            <w:r w:rsidRPr="00D50DE5">
              <w:rPr>
                <w:spacing w:val="-2"/>
                <w:sz w:val="24"/>
                <w:lang w:val="ru-RU"/>
              </w:rPr>
              <w:t>ценности</w:t>
            </w:r>
          </w:p>
          <w:p w:rsidR="00D50DE5" w:rsidRPr="00D50DE5" w:rsidRDefault="00D50DE5" w:rsidP="00B81CA1">
            <w:pPr>
              <w:pStyle w:val="TableParagraph"/>
              <w:spacing w:before="21"/>
              <w:ind w:left="105"/>
              <w:rPr>
                <w:sz w:val="24"/>
                <w:lang w:val="ru-RU"/>
              </w:rPr>
            </w:pPr>
            <w:r w:rsidRPr="00D50DE5">
              <w:rPr>
                <w:sz w:val="24"/>
                <w:lang w:val="ru-RU"/>
              </w:rPr>
              <w:t>безопасного</w:t>
            </w:r>
            <w:r w:rsidRPr="00D50DE5">
              <w:rPr>
                <w:spacing w:val="-3"/>
                <w:sz w:val="24"/>
                <w:lang w:val="ru-RU"/>
              </w:rPr>
              <w:t xml:space="preserve"> </w:t>
            </w:r>
            <w:r w:rsidRPr="00D50DE5">
              <w:rPr>
                <w:sz w:val="24"/>
                <w:lang w:val="ru-RU"/>
              </w:rPr>
              <w:t>поведения</w:t>
            </w:r>
            <w:r w:rsidRPr="00D50DE5">
              <w:rPr>
                <w:spacing w:val="-5"/>
                <w:sz w:val="24"/>
                <w:lang w:val="ru-RU"/>
              </w:rPr>
              <w:t xml:space="preserve"> </w:t>
            </w:r>
            <w:r w:rsidRPr="00D50DE5">
              <w:rPr>
                <w:sz w:val="24"/>
                <w:lang w:val="ru-RU"/>
              </w:rPr>
              <w:t>для</w:t>
            </w:r>
            <w:r w:rsidRPr="00D50DE5">
              <w:rPr>
                <w:spacing w:val="-2"/>
                <w:sz w:val="24"/>
                <w:lang w:val="ru-RU"/>
              </w:rPr>
              <w:t xml:space="preserve"> </w:t>
            </w:r>
            <w:r w:rsidRPr="00D50DE5">
              <w:rPr>
                <w:sz w:val="24"/>
                <w:lang w:val="ru-RU"/>
              </w:rPr>
              <w:t>личности,</w:t>
            </w:r>
            <w:r w:rsidRPr="00D50DE5">
              <w:rPr>
                <w:spacing w:val="-2"/>
                <w:sz w:val="24"/>
                <w:lang w:val="ru-RU"/>
              </w:rPr>
              <w:t xml:space="preserve"> общества,</w:t>
            </w:r>
          </w:p>
          <w:p w:rsidR="00D50DE5" w:rsidRPr="00D50DE5" w:rsidRDefault="00D50DE5" w:rsidP="00B81CA1">
            <w:pPr>
              <w:pStyle w:val="TableParagraph"/>
              <w:spacing w:before="24" w:line="259" w:lineRule="auto"/>
              <w:ind w:left="105" w:right="168"/>
              <w:rPr>
                <w:sz w:val="24"/>
                <w:lang w:val="ru-RU"/>
              </w:rPr>
            </w:pPr>
            <w:r w:rsidRPr="00D50DE5">
              <w:rPr>
                <w:sz w:val="24"/>
                <w:lang w:val="ru-RU"/>
              </w:rPr>
              <w:t>государства;</w:t>
            </w:r>
            <w:r w:rsidRPr="00D50DE5">
              <w:rPr>
                <w:spacing w:val="-9"/>
                <w:sz w:val="24"/>
                <w:lang w:val="ru-RU"/>
              </w:rPr>
              <w:t xml:space="preserve"> </w:t>
            </w:r>
            <w:r w:rsidRPr="00D50DE5">
              <w:rPr>
                <w:sz w:val="24"/>
                <w:lang w:val="ru-RU"/>
              </w:rPr>
              <w:t>знание</w:t>
            </w:r>
            <w:r w:rsidRPr="00D50DE5">
              <w:rPr>
                <w:spacing w:val="-10"/>
                <w:sz w:val="24"/>
                <w:lang w:val="ru-RU"/>
              </w:rPr>
              <w:t xml:space="preserve"> </w:t>
            </w:r>
            <w:r w:rsidRPr="00D50DE5">
              <w:rPr>
                <w:sz w:val="24"/>
                <w:lang w:val="ru-RU"/>
              </w:rPr>
              <w:t>правил</w:t>
            </w:r>
            <w:r w:rsidRPr="00D50DE5">
              <w:rPr>
                <w:spacing w:val="-9"/>
                <w:sz w:val="24"/>
                <w:lang w:val="ru-RU"/>
              </w:rPr>
              <w:t xml:space="preserve"> </w:t>
            </w:r>
            <w:r w:rsidRPr="00D50DE5">
              <w:rPr>
                <w:sz w:val="24"/>
                <w:lang w:val="ru-RU"/>
              </w:rPr>
              <w:t>безопасного</w:t>
            </w:r>
            <w:r w:rsidRPr="00D50DE5">
              <w:rPr>
                <w:spacing w:val="-9"/>
                <w:sz w:val="24"/>
                <w:lang w:val="ru-RU"/>
              </w:rPr>
              <w:t xml:space="preserve"> </w:t>
            </w:r>
            <w:r w:rsidRPr="00D50DE5">
              <w:rPr>
                <w:sz w:val="24"/>
                <w:lang w:val="ru-RU"/>
              </w:rPr>
              <w:t>поведения и способов их применения в собственном</w:t>
            </w:r>
          </w:p>
          <w:p w:rsidR="00D50DE5" w:rsidRPr="00D50DE5" w:rsidRDefault="00D50DE5" w:rsidP="00B81CA1">
            <w:pPr>
              <w:pStyle w:val="TableParagraph"/>
              <w:spacing w:line="275" w:lineRule="exact"/>
              <w:ind w:left="105"/>
              <w:rPr>
                <w:sz w:val="24"/>
                <w:lang w:val="ru-RU"/>
              </w:rPr>
            </w:pPr>
            <w:r w:rsidRPr="00D50DE5">
              <w:rPr>
                <w:spacing w:val="-2"/>
                <w:sz w:val="24"/>
                <w:lang w:val="ru-RU"/>
              </w:rPr>
              <w:t>поведении;</w:t>
            </w:r>
          </w:p>
          <w:p w:rsidR="00D50DE5" w:rsidRPr="00D50DE5" w:rsidRDefault="00D50DE5" w:rsidP="00B81CA1">
            <w:pPr>
              <w:pStyle w:val="TableParagraph"/>
              <w:spacing w:before="22" w:line="259" w:lineRule="auto"/>
              <w:ind w:left="105" w:right="168"/>
              <w:rPr>
                <w:sz w:val="24"/>
                <w:lang w:val="ru-RU"/>
              </w:rPr>
            </w:pPr>
            <w:r w:rsidRPr="00D50DE5">
              <w:rPr>
                <w:sz w:val="24"/>
                <w:lang w:val="ru-RU"/>
              </w:rPr>
              <w:t>владеть</w:t>
            </w:r>
            <w:r w:rsidRPr="00D50DE5">
              <w:rPr>
                <w:spacing w:val="-10"/>
                <w:sz w:val="24"/>
                <w:lang w:val="ru-RU"/>
              </w:rPr>
              <w:t xml:space="preserve"> </w:t>
            </w:r>
            <w:r w:rsidRPr="00D50DE5">
              <w:rPr>
                <w:sz w:val="24"/>
                <w:lang w:val="ru-RU"/>
              </w:rPr>
              <w:t>основами</w:t>
            </w:r>
            <w:r w:rsidRPr="00D50DE5">
              <w:rPr>
                <w:spacing w:val="-11"/>
                <w:sz w:val="24"/>
                <w:lang w:val="ru-RU"/>
              </w:rPr>
              <w:t xml:space="preserve"> </w:t>
            </w:r>
            <w:r w:rsidRPr="00D50DE5">
              <w:rPr>
                <w:sz w:val="24"/>
                <w:lang w:val="ru-RU"/>
              </w:rPr>
              <w:t>медицинских</w:t>
            </w:r>
            <w:r w:rsidRPr="00D50DE5">
              <w:rPr>
                <w:spacing w:val="-9"/>
                <w:sz w:val="24"/>
                <w:lang w:val="ru-RU"/>
              </w:rPr>
              <w:t xml:space="preserve"> </w:t>
            </w:r>
            <w:r w:rsidRPr="00D50DE5">
              <w:rPr>
                <w:sz w:val="24"/>
                <w:lang w:val="ru-RU"/>
              </w:rPr>
              <w:t>знаний:</w:t>
            </w:r>
            <w:r w:rsidRPr="00D50DE5">
              <w:rPr>
                <w:spacing w:val="-11"/>
                <w:sz w:val="24"/>
                <w:lang w:val="ru-RU"/>
              </w:rPr>
              <w:t xml:space="preserve"> </w:t>
            </w:r>
            <w:r w:rsidRPr="00D50DE5">
              <w:rPr>
                <w:sz w:val="24"/>
                <w:lang w:val="ru-RU"/>
              </w:rPr>
              <w:t>владеть приемами оказания первой помощи при неотложных состояниях; сформировать</w:t>
            </w:r>
          </w:p>
          <w:p w:rsidR="00D50DE5" w:rsidRPr="00D50DE5" w:rsidRDefault="00D50DE5" w:rsidP="00B81CA1">
            <w:pPr>
              <w:pStyle w:val="TableParagraph"/>
              <w:spacing w:line="259" w:lineRule="auto"/>
              <w:ind w:left="105" w:right="168"/>
              <w:rPr>
                <w:sz w:val="24"/>
                <w:lang w:val="ru-RU"/>
              </w:rPr>
            </w:pPr>
            <w:r w:rsidRPr="00D50DE5">
              <w:rPr>
                <w:sz w:val="24"/>
                <w:lang w:val="ru-RU"/>
              </w:rPr>
              <w:t>представления</w:t>
            </w:r>
            <w:r w:rsidRPr="00D50DE5">
              <w:rPr>
                <w:spacing w:val="-6"/>
                <w:sz w:val="24"/>
                <w:lang w:val="ru-RU"/>
              </w:rPr>
              <w:t xml:space="preserve"> </w:t>
            </w:r>
            <w:r w:rsidRPr="00D50DE5">
              <w:rPr>
                <w:sz w:val="24"/>
                <w:lang w:val="ru-RU"/>
              </w:rPr>
              <w:t>о</w:t>
            </w:r>
            <w:r w:rsidRPr="00D50DE5">
              <w:rPr>
                <w:spacing w:val="-6"/>
                <w:sz w:val="24"/>
                <w:lang w:val="ru-RU"/>
              </w:rPr>
              <w:t xml:space="preserve"> </w:t>
            </w:r>
            <w:r w:rsidRPr="00D50DE5">
              <w:rPr>
                <w:sz w:val="24"/>
                <w:lang w:val="ru-RU"/>
              </w:rPr>
              <w:t>здоровом</w:t>
            </w:r>
            <w:r w:rsidRPr="00D50DE5">
              <w:rPr>
                <w:spacing w:val="-7"/>
                <w:sz w:val="24"/>
                <w:lang w:val="ru-RU"/>
              </w:rPr>
              <w:t xml:space="preserve"> </w:t>
            </w:r>
            <w:r w:rsidRPr="00D50DE5">
              <w:rPr>
                <w:sz w:val="24"/>
                <w:lang w:val="ru-RU"/>
              </w:rPr>
              <w:t>образе</w:t>
            </w:r>
            <w:r w:rsidRPr="00D50DE5">
              <w:rPr>
                <w:spacing w:val="-7"/>
                <w:sz w:val="24"/>
                <w:lang w:val="ru-RU"/>
              </w:rPr>
              <w:t xml:space="preserve"> </w:t>
            </w:r>
            <w:r w:rsidRPr="00D50DE5">
              <w:rPr>
                <w:sz w:val="24"/>
                <w:lang w:val="ru-RU"/>
              </w:rPr>
              <w:t>жизни</w:t>
            </w:r>
            <w:r w:rsidRPr="00D50DE5">
              <w:rPr>
                <w:spacing w:val="-7"/>
                <w:sz w:val="24"/>
                <w:lang w:val="ru-RU"/>
              </w:rPr>
              <w:t xml:space="preserve"> </w:t>
            </w:r>
            <w:r w:rsidRPr="00D50DE5">
              <w:rPr>
                <w:sz w:val="24"/>
                <w:lang w:val="ru-RU"/>
              </w:rPr>
              <w:t>и</w:t>
            </w:r>
            <w:r w:rsidRPr="00D50DE5">
              <w:rPr>
                <w:spacing w:val="-6"/>
                <w:sz w:val="24"/>
                <w:lang w:val="ru-RU"/>
              </w:rPr>
              <w:t xml:space="preserve"> </w:t>
            </w:r>
            <w:r w:rsidRPr="00D50DE5">
              <w:rPr>
                <w:sz w:val="24"/>
                <w:lang w:val="ru-RU"/>
              </w:rPr>
              <w:t>его</w:t>
            </w:r>
            <w:r w:rsidRPr="00D50DE5">
              <w:rPr>
                <w:spacing w:val="-6"/>
                <w:sz w:val="24"/>
                <w:lang w:val="ru-RU"/>
              </w:rPr>
              <w:t xml:space="preserve"> </w:t>
            </w:r>
            <w:r w:rsidRPr="00D50DE5">
              <w:rPr>
                <w:sz w:val="24"/>
                <w:lang w:val="ru-RU"/>
              </w:rPr>
              <w:t>роли в сохранении психического и физического здоровья, негативного отношения к вредным</w:t>
            </w:r>
          </w:p>
          <w:p w:rsidR="00D50DE5" w:rsidRPr="00D50DE5" w:rsidRDefault="00D50DE5" w:rsidP="00B81CA1">
            <w:pPr>
              <w:pStyle w:val="TableParagraph"/>
              <w:spacing w:line="259" w:lineRule="auto"/>
              <w:ind w:left="105"/>
              <w:rPr>
                <w:sz w:val="24"/>
                <w:lang w:val="ru-RU"/>
              </w:rPr>
            </w:pPr>
            <w:r w:rsidRPr="00D50DE5">
              <w:rPr>
                <w:sz w:val="24"/>
                <w:lang w:val="ru-RU"/>
              </w:rPr>
              <w:t>привычкам;</w:t>
            </w:r>
            <w:r w:rsidRPr="00D50DE5">
              <w:rPr>
                <w:spacing w:val="-10"/>
                <w:sz w:val="24"/>
                <w:lang w:val="ru-RU"/>
              </w:rPr>
              <w:t xml:space="preserve"> </w:t>
            </w:r>
            <w:r w:rsidRPr="00D50DE5">
              <w:rPr>
                <w:sz w:val="24"/>
                <w:lang w:val="ru-RU"/>
              </w:rPr>
              <w:t>сформировать</w:t>
            </w:r>
            <w:r w:rsidRPr="00D50DE5">
              <w:rPr>
                <w:spacing w:val="-10"/>
                <w:sz w:val="24"/>
                <w:lang w:val="ru-RU"/>
              </w:rPr>
              <w:t xml:space="preserve"> </w:t>
            </w:r>
            <w:r w:rsidRPr="00D50DE5">
              <w:rPr>
                <w:sz w:val="24"/>
                <w:lang w:val="ru-RU"/>
              </w:rPr>
              <w:t>представления</w:t>
            </w:r>
            <w:r w:rsidRPr="00D50DE5">
              <w:rPr>
                <w:spacing w:val="-10"/>
                <w:sz w:val="24"/>
                <w:lang w:val="ru-RU"/>
              </w:rPr>
              <w:t xml:space="preserve"> </w:t>
            </w:r>
            <w:r w:rsidRPr="00D50DE5">
              <w:rPr>
                <w:sz w:val="24"/>
                <w:lang w:val="ru-RU"/>
              </w:rPr>
              <w:t>о</w:t>
            </w:r>
            <w:r w:rsidRPr="00D50DE5">
              <w:rPr>
                <w:spacing w:val="-10"/>
                <w:sz w:val="24"/>
                <w:lang w:val="ru-RU"/>
              </w:rPr>
              <w:t xml:space="preserve"> </w:t>
            </w:r>
            <w:r w:rsidRPr="00D50DE5">
              <w:rPr>
                <w:sz w:val="24"/>
                <w:lang w:val="ru-RU"/>
              </w:rPr>
              <w:t>роли России в современном мире;</w:t>
            </w:r>
          </w:p>
          <w:p w:rsidR="00D50DE5" w:rsidRPr="00D50DE5" w:rsidRDefault="00D50DE5" w:rsidP="00B81CA1">
            <w:pPr>
              <w:pStyle w:val="TableParagraph"/>
              <w:ind w:left="105"/>
              <w:rPr>
                <w:sz w:val="24"/>
                <w:lang w:val="ru-RU"/>
              </w:rPr>
            </w:pPr>
            <w:r w:rsidRPr="00D50DE5">
              <w:rPr>
                <w:sz w:val="24"/>
                <w:lang w:val="ru-RU"/>
              </w:rPr>
              <w:t>угрозах</w:t>
            </w:r>
            <w:r w:rsidRPr="00D50DE5">
              <w:rPr>
                <w:spacing w:val="-1"/>
                <w:sz w:val="24"/>
                <w:lang w:val="ru-RU"/>
              </w:rPr>
              <w:t xml:space="preserve"> </w:t>
            </w:r>
            <w:r w:rsidRPr="00D50DE5">
              <w:rPr>
                <w:sz w:val="24"/>
                <w:lang w:val="ru-RU"/>
              </w:rPr>
              <w:t>военного</w:t>
            </w:r>
            <w:r w:rsidRPr="00D50DE5">
              <w:rPr>
                <w:spacing w:val="-3"/>
                <w:sz w:val="24"/>
                <w:lang w:val="ru-RU"/>
              </w:rPr>
              <w:t xml:space="preserve"> </w:t>
            </w:r>
            <w:r w:rsidRPr="00D50DE5">
              <w:rPr>
                <w:sz w:val="24"/>
                <w:lang w:val="ru-RU"/>
              </w:rPr>
              <w:t>характера;</w:t>
            </w:r>
            <w:r w:rsidRPr="00D50DE5">
              <w:rPr>
                <w:spacing w:val="-2"/>
                <w:sz w:val="24"/>
                <w:lang w:val="ru-RU"/>
              </w:rPr>
              <w:t xml:space="preserve"> </w:t>
            </w:r>
            <w:r w:rsidRPr="00D50DE5">
              <w:rPr>
                <w:sz w:val="24"/>
                <w:lang w:val="ru-RU"/>
              </w:rPr>
              <w:t>роли</w:t>
            </w:r>
            <w:r w:rsidRPr="00D50DE5">
              <w:rPr>
                <w:spacing w:val="-2"/>
                <w:sz w:val="24"/>
                <w:lang w:val="ru-RU"/>
              </w:rPr>
              <w:t xml:space="preserve"> Вооруженных</w:t>
            </w:r>
          </w:p>
          <w:p w:rsidR="00D50DE5" w:rsidRPr="00D50DE5" w:rsidRDefault="00D50DE5" w:rsidP="00B81CA1">
            <w:pPr>
              <w:pStyle w:val="TableParagraph"/>
              <w:spacing w:before="21"/>
              <w:ind w:left="105"/>
              <w:rPr>
                <w:sz w:val="24"/>
                <w:lang w:val="ru-RU"/>
              </w:rPr>
            </w:pPr>
            <w:r w:rsidRPr="00D50DE5">
              <w:rPr>
                <w:sz w:val="24"/>
                <w:lang w:val="ru-RU"/>
              </w:rPr>
              <w:t>Сил</w:t>
            </w:r>
            <w:r w:rsidRPr="00D50DE5">
              <w:rPr>
                <w:spacing w:val="-4"/>
                <w:sz w:val="24"/>
                <w:lang w:val="ru-RU"/>
              </w:rPr>
              <w:t xml:space="preserve"> </w:t>
            </w:r>
            <w:r w:rsidRPr="00D50DE5">
              <w:rPr>
                <w:sz w:val="24"/>
                <w:lang w:val="ru-RU"/>
              </w:rPr>
              <w:t>Российской</w:t>
            </w:r>
            <w:r w:rsidRPr="00D50DE5">
              <w:rPr>
                <w:spacing w:val="-3"/>
                <w:sz w:val="24"/>
                <w:lang w:val="ru-RU"/>
              </w:rPr>
              <w:t xml:space="preserve"> </w:t>
            </w:r>
            <w:r w:rsidRPr="00D50DE5">
              <w:rPr>
                <w:sz w:val="24"/>
                <w:lang w:val="ru-RU"/>
              </w:rPr>
              <w:t>Федерации</w:t>
            </w:r>
            <w:r w:rsidRPr="00D50DE5">
              <w:rPr>
                <w:spacing w:val="-3"/>
                <w:sz w:val="24"/>
                <w:lang w:val="ru-RU"/>
              </w:rPr>
              <w:t xml:space="preserve"> </w:t>
            </w:r>
            <w:r w:rsidRPr="00D50DE5">
              <w:rPr>
                <w:sz w:val="24"/>
                <w:lang w:val="ru-RU"/>
              </w:rPr>
              <w:t>в</w:t>
            </w:r>
            <w:r w:rsidRPr="00D50DE5">
              <w:rPr>
                <w:spacing w:val="-3"/>
                <w:sz w:val="24"/>
                <w:lang w:val="ru-RU"/>
              </w:rPr>
              <w:t xml:space="preserve"> </w:t>
            </w:r>
            <w:r w:rsidRPr="00D50DE5">
              <w:rPr>
                <w:sz w:val="24"/>
                <w:lang w:val="ru-RU"/>
              </w:rPr>
              <w:t>обеспечении</w:t>
            </w:r>
            <w:r w:rsidRPr="00D50DE5">
              <w:rPr>
                <w:spacing w:val="-3"/>
                <w:sz w:val="24"/>
                <w:lang w:val="ru-RU"/>
              </w:rPr>
              <w:t xml:space="preserve"> </w:t>
            </w:r>
            <w:r w:rsidRPr="00D50DE5">
              <w:rPr>
                <w:spacing w:val="-4"/>
                <w:sz w:val="24"/>
                <w:lang w:val="ru-RU"/>
              </w:rPr>
              <w:t>мира</w:t>
            </w:r>
          </w:p>
        </w:tc>
        <w:tc>
          <w:tcPr>
            <w:tcW w:w="3121" w:type="dxa"/>
          </w:tcPr>
          <w:p w:rsidR="00D50DE5" w:rsidRPr="00D50DE5" w:rsidRDefault="00D50DE5" w:rsidP="00B81CA1">
            <w:pPr>
              <w:pStyle w:val="TableParagraph"/>
              <w:ind w:left="0"/>
              <w:rPr>
                <w:sz w:val="24"/>
                <w:lang w:val="ru-RU"/>
              </w:rPr>
            </w:pPr>
          </w:p>
        </w:tc>
      </w:tr>
      <w:tr w:rsidR="00D50DE5" w:rsidRPr="00D50DE5" w:rsidTr="00B81CA1">
        <w:trPr>
          <w:trHeight w:val="8638"/>
        </w:trPr>
        <w:tc>
          <w:tcPr>
            <w:tcW w:w="1385" w:type="dxa"/>
          </w:tcPr>
          <w:p w:rsidR="00D50DE5" w:rsidRPr="00D50DE5" w:rsidRDefault="00D50DE5" w:rsidP="00B81CA1">
            <w:pPr>
              <w:pStyle w:val="TableParagraph"/>
              <w:spacing w:line="270" w:lineRule="exact"/>
              <w:rPr>
                <w:sz w:val="24"/>
              </w:rPr>
            </w:pPr>
            <w:r w:rsidRPr="00D50DE5">
              <w:rPr>
                <w:spacing w:val="-2"/>
                <w:sz w:val="24"/>
              </w:rPr>
              <w:lastRenderedPageBreak/>
              <w:t>ОК.04</w:t>
            </w: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готовность</w:t>
            </w:r>
            <w:r w:rsidRPr="00D50DE5">
              <w:rPr>
                <w:spacing w:val="-11"/>
                <w:sz w:val="24"/>
                <w:lang w:val="ru-RU"/>
              </w:rPr>
              <w:t xml:space="preserve"> </w:t>
            </w:r>
            <w:r w:rsidRPr="00D50DE5">
              <w:rPr>
                <w:sz w:val="24"/>
                <w:lang w:val="ru-RU"/>
              </w:rPr>
              <w:t>к</w:t>
            </w:r>
            <w:r w:rsidRPr="00D50DE5">
              <w:rPr>
                <w:spacing w:val="-11"/>
                <w:sz w:val="24"/>
                <w:lang w:val="ru-RU"/>
              </w:rPr>
              <w:t xml:space="preserve"> </w:t>
            </w:r>
            <w:r w:rsidRPr="00D50DE5">
              <w:rPr>
                <w:sz w:val="24"/>
                <w:lang w:val="ru-RU"/>
              </w:rPr>
              <w:t>саморазвитию,</w:t>
            </w:r>
            <w:r w:rsidRPr="00D50DE5">
              <w:rPr>
                <w:spacing w:val="-11"/>
                <w:sz w:val="24"/>
                <w:lang w:val="ru-RU"/>
              </w:rPr>
              <w:t xml:space="preserve"> </w:t>
            </w:r>
            <w:r w:rsidRPr="00D50DE5">
              <w:rPr>
                <w:sz w:val="24"/>
                <w:lang w:val="ru-RU"/>
              </w:rPr>
              <w:t>самостоятельности</w:t>
            </w:r>
            <w:r w:rsidRPr="00D50DE5">
              <w:rPr>
                <w:spacing w:val="-11"/>
                <w:sz w:val="24"/>
                <w:lang w:val="ru-RU"/>
              </w:rPr>
              <w:t xml:space="preserve"> </w:t>
            </w:r>
            <w:r w:rsidRPr="00D50DE5">
              <w:rPr>
                <w:sz w:val="24"/>
                <w:lang w:val="ru-RU"/>
              </w:rPr>
              <w:t xml:space="preserve">и </w:t>
            </w:r>
            <w:r w:rsidRPr="00D50DE5">
              <w:rPr>
                <w:spacing w:val="-2"/>
                <w:sz w:val="24"/>
                <w:lang w:val="ru-RU"/>
              </w:rPr>
              <w:t>самоопределению;</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навыками</w:t>
            </w:r>
            <w:r w:rsidRPr="00D50DE5">
              <w:rPr>
                <w:spacing w:val="-15"/>
                <w:sz w:val="24"/>
                <w:lang w:val="ru-RU"/>
              </w:rPr>
              <w:t xml:space="preserve"> </w:t>
            </w:r>
            <w:r w:rsidRPr="00D50DE5">
              <w:rPr>
                <w:sz w:val="24"/>
                <w:lang w:val="ru-RU"/>
              </w:rPr>
              <w:t>учебно-исследовательской, проектной и социальной деятельности;</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универсальными</w:t>
            </w:r>
            <w:r w:rsidRPr="00D50DE5">
              <w:rPr>
                <w:spacing w:val="-15"/>
                <w:sz w:val="24"/>
                <w:lang w:val="ru-RU"/>
              </w:rPr>
              <w:t xml:space="preserve"> </w:t>
            </w:r>
            <w:r w:rsidRPr="00D50DE5">
              <w:rPr>
                <w:sz w:val="24"/>
                <w:lang w:val="ru-RU"/>
              </w:rPr>
              <w:t xml:space="preserve">коммуникативными </w:t>
            </w:r>
            <w:r w:rsidRPr="00D50DE5">
              <w:rPr>
                <w:spacing w:val="-2"/>
                <w:sz w:val="24"/>
                <w:lang w:val="ru-RU"/>
              </w:rPr>
              <w:t>действиями:</w:t>
            </w:r>
          </w:p>
          <w:p w:rsidR="00D50DE5" w:rsidRPr="00D50DE5" w:rsidRDefault="00D50DE5" w:rsidP="00B81CA1">
            <w:pPr>
              <w:pStyle w:val="TableParagraph"/>
              <w:spacing w:line="275" w:lineRule="exact"/>
              <w:ind w:left="105"/>
              <w:rPr>
                <w:sz w:val="24"/>
                <w:lang w:val="ru-RU"/>
              </w:rPr>
            </w:pPr>
            <w:r w:rsidRPr="00D50DE5">
              <w:rPr>
                <w:sz w:val="24"/>
                <w:lang w:val="ru-RU"/>
              </w:rPr>
              <w:t>б)</w:t>
            </w:r>
            <w:r w:rsidRPr="00D50DE5">
              <w:rPr>
                <w:spacing w:val="-3"/>
                <w:sz w:val="24"/>
                <w:lang w:val="ru-RU"/>
              </w:rPr>
              <w:t xml:space="preserve"> </w:t>
            </w:r>
            <w:r w:rsidRPr="00D50DE5">
              <w:rPr>
                <w:sz w:val="24"/>
                <w:lang w:val="ru-RU"/>
              </w:rPr>
              <w:t>совместная</w:t>
            </w:r>
            <w:r w:rsidRPr="00D50DE5">
              <w:rPr>
                <w:spacing w:val="-2"/>
                <w:sz w:val="24"/>
                <w:lang w:val="ru-RU"/>
              </w:rPr>
              <w:t xml:space="preserve"> деятельность:</w:t>
            </w:r>
          </w:p>
          <w:p w:rsidR="00D50DE5" w:rsidRPr="00D50DE5" w:rsidRDefault="00D50DE5" w:rsidP="00B81CA1">
            <w:pPr>
              <w:pStyle w:val="TableParagraph"/>
              <w:spacing w:before="16" w:line="259" w:lineRule="auto"/>
              <w:ind w:left="105" w:right="86"/>
              <w:rPr>
                <w:sz w:val="24"/>
                <w:lang w:val="ru-RU"/>
              </w:rPr>
            </w:pPr>
            <w:r w:rsidRPr="00D50DE5">
              <w:rPr>
                <w:sz w:val="24"/>
                <w:lang w:val="ru-RU"/>
              </w:rPr>
              <w:t>понимать</w:t>
            </w:r>
            <w:r w:rsidRPr="00D50DE5">
              <w:rPr>
                <w:spacing w:val="-11"/>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использовать</w:t>
            </w:r>
            <w:r w:rsidRPr="00D50DE5">
              <w:rPr>
                <w:spacing w:val="-10"/>
                <w:sz w:val="24"/>
                <w:lang w:val="ru-RU"/>
              </w:rPr>
              <w:t xml:space="preserve"> </w:t>
            </w:r>
            <w:r w:rsidRPr="00D50DE5">
              <w:rPr>
                <w:sz w:val="24"/>
                <w:lang w:val="ru-RU"/>
              </w:rPr>
              <w:t>преимущества</w:t>
            </w:r>
            <w:r w:rsidRPr="00D50DE5">
              <w:rPr>
                <w:spacing w:val="-11"/>
                <w:sz w:val="24"/>
                <w:lang w:val="ru-RU"/>
              </w:rPr>
              <w:t xml:space="preserve"> </w:t>
            </w:r>
            <w:r w:rsidRPr="00D50DE5">
              <w:rPr>
                <w:sz w:val="24"/>
                <w:lang w:val="ru-RU"/>
              </w:rPr>
              <w:t>командной и индивидуальной работы;</w:t>
            </w:r>
          </w:p>
          <w:p w:rsidR="00D50DE5" w:rsidRPr="00D50DE5" w:rsidRDefault="00D50DE5" w:rsidP="00B81CA1">
            <w:pPr>
              <w:pStyle w:val="TableParagraph"/>
              <w:spacing w:line="275" w:lineRule="exact"/>
              <w:ind w:left="105"/>
              <w:rPr>
                <w:sz w:val="24"/>
                <w:lang w:val="ru-RU"/>
              </w:rPr>
            </w:pPr>
            <w:r w:rsidRPr="00D50DE5">
              <w:rPr>
                <w:sz w:val="24"/>
                <w:lang w:val="ru-RU"/>
              </w:rPr>
              <w:t>принимать</w:t>
            </w:r>
            <w:r w:rsidRPr="00D50DE5">
              <w:rPr>
                <w:spacing w:val="-5"/>
                <w:sz w:val="24"/>
                <w:lang w:val="ru-RU"/>
              </w:rPr>
              <w:t xml:space="preserve"> </w:t>
            </w:r>
            <w:r w:rsidRPr="00D50DE5">
              <w:rPr>
                <w:sz w:val="24"/>
                <w:lang w:val="ru-RU"/>
              </w:rPr>
              <w:t>цели</w:t>
            </w:r>
            <w:r w:rsidRPr="00D50DE5">
              <w:rPr>
                <w:spacing w:val="-4"/>
                <w:sz w:val="24"/>
                <w:lang w:val="ru-RU"/>
              </w:rPr>
              <w:t xml:space="preserve"> </w:t>
            </w:r>
            <w:r w:rsidRPr="00D50DE5">
              <w:rPr>
                <w:sz w:val="24"/>
                <w:lang w:val="ru-RU"/>
              </w:rPr>
              <w:t>совместной</w:t>
            </w:r>
            <w:r w:rsidRPr="00D50DE5">
              <w:rPr>
                <w:spacing w:val="-4"/>
                <w:sz w:val="24"/>
                <w:lang w:val="ru-RU"/>
              </w:rPr>
              <w:t xml:space="preserve"> </w:t>
            </w:r>
            <w:r w:rsidRPr="00D50DE5">
              <w:rPr>
                <w:spacing w:val="-2"/>
                <w:sz w:val="24"/>
                <w:lang w:val="ru-RU"/>
              </w:rPr>
              <w:t>деятельности,</w:t>
            </w:r>
          </w:p>
          <w:p w:rsidR="00D50DE5" w:rsidRPr="00D50DE5" w:rsidRDefault="00D50DE5" w:rsidP="00B81CA1">
            <w:pPr>
              <w:pStyle w:val="TableParagraph"/>
              <w:spacing w:before="22" w:line="259" w:lineRule="auto"/>
              <w:ind w:left="105"/>
              <w:rPr>
                <w:sz w:val="24"/>
                <w:lang w:val="ru-RU"/>
              </w:rPr>
            </w:pPr>
            <w:r w:rsidRPr="00D50DE5">
              <w:rPr>
                <w:sz w:val="24"/>
                <w:lang w:val="ru-RU"/>
              </w:rPr>
              <w:t>организовывать</w:t>
            </w:r>
            <w:r w:rsidRPr="00D50DE5">
              <w:rPr>
                <w:spacing w:val="-8"/>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координировать</w:t>
            </w:r>
            <w:r w:rsidRPr="00D50DE5">
              <w:rPr>
                <w:spacing w:val="-8"/>
                <w:sz w:val="24"/>
                <w:lang w:val="ru-RU"/>
              </w:rPr>
              <w:t xml:space="preserve"> </w:t>
            </w:r>
            <w:r w:rsidRPr="00D50DE5">
              <w:rPr>
                <w:sz w:val="24"/>
                <w:lang w:val="ru-RU"/>
              </w:rPr>
              <w:t>действия</w:t>
            </w:r>
            <w:r w:rsidRPr="00D50DE5">
              <w:rPr>
                <w:spacing w:val="-8"/>
                <w:sz w:val="24"/>
                <w:lang w:val="ru-RU"/>
              </w:rPr>
              <w:t xml:space="preserve"> </w:t>
            </w:r>
            <w:r w:rsidRPr="00D50DE5">
              <w:rPr>
                <w:sz w:val="24"/>
                <w:lang w:val="ru-RU"/>
              </w:rPr>
              <w:t>по</w:t>
            </w:r>
            <w:r w:rsidRPr="00D50DE5">
              <w:rPr>
                <w:spacing w:val="-8"/>
                <w:sz w:val="24"/>
                <w:lang w:val="ru-RU"/>
              </w:rPr>
              <w:t xml:space="preserve"> </w:t>
            </w:r>
            <w:r w:rsidRPr="00D50DE5">
              <w:rPr>
                <w:sz w:val="24"/>
                <w:lang w:val="ru-RU"/>
              </w:rPr>
              <w:t>ее достижению: составлять план действий,</w:t>
            </w:r>
          </w:p>
          <w:p w:rsidR="00D50DE5" w:rsidRPr="00D50DE5" w:rsidRDefault="00D50DE5" w:rsidP="00B81CA1">
            <w:pPr>
              <w:pStyle w:val="TableParagraph"/>
              <w:spacing w:line="259" w:lineRule="auto"/>
              <w:ind w:left="105"/>
              <w:rPr>
                <w:sz w:val="24"/>
                <w:lang w:val="ru-RU"/>
              </w:rPr>
            </w:pPr>
            <w:r w:rsidRPr="00D50DE5">
              <w:rPr>
                <w:sz w:val="24"/>
                <w:lang w:val="ru-RU"/>
              </w:rPr>
              <w:t>распределять</w:t>
            </w:r>
            <w:r w:rsidRPr="00D50DE5">
              <w:rPr>
                <w:spacing w:val="-7"/>
                <w:sz w:val="24"/>
                <w:lang w:val="ru-RU"/>
              </w:rPr>
              <w:t xml:space="preserve"> </w:t>
            </w:r>
            <w:r w:rsidRPr="00D50DE5">
              <w:rPr>
                <w:sz w:val="24"/>
                <w:lang w:val="ru-RU"/>
              </w:rPr>
              <w:t>роли</w:t>
            </w:r>
            <w:r w:rsidRPr="00D50DE5">
              <w:rPr>
                <w:spacing w:val="-6"/>
                <w:sz w:val="24"/>
                <w:lang w:val="ru-RU"/>
              </w:rPr>
              <w:t xml:space="preserve"> </w:t>
            </w:r>
            <w:r w:rsidRPr="00D50DE5">
              <w:rPr>
                <w:sz w:val="24"/>
                <w:lang w:val="ru-RU"/>
              </w:rPr>
              <w:t>с</w:t>
            </w:r>
            <w:r w:rsidRPr="00D50DE5">
              <w:rPr>
                <w:spacing w:val="-6"/>
                <w:sz w:val="24"/>
                <w:lang w:val="ru-RU"/>
              </w:rPr>
              <w:t xml:space="preserve"> </w:t>
            </w:r>
            <w:r w:rsidRPr="00D50DE5">
              <w:rPr>
                <w:sz w:val="24"/>
                <w:lang w:val="ru-RU"/>
              </w:rPr>
              <w:t>учетом</w:t>
            </w:r>
            <w:r w:rsidRPr="00D50DE5">
              <w:rPr>
                <w:spacing w:val="-8"/>
                <w:sz w:val="24"/>
                <w:lang w:val="ru-RU"/>
              </w:rPr>
              <w:t xml:space="preserve"> </w:t>
            </w:r>
            <w:r w:rsidRPr="00D50DE5">
              <w:rPr>
                <w:sz w:val="24"/>
                <w:lang w:val="ru-RU"/>
              </w:rPr>
              <w:t>мнений</w:t>
            </w:r>
            <w:r w:rsidRPr="00D50DE5">
              <w:rPr>
                <w:spacing w:val="-5"/>
                <w:sz w:val="24"/>
                <w:lang w:val="ru-RU"/>
              </w:rPr>
              <w:t xml:space="preserve"> </w:t>
            </w:r>
            <w:r w:rsidRPr="00D50DE5">
              <w:rPr>
                <w:sz w:val="24"/>
                <w:lang w:val="ru-RU"/>
              </w:rPr>
              <w:t>участников обсуждать результаты совместной работы; координировать</w:t>
            </w:r>
            <w:r w:rsidRPr="00D50DE5">
              <w:rPr>
                <w:spacing w:val="-9"/>
                <w:sz w:val="24"/>
                <w:lang w:val="ru-RU"/>
              </w:rPr>
              <w:t xml:space="preserve"> </w:t>
            </w:r>
            <w:r w:rsidRPr="00D50DE5">
              <w:rPr>
                <w:sz w:val="24"/>
                <w:lang w:val="ru-RU"/>
              </w:rPr>
              <w:t>и</w:t>
            </w:r>
            <w:r w:rsidRPr="00D50DE5">
              <w:rPr>
                <w:spacing w:val="-8"/>
                <w:sz w:val="24"/>
                <w:lang w:val="ru-RU"/>
              </w:rPr>
              <w:t xml:space="preserve"> </w:t>
            </w:r>
            <w:r w:rsidRPr="00D50DE5">
              <w:rPr>
                <w:sz w:val="24"/>
                <w:lang w:val="ru-RU"/>
              </w:rPr>
              <w:t>выполнять</w:t>
            </w:r>
            <w:r w:rsidRPr="00D50DE5">
              <w:rPr>
                <w:spacing w:val="-8"/>
                <w:sz w:val="24"/>
                <w:lang w:val="ru-RU"/>
              </w:rPr>
              <w:t xml:space="preserve"> </w:t>
            </w:r>
            <w:r w:rsidRPr="00D50DE5">
              <w:rPr>
                <w:sz w:val="24"/>
                <w:lang w:val="ru-RU"/>
              </w:rPr>
              <w:t>работу</w:t>
            </w:r>
            <w:r w:rsidRPr="00D50DE5">
              <w:rPr>
                <w:spacing w:val="-15"/>
                <w:sz w:val="24"/>
                <w:lang w:val="ru-RU"/>
              </w:rPr>
              <w:t xml:space="preserve"> </w:t>
            </w:r>
            <w:r w:rsidRPr="00D50DE5">
              <w:rPr>
                <w:sz w:val="24"/>
                <w:lang w:val="ru-RU"/>
              </w:rPr>
              <w:t>в</w:t>
            </w:r>
            <w:r w:rsidRPr="00D50DE5">
              <w:rPr>
                <w:spacing w:val="-4"/>
                <w:sz w:val="24"/>
                <w:lang w:val="ru-RU"/>
              </w:rPr>
              <w:t xml:space="preserve"> </w:t>
            </w:r>
            <w:r w:rsidRPr="00D50DE5">
              <w:rPr>
                <w:sz w:val="24"/>
                <w:lang w:val="ru-RU"/>
              </w:rPr>
              <w:t xml:space="preserve">условиях реального, виртуального и комбинированного </w:t>
            </w:r>
            <w:r w:rsidRPr="00D50DE5">
              <w:rPr>
                <w:spacing w:val="-2"/>
                <w:sz w:val="24"/>
                <w:lang w:val="ru-RU"/>
              </w:rPr>
              <w:t>взаимодействия;</w:t>
            </w:r>
          </w:p>
          <w:p w:rsidR="00D50DE5" w:rsidRPr="00D50DE5" w:rsidRDefault="00D50DE5" w:rsidP="00B81CA1">
            <w:pPr>
              <w:pStyle w:val="TableParagraph"/>
              <w:ind w:left="105"/>
              <w:rPr>
                <w:sz w:val="24"/>
                <w:lang w:val="ru-RU"/>
              </w:rPr>
            </w:pPr>
            <w:r w:rsidRPr="00D50DE5">
              <w:rPr>
                <w:sz w:val="24"/>
                <w:lang w:val="ru-RU"/>
              </w:rPr>
              <w:t>осуществлять</w:t>
            </w:r>
            <w:r w:rsidRPr="00D50DE5">
              <w:rPr>
                <w:spacing w:val="-6"/>
                <w:sz w:val="24"/>
                <w:lang w:val="ru-RU"/>
              </w:rPr>
              <w:t xml:space="preserve"> </w:t>
            </w:r>
            <w:r w:rsidRPr="00D50DE5">
              <w:rPr>
                <w:sz w:val="24"/>
                <w:lang w:val="ru-RU"/>
              </w:rPr>
              <w:t>позитивное</w:t>
            </w:r>
            <w:r w:rsidRPr="00D50DE5">
              <w:rPr>
                <w:spacing w:val="-7"/>
                <w:sz w:val="24"/>
                <w:lang w:val="ru-RU"/>
              </w:rPr>
              <w:t xml:space="preserve"> </w:t>
            </w:r>
            <w:r w:rsidRPr="00D50DE5">
              <w:rPr>
                <w:spacing w:val="-2"/>
                <w:sz w:val="24"/>
                <w:lang w:val="ru-RU"/>
              </w:rPr>
              <w:t>стратегическое</w:t>
            </w:r>
          </w:p>
          <w:p w:rsidR="00D50DE5" w:rsidRPr="00D50DE5" w:rsidRDefault="00D50DE5" w:rsidP="00B81CA1">
            <w:pPr>
              <w:pStyle w:val="TableParagraph"/>
              <w:spacing w:before="22" w:line="259" w:lineRule="auto"/>
              <w:ind w:left="105"/>
              <w:rPr>
                <w:sz w:val="24"/>
                <w:lang w:val="ru-RU"/>
              </w:rPr>
            </w:pPr>
            <w:r w:rsidRPr="00D50DE5">
              <w:rPr>
                <w:sz w:val="24"/>
                <w:lang w:val="ru-RU"/>
              </w:rPr>
              <w:t>поведение в различных ситуациях, проявлять творчество</w:t>
            </w:r>
            <w:r w:rsidRPr="00D50DE5">
              <w:rPr>
                <w:spacing w:val="-10"/>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воображение,</w:t>
            </w:r>
            <w:r w:rsidRPr="00D50DE5">
              <w:rPr>
                <w:spacing w:val="-10"/>
                <w:sz w:val="24"/>
                <w:lang w:val="ru-RU"/>
              </w:rPr>
              <w:t xml:space="preserve"> </w:t>
            </w:r>
            <w:r w:rsidRPr="00D50DE5">
              <w:rPr>
                <w:sz w:val="24"/>
                <w:lang w:val="ru-RU"/>
              </w:rPr>
              <w:t>быть</w:t>
            </w:r>
            <w:r w:rsidRPr="00D50DE5">
              <w:rPr>
                <w:spacing w:val="-12"/>
                <w:sz w:val="24"/>
                <w:lang w:val="ru-RU"/>
              </w:rPr>
              <w:t xml:space="preserve"> </w:t>
            </w:r>
            <w:r w:rsidRPr="00D50DE5">
              <w:rPr>
                <w:sz w:val="24"/>
                <w:lang w:val="ru-RU"/>
              </w:rPr>
              <w:t>инициативным Овладение универсальными регулятивными</w:t>
            </w:r>
          </w:p>
          <w:p w:rsidR="00D50DE5" w:rsidRPr="00D50DE5" w:rsidRDefault="00D50DE5" w:rsidP="00B81CA1">
            <w:pPr>
              <w:pStyle w:val="TableParagraph"/>
              <w:spacing w:line="275" w:lineRule="exact"/>
              <w:ind w:left="105"/>
              <w:rPr>
                <w:sz w:val="24"/>
                <w:lang w:val="ru-RU"/>
              </w:rPr>
            </w:pPr>
            <w:r w:rsidRPr="00D50DE5">
              <w:rPr>
                <w:spacing w:val="-2"/>
                <w:sz w:val="24"/>
                <w:lang w:val="ru-RU"/>
              </w:rPr>
              <w:t>действиями:</w:t>
            </w:r>
          </w:p>
          <w:p w:rsidR="00D50DE5" w:rsidRPr="00D50DE5" w:rsidRDefault="00D50DE5" w:rsidP="00B81CA1">
            <w:pPr>
              <w:pStyle w:val="TableParagraph"/>
              <w:spacing w:before="21"/>
              <w:ind w:left="105"/>
              <w:rPr>
                <w:sz w:val="24"/>
                <w:lang w:val="ru-RU"/>
              </w:rPr>
            </w:pPr>
            <w:r w:rsidRPr="00D50DE5">
              <w:rPr>
                <w:sz w:val="24"/>
                <w:lang w:val="ru-RU"/>
              </w:rPr>
              <w:t>г)</w:t>
            </w:r>
            <w:r w:rsidRPr="00D50DE5">
              <w:rPr>
                <w:spacing w:val="-3"/>
                <w:sz w:val="24"/>
                <w:lang w:val="ru-RU"/>
              </w:rPr>
              <w:t xml:space="preserve"> </w:t>
            </w:r>
            <w:r w:rsidRPr="00D50DE5">
              <w:rPr>
                <w:sz w:val="24"/>
                <w:lang w:val="ru-RU"/>
              </w:rPr>
              <w:t>принятие</w:t>
            </w:r>
            <w:r w:rsidRPr="00D50DE5">
              <w:rPr>
                <w:spacing w:val="-2"/>
                <w:sz w:val="24"/>
                <w:lang w:val="ru-RU"/>
              </w:rPr>
              <w:t xml:space="preserve"> </w:t>
            </w:r>
            <w:r w:rsidRPr="00D50DE5">
              <w:rPr>
                <w:sz w:val="24"/>
                <w:lang w:val="ru-RU"/>
              </w:rPr>
              <w:t>себя</w:t>
            </w:r>
            <w:r w:rsidRPr="00D50DE5">
              <w:rPr>
                <w:spacing w:val="-1"/>
                <w:sz w:val="24"/>
                <w:lang w:val="ru-RU"/>
              </w:rPr>
              <w:t xml:space="preserve"> </w:t>
            </w:r>
            <w:r w:rsidRPr="00D50DE5">
              <w:rPr>
                <w:sz w:val="24"/>
                <w:lang w:val="ru-RU"/>
              </w:rPr>
              <w:t>и других</w:t>
            </w:r>
            <w:r w:rsidRPr="00D50DE5">
              <w:rPr>
                <w:spacing w:val="-2"/>
                <w:sz w:val="24"/>
                <w:lang w:val="ru-RU"/>
              </w:rPr>
              <w:t xml:space="preserve"> людей:</w:t>
            </w:r>
          </w:p>
          <w:p w:rsidR="00D50DE5" w:rsidRPr="00D50DE5" w:rsidRDefault="00D50DE5" w:rsidP="00B81CA1">
            <w:pPr>
              <w:pStyle w:val="TableParagraph"/>
              <w:spacing w:before="22" w:line="259" w:lineRule="auto"/>
              <w:ind w:left="105"/>
              <w:rPr>
                <w:sz w:val="24"/>
                <w:lang w:val="ru-RU"/>
              </w:rPr>
            </w:pPr>
            <w:r w:rsidRPr="00D50DE5">
              <w:rPr>
                <w:sz w:val="24"/>
                <w:lang w:val="ru-RU"/>
              </w:rPr>
              <w:t>принимать</w:t>
            </w:r>
            <w:r w:rsidRPr="00D50DE5">
              <w:rPr>
                <w:spacing w:val="-6"/>
                <w:sz w:val="24"/>
                <w:lang w:val="ru-RU"/>
              </w:rPr>
              <w:t xml:space="preserve"> </w:t>
            </w:r>
            <w:r w:rsidRPr="00D50DE5">
              <w:rPr>
                <w:sz w:val="24"/>
                <w:lang w:val="ru-RU"/>
              </w:rPr>
              <w:t>мотивы</w:t>
            </w:r>
            <w:r w:rsidRPr="00D50DE5">
              <w:rPr>
                <w:spacing w:val="-7"/>
                <w:sz w:val="24"/>
                <w:lang w:val="ru-RU"/>
              </w:rPr>
              <w:t xml:space="preserve"> </w:t>
            </w:r>
            <w:r w:rsidRPr="00D50DE5">
              <w:rPr>
                <w:sz w:val="24"/>
                <w:lang w:val="ru-RU"/>
              </w:rPr>
              <w:t>и</w:t>
            </w:r>
            <w:r w:rsidRPr="00D50DE5">
              <w:rPr>
                <w:spacing w:val="-6"/>
                <w:sz w:val="24"/>
                <w:lang w:val="ru-RU"/>
              </w:rPr>
              <w:t xml:space="preserve"> </w:t>
            </w:r>
            <w:r w:rsidRPr="00D50DE5">
              <w:rPr>
                <w:sz w:val="24"/>
                <w:lang w:val="ru-RU"/>
              </w:rPr>
              <w:t>аргументы</w:t>
            </w:r>
            <w:r w:rsidRPr="00D50DE5">
              <w:rPr>
                <w:spacing w:val="-6"/>
                <w:sz w:val="24"/>
                <w:lang w:val="ru-RU"/>
              </w:rPr>
              <w:t xml:space="preserve"> </w:t>
            </w:r>
            <w:r w:rsidRPr="00D50DE5">
              <w:rPr>
                <w:sz w:val="24"/>
                <w:lang w:val="ru-RU"/>
              </w:rPr>
              <w:t>других</w:t>
            </w:r>
            <w:r w:rsidRPr="00D50DE5">
              <w:rPr>
                <w:spacing w:val="-5"/>
                <w:sz w:val="24"/>
                <w:lang w:val="ru-RU"/>
              </w:rPr>
              <w:t xml:space="preserve"> </w:t>
            </w:r>
            <w:r w:rsidRPr="00D50DE5">
              <w:rPr>
                <w:sz w:val="24"/>
                <w:lang w:val="ru-RU"/>
              </w:rPr>
              <w:t>людей</w:t>
            </w:r>
            <w:r w:rsidRPr="00D50DE5">
              <w:rPr>
                <w:spacing w:val="-8"/>
                <w:sz w:val="24"/>
                <w:lang w:val="ru-RU"/>
              </w:rPr>
              <w:t xml:space="preserve"> </w:t>
            </w:r>
            <w:r w:rsidRPr="00D50DE5">
              <w:rPr>
                <w:sz w:val="24"/>
                <w:lang w:val="ru-RU"/>
              </w:rPr>
              <w:t>при анализе результатов деятельности;</w:t>
            </w:r>
          </w:p>
          <w:p w:rsidR="00D50DE5" w:rsidRPr="00D50DE5" w:rsidRDefault="00D50DE5" w:rsidP="00B81CA1">
            <w:pPr>
              <w:pStyle w:val="TableParagraph"/>
              <w:spacing w:line="259" w:lineRule="auto"/>
              <w:ind w:left="105"/>
              <w:rPr>
                <w:sz w:val="24"/>
                <w:lang w:val="ru-RU"/>
              </w:rPr>
            </w:pPr>
            <w:r w:rsidRPr="00D50DE5">
              <w:rPr>
                <w:sz w:val="24"/>
                <w:lang w:val="ru-RU"/>
              </w:rPr>
              <w:t>признавать</w:t>
            </w:r>
            <w:r w:rsidRPr="00D50DE5">
              <w:rPr>
                <w:spacing w:val="-6"/>
                <w:sz w:val="24"/>
                <w:lang w:val="ru-RU"/>
              </w:rPr>
              <w:t xml:space="preserve"> </w:t>
            </w:r>
            <w:r w:rsidRPr="00D50DE5">
              <w:rPr>
                <w:sz w:val="24"/>
                <w:lang w:val="ru-RU"/>
              </w:rPr>
              <w:t>свое</w:t>
            </w:r>
            <w:r w:rsidRPr="00D50DE5">
              <w:rPr>
                <w:spacing w:val="-8"/>
                <w:sz w:val="24"/>
                <w:lang w:val="ru-RU"/>
              </w:rPr>
              <w:t xml:space="preserve"> </w:t>
            </w:r>
            <w:r w:rsidRPr="00D50DE5">
              <w:rPr>
                <w:sz w:val="24"/>
                <w:lang w:val="ru-RU"/>
              </w:rPr>
              <w:t>право</w:t>
            </w:r>
            <w:r w:rsidRPr="00D50DE5">
              <w:rPr>
                <w:spacing w:val="-5"/>
                <w:sz w:val="24"/>
                <w:lang w:val="ru-RU"/>
              </w:rPr>
              <w:t xml:space="preserve"> </w:t>
            </w:r>
            <w:r w:rsidRPr="00D50DE5">
              <w:rPr>
                <w:sz w:val="24"/>
                <w:lang w:val="ru-RU"/>
              </w:rPr>
              <w:t>и</w:t>
            </w:r>
            <w:r w:rsidRPr="00D50DE5">
              <w:rPr>
                <w:spacing w:val="-6"/>
                <w:sz w:val="24"/>
                <w:lang w:val="ru-RU"/>
              </w:rPr>
              <w:t xml:space="preserve"> </w:t>
            </w:r>
            <w:r w:rsidRPr="00D50DE5">
              <w:rPr>
                <w:sz w:val="24"/>
                <w:lang w:val="ru-RU"/>
              </w:rPr>
              <w:t>право</w:t>
            </w:r>
            <w:r w:rsidRPr="00D50DE5">
              <w:rPr>
                <w:spacing w:val="-6"/>
                <w:sz w:val="24"/>
                <w:lang w:val="ru-RU"/>
              </w:rPr>
              <w:t xml:space="preserve"> </w:t>
            </w:r>
            <w:r w:rsidRPr="00D50DE5">
              <w:rPr>
                <w:sz w:val="24"/>
                <w:lang w:val="ru-RU"/>
              </w:rPr>
              <w:t>других</w:t>
            </w:r>
            <w:r w:rsidRPr="00D50DE5">
              <w:rPr>
                <w:spacing w:val="-4"/>
                <w:sz w:val="24"/>
                <w:lang w:val="ru-RU"/>
              </w:rPr>
              <w:t xml:space="preserve"> </w:t>
            </w:r>
            <w:r w:rsidRPr="00D50DE5">
              <w:rPr>
                <w:sz w:val="24"/>
                <w:lang w:val="ru-RU"/>
              </w:rPr>
              <w:t>людей</w:t>
            </w:r>
            <w:r w:rsidRPr="00D50DE5">
              <w:rPr>
                <w:spacing w:val="-8"/>
                <w:sz w:val="24"/>
                <w:lang w:val="ru-RU"/>
              </w:rPr>
              <w:t xml:space="preserve"> </w:t>
            </w:r>
            <w:r w:rsidRPr="00D50DE5">
              <w:rPr>
                <w:sz w:val="24"/>
                <w:lang w:val="ru-RU"/>
              </w:rPr>
              <w:t xml:space="preserve">на </w:t>
            </w:r>
            <w:r w:rsidRPr="00D50DE5">
              <w:rPr>
                <w:spacing w:val="-2"/>
                <w:sz w:val="24"/>
                <w:lang w:val="ru-RU"/>
              </w:rPr>
              <w:t>ошибки;</w:t>
            </w:r>
          </w:p>
          <w:p w:rsidR="00D50DE5" w:rsidRPr="00D50DE5" w:rsidRDefault="00D50DE5" w:rsidP="00B81CA1">
            <w:pPr>
              <w:pStyle w:val="TableParagraph"/>
              <w:spacing w:line="276" w:lineRule="exact"/>
              <w:ind w:left="105"/>
              <w:rPr>
                <w:sz w:val="24"/>
                <w:lang w:val="ru-RU"/>
              </w:rPr>
            </w:pPr>
            <w:r w:rsidRPr="00D50DE5">
              <w:rPr>
                <w:sz w:val="24"/>
                <w:lang w:val="ru-RU"/>
              </w:rPr>
              <w:t>развивать</w:t>
            </w:r>
            <w:r w:rsidRPr="00D50DE5">
              <w:rPr>
                <w:spacing w:val="-4"/>
                <w:sz w:val="24"/>
                <w:lang w:val="ru-RU"/>
              </w:rPr>
              <w:t xml:space="preserve"> </w:t>
            </w:r>
            <w:r w:rsidRPr="00D50DE5">
              <w:rPr>
                <w:sz w:val="24"/>
                <w:lang w:val="ru-RU"/>
              </w:rPr>
              <w:t>способность</w:t>
            </w:r>
            <w:r w:rsidRPr="00D50DE5">
              <w:rPr>
                <w:spacing w:val="-4"/>
                <w:sz w:val="24"/>
                <w:lang w:val="ru-RU"/>
              </w:rPr>
              <w:t xml:space="preserve"> </w:t>
            </w:r>
            <w:r w:rsidRPr="00D50DE5">
              <w:rPr>
                <w:sz w:val="24"/>
                <w:lang w:val="ru-RU"/>
              </w:rPr>
              <w:t>понимать</w:t>
            </w:r>
            <w:r w:rsidRPr="00D50DE5">
              <w:rPr>
                <w:spacing w:val="-3"/>
                <w:sz w:val="24"/>
                <w:lang w:val="ru-RU"/>
              </w:rPr>
              <w:t xml:space="preserve"> </w:t>
            </w:r>
            <w:r w:rsidRPr="00D50DE5">
              <w:rPr>
                <w:sz w:val="24"/>
                <w:lang w:val="ru-RU"/>
              </w:rPr>
              <w:t>мир</w:t>
            </w:r>
            <w:r w:rsidRPr="00D50DE5">
              <w:rPr>
                <w:spacing w:val="-4"/>
                <w:sz w:val="24"/>
                <w:lang w:val="ru-RU"/>
              </w:rPr>
              <w:t xml:space="preserve"> </w:t>
            </w:r>
            <w:r w:rsidRPr="00D50DE5">
              <w:rPr>
                <w:sz w:val="24"/>
                <w:lang w:val="ru-RU"/>
              </w:rPr>
              <w:t>с</w:t>
            </w:r>
            <w:r w:rsidRPr="00D50DE5">
              <w:rPr>
                <w:spacing w:val="-3"/>
                <w:sz w:val="24"/>
                <w:lang w:val="ru-RU"/>
              </w:rPr>
              <w:t xml:space="preserve"> </w:t>
            </w:r>
            <w:r w:rsidRPr="00D50DE5">
              <w:rPr>
                <w:spacing w:val="-2"/>
                <w:sz w:val="24"/>
                <w:lang w:val="ru-RU"/>
              </w:rPr>
              <w:t>позиции</w:t>
            </w:r>
          </w:p>
          <w:p w:rsidR="00D50DE5" w:rsidRPr="00D50DE5" w:rsidRDefault="00D50DE5" w:rsidP="00B81CA1">
            <w:pPr>
              <w:pStyle w:val="TableParagraph"/>
              <w:spacing w:before="23"/>
              <w:ind w:left="105"/>
              <w:rPr>
                <w:sz w:val="24"/>
              </w:rPr>
            </w:pPr>
            <w:r w:rsidRPr="00D50DE5">
              <w:rPr>
                <w:sz w:val="24"/>
              </w:rPr>
              <w:t>другого</w:t>
            </w:r>
            <w:r w:rsidRPr="00D50DE5">
              <w:rPr>
                <w:spacing w:val="-3"/>
                <w:sz w:val="24"/>
              </w:rPr>
              <w:t xml:space="preserve"> </w:t>
            </w:r>
            <w:r w:rsidRPr="00D50DE5">
              <w:rPr>
                <w:spacing w:val="-2"/>
                <w:sz w:val="24"/>
              </w:rPr>
              <w:t>человека</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5"/>
                <w:sz w:val="24"/>
                <w:lang w:val="ru-RU"/>
              </w:rPr>
              <w:t xml:space="preserve"> </w:t>
            </w:r>
            <w:r w:rsidRPr="00D50DE5">
              <w:rPr>
                <w:sz w:val="24"/>
                <w:lang w:val="ru-RU"/>
              </w:rPr>
              <w:t>основы</w:t>
            </w:r>
            <w:r w:rsidRPr="00D50DE5">
              <w:rPr>
                <w:spacing w:val="-15"/>
                <w:sz w:val="24"/>
                <w:lang w:val="ru-RU"/>
              </w:rPr>
              <w:t xml:space="preserve"> </w:t>
            </w:r>
            <w:r w:rsidRPr="00D50DE5">
              <w:rPr>
                <w:sz w:val="24"/>
                <w:lang w:val="ru-RU"/>
              </w:rPr>
              <w:t>безопасного, конструктивного</w:t>
            </w:r>
            <w:r w:rsidRPr="00D50DE5">
              <w:rPr>
                <w:spacing w:val="-9"/>
                <w:sz w:val="24"/>
                <w:lang w:val="ru-RU"/>
              </w:rPr>
              <w:t xml:space="preserve"> </w:t>
            </w:r>
            <w:r w:rsidRPr="00D50DE5">
              <w:rPr>
                <w:spacing w:val="-2"/>
                <w:sz w:val="24"/>
                <w:lang w:val="ru-RU"/>
              </w:rPr>
              <w:t>общения</w:t>
            </w:r>
          </w:p>
        </w:tc>
      </w:tr>
    </w:tbl>
    <w:p w:rsidR="00D50DE5" w:rsidRPr="00D50DE5" w:rsidRDefault="00D50DE5" w:rsidP="00D50DE5">
      <w:pPr>
        <w:rPr>
          <w:rFonts w:ascii="Times New Roman" w:hAnsi="Times New Roman" w:cs="Times New Roman"/>
          <w:sz w:val="24"/>
        </w:rPr>
        <w:sectPr w:rsidR="00D50DE5" w:rsidRPr="00D50DE5">
          <w:pgSz w:w="11910" w:h="16840"/>
          <w:pgMar w:top="52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1490"/>
        </w:trPr>
        <w:tc>
          <w:tcPr>
            <w:tcW w:w="1385" w:type="dxa"/>
          </w:tcPr>
          <w:p w:rsidR="00D50DE5" w:rsidRPr="00D50DE5" w:rsidRDefault="00D50DE5" w:rsidP="00B81CA1">
            <w:pPr>
              <w:pStyle w:val="TableParagraph"/>
              <w:ind w:left="0"/>
              <w:rPr>
                <w:sz w:val="24"/>
                <w:lang w:val="ru-RU"/>
              </w:rPr>
            </w:pP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уметь</w:t>
            </w:r>
            <w:r w:rsidRPr="00D50DE5">
              <w:rPr>
                <w:spacing w:val="-8"/>
                <w:sz w:val="24"/>
                <w:lang w:val="ru-RU"/>
              </w:rPr>
              <w:t xml:space="preserve"> </w:t>
            </w:r>
            <w:r w:rsidRPr="00D50DE5">
              <w:rPr>
                <w:sz w:val="24"/>
                <w:lang w:val="ru-RU"/>
              </w:rPr>
              <w:t>различать</w:t>
            </w:r>
            <w:r w:rsidRPr="00D50DE5">
              <w:rPr>
                <w:spacing w:val="-8"/>
                <w:sz w:val="24"/>
                <w:lang w:val="ru-RU"/>
              </w:rPr>
              <w:t xml:space="preserve"> </w:t>
            </w:r>
            <w:r w:rsidRPr="00D50DE5">
              <w:rPr>
                <w:sz w:val="24"/>
                <w:lang w:val="ru-RU"/>
              </w:rPr>
              <w:t>опасные</w:t>
            </w:r>
            <w:r w:rsidRPr="00D50DE5">
              <w:rPr>
                <w:spacing w:val="-10"/>
                <w:sz w:val="24"/>
                <w:lang w:val="ru-RU"/>
              </w:rPr>
              <w:t xml:space="preserve"> </w:t>
            </w:r>
            <w:r w:rsidRPr="00D50DE5">
              <w:rPr>
                <w:sz w:val="24"/>
                <w:lang w:val="ru-RU"/>
              </w:rPr>
              <w:t>явления</w:t>
            </w:r>
            <w:r w:rsidRPr="00D50DE5">
              <w:rPr>
                <w:spacing w:val="-8"/>
                <w:sz w:val="24"/>
                <w:lang w:val="ru-RU"/>
              </w:rPr>
              <w:t xml:space="preserve"> </w:t>
            </w:r>
            <w:r w:rsidRPr="00D50DE5">
              <w:rPr>
                <w:sz w:val="24"/>
                <w:lang w:val="ru-RU"/>
              </w:rPr>
              <w:t>в</w:t>
            </w:r>
            <w:r w:rsidRPr="00D50DE5">
              <w:rPr>
                <w:spacing w:val="-9"/>
                <w:sz w:val="24"/>
                <w:lang w:val="ru-RU"/>
              </w:rPr>
              <w:t xml:space="preserve"> </w:t>
            </w:r>
            <w:r w:rsidRPr="00D50DE5">
              <w:rPr>
                <w:sz w:val="24"/>
                <w:lang w:val="ru-RU"/>
              </w:rPr>
              <w:t xml:space="preserve">социальном взаимодействии, в том числе криминального </w:t>
            </w:r>
            <w:r w:rsidRPr="00D50DE5">
              <w:rPr>
                <w:spacing w:val="-2"/>
                <w:sz w:val="24"/>
                <w:lang w:val="ru-RU"/>
              </w:rPr>
              <w:t>характера;</w:t>
            </w:r>
          </w:p>
          <w:p w:rsidR="00D50DE5" w:rsidRPr="00D50DE5" w:rsidRDefault="00D50DE5" w:rsidP="00B81CA1">
            <w:pPr>
              <w:pStyle w:val="TableParagraph"/>
              <w:ind w:left="105"/>
              <w:rPr>
                <w:sz w:val="24"/>
                <w:lang w:val="ru-RU"/>
              </w:rPr>
            </w:pPr>
            <w:r w:rsidRPr="00D50DE5">
              <w:rPr>
                <w:sz w:val="24"/>
                <w:lang w:val="ru-RU"/>
              </w:rPr>
              <w:t>уметь</w:t>
            </w:r>
            <w:r w:rsidRPr="00D50DE5">
              <w:rPr>
                <w:spacing w:val="-4"/>
                <w:sz w:val="24"/>
                <w:lang w:val="ru-RU"/>
              </w:rPr>
              <w:t xml:space="preserve"> </w:t>
            </w:r>
            <w:r w:rsidRPr="00D50DE5">
              <w:rPr>
                <w:sz w:val="24"/>
                <w:lang w:val="ru-RU"/>
              </w:rPr>
              <w:t>предупреждать</w:t>
            </w:r>
            <w:r w:rsidRPr="00D50DE5">
              <w:rPr>
                <w:spacing w:val="-4"/>
                <w:sz w:val="24"/>
                <w:lang w:val="ru-RU"/>
              </w:rPr>
              <w:t xml:space="preserve"> </w:t>
            </w:r>
            <w:r w:rsidRPr="00D50DE5">
              <w:rPr>
                <w:sz w:val="24"/>
                <w:lang w:val="ru-RU"/>
              </w:rPr>
              <w:t>опасные</w:t>
            </w:r>
            <w:r w:rsidRPr="00D50DE5">
              <w:rPr>
                <w:spacing w:val="-6"/>
                <w:sz w:val="24"/>
                <w:lang w:val="ru-RU"/>
              </w:rPr>
              <w:t xml:space="preserve"> </w:t>
            </w:r>
            <w:r w:rsidRPr="00D50DE5">
              <w:rPr>
                <w:sz w:val="24"/>
                <w:lang w:val="ru-RU"/>
              </w:rPr>
              <w:t>явления</w:t>
            </w:r>
            <w:r w:rsidRPr="00D50DE5">
              <w:rPr>
                <w:spacing w:val="-3"/>
                <w:sz w:val="24"/>
                <w:lang w:val="ru-RU"/>
              </w:rPr>
              <w:t xml:space="preserve"> </w:t>
            </w:r>
            <w:r w:rsidRPr="00D50DE5">
              <w:rPr>
                <w:spacing w:val="-10"/>
                <w:sz w:val="24"/>
                <w:lang w:val="ru-RU"/>
              </w:rPr>
              <w:t>и</w:t>
            </w:r>
          </w:p>
          <w:p w:rsidR="00D50DE5" w:rsidRPr="00D50DE5" w:rsidRDefault="00D50DE5" w:rsidP="00B81CA1">
            <w:pPr>
              <w:pStyle w:val="TableParagraph"/>
              <w:spacing w:before="17"/>
              <w:ind w:left="105"/>
              <w:rPr>
                <w:sz w:val="24"/>
                <w:lang w:val="ru-RU"/>
              </w:rPr>
            </w:pPr>
            <w:r w:rsidRPr="00D50DE5">
              <w:rPr>
                <w:sz w:val="24"/>
                <w:lang w:val="ru-RU"/>
              </w:rPr>
              <w:t>противодействовать</w:t>
            </w:r>
            <w:r w:rsidRPr="00D50DE5">
              <w:rPr>
                <w:spacing w:val="-9"/>
                <w:sz w:val="24"/>
                <w:lang w:val="ru-RU"/>
              </w:rPr>
              <w:t xml:space="preserve"> </w:t>
            </w:r>
            <w:r w:rsidRPr="00D50DE5">
              <w:rPr>
                <w:spacing w:val="-5"/>
                <w:sz w:val="24"/>
                <w:lang w:val="ru-RU"/>
              </w:rPr>
              <w:t>им</w:t>
            </w:r>
          </w:p>
        </w:tc>
        <w:tc>
          <w:tcPr>
            <w:tcW w:w="3121" w:type="dxa"/>
          </w:tcPr>
          <w:p w:rsidR="00D50DE5" w:rsidRPr="00D50DE5" w:rsidRDefault="00D50DE5" w:rsidP="00B81CA1">
            <w:pPr>
              <w:pStyle w:val="TableParagraph"/>
              <w:ind w:left="0"/>
              <w:rPr>
                <w:sz w:val="24"/>
                <w:lang w:val="ru-RU"/>
              </w:rPr>
            </w:pPr>
          </w:p>
        </w:tc>
      </w:tr>
      <w:tr w:rsidR="00D50DE5" w:rsidRPr="00D50DE5" w:rsidTr="00B81CA1">
        <w:trPr>
          <w:trHeight w:val="14000"/>
        </w:trPr>
        <w:tc>
          <w:tcPr>
            <w:tcW w:w="1385" w:type="dxa"/>
          </w:tcPr>
          <w:p w:rsidR="00D50DE5" w:rsidRPr="00D50DE5" w:rsidRDefault="00D50DE5" w:rsidP="00B81CA1">
            <w:pPr>
              <w:pStyle w:val="TableParagraph"/>
              <w:spacing w:line="270" w:lineRule="exact"/>
              <w:rPr>
                <w:sz w:val="24"/>
              </w:rPr>
            </w:pPr>
            <w:r w:rsidRPr="00D50DE5">
              <w:rPr>
                <w:spacing w:val="-2"/>
                <w:sz w:val="24"/>
              </w:rPr>
              <w:lastRenderedPageBreak/>
              <w:t>ОК.06</w:t>
            </w: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осознание</w:t>
            </w:r>
            <w:r w:rsidRPr="00D50DE5">
              <w:rPr>
                <w:spacing w:val="-14"/>
                <w:sz w:val="24"/>
                <w:lang w:val="ru-RU"/>
              </w:rPr>
              <w:t xml:space="preserve"> </w:t>
            </w:r>
            <w:r w:rsidRPr="00D50DE5">
              <w:rPr>
                <w:sz w:val="24"/>
                <w:lang w:val="ru-RU"/>
              </w:rPr>
              <w:t>обучающимися</w:t>
            </w:r>
            <w:r w:rsidRPr="00D50DE5">
              <w:rPr>
                <w:spacing w:val="-14"/>
                <w:sz w:val="24"/>
                <w:lang w:val="ru-RU"/>
              </w:rPr>
              <w:t xml:space="preserve"> </w:t>
            </w:r>
            <w:r w:rsidRPr="00D50DE5">
              <w:rPr>
                <w:sz w:val="24"/>
                <w:lang w:val="ru-RU"/>
              </w:rPr>
              <w:t>российской</w:t>
            </w:r>
            <w:r w:rsidRPr="00D50DE5">
              <w:rPr>
                <w:spacing w:val="-14"/>
                <w:sz w:val="24"/>
                <w:lang w:val="ru-RU"/>
              </w:rPr>
              <w:t xml:space="preserve"> </w:t>
            </w:r>
            <w:r w:rsidRPr="00D50DE5">
              <w:rPr>
                <w:sz w:val="24"/>
                <w:lang w:val="ru-RU"/>
              </w:rPr>
              <w:t xml:space="preserve">гражданской </w:t>
            </w:r>
            <w:r w:rsidRPr="00D50DE5">
              <w:rPr>
                <w:spacing w:val="-2"/>
                <w:sz w:val="24"/>
                <w:lang w:val="ru-RU"/>
              </w:rPr>
              <w:t>идентичности;</w:t>
            </w:r>
          </w:p>
          <w:p w:rsidR="00D50DE5" w:rsidRPr="00D50DE5" w:rsidRDefault="00D50DE5" w:rsidP="00B81CA1">
            <w:pPr>
              <w:pStyle w:val="TableParagraph"/>
              <w:spacing w:line="259" w:lineRule="auto"/>
              <w:ind w:left="105"/>
              <w:rPr>
                <w:sz w:val="24"/>
                <w:lang w:val="ru-RU"/>
              </w:rPr>
            </w:pPr>
            <w:r w:rsidRPr="00D50DE5">
              <w:rPr>
                <w:sz w:val="24"/>
                <w:lang w:val="ru-RU"/>
              </w:rPr>
              <w:t>целенаправленное</w:t>
            </w:r>
            <w:r w:rsidRPr="00D50DE5">
              <w:rPr>
                <w:spacing w:val="-14"/>
                <w:sz w:val="24"/>
                <w:lang w:val="ru-RU"/>
              </w:rPr>
              <w:t xml:space="preserve"> </w:t>
            </w:r>
            <w:r w:rsidRPr="00D50DE5">
              <w:rPr>
                <w:sz w:val="24"/>
                <w:lang w:val="ru-RU"/>
              </w:rPr>
              <w:t>развитие</w:t>
            </w:r>
            <w:r w:rsidRPr="00D50DE5">
              <w:rPr>
                <w:spacing w:val="-14"/>
                <w:sz w:val="24"/>
                <w:lang w:val="ru-RU"/>
              </w:rPr>
              <w:t xml:space="preserve"> </w:t>
            </w:r>
            <w:r w:rsidRPr="00D50DE5">
              <w:rPr>
                <w:sz w:val="24"/>
                <w:lang w:val="ru-RU"/>
              </w:rPr>
              <w:t>внутренней</w:t>
            </w:r>
            <w:r w:rsidRPr="00D50DE5">
              <w:rPr>
                <w:spacing w:val="-13"/>
                <w:sz w:val="24"/>
                <w:lang w:val="ru-RU"/>
              </w:rPr>
              <w:t xml:space="preserve"> </w:t>
            </w:r>
            <w:r w:rsidRPr="00D50DE5">
              <w:rPr>
                <w:sz w:val="24"/>
                <w:lang w:val="ru-RU"/>
              </w:rPr>
              <w:t>позиции личности на основе духовно-нравственных ценностей народов Российской Федерации, исторических и национально-культурных</w:t>
            </w:r>
          </w:p>
          <w:p w:rsidR="00D50DE5" w:rsidRPr="00D50DE5" w:rsidRDefault="00D50DE5" w:rsidP="00B81CA1">
            <w:pPr>
              <w:pStyle w:val="TableParagraph"/>
              <w:spacing w:line="259" w:lineRule="auto"/>
              <w:ind w:left="105" w:right="862"/>
              <w:rPr>
                <w:sz w:val="24"/>
                <w:lang w:val="ru-RU"/>
              </w:rPr>
            </w:pPr>
            <w:r w:rsidRPr="00D50DE5">
              <w:rPr>
                <w:sz w:val="24"/>
                <w:lang w:val="ru-RU"/>
              </w:rPr>
              <w:t>традиций,</w:t>
            </w:r>
            <w:r w:rsidRPr="00D50DE5">
              <w:rPr>
                <w:spacing w:val="-13"/>
                <w:sz w:val="24"/>
                <w:lang w:val="ru-RU"/>
              </w:rPr>
              <w:t xml:space="preserve"> </w:t>
            </w:r>
            <w:r w:rsidRPr="00D50DE5">
              <w:rPr>
                <w:sz w:val="24"/>
                <w:lang w:val="ru-RU"/>
              </w:rPr>
              <w:t>формирование</w:t>
            </w:r>
            <w:r w:rsidRPr="00D50DE5">
              <w:rPr>
                <w:spacing w:val="-14"/>
                <w:sz w:val="24"/>
                <w:lang w:val="ru-RU"/>
              </w:rPr>
              <w:t xml:space="preserve"> </w:t>
            </w:r>
            <w:r w:rsidRPr="00D50DE5">
              <w:rPr>
                <w:sz w:val="24"/>
                <w:lang w:val="ru-RU"/>
              </w:rPr>
              <w:t>системы</w:t>
            </w:r>
            <w:r w:rsidRPr="00D50DE5">
              <w:rPr>
                <w:spacing w:val="-13"/>
                <w:sz w:val="24"/>
                <w:lang w:val="ru-RU"/>
              </w:rPr>
              <w:t xml:space="preserve"> </w:t>
            </w:r>
            <w:r w:rsidRPr="00D50DE5">
              <w:rPr>
                <w:sz w:val="24"/>
                <w:lang w:val="ru-RU"/>
              </w:rPr>
              <w:t>значимых ценностно-смысловых установок, антикоррупционного мировоззрения,</w:t>
            </w:r>
          </w:p>
          <w:p w:rsidR="00D50DE5" w:rsidRPr="00D50DE5" w:rsidRDefault="00D50DE5" w:rsidP="00B81CA1">
            <w:pPr>
              <w:pStyle w:val="TableParagraph"/>
              <w:spacing w:line="275" w:lineRule="exact"/>
              <w:ind w:left="105"/>
              <w:rPr>
                <w:sz w:val="24"/>
                <w:lang w:val="ru-RU"/>
              </w:rPr>
            </w:pPr>
            <w:r w:rsidRPr="00D50DE5">
              <w:rPr>
                <w:sz w:val="24"/>
                <w:lang w:val="ru-RU"/>
              </w:rPr>
              <w:t>правосознания,</w:t>
            </w:r>
            <w:r w:rsidRPr="00D50DE5">
              <w:rPr>
                <w:spacing w:val="-8"/>
                <w:sz w:val="24"/>
                <w:lang w:val="ru-RU"/>
              </w:rPr>
              <w:t xml:space="preserve"> </w:t>
            </w:r>
            <w:r w:rsidRPr="00D50DE5">
              <w:rPr>
                <w:sz w:val="24"/>
                <w:lang w:val="ru-RU"/>
              </w:rPr>
              <w:t>экологической</w:t>
            </w:r>
            <w:r w:rsidRPr="00D50DE5">
              <w:rPr>
                <w:spacing w:val="-8"/>
                <w:sz w:val="24"/>
                <w:lang w:val="ru-RU"/>
              </w:rPr>
              <w:t xml:space="preserve"> </w:t>
            </w:r>
            <w:r w:rsidRPr="00D50DE5">
              <w:rPr>
                <w:spacing w:val="-2"/>
                <w:sz w:val="24"/>
                <w:lang w:val="ru-RU"/>
              </w:rPr>
              <w:t>культуры,</w:t>
            </w:r>
          </w:p>
          <w:p w:rsidR="00D50DE5" w:rsidRPr="00D50DE5" w:rsidRDefault="00D50DE5" w:rsidP="00B81CA1">
            <w:pPr>
              <w:pStyle w:val="TableParagraph"/>
              <w:spacing w:before="16" w:line="259" w:lineRule="auto"/>
              <w:ind w:left="105"/>
              <w:rPr>
                <w:sz w:val="24"/>
                <w:lang w:val="ru-RU"/>
              </w:rPr>
            </w:pPr>
            <w:r w:rsidRPr="00D50DE5">
              <w:rPr>
                <w:sz w:val="24"/>
                <w:lang w:val="ru-RU"/>
              </w:rPr>
              <w:t>способности</w:t>
            </w:r>
            <w:r w:rsidRPr="00D50DE5">
              <w:rPr>
                <w:spacing w:val="-8"/>
                <w:sz w:val="24"/>
                <w:lang w:val="ru-RU"/>
              </w:rPr>
              <w:t xml:space="preserve"> </w:t>
            </w:r>
            <w:r w:rsidRPr="00D50DE5">
              <w:rPr>
                <w:sz w:val="24"/>
                <w:lang w:val="ru-RU"/>
              </w:rPr>
              <w:t>ставить</w:t>
            </w:r>
            <w:r w:rsidRPr="00D50DE5">
              <w:rPr>
                <w:spacing w:val="-10"/>
                <w:sz w:val="24"/>
                <w:lang w:val="ru-RU"/>
              </w:rPr>
              <w:t xml:space="preserve"> </w:t>
            </w:r>
            <w:r w:rsidRPr="00D50DE5">
              <w:rPr>
                <w:sz w:val="24"/>
                <w:lang w:val="ru-RU"/>
              </w:rPr>
              <w:t>цели</w:t>
            </w:r>
            <w:r w:rsidRPr="00D50DE5">
              <w:rPr>
                <w:spacing w:val="-7"/>
                <w:sz w:val="24"/>
                <w:lang w:val="ru-RU"/>
              </w:rPr>
              <w:t xml:space="preserve"> </w:t>
            </w:r>
            <w:r w:rsidRPr="00D50DE5">
              <w:rPr>
                <w:sz w:val="24"/>
                <w:lang w:val="ru-RU"/>
              </w:rPr>
              <w:t>и</w:t>
            </w:r>
            <w:r w:rsidRPr="00D50DE5">
              <w:rPr>
                <w:spacing w:val="-8"/>
                <w:sz w:val="24"/>
                <w:lang w:val="ru-RU"/>
              </w:rPr>
              <w:t xml:space="preserve"> </w:t>
            </w:r>
            <w:r w:rsidRPr="00D50DE5">
              <w:rPr>
                <w:sz w:val="24"/>
                <w:lang w:val="ru-RU"/>
              </w:rPr>
              <w:t>строить</w:t>
            </w:r>
            <w:r w:rsidRPr="00D50DE5">
              <w:rPr>
                <w:spacing w:val="-8"/>
                <w:sz w:val="24"/>
                <w:lang w:val="ru-RU"/>
              </w:rPr>
              <w:t xml:space="preserve"> </w:t>
            </w:r>
            <w:r w:rsidRPr="00D50DE5">
              <w:rPr>
                <w:sz w:val="24"/>
                <w:lang w:val="ru-RU"/>
              </w:rPr>
              <w:t xml:space="preserve">жизненные </w:t>
            </w:r>
            <w:r w:rsidRPr="00D50DE5">
              <w:rPr>
                <w:spacing w:val="-2"/>
                <w:sz w:val="24"/>
                <w:lang w:val="ru-RU"/>
              </w:rPr>
              <w:t>планы;</w:t>
            </w:r>
          </w:p>
          <w:p w:rsidR="00D50DE5" w:rsidRPr="00D50DE5" w:rsidRDefault="00D50DE5" w:rsidP="00B81CA1">
            <w:pPr>
              <w:pStyle w:val="TableParagraph"/>
              <w:spacing w:line="275" w:lineRule="exact"/>
              <w:ind w:left="105"/>
              <w:rPr>
                <w:sz w:val="24"/>
                <w:lang w:val="ru-RU"/>
              </w:rPr>
            </w:pPr>
            <w:r w:rsidRPr="00D50DE5">
              <w:rPr>
                <w:sz w:val="24"/>
                <w:lang w:val="ru-RU"/>
              </w:rPr>
              <w:t>В</w:t>
            </w:r>
            <w:r w:rsidRPr="00D50DE5">
              <w:rPr>
                <w:spacing w:val="-4"/>
                <w:sz w:val="24"/>
                <w:lang w:val="ru-RU"/>
              </w:rPr>
              <w:t xml:space="preserve"> </w:t>
            </w:r>
            <w:r w:rsidRPr="00D50DE5">
              <w:rPr>
                <w:sz w:val="24"/>
                <w:lang w:val="ru-RU"/>
              </w:rPr>
              <w:t>части</w:t>
            </w:r>
            <w:r w:rsidRPr="00D50DE5">
              <w:rPr>
                <w:spacing w:val="-1"/>
                <w:sz w:val="24"/>
                <w:lang w:val="ru-RU"/>
              </w:rPr>
              <w:t xml:space="preserve"> </w:t>
            </w:r>
            <w:r w:rsidRPr="00D50DE5">
              <w:rPr>
                <w:sz w:val="24"/>
                <w:lang w:val="ru-RU"/>
              </w:rPr>
              <w:t>гражданского</w:t>
            </w:r>
            <w:r w:rsidRPr="00D50DE5">
              <w:rPr>
                <w:spacing w:val="-1"/>
                <w:sz w:val="24"/>
                <w:lang w:val="ru-RU"/>
              </w:rPr>
              <w:t xml:space="preserve"> </w:t>
            </w:r>
            <w:r w:rsidRPr="00D50DE5">
              <w:rPr>
                <w:spacing w:val="-2"/>
                <w:sz w:val="24"/>
                <w:lang w:val="ru-RU"/>
              </w:rPr>
              <w:t>воспитания:</w:t>
            </w:r>
          </w:p>
          <w:p w:rsidR="00D50DE5" w:rsidRPr="00D50DE5" w:rsidRDefault="00D50DE5" w:rsidP="00B81CA1">
            <w:pPr>
              <w:pStyle w:val="TableParagraph"/>
              <w:spacing w:before="21" w:line="259" w:lineRule="auto"/>
              <w:ind w:left="105"/>
              <w:rPr>
                <w:sz w:val="24"/>
                <w:lang w:val="ru-RU"/>
              </w:rPr>
            </w:pPr>
            <w:r w:rsidRPr="00D50DE5">
              <w:rPr>
                <w:sz w:val="24"/>
                <w:lang w:val="ru-RU"/>
              </w:rPr>
              <w:t>осознание своих конституционных прав и обязанностей,</w:t>
            </w:r>
            <w:r w:rsidRPr="00D50DE5">
              <w:rPr>
                <w:spacing w:val="-9"/>
                <w:sz w:val="24"/>
                <w:lang w:val="ru-RU"/>
              </w:rPr>
              <w:t xml:space="preserve"> </w:t>
            </w:r>
            <w:r w:rsidRPr="00D50DE5">
              <w:rPr>
                <w:sz w:val="24"/>
                <w:lang w:val="ru-RU"/>
              </w:rPr>
              <w:t>уважение</w:t>
            </w:r>
            <w:r w:rsidRPr="00D50DE5">
              <w:rPr>
                <w:spacing w:val="-12"/>
                <w:sz w:val="24"/>
                <w:lang w:val="ru-RU"/>
              </w:rPr>
              <w:t xml:space="preserve"> </w:t>
            </w:r>
            <w:r w:rsidRPr="00D50DE5">
              <w:rPr>
                <w:sz w:val="24"/>
                <w:lang w:val="ru-RU"/>
              </w:rPr>
              <w:t>закона</w:t>
            </w:r>
            <w:r w:rsidRPr="00D50DE5">
              <w:rPr>
                <w:spacing w:val="-12"/>
                <w:sz w:val="24"/>
                <w:lang w:val="ru-RU"/>
              </w:rPr>
              <w:t xml:space="preserve"> </w:t>
            </w:r>
            <w:r w:rsidRPr="00D50DE5">
              <w:rPr>
                <w:sz w:val="24"/>
                <w:lang w:val="ru-RU"/>
              </w:rPr>
              <w:t>и</w:t>
            </w:r>
            <w:r w:rsidRPr="00D50DE5">
              <w:rPr>
                <w:spacing w:val="-11"/>
                <w:sz w:val="24"/>
                <w:lang w:val="ru-RU"/>
              </w:rPr>
              <w:t xml:space="preserve"> </w:t>
            </w:r>
            <w:r w:rsidRPr="00D50DE5">
              <w:rPr>
                <w:sz w:val="24"/>
                <w:lang w:val="ru-RU"/>
              </w:rPr>
              <w:t>правопорядка; принятие традиционных национальных,</w:t>
            </w:r>
          </w:p>
          <w:p w:rsidR="00D50DE5" w:rsidRPr="00D50DE5" w:rsidRDefault="00D50DE5" w:rsidP="00B81CA1">
            <w:pPr>
              <w:pStyle w:val="TableParagraph"/>
              <w:spacing w:before="1" w:line="259" w:lineRule="auto"/>
              <w:ind w:left="105"/>
              <w:rPr>
                <w:sz w:val="24"/>
                <w:lang w:val="ru-RU"/>
              </w:rPr>
            </w:pPr>
            <w:r w:rsidRPr="00D50DE5">
              <w:rPr>
                <w:sz w:val="24"/>
                <w:lang w:val="ru-RU"/>
              </w:rPr>
              <w:t>общечеловеческих</w:t>
            </w:r>
            <w:r w:rsidRPr="00D50DE5">
              <w:rPr>
                <w:spacing w:val="-15"/>
                <w:sz w:val="24"/>
                <w:lang w:val="ru-RU"/>
              </w:rPr>
              <w:t xml:space="preserve"> </w:t>
            </w:r>
            <w:r w:rsidRPr="00D50DE5">
              <w:rPr>
                <w:sz w:val="24"/>
                <w:lang w:val="ru-RU"/>
              </w:rPr>
              <w:t>гуманистических</w:t>
            </w:r>
            <w:r w:rsidRPr="00D50DE5">
              <w:rPr>
                <w:spacing w:val="-15"/>
                <w:sz w:val="24"/>
                <w:lang w:val="ru-RU"/>
              </w:rPr>
              <w:t xml:space="preserve"> </w:t>
            </w:r>
            <w:r w:rsidRPr="00D50DE5">
              <w:rPr>
                <w:sz w:val="24"/>
                <w:lang w:val="ru-RU"/>
              </w:rPr>
              <w:t>и демократических ценностей;</w:t>
            </w:r>
          </w:p>
          <w:p w:rsidR="00D50DE5" w:rsidRPr="00D50DE5" w:rsidRDefault="00D50DE5" w:rsidP="00B81CA1">
            <w:pPr>
              <w:pStyle w:val="TableParagraph"/>
              <w:spacing w:line="259" w:lineRule="auto"/>
              <w:ind w:left="105" w:right="168"/>
              <w:rPr>
                <w:sz w:val="24"/>
                <w:lang w:val="ru-RU"/>
              </w:rPr>
            </w:pPr>
            <w:r w:rsidRPr="00D50DE5">
              <w:rPr>
                <w:sz w:val="24"/>
                <w:lang w:val="ru-RU"/>
              </w:rPr>
              <w:t>готовность</w:t>
            </w:r>
            <w:r w:rsidRPr="00D50DE5">
              <w:rPr>
                <w:spacing w:val="-14"/>
                <w:sz w:val="24"/>
                <w:lang w:val="ru-RU"/>
              </w:rPr>
              <w:t xml:space="preserve"> </w:t>
            </w:r>
            <w:r w:rsidRPr="00D50DE5">
              <w:rPr>
                <w:sz w:val="24"/>
                <w:lang w:val="ru-RU"/>
              </w:rPr>
              <w:t>противостоять</w:t>
            </w:r>
            <w:r w:rsidRPr="00D50DE5">
              <w:rPr>
                <w:spacing w:val="-14"/>
                <w:sz w:val="24"/>
                <w:lang w:val="ru-RU"/>
              </w:rPr>
              <w:t xml:space="preserve"> </w:t>
            </w:r>
            <w:r w:rsidRPr="00D50DE5">
              <w:rPr>
                <w:sz w:val="24"/>
                <w:lang w:val="ru-RU"/>
              </w:rPr>
              <w:t>идеологии</w:t>
            </w:r>
            <w:r w:rsidRPr="00D50DE5">
              <w:rPr>
                <w:spacing w:val="-14"/>
                <w:sz w:val="24"/>
                <w:lang w:val="ru-RU"/>
              </w:rPr>
              <w:t xml:space="preserve"> </w:t>
            </w:r>
            <w:r w:rsidRPr="00D50DE5">
              <w:rPr>
                <w:sz w:val="24"/>
                <w:lang w:val="ru-RU"/>
              </w:rPr>
              <w:t>экстремизма, национализма, ксенофобии, дискриминации по социальным, религиозным, расовым, национальным признакам;</w:t>
            </w:r>
          </w:p>
          <w:p w:rsidR="00D50DE5" w:rsidRPr="00D50DE5" w:rsidRDefault="00D50DE5" w:rsidP="00B81CA1">
            <w:pPr>
              <w:pStyle w:val="TableParagraph"/>
              <w:spacing w:line="259" w:lineRule="auto"/>
              <w:ind w:left="105"/>
              <w:rPr>
                <w:sz w:val="24"/>
                <w:lang w:val="ru-RU"/>
              </w:rPr>
            </w:pPr>
            <w:r w:rsidRPr="00D50DE5">
              <w:rPr>
                <w:sz w:val="24"/>
                <w:lang w:val="ru-RU"/>
              </w:rPr>
              <w:t>готовность вести совместную деятельность в интересах</w:t>
            </w:r>
            <w:r w:rsidRPr="00D50DE5">
              <w:rPr>
                <w:spacing w:val="-10"/>
                <w:sz w:val="24"/>
                <w:lang w:val="ru-RU"/>
              </w:rPr>
              <w:t xml:space="preserve"> </w:t>
            </w:r>
            <w:r w:rsidRPr="00D50DE5">
              <w:rPr>
                <w:sz w:val="24"/>
                <w:lang w:val="ru-RU"/>
              </w:rPr>
              <w:t>гражданского</w:t>
            </w:r>
            <w:r w:rsidRPr="00D50DE5">
              <w:rPr>
                <w:spacing w:val="-11"/>
                <w:sz w:val="24"/>
                <w:lang w:val="ru-RU"/>
              </w:rPr>
              <w:t xml:space="preserve"> </w:t>
            </w:r>
            <w:r w:rsidRPr="00D50DE5">
              <w:rPr>
                <w:sz w:val="24"/>
                <w:lang w:val="ru-RU"/>
              </w:rPr>
              <w:t>общества,</w:t>
            </w:r>
            <w:r w:rsidRPr="00D50DE5">
              <w:rPr>
                <w:spacing w:val="-8"/>
                <w:sz w:val="24"/>
                <w:lang w:val="ru-RU"/>
              </w:rPr>
              <w:t xml:space="preserve"> </w:t>
            </w:r>
            <w:r w:rsidRPr="00D50DE5">
              <w:rPr>
                <w:sz w:val="24"/>
                <w:lang w:val="ru-RU"/>
              </w:rPr>
              <w:t>участвовать</w:t>
            </w:r>
            <w:r w:rsidRPr="00D50DE5">
              <w:rPr>
                <w:spacing w:val="-11"/>
                <w:sz w:val="24"/>
                <w:lang w:val="ru-RU"/>
              </w:rPr>
              <w:t xml:space="preserve"> </w:t>
            </w:r>
            <w:r w:rsidRPr="00D50DE5">
              <w:rPr>
                <w:sz w:val="24"/>
                <w:lang w:val="ru-RU"/>
              </w:rPr>
              <w:t>в самоуправлении в общеобразовательной</w:t>
            </w:r>
          </w:p>
          <w:p w:rsidR="00D50DE5" w:rsidRPr="00D50DE5" w:rsidRDefault="00D50DE5" w:rsidP="00B81CA1">
            <w:pPr>
              <w:pStyle w:val="TableParagraph"/>
              <w:spacing w:line="259" w:lineRule="auto"/>
              <w:ind w:left="105"/>
              <w:rPr>
                <w:sz w:val="24"/>
                <w:lang w:val="ru-RU"/>
              </w:rPr>
            </w:pPr>
            <w:r w:rsidRPr="00D50DE5">
              <w:rPr>
                <w:sz w:val="24"/>
                <w:lang w:val="ru-RU"/>
              </w:rPr>
              <w:t>организации</w:t>
            </w:r>
            <w:r w:rsidRPr="00D50DE5">
              <w:rPr>
                <w:spacing w:val="-13"/>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детско-юношеских</w:t>
            </w:r>
            <w:r w:rsidRPr="00D50DE5">
              <w:rPr>
                <w:spacing w:val="-10"/>
                <w:sz w:val="24"/>
                <w:lang w:val="ru-RU"/>
              </w:rPr>
              <w:t xml:space="preserve"> </w:t>
            </w:r>
            <w:r w:rsidRPr="00D50DE5">
              <w:rPr>
                <w:sz w:val="24"/>
                <w:lang w:val="ru-RU"/>
              </w:rPr>
              <w:t xml:space="preserve">организациях; умение взаимодействовать с социальными институтами в соответствии с их функциями и </w:t>
            </w:r>
            <w:r w:rsidRPr="00D50DE5">
              <w:rPr>
                <w:spacing w:val="-2"/>
                <w:sz w:val="24"/>
                <w:lang w:val="ru-RU"/>
              </w:rPr>
              <w:t>назначением;</w:t>
            </w:r>
          </w:p>
          <w:p w:rsidR="00D50DE5" w:rsidRPr="00D50DE5" w:rsidRDefault="00D50DE5" w:rsidP="00B81CA1">
            <w:pPr>
              <w:pStyle w:val="TableParagraph"/>
              <w:spacing w:line="259" w:lineRule="auto"/>
              <w:ind w:left="105"/>
              <w:rPr>
                <w:sz w:val="24"/>
                <w:lang w:val="ru-RU"/>
              </w:rPr>
            </w:pPr>
            <w:r w:rsidRPr="00D50DE5">
              <w:rPr>
                <w:sz w:val="24"/>
                <w:lang w:val="ru-RU"/>
              </w:rPr>
              <w:t>готовность</w:t>
            </w:r>
            <w:r w:rsidRPr="00D50DE5">
              <w:rPr>
                <w:spacing w:val="-10"/>
                <w:sz w:val="24"/>
                <w:lang w:val="ru-RU"/>
              </w:rPr>
              <w:t xml:space="preserve"> </w:t>
            </w:r>
            <w:r w:rsidRPr="00D50DE5">
              <w:rPr>
                <w:sz w:val="24"/>
                <w:lang w:val="ru-RU"/>
              </w:rPr>
              <w:t>к</w:t>
            </w:r>
            <w:r w:rsidRPr="00D50DE5">
              <w:rPr>
                <w:spacing w:val="-10"/>
                <w:sz w:val="24"/>
                <w:lang w:val="ru-RU"/>
              </w:rPr>
              <w:t xml:space="preserve"> </w:t>
            </w:r>
            <w:r w:rsidRPr="00D50DE5">
              <w:rPr>
                <w:sz w:val="24"/>
                <w:lang w:val="ru-RU"/>
              </w:rPr>
              <w:t>гуманитарной</w:t>
            </w:r>
            <w:r w:rsidRPr="00D50DE5">
              <w:rPr>
                <w:spacing w:val="-10"/>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 xml:space="preserve">волонтерской </w:t>
            </w:r>
            <w:r w:rsidRPr="00D50DE5">
              <w:rPr>
                <w:spacing w:val="-2"/>
                <w:sz w:val="24"/>
                <w:lang w:val="ru-RU"/>
              </w:rPr>
              <w:t>деятельности;</w:t>
            </w:r>
          </w:p>
          <w:p w:rsidR="00D50DE5" w:rsidRPr="00D50DE5" w:rsidRDefault="00D50DE5" w:rsidP="00B81CA1">
            <w:pPr>
              <w:pStyle w:val="TableParagraph"/>
              <w:spacing w:line="275" w:lineRule="exact"/>
              <w:ind w:left="105"/>
              <w:rPr>
                <w:sz w:val="24"/>
                <w:lang w:val="ru-RU"/>
              </w:rPr>
            </w:pPr>
            <w:r w:rsidRPr="00D50DE5">
              <w:rPr>
                <w:sz w:val="24"/>
                <w:lang w:val="ru-RU"/>
              </w:rPr>
              <w:t>патриотического</w:t>
            </w:r>
            <w:r w:rsidRPr="00D50DE5">
              <w:rPr>
                <w:spacing w:val="-7"/>
                <w:sz w:val="24"/>
                <w:lang w:val="ru-RU"/>
              </w:rPr>
              <w:t xml:space="preserve"> </w:t>
            </w:r>
            <w:r w:rsidRPr="00D50DE5">
              <w:rPr>
                <w:spacing w:val="-2"/>
                <w:sz w:val="24"/>
                <w:lang w:val="ru-RU"/>
              </w:rPr>
              <w:t>воспитания:</w:t>
            </w:r>
          </w:p>
          <w:p w:rsidR="00D50DE5" w:rsidRPr="00D50DE5" w:rsidRDefault="00D50DE5" w:rsidP="00B81CA1">
            <w:pPr>
              <w:pStyle w:val="TableParagraph"/>
              <w:spacing w:before="19"/>
              <w:ind w:left="105"/>
              <w:rPr>
                <w:sz w:val="24"/>
                <w:lang w:val="ru-RU"/>
              </w:rPr>
            </w:pPr>
            <w:r w:rsidRPr="00D50DE5">
              <w:rPr>
                <w:sz w:val="24"/>
                <w:lang w:val="ru-RU"/>
              </w:rPr>
              <w:t>сформированность</w:t>
            </w:r>
            <w:r w:rsidRPr="00D50DE5">
              <w:rPr>
                <w:spacing w:val="-5"/>
                <w:sz w:val="24"/>
                <w:lang w:val="ru-RU"/>
              </w:rPr>
              <w:t xml:space="preserve"> </w:t>
            </w:r>
            <w:r w:rsidRPr="00D50DE5">
              <w:rPr>
                <w:sz w:val="24"/>
                <w:lang w:val="ru-RU"/>
              </w:rPr>
              <w:t>российской</w:t>
            </w:r>
            <w:r w:rsidRPr="00D50DE5">
              <w:rPr>
                <w:spacing w:val="-5"/>
                <w:sz w:val="24"/>
                <w:lang w:val="ru-RU"/>
              </w:rPr>
              <w:t xml:space="preserve"> </w:t>
            </w:r>
            <w:r w:rsidRPr="00D50DE5">
              <w:rPr>
                <w:spacing w:val="-2"/>
                <w:sz w:val="24"/>
                <w:lang w:val="ru-RU"/>
              </w:rPr>
              <w:t>гражданской</w:t>
            </w:r>
          </w:p>
          <w:p w:rsidR="00D50DE5" w:rsidRPr="00D50DE5" w:rsidRDefault="00D50DE5" w:rsidP="00B81CA1">
            <w:pPr>
              <w:pStyle w:val="TableParagraph"/>
              <w:spacing w:before="22" w:line="259" w:lineRule="auto"/>
              <w:ind w:left="105" w:right="168"/>
              <w:rPr>
                <w:sz w:val="24"/>
                <w:lang w:val="ru-RU"/>
              </w:rPr>
            </w:pPr>
            <w:r w:rsidRPr="00D50DE5">
              <w:rPr>
                <w:sz w:val="24"/>
                <w:lang w:val="ru-RU"/>
              </w:rPr>
              <w:t>идентичности, патриотизма, уважения к своему народу,</w:t>
            </w:r>
            <w:r w:rsidRPr="00D50DE5">
              <w:rPr>
                <w:spacing w:val="-10"/>
                <w:sz w:val="24"/>
                <w:lang w:val="ru-RU"/>
              </w:rPr>
              <w:t xml:space="preserve"> </w:t>
            </w:r>
            <w:r w:rsidRPr="00D50DE5">
              <w:rPr>
                <w:sz w:val="24"/>
                <w:lang w:val="ru-RU"/>
              </w:rPr>
              <w:t>чувства</w:t>
            </w:r>
            <w:r w:rsidRPr="00D50DE5">
              <w:rPr>
                <w:spacing w:val="-12"/>
                <w:sz w:val="24"/>
                <w:lang w:val="ru-RU"/>
              </w:rPr>
              <w:t xml:space="preserve"> </w:t>
            </w:r>
            <w:r w:rsidRPr="00D50DE5">
              <w:rPr>
                <w:sz w:val="24"/>
                <w:lang w:val="ru-RU"/>
              </w:rPr>
              <w:t>ответственности</w:t>
            </w:r>
            <w:r w:rsidRPr="00D50DE5">
              <w:rPr>
                <w:spacing w:val="-10"/>
                <w:sz w:val="24"/>
                <w:lang w:val="ru-RU"/>
              </w:rPr>
              <w:t xml:space="preserve"> </w:t>
            </w:r>
            <w:r w:rsidRPr="00D50DE5">
              <w:rPr>
                <w:sz w:val="24"/>
                <w:lang w:val="ru-RU"/>
              </w:rPr>
              <w:t>перед</w:t>
            </w:r>
            <w:r w:rsidRPr="00D50DE5">
              <w:rPr>
                <w:spacing w:val="-10"/>
                <w:sz w:val="24"/>
                <w:lang w:val="ru-RU"/>
              </w:rPr>
              <w:t xml:space="preserve"> </w:t>
            </w:r>
            <w:r w:rsidRPr="00D50DE5">
              <w:rPr>
                <w:sz w:val="24"/>
                <w:lang w:val="ru-RU"/>
              </w:rPr>
              <w:t>Родиной, гордости</w:t>
            </w:r>
            <w:r w:rsidRPr="00D50DE5">
              <w:rPr>
                <w:spacing w:val="-3"/>
                <w:sz w:val="24"/>
                <w:lang w:val="ru-RU"/>
              </w:rPr>
              <w:t xml:space="preserve"> </w:t>
            </w:r>
            <w:r w:rsidRPr="00D50DE5">
              <w:rPr>
                <w:sz w:val="24"/>
                <w:lang w:val="ru-RU"/>
              </w:rPr>
              <w:t>за</w:t>
            </w:r>
            <w:r w:rsidRPr="00D50DE5">
              <w:rPr>
                <w:spacing w:val="-4"/>
                <w:sz w:val="24"/>
                <w:lang w:val="ru-RU"/>
              </w:rPr>
              <w:t xml:space="preserve"> </w:t>
            </w:r>
            <w:r w:rsidRPr="00D50DE5">
              <w:rPr>
                <w:sz w:val="24"/>
                <w:lang w:val="ru-RU"/>
              </w:rPr>
              <w:t>свой</w:t>
            </w:r>
            <w:r w:rsidRPr="00D50DE5">
              <w:rPr>
                <w:spacing w:val="-3"/>
                <w:sz w:val="24"/>
                <w:lang w:val="ru-RU"/>
              </w:rPr>
              <w:t xml:space="preserve"> </w:t>
            </w:r>
            <w:r w:rsidRPr="00D50DE5">
              <w:rPr>
                <w:sz w:val="24"/>
                <w:lang w:val="ru-RU"/>
              </w:rPr>
              <w:t>край,</w:t>
            </w:r>
            <w:r w:rsidRPr="00D50DE5">
              <w:rPr>
                <w:spacing w:val="-6"/>
                <w:sz w:val="24"/>
                <w:lang w:val="ru-RU"/>
              </w:rPr>
              <w:t xml:space="preserve"> </w:t>
            </w:r>
            <w:r w:rsidRPr="00D50DE5">
              <w:rPr>
                <w:sz w:val="24"/>
                <w:lang w:val="ru-RU"/>
              </w:rPr>
              <w:t>свою</w:t>
            </w:r>
            <w:r w:rsidRPr="00D50DE5">
              <w:rPr>
                <w:spacing w:val="-4"/>
                <w:sz w:val="24"/>
                <w:lang w:val="ru-RU"/>
              </w:rPr>
              <w:t xml:space="preserve"> </w:t>
            </w:r>
            <w:r w:rsidRPr="00D50DE5">
              <w:rPr>
                <w:sz w:val="24"/>
                <w:lang w:val="ru-RU"/>
              </w:rPr>
              <w:t>Родину,</w:t>
            </w:r>
            <w:r w:rsidRPr="00D50DE5">
              <w:rPr>
                <w:spacing w:val="-3"/>
                <w:sz w:val="24"/>
                <w:lang w:val="ru-RU"/>
              </w:rPr>
              <w:t xml:space="preserve"> </w:t>
            </w:r>
            <w:r w:rsidRPr="00D50DE5">
              <w:rPr>
                <w:sz w:val="24"/>
                <w:lang w:val="ru-RU"/>
              </w:rPr>
              <w:t>свой</w:t>
            </w:r>
            <w:r w:rsidRPr="00D50DE5">
              <w:rPr>
                <w:spacing w:val="-3"/>
                <w:sz w:val="24"/>
                <w:lang w:val="ru-RU"/>
              </w:rPr>
              <w:t xml:space="preserve"> </w:t>
            </w:r>
            <w:r w:rsidRPr="00D50DE5">
              <w:rPr>
                <w:sz w:val="24"/>
                <w:lang w:val="ru-RU"/>
              </w:rPr>
              <w:t>язык</w:t>
            </w:r>
            <w:r w:rsidRPr="00D50DE5">
              <w:rPr>
                <w:spacing w:val="-3"/>
                <w:sz w:val="24"/>
                <w:lang w:val="ru-RU"/>
              </w:rPr>
              <w:t xml:space="preserve"> </w:t>
            </w:r>
            <w:r w:rsidRPr="00D50DE5">
              <w:rPr>
                <w:sz w:val="24"/>
                <w:lang w:val="ru-RU"/>
              </w:rPr>
              <w:t>и культуру, прошлое и настоящее многонационального народа России;</w:t>
            </w:r>
          </w:p>
          <w:p w:rsidR="00D50DE5" w:rsidRPr="00D50DE5" w:rsidRDefault="00D50DE5" w:rsidP="00B81CA1">
            <w:pPr>
              <w:pStyle w:val="TableParagraph"/>
              <w:ind w:left="105"/>
              <w:rPr>
                <w:sz w:val="24"/>
                <w:lang w:val="ru-RU"/>
              </w:rPr>
            </w:pPr>
            <w:r w:rsidRPr="00D50DE5">
              <w:rPr>
                <w:sz w:val="24"/>
                <w:lang w:val="ru-RU"/>
              </w:rPr>
              <w:t>ценностное</w:t>
            </w:r>
            <w:r w:rsidRPr="00D50DE5">
              <w:rPr>
                <w:spacing w:val="-3"/>
                <w:sz w:val="24"/>
                <w:lang w:val="ru-RU"/>
              </w:rPr>
              <w:t xml:space="preserve"> </w:t>
            </w:r>
            <w:r w:rsidRPr="00D50DE5">
              <w:rPr>
                <w:sz w:val="24"/>
                <w:lang w:val="ru-RU"/>
              </w:rPr>
              <w:t>отношение</w:t>
            </w:r>
            <w:r w:rsidRPr="00D50DE5">
              <w:rPr>
                <w:spacing w:val="-6"/>
                <w:sz w:val="24"/>
                <w:lang w:val="ru-RU"/>
              </w:rPr>
              <w:t xml:space="preserve"> </w:t>
            </w:r>
            <w:r w:rsidRPr="00D50DE5">
              <w:rPr>
                <w:sz w:val="24"/>
                <w:lang w:val="ru-RU"/>
              </w:rPr>
              <w:t>к</w:t>
            </w:r>
            <w:r w:rsidRPr="00D50DE5">
              <w:rPr>
                <w:spacing w:val="-1"/>
                <w:sz w:val="24"/>
                <w:lang w:val="ru-RU"/>
              </w:rPr>
              <w:t xml:space="preserve"> </w:t>
            </w:r>
            <w:r w:rsidRPr="00D50DE5">
              <w:rPr>
                <w:spacing w:val="-2"/>
                <w:sz w:val="24"/>
                <w:lang w:val="ru-RU"/>
              </w:rPr>
              <w:t>государственным</w:t>
            </w:r>
          </w:p>
          <w:p w:rsidR="00D50DE5" w:rsidRPr="00D50DE5" w:rsidRDefault="00D50DE5" w:rsidP="00B81CA1">
            <w:pPr>
              <w:pStyle w:val="TableParagraph"/>
              <w:spacing w:before="22" w:line="259" w:lineRule="auto"/>
              <w:ind w:left="105"/>
              <w:rPr>
                <w:sz w:val="24"/>
                <w:lang w:val="ru-RU"/>
              </w:rPr>
            </w:pPr>
            <w:r w:rsidRPr="00D50DE5">
              <w:rPr>
                <w:sz w:val="24"/>
                <w:lang w:val="ru-RU"/>
              </w:rPr>
              <w:t>символам,</w:t>
            </w:r>
            <w:r w:rsidRPr="00D50DE5">
              <w:rPr>
                <w:spacing w:val="-8"/>
                <w:sz w:val="24"/>
                <w:lang w:val="ru-RU"/>
              </w:rPr>
              <w:t xml:space="preserve"> </w:t>
            </w:r>
            <w:r w:rsidRPr="00D50DE5">
              <w:rPr>
                <w:sz w:val="24"/>
                <w:lang w:val="ru-RU"/>
              </w:rPr>
              <w:t>историческому</w:t>
            </w:r>
            <w:r w:rsidRPr="00D50DE5">
              <w:rPr>
                <w:spacing w:val="-12"/>
                <w:sz w:val="24"/>
                <w:lang w:val="ru-RU"/>
              </w:rPr>
              <w:t xml:space="preserve"> </w:t>
            </w:r>
            <w:r w:rsidRPr="00D50DE5">
              <w:rPr>
                <w:sz w:val="24"/>
                <w:lang w:val="ru-RU"/>
              </w:rPr>
              <w:t>и</w:t>
            </w:r>
            <w:r w:rsidRPr="00D50DE5">
              <w:rPr>
                <w:spacing w:val="-8"/>
                <w:sz w:val="24"/>
                <w:lang w:val="ru-RU"/>
              </w:rPr>
              <w:t xml:space="preserve"> </w:t>
            </w:r>
            <w:r w:rsidRPr="00D50DE5">
              <w:rPr>
                <w:sz w:val="24"/>
                <w:lang w:val="ru-RU"/>
              </w:rPr>
              <w:t>природному</w:t>
            </w:r>
            <w:r w:rsidRPr="00D50DE5">
              <w:rPr>
                <w:spacing w:val="-12"/>
                <w:sz w:val="24"/>
                <w:lang w:val="ru-RU"/>
              </w:rPr>
              <w:t xml:space="preserve"> </w:t>
            </w:r>
            <w:r w:rsidRPr="00D50DE5">
              <w:rPr>
                <w:sz w:val="24"/>
                <w:lang w:val="ru-RU"/>
              </w:rPr>
              <w:t>наследию, памятникам, традициям народов России,</w:t>
            </w:r>
          </w:p>
          <w:p w:rsidR="00D50DE5" w:rsidRPr="00D50DE5" w:rsidRDefault="00D50DE5" w:rsidP="00B81CA1">
            <w:pPr>
              <w:pStyle w:val="TableParagraph"/>
              <w:spacing w:line="259" w:lineRule="auto"/>
              <w:ind w:left="105"/>
              <w:rPr>
                <w:sz w:val="24"/>
                <w:lang w:val="ru-RU"/>
              </w:rPr>
            </w:pPr>
            <w:r w:rsidRPr="00D50DE5">
              <w:rPr>
                <w:sz w:val="24"/>
                <w:lang w:val="ru-RU"/>
              </w:rPr>
              <w:t>достижениям</w:t>
            </w:r>
            <w:r w:rsidRPr="00D50DE5">
              <w:rPr>
                <w:spacing w:val="-9"/>
                <w:sz w:val="24"/>
                <w:lang w:val="ru-RU"/>
              </w:rPr>
              <w:t xml:space="preserve"> </w:t>
            </w:r>
            <w:r w:rsidRPr="00D50DE5">
              <w:rPr>
                <w:sz w:val="24"/>
                <w:lang w:val="ru-RU"/>
              </w:rPr>
              <w:t>России</w:t>
            </w:r>
            <w:r w:rsidRPr="00D50DE5">
              <w:rPr>
                <w:spacing w:val="-9"/>
                <w:sz w:val="24"/>
                <w:lang w:val="ru-RU"/>
              </w:rPr>
              <w:t xml:space="preserve"> </w:t>
            </w:r>
            <w:r w:rsidRPr="00D50DE5">
              <w:rPr>
                <w:sz w:val="24"/>
                <w:lang w:val="ru-RU"/>
              </w:rPr>
              <w:t>в</w:t>
            </w:r>
            <w:r w:rsidRPr="00D50DE5">
              <w:rPr>
                <w:spacing w:val="-11"/>
                <w:sz w:val="24"/>
                <w:lang w:val="ru-RU"/>
              </w:rPr>
              <w:t xml:space="preserve"> </w:t>
            </w:r>
            <w:r w:rsidRPr="00D50DE5">
              <w:rPr>
                <w:sz w:val="24"/>
                <w:lang w:val="ru-RU"/>
              </w:rPr>
              <w:t>науке,</w:t>
            </w:r>
            <w:r w:rsidRPr="00D50DE5">
              <w:rPr>
                <w:spacing w:val="-9"/>
                <w:sz w:val="24"/>
                <w:lang w:val="ru-RU"/>
              </w:rPr>
              <w:t xml:space="preserve"> </w:t>
            </w:r>
            <w:r w:rsidRPr="00D50DE5">
              <w:rPr>
                <w:sz w:val="24"/>
                <w:lang w:val="ru-RU"/>
              </w:rPr>
              <w:t>искусстве,</w:t>
            </w:r>
            <w:r w:rsidRPr="00D50DE5">
              <w:rPr>
                <w:spacing w:val="-7"/>
                <w:sz w:val="24"/>
                <w:lang w:val="ru-RU"/>
              </w:rPr>
              <w:t xml:space="preserve"> </w:t>
            </w:r>
            <w:r w:rsidRPr="00D50DE5">
              <w:rPr>
                <w:sz w:val="24"/>
                <w:lang w:val="ru-RU"/>
              </w:rPr>
              <w:t>спорте, технологиях и труде;</w:t>
            </w:r>
          </w:p>
          <w:p w:rsidR="00D50DE5" w:rsidRPr="00D50DE5" w:rsidRDefault="00D50DE5" w:rsidP="00B81CA1">
            <w:pPr>
              <w:pStyle w:val="TableParagraph"/>
              <w:spacing w:line="259" w:lineRule="auto"/>
              <w:ind w:left="105"/>
              <w:rPr>
                <w:sz w:val="24"/>
                <w:lang w:val="ru-RU"/>
              </w:rPr>
            </w:pPr>
            <w:r w:rsidRPr="00D50DE5">
              <w:rPr>
                <w:sz w:val="24"/>
                <w:lang w:val="ru-RU"/>
              </w:rPr>
              <w:t>идейная убежденность, готовность к служению</w:t>
            </w:r>
            <w:r w:rsidRPr="00D50DE5">
              <w:rPr>
                <w:spacing w:val="-1"/>
                <w:sz w:val="24"/>
                <w:lang w:val="ru-RU"/>
              </w:rPr>
              <w:t xml:space="preserve"> </w:t>
            </w:r>
            <w:r w:rsidRPr="00D50DE5">
              <w:rPr>
                <w:sz w:val="24"/>
                <w:lang w:val="ru-RU"/>
              </w:rPr>
              <w:t>и защите</w:t>
            </w:r>
            <w:r w:rsidRPr="00D50DE5">
              <w:rPr>
                <w:spacing w:val="-9"/>
                <w:sz w:val="24"/>
                <w:lang w:val="ru-RU"/>
              </w:rPr>
              <w:t xml:space="preserve"> </w:t>
            </w:r>
            <w:r w:rsidRPr="00D50DE5">
              <w:rPr>
                <w:sz w:val="24"/>
                <w:lang w:val="ru-RU"/>
              </w:rPr>
              <w:t>Отечества,</w:t>
            </w:r>
            <w:r w:rsidRPr="00D50DE5">
              <w:rPr>
                <w:spacing w:val="-8"/>
                <w:sz w:val="24"/>
                <w:lang w:val="ru-RU"/>
              </w:rPr>
              <w:t xml:space="preserve"> </w:t>
            </w:r>
            <w:r w:rsidRPr="00D50DE5">
              <w:rPr>
                <w:sz w:val="24"/>
                <w:lang w:val="ru-RU"/>
              </w:rPr>
              <w:t>ответственность</w:t>
            </w:r>
            <w:r w:rsidRPr="00D50DE5">
              <w:rPr>
                <w:spacing w:val="-8"/>
                <w:sz w:val="24"/>
                <w:lang w:val="ru-RU"/>
              </w:rPr>
              <w:t xml:space="preserve"> </w:t>
            </w:r>
            <w:r w:rsidRPr="00D50DE5">
              <w:rPr>
                <w:sz w:val="24"/>
                <w:lang w:val="ru-RU"/>
              </w:rPr>
              <w:t>за</w:t>
            </w:r>
            <w:r w:rsidRPr="00D50DE5">
              <w:rPr>
                <w:spacing w:val="-9"/>
                <w:sz w:val="24"/>
                <w:lang w:val="ru-RU"/>
              </w:rPr>
              <w:t xml:space="preserve"> </w:t>
            </w:r>
            <w:r w:rsidRPr="00D50DE5">
              <w:rPr>
                <w:sz w:val="24"/>
                <w:lang w:val="ru-RU"/>
              </w:rPr>
              <w:t>его</w:t>
            </w:r>
            <w:r w:rsidRPr="00D50DE5">
              <w:rPr>
                <w:spacing w:val="-8"/>
                <w:sz w:val="24"/>
                <w:lang w:val="ru-RU"/>
              </w:rPr>
              <w:t xml:space="preserve"> </w:t>
            </w:r>
            <w:r w:rsidRPr="00D50DE5">
              <w:rPr>
                <w:sz w:val="24"/>
                <w:lang w:val="ru-RU"/>
              </w:rPr>
              <w:t>судьбу;</w:t>
            </w:r>
          </w:p>
          <w:p w:rsidR="00D50DE5" w:rsidRPr="00D50DE5" w:rsidRDefault="00D50DE5" w:rsidP="00B81CA1">
            <w:pPr>
              <w:pStyle w:val="TableParagraph"/>
              <w:spacing w:line="276" w:lineRule="exact"/>
              <w:ind w:left="105"/>
              <w:rPr>
                <w:sz w:val="24"/>
                <w:lang w:val="ru-RU"/>
              </w:rPr>
            </w:pPr>
            <w:r w:rsidRPr="00D50DE5">
              <w:rPr>
                <w:sz w:val="24"/>
                <w:lang w:val="ru-RU"/>
              </w:rPr>
              <w:t>освоенные</w:t>
            </w:r>
            <w:r w:rsidRPr="00D50DE5">
              <w:rPr>
                <w:spacing w:val="-7"/>
                <w:sz w:val="24"/>
                <w:lang w:val="ru-RU"/>
              </w:rPr>
              <w:t xml:space="preserve"> </w:t>
            </w:r>
            <w:r w:rsidRPr="00D50DE5">
              <w:rPr>
                <w:sz w:val="24"/>
                <w:lang w:val="ru-RU"/>
              </w:rPr>
              <w:t>обучающимися</w:t>
            </w:r>
            <w:r w:rsidRPr="00D50DE5">
              <w:rPr>
                <w:spacing w:val="-4"/>
                <w:sz w:val="24"/>
                <w:lang w:val="ru-RU"/>
              </w:rPr>
              <w:t xml:space="preserve"> </w:t>
            </w:r>
            <w:r w:rsidRPr="00D50DE5">
              <w:rPr>
                <w:sz w:val="24"/>
                <w:lang w:val="ru-RU"/>
              </w:rPr>
              <w:t>межпредметные</w:t>
            </w:r>
            <w:r w:rsidRPr="00D50DE5">
              <w:rPr>
                <w:spacing w:val="-6"/>
                <w:sz w:val="24"/>
                <w:lang w:val="ru-RU"/>
              </w:rPr>
              <w:t xml:space="preserve"> </w:t>
            </w:r>
            <w:r w:rsidRPr="00D50DE5">
              <w:rPr>
                <w:spacing w:val="-2"/>
                <w:sz w:val="24"/>
                <w:lang w:val="ru-RU"/>
              </w:rPr>
              <w:t>понятия</w:t>
            </w:r>
          </w:p>
          <w:p w:rsidR="00D50DE5" w:rsidRPr="00D50DE5" w:rsidRDefault="00D50DE5" w:rsidP="00B81CA1">
            <w:pPr>
              <w:pStyle w:val="TableParagraph"/>
              <w:spacing w:before="20"/>
              <w:ind w:left="105"/>
              <w:rPr>
                <w:sz w:val="24"/>
                <w:lang w:val="ru-RU"/>
              </w:rPr>
            </w:pPr>
            <w:r w:rsidRPr="00D50DE5">
              <w:rPr>
                <w:sz w:val="24"/>
                <w:lang w:val="ru-RU"/>
              </w:rPr>
              <w:t>и</w:t>
            </w:r>
            <w:r w:rsidRPr="00D50DE5">
              <w:rPr>
                <w:spacing w:val="-2"/>
                <w:sz w:val="24"/>
                <w:lang w:val="ru-RU"/>
              </w:rPr>
              <w:t xml:space="preserve"> </w:t>
            </w:r>
            <w:r w:rsidRPr="00D50DE5">
              <w:rPr>
                <w:sz w:val="24"/>
                <w:lang w:val="ru-RU"/>
              </w:rPr>
              <w:t>универсальные</w:t>
            </w:r>
            <w:r w:rsidRPr="00D50DE5">
              <w:rPr>
                <w:spacing w:val="-2"/>
                <w:sz w:val="24"/>
                <w:lang w:val="ru-RU"/>
              </w:rPr>
              <w:t xml:space="preserve"> </w:t>
            </w:r>
            <w:r w:rsidRPr="00D50DE5">
              <w:rPr>
                <w:sz w:val="24"/>
                <w:lang w:val="ru-RU"/>
              </w:rPr>
              <w:t>учебные</w:t>
            </w:r>
            <w:r w:rsidRPr="00D50DE5">
              <w:rPr>
                <w:spacing w:val="-7"/>
                <w:sz w:val="24"/>
                <w:lang w:val="ru-RU"/>
              </w:rPr>
              <w:t xml:space="preserve"> </w:t>
            </w:r>
            <w:r w:rsidRPr="00D50DE5">
              <w:rPr>
                <w:sz w:val="24"/>
                <w:lang w:val="ru-RU"/>
              </w:rPr>
              <w:t>действия</w:t>
            </w:r>
            <w:r w:rsidRPr="00D50DE5">
              <w:rPr>
                <w:spacing w:val="-4"/>
                <w:sz w:val="24"/>
                <w:lang w:val="ru-RU"/>
              </w:rPr>
              <w:t xml:space="preserve"> </w:t>
            </w:r>
            <w:r w:rsidRPr="00D50DE5">
              <w:rPr>
                <w:spacing w:val="-2"/>
                <w:sz w:val="24"/>
                <w:lang w:val="ru-RU"/>
              </w:rPr>
              <w:t>(регулятивные,</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знание</w:t>
            </w:r>
            <w:r w:rsidRPr="00D50DE5">
              <w:rPr>
                <w:spacing w:val="-15"/>
                <w:sz w:val="24"/>
                <w:lang w:val="ru-RU"/>
              </w:rPr>
              <w:t xml:space="preserve"> </w:t>
            </w:r>
            <w:r w:rsidRPr="00D50DE5">
              <w:rPr>
                <w:sz w:val="24"/>
                <w:lang w:val="ru-RU"/>
              </w:rPr>
              <w:t>правил</w:t>
            </w:r>
            <w:r w:rsidRPr="00D50DE5">
              <w:rPr>
                <w:spacing w:val="-15"/>
                <w:sz w:val="24"/>
                <w:lang w:val="ru-RU"/>
              </w:rPr>
              <w:t xml:space="preserve"> </w:t>
            </w:r>
            <w:r w:rsidRPr="00D50DE5">
              <w:rPr>
                <w:sz w:val="24"/>
                <w:lang w:val="ru-RU"/>
              </w:rPr>
              <w:t>безопасного поведения и способов их применения</w:t>
            </w:r>
            <w:r w:rsidRPr="00D50DE5">
              <w:rPr>
                <w:spacing w:val="-15"/>
                <w:sz w:val="24"/>
                <w:lang w:val="ru-RU"/>
              </w:rPr>
              <w:t xml:space="preserve"> </w:t>
            </w:r>
            <w:r w:rsidRPr="00D50DE5">
              <w:rPr>
                <w:sz w:val="24"/>
                <w:lang w:val="ru-RU"/>
              </w:rPr>
              <w:t>в</w:t>
            </w:r>
            <w:r w:rsidRPr="00D50DE5">
              <w:rPr>
                <w:spacing w:val="-15"/>
                <w:sz w:val="24"/>
                <w:lang w:val="ru-RU"/>
              </w:rPr>
              <w:t xml:space="preserve"> </w:t>
            </w:r>
            <w:r w:rsidRPr="00D50DE5">
              <w:rPr>
                <w:sz w:val="24"/>
                <w:lang w:val="ru-RU"/>
              </w:rPr>
              <w:t xml:space="preserve">собственном </w:t>
            </w:r>
            <w:r w:rsidRPr="00D50DE5">
              <w:rPr>
                <w:spacing w:val="-2"/>
                <w:sz w:val="24"/>
                <w:lang w:val="ru-RU"/>
              </w:rPr>
              <w:t>поведении;</w:t>
            </w:r>
          </w:p>
          <w:p w:rsidR="00D50DE5" w:rsidRPr="00D50DE5" w:rsidRDefault="00D50DE5" w:rsidP="00B81CA1">
            <w:pPr>
              <w:pStyle w:val="TableParagraph"/>
              <w:spacing w:line="259" w:lineRule="auto"/>
              <w:ind w:right="103"/>
              <w:rPr>
                <w:sz w:val="24"/>
                <w:lang w:val="ru-RU"/>
              </w:rPr>
            </w:pPr>
            <w:r w:rsidRPr="00D50DE5">
              <w:rPr>
                <w:sz w:val="24"/>
                <w:lang w:val="ru-RU"/>
              </w:rPr>
              <w:t>знать</w:t>
            </w:r>
            <w:r w:rsidRPr="00D50DE5">
              <w:rPr>
                <w:spacing w:val="-15"/>
                <w:sz w:val="24"/>
                <w:lang w:val="ru-RU"/>
              </w:rPr>
              <w:t xml:space="preserve"> </w:t>
            </w:r>
            <w:r w:rsidRPr="00D50DE5">
              <w:rPr>
                <w:sz w:val="24"/>
                <w:lang w:val="ru-RU"/>
              </w:rPr>
              <w:t>основы</w:t>
            </w:r>
            <w:r w:rsidRPr="00D50DE5">
              <w:rPr>
                <w:spacing w:val="-15"/>
                <w:sz w:val="24"/>
                <w:lang w:val="ru-RU"/>
              </w:rPr>
              <w:t xml:space="preserve"> </w:t>
            </w:r>
            <w:r w:rsidRPr="00D50DE5">
              <w:rPr>
                <w:sz w:val="24"/>
                <w:lang w:val="ru-RU"/>
              </w:rPr>
              <w:t>безопасного, конструктивного</w:t>
            </w:r>
            <w:r w:rsidRPr="00D50DE5">
              <w:rPr>
                <w:spacing w:val="-15"/>
                <w:sz w:val="24"/>
                <w:lang w:val="ru-RU"/>
              </w:rPr>
              <w:t xml:space="preserve"> </w:t>
            </w:r>
            <w:r w:rsidRPr="00D50DE5">
              <w:rPr>
                <w:sz w:val="24"/>
                <w:lang w:val="ru-RU"/>
              </w:rPr>
              <w:t xml:space="preserve">общения знать роль государства в </w:t>
            </w:r>
            <w:r w:rsidRPr="00D50DE5">
              <w:rPr>
                <w:spacing w:val="-2"/>
                <w:sz w:val="24"/>
                <w:lang w:val="ru-RU"/>
              </w:rPr>
              <w:t xml:space="preserve">противодействии </w:t>
            </w:r>
            <w:r w:rsidRPr="00D50DE5">
              <w:rPr>
                <w:sz w:val="24"/>
                <w:lang w:val="ru-RU"/>
              </w:rPr>
              <w:t>терроризму; уметь</w:t>
            </w:r>
          </w:p>
          <w:p w:rsidR="00D50DE5" w:rsidRPr="00D50DE5" w:rsidRDefault="00D50DE5" w:rsidP="00B81CA1">
            <w:pPr>
              <w:pStyle w:val="TableParagraph"/>
              <w:spacing w:line="259" w:lineRule="auto"/>
              <w:ind w:right="1131"/>
              <w:rPr>
                <w:sz w:val="24"/>
                <w:lang w:val="ru-RU"/>
              </w:rPr>
            </w:pPr>
            <w:r w:rsidRPr="00D50DE5">
              <w:rPr>
                <w:sz w:val="24"/>
                <w:lang w:val="ru-RU"/>
              </w:rPr>
              <w:t>различать</w:t>
            </w:r>
            <w:r w:rsidRPr="00D50DE5">
              <w:rPr>
                <w:spacing w:val="-15"/>
                <w:sz w:val="24"/>
                <w:lang w:val="ru-RU"/>
              </w:rPr>
              <w:t xml:space="preserve"> </w:t>
            </w:r>
            <w:r w:rsidRPr="00D50DE5">
              <w:rPr>
                <w:sz w:val="24"/>
                <w:lang w:val="ru-RU"/>
              </w:rPr>
              <w:t>приемы вовлечения в</w:t>
            </w:r>
          </w:p>
          <w:p w:rsidR="00D50DE5" w:rsidRPr="00D50DE5" w:rsidRDefault="00D50DE5" w:rsidP="00B81CA1">
            <w:pPr>
              <w:pStyle w:val="TableParagraph"/>
              <w:spacing w:line="259" w:lineRule="auto"/>
              <w:ind w:right="1095"/>
              <w:jc w:val="both"/>
              <w:rPr>
                <w:sz w:val="24"/>
                <w:lang w:val="ru-RU"/>
              </w:rPr>
            </w:pPr>
            <w:r w:rsidRPr="00D50DE5">
              <w:rPr>
                <w:sz w:val="24"/>
                <w:lang w:val="ru-RU"/>
              </w:rPr>
              <w:t xml:space="preserve">экстремистскую и </w:t>
            </w:r>
            <w:r w:rsidRPr="00D50DE5">
              <w:rPr>
                <w:spacing w:val="-2"/>
                <w:sz w:val="24"/>
                <w:lang w:val="ru-RU"/>
              </w:rPr>
              <w:t xml:space="preserve">террористическую </w:t>
            </w:r>
            <w:r w:rsidRPr="00D50DE5">
              <w:rPr>
                <w:sz w:val="24"/>
                <w:lang w:val="ru-RU"/>
              </w:rPr>
              <w:t>деятельность и</w:t>
            </w:r>
          </w:p>
          <w:p w:rsidR="00D50DE5" w:rsidRPr="00D50DE5" w:rsidRDefault="00D50DE5" w:rsidP="00B81CA1">
            <w:pPr>
              <w:pStyle w:val="TableParagraph"/>
              <w:spacing w:line="259" w:lineRule="auto"/>
              <w:ind w:right="103"/>
              <w:rPr>
                <w:sz w:val="24"/>
                <w:lang w:val="ru-RU"/>
              </w:rPr>
            </w:pPr>
            <w:r w:rsidRPr="00D50DE5">
              <w:rPr>
                <w:sz w:val="24"/>
                <w:lang w:val="ru-RU"/>
              </w:rPr>
              <w:t>противодействовать им; знать</w:t>
            </w:r>
            <w:r w:rsidRPr="00D50DE5">
              <w:rPr>
                <w:spacing w:val="-14"/>
                <w:sz w:val="24"/>
                <w:lang w:val="ru-RU"/>
              </w:rPr>
              <w:t xml:space="preserve"> </w:t>
            </w:r>
            <w:r w:rsidRPr="00D50DE5">
              <w:rPr>
                <w:sz w:val="24"/>
                <w:lang w:val="ru-RU"/>
              </w:rPr>
              <w:t>порядок</w:t>
            </w:r>
            <w:r w:rsidRPr="00D50DE5">
              <w:rPr>
                <w:spacing w:val="-11"/>
                <w:sz w:val="24"/>
                <w:lang w:val="ru-RU"/>
              </w:rPr>
              <w:t xml:space="preserve"> </w:t>
            </w:r>
            <w:r w:rsidRPr="00D50DE5">
              <w:rPr>
                <w:sz w:val="24"/>
                <w:lang w:val="ru-RU"/>
              </w:rPr>
              <w:t>действий</w:t>
            </w:r>
            <w:r w:rsidRPr="00D50DE5">
              <w:rPr>
                <w:spacing w:val="-14"/>
                <w:sz w:val="24"/>
                <w:lang w:val="ru-RU"/>
              </w:rPr>
              <w:t xml:space="preserve"> </w:t>
            </w:r>
            <w:r w:rsidRPr="00D50DE5">
              <w:rPr>
                <w:sz w:val="24"/>
                <w:lang w:val="ru-RU"/>
              </w:rPr>
              <w:t xml:space="preserve">при объявлении разного уровня </w:t>
            </w:r>
            <w:r w:rsidRPr="00D50DE5">
              <w:rPr>
                <w:spacing w:val="-2"/>
                <w:sz w:val="24"/>
                <w:lang w:val="ru-RU"/>
              </w:rPr>
              <w:t>террористической</w:t>
            </w:r>
          </w:p>
          <w:p w:rsidR="00D50DE5" w:rsidRPr="00D50DE5" w:rsidRDefault="00D50DE5" w:rsidP="00B81CA1">
            <w:pPr>
              <w:pStyle w:val="TableParagraph"/>
              <w:spacing w:line="259" w:lineRule="auto"/>
              <w:rPr>
                <w:sz w:val="24"/>
                <w:lang w:val="ru-RU"/>
              </w:rPr>
            </w:pPr>
            <w:r w:rsidRPr="00D50DE5">
              <w:rPr>
                <w:sz w:val="24"/>
                <w:lang w:val="ru-RU"/>
              </w:rPr>
              <w:t>опасности;</w:t>
            </w:r>
            <w:r w:rsidRPr="00D50DE5">
              <w:rPr>
                <w:spacing w:val="-15"/>
                <w:sz w:val="24"/>
                <w:lang w:val="ru-RU"/>
              </w:rPr>
              <w:t xml:space="preserve"> </w:t>
            </w:r>
            <w:r w:rsidRPr="00D50DE5">
              <w:rPr>
                <w:sz w:val="24"/>
                <w:lang w:val="ru-RU"/>
              </w:rPr>
              <w:t>знать</w:t>
            </w:r>
            <w:r w:rsidRPr="00D50DE5">
              <w:rPr>
                <w:spacing w:val="-15"/>
                <w:sz w:val="24"/>
                <w:lang w:val="ru-RU"/>
              </w:rPr>
              <w:t xml:space="preserve"> </w:t>
            </w:r>
            <w:r w:rsidRPr="00D50DE5">
              <w:rPr>
                <w:sz w:val="24"/>
                <w:lang w:val="ru-RU"/>
              </w:rPr>
              <w:t>порядок действий при угрозе</w:t>
            </w:r>
          </w:p>
          <w:p w:rsidR="00D50DE5" w:rsidRPr="00D50DE5" w:rsidRDefault="00D50DE5" w:rsidP="00B81CA1">
            <w:pPr>
              <w:pStyle w:val="TableParagraph"/>
              <w:spacing w:line="259" w:lineRule="auto"/>
              <w:rPr>
                <w:sz w:val="24"/>
                <w:lang w:val="ru-RU"/>
              </w:rPr>
            </w:pPr>
            <w:r w:rsidRPr="00D50DE5">
              <w:rPr>
                <w:spacing w:val="-2"/>
                <w:sz w:val="24"/>
                <w:lang w:val="ru-RU"/>
              </w:rPr>
              <w:t xml:space="preserve">совершения </w:t>
            </w:r>
            <w:r w:rsidRPr="00D50DE5">
              <w:rPr>
                <w:sz w:val="24"/>
                <w:lang w:val="ru-RU"/>
              </w:rPr>
              <w:t xml:space="preserve">террористического акта; </w:t>
            </w:r>
            <w:r w:rsidRPr="00D50DE5">
              <w:rPr>
                <w:spacing w:val="-2"/>
                <w:sz w:val="24"/>
                <w:lang w:val="ru-RU"/>
              </w:rPr>
              <w:t xml:space="preserve">совершении </w:t>
            </w:r>
            <w:r w:rsidRPr="00D50DE5">
              <w:rPr>
                <w:sz w:val="24"/>
                <w:lang w:val="ru-RU"/>
              </w:rPr>
              <w:t xml:space="preserve">террористического акта; </w:t>
            </w:r>
            <w:r w:rsidRPr="00D50DE5">
              <w:rPr>
                <w:spacing w:val="-2"/>
                <w:sz w:val="24"/>
                <w:lang w:val="ru-RU"/>
              </w:rPr>
              <w:t xml:space="preserve">проведении контртеррористической </w:t>
            </w:r>
            <w:r w:rsidRPr="00D50DE5">
              <w:rPr>
                <w:sz w:val="24"/>
                <w:lang w:val="ru-RU"/>
              </w:rPr>
              <w:t>операции; знать основы обороны государства и воинской</w:t>
            </w:r>
            <w:r w:rsidRPr="00D50DE5">
              <w:rPr>
                <w:spacing w:val="-14"/>
                <w:sz w:val="24"/>
                <w:lang w:val="ru-RU"/>
              </w:rPr>
              <w:t xml:space="preserve"> </w:t>
            </w:r>
            <w:r w:rsidRPr="00D50DE5">
              <w:rPr>
                <w:sz w:val="24"/>
                <w:lang w:val="ru-RU"/>
              </w:rPr>
              <w:t>службы;</w:t>
            </w:r>
            <w:r w:rsidRPr="00D50DE5">
              <w:rPr>
                <w:spacing w:val="-14"/>
                <w:sz w:val="24"/>
                <w:lang w:val="ru-RU"/>
              </w:rPr>
              <w:t xml:space="preserve"> </w:t>
            </w:r>
            <w:r w:rsidRPr="00D50DE5">
              <w:rPr>
                <w:sz w:val="24"/>
                <w:lang w:val="ru-RU"/>
              </w:rPr>
              <w:t>прав</w:t>
            </w:r>
            <w:r w:rsidRPr="00D50DE5">
              <w:rPr>
                <w:spacing w:val="-13"/>
                <w:sz w:val="24"/>
                <w:lang w:val="ru-RU"/>
              </w:rPr>
              <w:t xml:space="preserve"> </w:t>
            </w:r>
            <w:r w:rsidRPr="00D50DE5">
              <w:rPr>
                <w:sz w:val="24"/>
                <w:lang w:val="ru-RU"/>
              </w:rPr>
              <w:t>и</w:t>
            </w:r>
          </w:p>
          <w:p w:rsidR="00D50DE5" w:rsidRPr="00D50DE5" w:rsidRDefault="00D50DE5" w:rsidP="00B81CA1">
            <w:pPr>
              <w:pStyle w:val="TableParagraph"/>
              <w:spacing w:line="259" w:lineRule="auto"/>
              <w:ind w:right="103"/>
              <w:rPr>
                <w:sz w:val="24"/>
                <w:lang w:val="ru-RU"/>
              </w:rPr>
            </w:pPr>
            <w:r w:rsidRPr="00D50DE5">
              <w:rPr>
                <w:sz w:val="24"/>
                <w:lang w:val="ru-RU"/>
              </w:rPr>
              <w:t>обязанностей</w:t>
            </w:r>
            <w:r w:rsidRPr="00D50DE5">
              <w:rPr>
                <w:spacing w:val="-15"/>
                <w:sz w:val="24"/>
                <w:lang w:val="ru-RU"/>
              </w:rPr>
              <w:t xml:space="preserve"> </w:t>
            </w:r>
            <w:r w:rsidRPr="00D50DE5">
              <w:rPr>
                <w:sz w:val="24"/>
                <w:lang w:val="ru-RU"/>
              </w:rPr>
              <w:t>гражданина</w:t>
            </w:r>
            <w:r w:rsidRPr="00D50DE5">
              <w:rPr>
                <w:spacing w:val="-15"/>
                <w:sz w:val="24"/>
                <w:lang w:val="ru-RU"/>
              </w:rPr>
              <w:t xml:space="preserve"> </w:t>
            </w:r>
            <w:r w:rsidRPr="00D50DE5">
              <w:rPr>
                <w:sz w:val="24"/>
                <w:lang w:val="ru-RU"/>
              </w:rPr>
              <w:t xml:space="preserve">в области гражданской обороны; знать действия при сигналах гражданской </w:t>
            </w:r>
            <w:r w:rsidRPr="00D50DE5">
              <w:rPr>
                <w:spacing w:val="-2"/>
                <w:sz w:val="24"/>
                <w:lang w:val="ru-RU"/>
              </w:rPr>
              <w:t>обороны;</w:t>
            </w:r>
          </w:p>
          <w:p w:rsidR="00D50DE5" w:rsidRPr="00D50DE5" w:rsidRDefault="00D50DE5" w:rsidP="00B81CA1">
            <w:pPr>
              <w:pStyle w:val="TableParagraph"/>
              <w:spacing w:line="274" w:lineRule="exact"/>
              <w:rPr>
                <w:sz w:val="24"/>
                <w:lang w:val="ru-RU"/>
              </w:rPr>
            </w:pPr>
            <w:r w:rsidRPr="00D50DE5">
              <w:rPr>
                <w:sz w:val="24"/>
                <w:lang w:val="ru-RU"/>
              </w:rPr>
              <w:t>знать</w:t>
            </w:r>
            <w:r w:rsidRPr="00D50DE5">
              <w:rPr>
                <w:spacing w:val="-1"/>
                <w:sz w:val="24"/>
                <w:lang w:val="ru-RU"/>
              </w:rPr>
              <w:t xml:space="preserve"> </w:t>
            </w:r>
            <w:r w:rsidRPr="00D50DE5">
              <w:rPr>
                <w:spacing w:val="-2"/>
                <w:sz w:val="24"/>
                <w:lang w:val="ru-RU"/>
              </w:rPr>
              <w:t>основы</w:t>
            </w:r>
          </w:p>
          <w:p w:rsidR="00D50DE5" w:rsidRPr="00D50DE5" w:rsidRDefault="00D50DE5" w:rsidP="00B81CA1">
            <w:pPr>
              <w:pStyle w:val="TableParagraph"/>
              <w:spacing w:before="10" w:line="259" w:lineRule="auto"/>
              <w:ind w:right="233"/>
              <w:rPr>
                <w:sz w:val="24"/>
                <w:lang w:val="ru-RU"/>
              </w:rPr>
            </w:pPr>
            <w:r w:rsidRPr="00D50DE5">
              <w:rPr>
                <w:sz w:val="24"/>
                <w:lang w:val="ru-RU"/>
              </w:rPr>
              <w:t>государственной</w:t>
            </w:r>
            <w:r w:rsidRPr="00D50DE5">
              <w:rPr>
                <w:spacing w:val="-15"/>
                <w:sz w:val="24"/>
                <w:lang w:val="ru-RU"/>
              </w:rPr>
              <w:t xml:space="preserve"> </w:t>
            </w:r>
            <w:r w:rsidRPr="00D50DE5">
              <w:rPr>
                <w:sz w:val="24"/>
                <w:lang w:val="ru-RU"/>
              </w:rPr>
              <w:t>политики в области защиты</w:t>
            </w:r>
          </w:p>
          <w:p w:rsidR="00D50DE5" w:rsidRPr="00D50DE5" w:rsidRDefault="00D50DE5" w:rsidP="00B81CA1">
            <w:pPr>
              <w:pStyle w:val="TableParagraph"/>
              <w:spacing w:before="2" w:line="259" w:lineRule="auto"/>
              <w:rPr>
                <w:sz w:val="24"/>
                <w:lang w:val="ru-RU"/>
              </w:rPr>
            </w:pPr>
            <w:r w:rsidRPr="00D50DE5">
              <w:rPr>
                <w:sz w:val="24"/>
                <w:lang w:val="ru-RU"/>
              </w:rPr>
              <w:t>населения</w:t>
            </w:r>
            <w:r w:rsidRPr="00D50DE5">
              <w:rPr>
                <w:spacing w:val="-13"/>
                <w:sz w:val="24"/>
                <w:lang w:val="ru-RU"/>
              </w:rPr>
              <w:t xml:space="preserve"> </w:t>
            </w:r>
            <w:r w:rsidRPr="00D50DE5">
              <w:rPr>
                <w:sz w:val="24"/>
                <w:lang w:val="ru-RU"/>
              </w:rPr>
              <w:t>и</w:t>
            </w:r>
            <w:r w:rsidRPr="00D50DE5">
              <w:rPr>
                <w:spacing w:val="-13"/>
                <w:sz w:val="24"/>
                <w:lang w:val="ru-RU"/>
              </w:rPr>
              <w:t xml:space="preserve"> </w:t>
            </w:r>
            <w:r w:rsidRPr="00D50DE5">
              <w:rPr>
                <w:sz w:val="24"/>
                <w:lang w:val="ru-RU"/>
              </w:rPr>
              <w:t>территорий</w:t>
            </w:r>
            <w:r w:rsidRPr="00D50DE5">
              <w:rPr>
                <w:spacing w:val="-13"/>
                <w:sz w:val="24"/>
                <w:lang w:val="ru-RU"/>
              </w:rPr>
              <w:t xml:space="preserve"> </w:t>
            </w:r>
            <w:r w:rsidRPr="00D50DE5">
              <w:rPr>
                <w:sz w:val="24"/>
                <w:lang w:val="ru-RU"/>
              </w:rPr>
              <w:t>от чрезвычайных ситуаций</w:t>
            </w:r>
          </w:p>
          <w:p w:rsidR="00D50DE5" w:rsidRPr="00D50DE5" w:rsidRDefault="00D50DE5" w:rsidP="00B81CA1">
            <w:pPr>
              <w:pStyle w:val="TableParagraph"/>
              <w:spacing w:line="259" w:lineRule="auto"/>
              <w:ind w:right="406"/>
              <w:rPr>
                <w:sz w:val="24"/>
                <w:lang w:val="ru-RU"/>
              </w:rPr>
            </w:pPr>
            <w:r w:rsidRPr="00D50DE5">
              <w:rPr>
                <w:sz w:val="24"/>
                <w:lang w:val="ru-RU"/>
              </w:rPr>
              <w:t>различного характера; знание</w:t>
            </w:r>
            <w:r w:rsidRPr="00D50DE5">
              <w:rPr>
                <w:spacing w:val="-13"/>
                <w:sz w:val="24"/>
                <w:lang w:val="ru-RU"/>
              </w:rPr>
              <w:t xml:space="preserve"> </w:t>
            </w:r>
            <w:r w:rsidRPr="00D50DE5">
              <w:rPr>
                <w:sz w:val="24"/>
                <w:lang w:val="ru-RU"/>
              </w:rPr>
              <w:t>задач</w:t>
            </w:r>
            <w:r w:rsidRPr="00D50DE5">
              <w:rPr>
                <w:spacing w:val="-13"/>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основных принципов организации Единой системы</w:t>
            </w:r>
          </w:p>
          <w:p w:rsidR="00D50DE5" w:rsidRPr="00D50DE5" w:rsidRDefault="00D50DE5" w:rsidP="00B81CA1">
            <w:pPr>
              <w:pStyle w:val="TableParagraph"/>
              <w:spacing w:line="259" w:lineRule="auto"/>
              <w:ind w:right="433"/>
              <w:rPr>
                <w:sz w:val="24"/>
                <w:lang w:val="ru-RU"/>
              </w:rPr>
            </w:pPr>
            <w:r w:rsidRPr="00D50DE5">
              <w:rPr>
                <w:sz w:val="24"/>
                <w:lang w:val="ru-RU"/>
              </w:rPr>
              <w:t>предупреждения и ликвидации</w:t>
            </w:r>
            <w:r w:rsidRPr="00D50DE5">
              <w:rPr>
                <w:spacing w:val="-15"/>
                <w:sz w:val="24"/>
                <w:lang w:val="ru-RU"/>
              </w:rPr>
              <w:t xml:space="preserve"> </w:t>
            </w:r>
            <w:r w:rsidRPr="00D50DE5">
              <w:rPr>
                <w:sz w:val="24"/>
                <w:lang w:val="ru-RU"/>
              </w:rPr>
              <w:t>последствий чрезвычайных</w:t>
            </w:r>
            <w:r w:rsidRPr="00D50DE5">
              <w:rPr>
                <w:spacing w:val="-4"/>
                <w:sz w:val="24"/>
                <w:lang w:val="ru-RU"/>
              </w:rPr>
              <w:t xml:space="preserve"> </w:t>
            </w:r>
            <w:r w:rsidRPr="00D50DE5">
              <w:rPr>
                <w:spacing w:val="-2"/>
                <w:sz w:val="24"/>
                <w:lang w:val="ru-RU"/>
              </w:rPr>
              <w:t>ситуаций,</w:t>
            </w:r>
          </w:p>
          <w:p w:rsidR="00D50DE5" w:rsidRPr="00D50DE5" w:rsidRDefault="00D50DE5" w:rsidP="00B81CA1">
            <w:pPr>
              <w:pStyle w:val="TableParagraph"/>
              <w:spacing w:line="275" w:lineRule="exact"/>
              <w:rPr>
                <w:sz w:val="24"/>
              </w:rPr>
            </w:pPr>
            <w:r w:rsidRPr="00D50DE5">
              <w:rPr>
                <w:sz w:val="24"/>
              </w:rPr>
              <w:t>прав</w:t>
            </w:r>
            <w:r w:rsidRPr="00D50DE5">
              <w:rPr>
                <w:spacing w:val="-2"/>
                <w:sz w:val="24"/>
              </w:rPr>
              <w:t xml:space="preserve"> </w:t>
            </w:r>
            <w:r w:rsidRPr="00D50DE5">
              <w:rPr>
                <w:sz w:val="24"/>
              </w:rPr>
              <w:t xml:space="preserve">и </w:t>
            </w:r>
            <w:r w:rsidRPr="00D50DE5">
              <w:rPr>
                <w:spacing w:val="-2"/>
                <w:sz w:val="24"/>
              </w:rPr>
              <w:t>обязанностей</w:t>
            </w:r>
          </w:p>
        </w:tc>
      </w:tr>
    </w:tbl>
    <w:p w:rsidR="00D50DE5" w:rsidRPr="00D50DE5" w:rsidRDefault="00D50DE5" w:rsidP="00D50DE5">
      <w:pPr>
        <w:spacing w:line="275" w:lineRule="exact"/>
        <w:rPr>
          <w:rFonts w:ascii="Times New Roman" w:hAnsi="Times New Roman" w:cs="Times New Roman"/>
          <w:sz w:val="24"/>
        </w:rPr>
        <w:sectPr w:rsidR="00D50DE5" w:rsidRPr="00D50DE5">
          <w:pgSz w:w="11910" w:h="16840"/>
          <w:pgMar w:top="52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5562"/>
        <w:gridCol w:w="3121"/>
      </w:tblGrid>
      <w:tr w:rsidR="00D50DE5" w:rsidRPr="00D50DE5" w:rsidTr="00B81CA1">
        <w:trPr>
          <w:trHeight w:val="7745"/>
        </w:trPr>
        <w:tc>
          <w:tcPr>
            <w:tcW w:w="1385" w:type="dxa"/>
          </w:tcPr>
          <w:p w:rsidR="00D50DE5" w:rsidRPr="00D50DE5" w:rsidRDefault="00D50DE5" w:rsidP="00B81CA1">
            <w:pPr>
              <w:pStyle w:val="TableParagraph"/>
              <w:ind w:left="0"/>
              <w:rPr>
                <w:sz w:val="24"/>
              </w:rPr>
            </w:pPr>
          </w:p>
        </w:tc>
        <w:tc>
          <w:tcPr>
            <w:tcW w:w="5562" w:type="dxa"/>
          </w:tcPr>
          <w:p w:rsidR="00D50DE5" w:rsidRPr="00D50DE5" w:rsidRDefault="00D50DE5" w:rsidP="00B81CA1">
            <w:pPr>
              <w:pStyle w:val="TableParagraph"/>
              <w:spacing w:line="270" w:lineRule="exact"/>
              <w:ind w:left="105"/>
              <w:rPr>
                <w:sz w:val="24"/>
                <w:lang w:val="ru-RU"/>
              </w:rPr>
            </w:pPr>
            <w:r w:rsidRPr="00D50DE5">
              <w:rPr>
                <w:sz w:val="24"/>
                <w:lang w:val="ru-RU"/>
              </w:rPr>
              <w:t>познавательные,</w:t>
            </w:r>
            <w:r w:rsidRPr="00D50DE5">
              <w:rPr>
                <w:spacing w:val="-7"/>
                <w:sz w:val="24"/>
                <w:lang w:val="ru-RU"/>
              </w:rPr>
              <w:t xml:space="preserve"> </w:t>
            </w:r>
            <w:r w:rsidRPr="00D50DE5">
              <w:rPr>
                <w:spacing w:val="-2"/>
                <w:sz w:val="24"/>
                <w:lang w:val="ru-RU"/>
              </w:rPr>
              <w:t>коммуникативные);</w:t>
            </w:r>
          </w:p>
          <w:p w:rsidR="00D50DE5" w:rsidRPr="00D50DE5" w:rsidRDefault="00D50DE5" w:rsidP="00B81CA1">
            <w:pPr>
              <w:pStyle w:val="TableParagraph"/>
              <w:spacing w:before="24" w:line="259" w:lineRule="auto"/>
              <w:ind w:left="105"/>
              <w:rPr>
                <w:sz w:val="24"/>
                <w:lang w:val="ru-RU"/>
              </w:rPr>
            </w:pPr>
            <w:r w:rsidRPr="00D50DE5">
              <w:rPr>
                <w:sz w:val="24"/>
                <w:lang w:val="ru-RU"/>
              </w:rPr>
              <w:t>способность</w:t>
            </w:r>
            <w:r w:rsidRPr="00D50DE5">
              <w:rPr>
                <w:spacing w:val="-8"/>
                <w:sz w:val="24"/>
                <w:lang w:val="ru-RU"/>
              </w:rPr>
              <w:t xml:space="preserve"> </w:t>
            </w:r>
            <w:r w:rsidRPr="00D50DE5">
              <w:rPr>
                <w:sz w:val="24"/>
                <w:lang w:val="ru-RU"/>
              </w:rPr>
              <w:t>их</w:t>
            </w:r>
            <w:r w:rsidRPr="00D50DE5">
              <w:rPr>
                <w:spacing w:val="-9"/>
                <w:sz w:val="24"/>
                <w:lang w:val="ru-RU"/>
              </w:rPr>
              <w:t xml:space="preserve"> </w:t>
            </w:r>
            <w:r w:rsidRPr="00D50DE5">
              <w:rPr>
                <w:sz w:val="24"/>
                <w:lang w:val="ru-RU"/>
              </w:rPr>
              <w:t>использования</w:t>
            </w:r>
            <w:r w:rsidRPr="00D50DE5">
              <w:rPr>
                <w:spacing w:val="-8"/>
                <w:sz w:val="24"/>
                <w:lang w:val="ru-RU"/>
              </w:rPr>
              <w:t xml:space="preserve"> </w:t>
            </w:r>
            <w:r w:rsidRPr="00D50DE5">
              <w:rPr>
                <w:sz w:val="24"/>
                <w:lang w:val="ru-RU"/>
              </w:rPr>
              <w:t>в</w:t>
            </w:r>
            <w:r w:rsidRPr="00D50DE5">
              <w:rPr>
                <w:spacing w:val="-9"/>
                <w:sz w:val="24"/>
                <w:lang w:val="ru-RU"/>
              </w:rPr>
              <w:t xml:space="preserve"> </w:t>
            </w:r>
            <w:r w:rsidRPr="00D50DE5">
              <w:rPr>
                <w:sz w:val="24"/>
                <w:lang w:val="ru-RU"/>
              </w:rPr>
              <w:t>познавательной</w:t>
            </w:r>
            <w:r w:rsidRPr="00D50DE5">
              <w:rPr>
                <w:spacing w:val="-8"/>
                <w:sz w:val="24"/>
                <w:lang w:val="ru-RU"/>
              </w:rPr>
              <w:t xml:space="preserve"> </w:t>
            </w:r>
            <w:r w:rsidRPr="00D50DE5">
              <w:rPr>
                <w:sz w:val="24"/>
                <w:lang w:val="ru-RU"/>
              </w:rPr>
              <w:t>и социальной практике, готовность к</w:t>
            </w:r>
          </w:p>
          <w:p w:rsidR="00D50DE5" w:rsidRPr="00D50DE5" w:rsidRDefault="00D50DE5" w:rsidP="00B81CA1">
            <w:pPr>
              <w:pStyle w:val="TableParagraph"/>
              <w:spacing w:line="259" w:lineRule="auto"/>
              <w:ind w:left="105"/>
              <w:rPr>
                <w:sz w:val="24"/>
                <w:lang w:val="ru-RU"/>
              </w:rPr>
            </w:pPr>
            <w:r w:rsidRPr="00D50DE5">
              <w:rPr>
                <w:sz w:val="24"/>
                <w:lang w:val="ru-RU"/>
              </w:rPr>
              <w:t>самостоятельному</w:t>
            </w:r>
            <w:r w:rsidRPr="00D50DE5">
              <w:rPr>
                <w:spacing w:val="-15"/>
                <w:sz w:val="24"/>
                <w:lang w:val="ru-RU"/>
              </w:rPr>
              <w:t xml:space="preserve"> </w:t>
            </w:r>
            <w:r w:rsidRPr="00D50DE5">
              <w:rPr>
                <w:sz w:val="24"/>
                <w:lang w:val="ru-RU"/>
              </w:rPr>
              <w:t>планированию</w:t>
            </w:r>
            <w:r w:rsidRPr="00D50DE5">
              <w:rPr>
                <w:spacing w:val="-12"/>
                <w:sz w:val="24"/>
                <w:lang w:val="ru-RU"/>
              </w:rPr>
              <w:t xml:space="preserve"> </w:t>
            </w:r>
            <w:r w:rsidRPr="00D50DE5">
              <w:rPr>
                <w:sz w:val="24"/>
                <w:lang w:val="ru-RU"/>
              </w:rPr>
              <w:t>и</w:t>
            </w:r>
            <w:r w:rsidRPr="00D50DE5">
              <w:rPr>
                <w:spacing w:val="-11"/>
                <w:sz w:val="24"/>
                <w:lang w:val="ru-RU"/>
              </w:rPr>
              <w:t xml:space="preserve"> </w:t>
            </w:r>
            <w:r w:rsidRPr="00D50DE5">
              <w:rPr>
                <w:sz w:val="24"/>
                <w:lang w:val="ru-RU"/>
              </w:rPr>
              <w:t>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навыками</w:t>
            </w:r>
            <w:r w:rsidRPr="00D50DE5">
              <w:rPr>
                <w:spacing w:val="-15"/>
                <w:sz w:val="24"/>
                <w:lang w:val="ru-RU"/>
              </w:rPr>
              <w:t xml:space="preserve"> </w:t>
            </w:r>
            <w:r w:rsidRPr="00D50DE5">
              <w:rPr>
                <w:sz w:val="24"/>
                <w:lang w:val="ru-RU"/>
              </w:rPr>
              <w:t>учебно-исследовательской, проектной и социальной деятельности</w:t>
            </w:r>
          </w:p>
          <w:p w:rsidR="00D50DE5" w:rsidRPr="00D50DE5" w:rsidRDefault="00D50DE5" w:rsidP="00B81CA1">
            <w:pPr>
              <w:pStyle w:val="TableParagraph"/>
              <w:spacing w:line="275" w:lineRule="exact"/>
              <w:ind w:left="105"/>
              <w:rPr>
                <w:sz w:val="24"/>
                <w:lang w:val="ru-RU"/>
              </w:rPr>
            </w:pPr>
            <w:r w:rsidRPr="00D50DE5">
              <w:rPr>
                <w:sz w:val="24"/>
                <w:lang w:val="ru-RU"/>
              </w:rPr>
              <w:t>сформировать</w:t>
            </w:r>
            <w:r w:rsidRPr="00D50DE5">
              <w:rPr>
                <w:spacing w:val="-4"/>
                <w:sz w:val="24"/>
                <w:lang w:val="ru-RU"/>
              </w:rPr>
              <w:t xml:space="preserve"> </w:t>
            </w:r>
            <w:r w:rsidRPr="00D50DE5">
              <w:rPr>
                <w:sz w:val="24"/>
                <w:lang w:val="ru-RU"/>
              </w:rPr>
              <w:t>представления</w:t>
            </w:r>
            <w:r w:rsidRPr="00D50DE5">
              <w:rPr>
                <w:spacing w:val="-4"/>
                <w:sz w:val="24"/>
                <w:lang w:val="ru-RU"/>
              </w:rPr>
              <w:t xml:space="preserve"> </w:t>
            </w:r>
            <w:r w:rsidRPr="00D50DE5">
              <w:rPr>
                <w:sz w:val="24"/>
                <w:lang w:val="ru-RU"/>
              </w:rPr>
              <w:t>о</w:t>
            </w:r>
            <w:r w:rsidRPr="00D50DE5">
              <w:rPr>
                <w:spacing w:val="-4"/>
                <w:sz w:val="24"/>
                <w:lang w:val="ru-RU"/>
              </w:rPr>
              <w:t xml:space="preserve"> </w:t>
            </w:r>
            <w:r w:rsidRPr="00D50DE5">
              <w:rPr>
                <w:spacing w:val="-2"/>
                <w:sz w:val="24"/>
                <w:lang w:val="ru-RU"/>
              </w:rPr>
              <w:t>ценности</w:t>
            </w:r>
          </w:p>
          <w:p w:rsidR="00D50DE5" w:rsidRPr="00D50DE5" w:rsidRDefault="00D50DE5" w:rsidP="00B81CA1">
            <w:pPr>
              <w:pStyle w:val="TableParagraph"/>
              <w:spacing w:before="19" w:line="261" w:lineRule="auto"/>
              <w:ind w:left="105"/>
              <w:rPr>
                <w:sz w:val="24"/>
                <w:lang w:val="ru-RU"/>
              </w:rPr>
            </w:pPr>
            <w:r w:rsidRPr="00D50DE5">
              <w:rPr>
                <w:sz w:val="24"/>
                <w:lang w:val="ru-RU"/>
              </w:rPr>
              <w:t>безопасного</w:t>
            </w:r>
            <w:r w:rsidRPr="00D50DE5">
              <w:rPr>
                <w:spacing w:val="-9"/>
                <w:sz w:val="24"/>
                <w:lang w:val="ru-RU"/>
              </w:rPr>
              <w:t xml:space="preserve"> </w:t>
            </w:r>
            <w:r w:rsidRPr="00D50DE5">
              <w:rPr>
                <w:sz w:val="24"/>
                <w:lang w:val="ru-RU"/>
              </w:rPr>
              <w:t>поведения</w:t>
            </w:r>
            <w:r w:rsidRPr="00D50DE5">
              <w:rPr>
                <w:spacing w:val="-12"/>
                <w:sz w:val="24"/>
                <w:lang w:val="ru-RU"/>
              </w:rPr>
              <w:t xml:space="preserve"> </w:t>
            </w:r>
            <w:r w:rsidRPr="00D50DE5">
              <w:rPr>
                <w:sz w:val="24"/>
                <w:lang w:val="ru-RU"/>
              </w:rPr>
              <w:t>для</w:t>
            </w:r>
            <w:r w:rsidRPr="00D50DE5">
              <w:rPr>
                <w:spacing w:val="-9"/>
                <w:sz w:val="24"/>
                <w:lang w:val="ru-RU"/>
              </w:rPr>
              <w:t xml:space="preserve"> </w:t>
            </w:r>
            <w:r w:rsidRPr="00D50DE5">
              <w:rPr>
                <w:sz w:val="24"/>
                <w:lang w:val="ru-RU"/>
              </w:rPr>
              <w:t>личности,</w:t>
            </w:r>
            <w:r w:rsidRPr="00D50DE5">
              <w:rPr>
                <w:spacing w:val="-9"/>
                <w:sz w:val="24"/>
                <w:lang w:val="ru-RU"/>
              </w:rPr>
              <w:t xml:space="preserve"> </w:t>
            </w:r>
            <w:r w:rsidRPr="00D50DE5">
              <w:rPr>
                <w:sz w:val="24"/>
                <w:lang w:val="ru-RU"/>
              </w:rPr>
              <w:t xml:space="preserve">общества, </w:t>
            </w:r>
            <w:r w:rsidRPr="00D50DE5">
              <w:rPr>
                <w:spacing w:val="-2"/>
                <w:sz w:val="24"/>
                <w:lang w:val="ru-RU"/>
              </w:rPr>
              <w:t>государства;</w:t>
            </w:r>
          </w:p>
          <w:p w:rsidR="00D50DE5" w:rsidRPr="00D50DE5" w:rsidRDefault="00D50DE5" w:rsidP="00B81CA1">
            <w:pPr>
              <w:pStyle w:val="TableParagraph"/>
              <w:spacing w:line="259" w:lineRule="auto"/>
              <w:ind w:left="105" w:firstLine="62"/>
              <w:rPr>
                <w:sz w:val="24"/>
                <w:lang w:val="ru-RU"/>
              </w:rPr>
            </w:pPr>
            <w:r w:rsidRPr="00D50DE5">
              <w:rPr>
                <w:sz w:val="24"/>
                <w:lang w:val="ru-RU"/>
              </w:rPr>
              <w:t>уметь</w:t>
            </w:r>
            <w:r w:rsidRPr="00D50DE5">
              <w:rPr>
                <w:spacing w:val="-9"/>
                <w:sz w:val="24"/>
                <w:lang w:val="ru-RU"/>
              </w:rPr>
              <w:t xml:space="preserve"> </w:t>
            </w:r>
            <w:r w:rsidRPr="00D50DE5">
              <w:rPr>
                <w:sz w:val="24"/>
                <w:lang w:val="ru-RU"/>
              </w:rPr>
              <w:t>различать</w:t>
            </w:r>
            <w:r w:rsidRPr="00D50DE5">
              <w:rPr>
                <w:spacing w:val="-9"/>
                <w:sz w:val="24"/>
                <w:lang w:val="ru-RU"/>
              </w:rPr>
              <w:t xml:space="preserve"> </w:t>
            </w:r>
            <w:r w:rsidRPr="00D50DE5">
              <w:rPr>
                <w:sz w:val="24"/>
                <w:lang w:val="ru-RU"/>
              </w:rPr>
              <w:t>опасные</w:t>
            </w:r>
            <w:r w:rsidRPr="00D50DE5">
              <w:rPr>
                <w:spacing w:val="-10"/>
                <w:sz w:val="24"/>
                <w:lang w:val="ru-RU"/>
              </w:rPr>
              <w:t xml:space="preserve"> </w:t>
            </w:r>
            <w:r w:rsidRPr="00D50DE5">
              <w:rPr>
                <w:sz w:val="24"/>
                <w:lang w:val="ru-RU"/>
              </w:rPr>
              <w:t>явления</w:t>
            </w:r>
            <w:r w:rsidRPr="00D50DE5">
              <w:rPr>
                <w:spacing w:val="-9"/>
                <w:sz w:val="24"/>
                <w:lang w:val="ru-RU"/>
              </w:rPr>
              <w:t xml:space="preserve"> </w:t>
            </w:r>
            <w:r w:rsidRPr="00D50DE5">
              <w:rPr>
                <w:sz w:val="24"/>
                <w:lang w:val="ru-RU"/>
              </w:rPr>
              <w:t>в</w:t>
            </w:r>
            <w:r w:rsidRPr="00D50DE5">
              <w:rPr>
                <w:spacing w:val="-9"/>
                <w:sz w:val="24"/>
                <w:lang w:val="ru-RU"/>
              </w:rPr>
              <w:t xml:space="preserve"> </w:t>
            </w:r>
            <w:r w:rsidRPr="00D50DE5">
              <w:rPr>
                <w:sz w:val="24"/>
                <w:lang w:val="ru-RU"/>
              </w:rPr>
              <w:t>социальном взаимодействии, в том числе криминального</w:t>
            </w:r>
          </w:p>
          <w:p w:rsidR="00D50DE5" w:rsidRPr="00D50DE5" w:rsidRDefault="00D50DE5" w:rsidP="00B81CA1">
            <w:pPr>
              <w:pStyle w:val="TableParagraph"/>
              <w:spacing w:line="259" w:lineRule="auto"/>
              <w:ind w:left="105" w:right="86"/>
              <w:rPr>
                <w:sz w:val="24"/>
                <w:lang w:val="ru-RU"/>
              </w:rPr>
            </w:pPr>
            <w:r w:rsidRPr="00D50DE5">
              <w:rPr>
                <w:sz w:val="24"/>
                <w:lang w:val="ru-RU"/>
              </w:rPr>
              <w:t>характера;</w:t>
            </w:r>
            <w:r w:rsidRPr="00D50DE5">
              <w:rPr>
                <w:spacing w:val="-8"/>
                <w:sz w:val="24"/>
                <w:lang w:val="ru-RU"/>
              </w:rPr>
              <w:t xml:space="preserve"> </w:t>
            </w:r>
            <w:r w:rsidRPr="00D50DE5">
              <w:rPr>
                <w:sz w:val="24"/>
                <w:lang w:val="ru-RU"/>
              </w:rPr>
              <w:t>умение</w:t>
            </w:r>
            <w:r w:rsidRPr="00D50DE5">
              <w:rPr>
                <w:spacing w:val="-11"/>
                <w:sz w:val="24"/>
                <w:lang w:val="ru-RU"/>
              </w:rPr>
              <w:t xml:space="preserve"> </w:t>
            </w:r>
            <w:r w:rsidRPr="00D50DE5">
              <w:rPr>
                <w:sz w:val="24"/>
                <w:lang w:val="ru-RU"/>
              </w:rPr>
              <w:t>предупреждать</w:t>
            </w:r>
            <w:r w:rsidRPr="00D50DE5">
              <w:rPr>
                <w:spacing w:val="-10"/>
                <w:sz w:val="24"/>
                <w:lang w:val="ru-RU"/>
              </w:rPr>
              <w:t xml:space="preserve"> </w:t>
            </w:r>
            <w:r w:rsidRPr="00D50DE5">
              <w:rPr>
                <w:sz w:val="24"/>
                <w:lang w:val="ru-RU"/>
              </w:rPr>
              <w:t>опасные</w:t>
            </w:r>
            <w:r w:rsidRPr="00D50DE5">
              <w:rPr>
                <w:spacing w:val="-11"/>
                <w:sz w:val="24"/>
                <w:lang w:val="ru-RU"/>
              </w:rPr>
              <w:t xml:space="preserve"> </w:t>
            </w:r>
            <w:r w:rsidRPr="00D50DE5">
              <w:rPr>
                <w:sz w:val="24"/>
                <w:lang w:val="ru-RU"/>
              </w:rPr>
              <w:t>явления и противодействовать им;</w:t>
            </w:r>
          </w:p>
          <w:p w:rsidR="00D50DE5" w:rsidRPr="00D50DE5" w:rsidRDefault="00D50DE5" w:rsidP="00B81CA1">
            <w:pPr>
              <w:pStyle w:val="TableParagraph"/>
              <w:spacing w:line="275" w:lineRule="exact"/>
              <w:ind w:left="105"/>
              <w:rPr>
                <w:sz w:val="24"/>
                <w:lang w:val="ru-RU"/>
              </w:rPr>
            </w:pPr>
            <w:r w:rsidRPr="00D50DE5">
              <w:rPr>
                <w:sz w:val="24"/>
                <w:lang w:val="ru-RU"/>
              </w:rPr>
              <w:t>сформировать</w:t>
            </w:r>
            <w:r w:rsidRPr="00D50DE5">
              <w:rPr>
                <w:spacing w:val="-6"/>
                <w:sz w:val="24"/>
                <w:lang w:val="ru-RU"/>
              </w:rPr>
              <w:t xml:space="preserve"> </w:t>
            </w:r>
            <w:r w:rsidRPr="00D50DE5">
              <w:rPr>
                <w:sz w:val="24"/>
                <w:lang w:val="ru-RU"/>
              </w:rPr>
              <w:t>представления</w:t>
            </w:r>
            <w:r w:rsidRPr="00D50DE5">
              <w:rPr>
                <w:spacing w:val="-4"/>
                <w:sz w:val="24"/>
                <w:lang w:val="ru-RU"/>
              </w:rPr>
              <w:t xml:space="preserve"> </w:t>
            </w:r>
            <w:r w:rsidRPr="00D50DE5">
              <w:rPr>
                <w:sz w:val="24"/>
                <w:lang w:val="ru-RU"/>
              </w:rPr>
              <w:t>об</w:t>
            </w:r>
            <w:r w:rsidRPr="00D50DE5">
              <w:rPr>
                <w:spacing w:val="-4"/>
                <w:sz w:val="24"/>
                <w:lang w:val="ru-RU"/>
              </w:rPr>
              <w:t xml:space="preserve"> </w:t>
            </w:r>
            <w:r w:rsidRPr="00D50DE5">
              <w:rPr>
                <w:sz w:val="24"/>
                <w:lang w:val="ru-RU"/>
              </w:rPr>
              <w:t>опасности</w:t>
            </w:r>
            <w:r w:rsidRPr="00D50DE5">
              <w:rPr>
                <w:spacing w:val="-5"/>
                <w:sz w:val="24"/>
                <w:lang w:val="ru-RU"/>
              </w:rPr>
              <w:t xml:space="preserve"> </w:t>
            </w:r>
            <w:r w:rsidRPr="00D50DE5">
              <w:rPr>
                <w:spacing w:val="-10"/>
                <w:sz w:val="24"/>
                <w:lang w:val="ru-RU"/>
              </w:rPr>
              <w:t>и</w:t>
            </w:r>
          </w:p>
          <w:p w:rsidR="00D50DE5" w:rsidRPr="00D50DE5" w:rsidRDefault="00D50DE5" w:rsidP="00B81CA1">
            <w:pPr>
              <w:pStyle w:val="TableParagraph"/>
              <w:spacing w:before="17" w:line="259" w:lineRule="auto"/>
              <w:ind w:left="105"/>
              <w:rPr>
                <w:sz w:val="24"/>
                <w:lang w:val="ru-RU"/>
              </w:rPr>
            </w:pPr>
            <w:r w:rsidRPr="00D50DE5">
              <w:rPr>
                <w:sz w:val="24"/>
                <w:lang w:val="ru-RU"/>
              </w:rPr>
              <w:t>негативном</w:t>
            </w:r>
            <w:r w:rsidRPr="00D50DE5">
              <w:rPr>
                <w:spacing w:val="-9"/>
                <w:sz w:val="24"/>
                <w:lang w:val="ru-RU"/>
              </w:rPr>
              <w:t xml:space="preserve"> </w:t>
            </w:r>
            <w:r w:rsidRPr="00D50DE5">
              <w:rPr>
                <w:sz w:val="24"/>
                <w:lang w:val="ru-RU"/>
              </w:rPr>
              <w:t>влиянии</w:t>
            </w:r>
            <w:r w:rsidRPr="00D50DE5">
              <w:rPr>
                <w:spacing w:val="-10"/>
                <w:sz w:val="24"/>
                <w:lang w:val="ru-RU"/>
              </w:rPr>
              <w:t xml:space="preserve"> </w:t>
            </w:r>
            <w:r w:rsidRPr="00D50DE5">
              <w:rPr>
                <w:sz w:val="24"/>
                <w:lang w:val="ru-RU"/>
              </w:rPr>
              <w:t>на</w:t>
            </w:r>
            <w:r w:rsidRPr="00D50DE5">
              <w:rPr>
                <w:spacing w:val="-9"/>
                <w:sz w:val="24"/>
                <w:lang w:val="ru-RU"/>
              </w:rPr>
              <w:t xml:space="preserve"> </w:t>
            </w:r>
            <w:r w:rsidRPr="00D50DE5">
              <w:rPr>
                <w:sz w:val="24"/>
                <w:lang w:val="ru-RU"/>
              </w:rPr>
              <w:t>жизнь</w:t>
            </w:r>
            <w:r w:rsidRPr="00D50DE5">
              <w:rPr>
                <w:spacing w:val="-8"/>
                <w:sz w:val="24"/>
                <w:lang w:val="ru-RU"/>
              </w:rPr>
              <w:t xml:space="preserve"> </w:t>
            </w:r>
            <w:r w:rsidRPr="00D50DE5">
              <w:rPr>
                <w:sz w:val="24"/>
                <w:lang w:val="ru-RU"/>
              </w:rPr>
              <w:t>личности,</w:t>
            </w:r>
            <w:r w:rsidRPr="00D50DE5">
              <w:rPr>
                <w:spacing w:val="-8"/>
                <w:sz w:val="24"/>
                <w:lang w:val="ru-RU"/>
              </w:rPr>
              <w:t xml:space="preserve"> </w:t>
            </w:r>
            <w:r w:rsidRPr="00D50DE5">
              <w:rPr>
                <w:sz w:val="24"/>
                <w:lang w:val="ru-RU"/>
              </w:rPr>
              <w:t>общества, государства экстремизма, терроризма;</w:t>
            </w:r>
          </w:p>
          <w:p w:rsidR="00D50DE5" w:rsidRPr="00D50DE5" w:rsidRDefault="00D50DE5" w:rsidP="00B81CA1">
            <w:pPr>
              <w:pStyle w:val="TableParagraph"/>
              <w:spacing w:line="259" w:lineRule="auto"/>
              <w:ind w:left="105"/>
              <w:rPr>
                <w:sz w:val="24"/>
                <w:lang w:val="ru-RU"/>
              </w:rPr>
            </w:pPr>
            <w:r w:rsidRPr="00D50DE5">
              <w:rPr>
                <w:sz w:val="24"/>
                <w:lang w:val="ru-RU"/>
              </w:rPr>
              <w:t>сформировать представления о роли России в современном</w:t>
            </w:r>
            <w:r w:rsidRPr="00D50DE5">
              <w:rPr>
                <w:spacing w:val="-11"/>
                <w:sz w:val="24"/>
                <w:lang w:val="ru-RU"/>
              </w:rPr>
              <w:t xml:space="preserve"> </w:t>
            </w:r>
            <w:r w:rsidRPr="00D50DE5">
              <w:rPr>
                <w:sz w:val="24"/>
                <w:lang w:val="ru-RU"/>
              </w:rPr>
              <w:t>мире;</w:t>
            </w:r>
            <w:r w:rsidRPr="00D50DE5">
              <w:rPr>
                <w:spacing w:val="-9"/>
                <w:sz w:val="24"/>
                <w:lang w:val="ru-RU"/>
              </w:rPr>
              <w:t xml:space="preserve"> </w:t>
            </w:r>
            <w:r w:rsidRPr="00D50DE5">
              <w:rPr>
                <w:sz w:val="24"/>
                <w:lang w:val="ru-RU"/>
              </w:rPr>
              <w:t>угрозах</w:t>
            </w:r>
            <w:r w:rsidRPr="00D50DE5">
              <w:rPr>
                <w:spacing w:val="-9"/>
                <w:sz w:val="24"/>
                <w:lang w:val="ru-RU"/>
              </w:rPr>
              <w:t xml:space="preserve"> </w:t>
            </w:r>
            <w:r w:rsidRPr="00D50DE5">
              <w:rPr>
                <w:sz w:val="24"/>
                <w:lang w:val="ru-RU"/>
              </w:rPr>
              <w:t>военного</w:t>
            </w:r>
            <w:r w:rsidRPr="00D50DE5">
              <w:rPr>
                <w:spacing w:val="-13"/>
                <w:sz w:val="24"/>
                <w:lang w:val="ru-RU"/>
              </w:rPr>
              <w:t xml:space="preserve"> </w:t>
            </w:r>
            <w:r w:rsidRPr="00D50DE5">
              <w:rPr>
                <w:sz w:val="24"/>
                <w:lang w:val="ru-RU"/>
              </w:rPr>
              <w:t>характера;</w:t>
            </w:r>
          </w:p>
          <w:p w:rsidR="00D50DE5" w:rsidRPr="00D50DE5" w:rsidRDefault="00D50DE5" w:rsidP="00B81CA1">
            <w:pPr>
              <w:pStyle w:val="TableParagraph"/>
              <w:spacing w:line="261" w:lineRule="auto"/>
              <w:ind w:left="105"/>
              <w:rPr>
                <w:sz w:val="24"/>
                <w:lang w:val="ru-RU"/>
              </w:rPr>
            </w:pPr>
            <w:r w:rsidRPr="00D50DE5">
              <w:rPr>
                <w:sz w:val="24"/>
                <w:lang w:val="ru-RU"/>
              </w:rPr>
              <w:t>роли</w:t>
            </w:r>
            <w:r w:rsidRPr="00D50DE5">
              <w:rPr>
                <w:spacing w:val="-7"/>
                <w:sz w:val="24"/>
                <w:lang w:val="ru-RU"/>
              </w:rPr>
              <w:t xml:space="preserve"> </w:t>
            </w:r>
            <w:r w:rsidRPr="00D50DE5">
              <w:rPr>
                <w:sz w:val="24"/>
                <w:lang w:val="ru-RU"/>
              </w:rPr>
              <w:t>Вооруженных</w:t>
            </w:r>
            <w:r w:rsidRPr="00D50DE5">
              <w:rPr>
                <w:spacing w:val="-7"/>
                <w:sz w:val="24"/>
                <w:lang w:val="ru-RU"/>
              </w:rPr>
              <w:t xml:space="preserve"> </w:t>
            </w:r>
            <w:r w:rsidRPr="00D50DE5">
              <w:rPr>
                <w:sz w:val="24"/>
                <w:lang w:val="ru-RU"/>
              </w:rPr>
              <w:t>Сил</w:t>
            </w:r>
            <w:r w:rsidRPr="00D50DE5">
              <w:rPr>
                <w:spacing w:val="-8"/>
                <w:sz w:val="24"/>
                <w:lang w:val="ru-RU"/>
              </w:rPr>
              <w:t xml:space="preserve"> </w:t>
            </w:r>
            <w:r w:rsidRPr="00D50DE5">
              <w:rPr>
                <w:sz w:val="24"/>
                <w:lang w:val="ru-RU"/>
              </w:rPr>
              <w:t>Российской</w:t>
            </w:r>
            <w:r w:rsidRPr="00D50DE5">
              <w:rPr>
                <w:spacing w:val="-8"/>
                <w:sz w:val="24"/>
                <w:lang w:val="ru-RU"/>
              </w:rPr>
              <w:t xml:space="preserve"> </w:t>
            </w:r>
            <w:r w:rsidRPr="00D50DE5">
              <w:rPr>
                <w:sz w:val="24"/>
                <w:lang w:val="ru-RU"/>
              </w:rPr>
              <w:t>Федерации</w:t>
            </w:r>
            <w:r w:rsidRPr="00D50DE5">
              <w:rPr>
                <w:spacing w:val="-8"/>
                <w:sz w:val="24"/>
                <w:lang w:val="ru-RU"/>
              </w:rPr>
              <w:t xml:space="preserve"> </w:t>
            </w:r>
            <w:r w:rsidRPr="00D50DE5">
              <w:rPr>
                <w:sz w:val="24"/>
                <w:lang w:val="ru-RU"/>
              </w:rPr>
              <w:t>в обеспечении мира;</w:t>
            </w:r>
          </w:p>
          <w:p w:rsidR="00D50DE5" w:rsidRPr="00D50DE5" w:rsidRDefault="00D50DE5" w:rsidP="00B81CA1">
            <w:pPr>
              <w:pStyle w:val="TableParagraph"/>
              <w:spacing w:line="272" w:lineRule="exact"/>
              <w:ind w:left="105"/>
              <w:rPr>
                <w:sz w:val="24"/>
                <w:lang w:val="ru-RU"/>
              </w:rPr>
            </w:pPr>
            <w:r w:rsidRPr="00D50DE5">
              <w:rPr>
                <w:sz w:val="24"/>
                <w:lang w:val="ru-RU"/>
              </w:rPr>
              <w:t>сформировать</w:t>
            </w:r>
            <w:r w:rsidRPr="00D50DE5">
              <w:rPr>
                <w:spacing w:val="-4"/>
                <w:sz w:val="24"/>
                <w:lang w:val="ru-RU"/>
              </w:rPr>
              <w:t xml:space="preserve"> </w:t>
            </w:r>
            <w:r w:rsidRPr="00D50DE5">
              <w:rPr>
                <w:sz w:val="24"/>
                <w:lang w:val="ru-RU"/>
              </w:rPr>
              <w:t>представления</w:t>
            </w:r>
            <w:r w:rsidRPr="00D50DE5">
              <w:rPr>
                <w:spacing w:val="-4"/>
                <w:sz w:val="24"/>
                <w:lang w:val="ru-RU"/>
              </w:rPr>
              <w:t xml:space="preserve"> </w:t>
            </w:r>
            <w:r w:rsidRPr="00D50DE5">
              <w:rPr>
                <w:sz w:val="24"/>
                <w:lang w:val="ru-RU"/>
              </w:rPr>
              <w:t>о</w:t>
            </w:r>
            <w:r w:rsidRPr="00D50DE5">
              <w:rPr>
                <w:spacing w:val="-4"/>
                <w:sz w:val="24"/>
                <w:lang w:val="ru-RU"/>
              </w:rPr>
              <w:t xml:space="preserve"> </w:t>
            </w:r>
            <w:r w:rsidRPr="00D50DE5">
              <w:rPr>
                <w:sz w:val="24"/>
                <w:lang w:val="ru-RU"/>
              </w:rPr>
              <w:t>роли</w:t>
            </w:r>
            <w:r w:rsidRPr="00D50DE5">
              <w:rPr>
                <w:spacing w:val="-2"/>
                <w:sz w:val="24"/>
                <w:lang w:val="ru-RU"/>
              </w:rPr>
              <w:t xml:space="preserve"> государства,</w:t>
            </w:r>
          </w:p>
          <w:p w:rsidR="00D50DE5" w:rsidRPr="00D50DE5" w:rsidRDefault="00D50DE5" w:rsidP="00B81CA1">
            <w:pPr>
              <w:pStyle w:val="TableParagraph"/>
              <w:spacing w:before="20"/>
              <w:ind w:left="105"/>
              <w:rPr>
                <w:sz w:val="24"/>
                <w:lang w:val="ru-RU"/>
              </w:rPr>
            </w:pPr>
            <w:r w:rsidRPr="00D50DE5">
              <w:rPr>
                <w:sz w:val="24"/>
                <w:lang w:val="ru-RU"/>
              </w:rPr>
              <w:t>общества</w:t>
            </w:r>
            <w:r w:rsidRPr="00D50DE5">
              <w:rPr>
                <w:spacing w:val="-4"/>
                <w:sz w:val="24"/>
                <w:lang w:val="ru-RU"/>
              </w:rPr>
              <w:t xml:space="preserve"> </w:t>
            </w:r>
            <w:r w:rsidRPr="00D50DE5">
              <w:rPr>
                <w:sz w:val="24"/>
                <w:lang w:val="ru-RU"/>
              </w:rPr>
              <w:t>и</w:t>
            </w:r>
            <w:r w:rsidRPr="00D50DE5">
              <w:rPr>
                <w:spacing w:val="-2"/>
                <w:sz w:val="24"/>
                <w:lang w:val="ru-RU"/>
              </w:rPr>
              <w:t xml:space="preserve"> </w:t>
            </w:r>
            <w:r w:rsidRPr="00D50DE5">
              <w:rPr>
                <w:sz w:val="24"/>
                <w:lang w:val="ru-RU"/>
              </w:rPr>
              <w:t>личности</w:t>
            </w:r>
            <w:r w:rsidRPr="00D50DE5">
              <w:rPr>
                <w:spacing w:val="-2"/>
                <w:sz w:val="24"/>
                <w:lang w:val="ru-RU"/>
              </w:rPr>
              <w:t xml:space="preserve"> </w:t>
            </w:r>
            <w:r w:rsidRPr="00D50DE5">
              <w:rPr>
                <w:sz w:val="24"/>
                <w:lang w:val="ru-RU"/>
              </w:rPr>
              <w:t>в</w:t>
            </w:r>
            <w:r w:rsidRPr="00D50DE5">
              <w:rPr>
                <w:spacing w:val="-3"/>
                <w:sz w:val="24"/>
                <w:lang w:val="ru-RU"/>
              </w:rPr>
              <w:t xml:space="preserve"> </w:t>
            </w:r>
            <w:r w:rsidRPr="00D50DE5">
              <w:rPr>
                <w:sz w:val="24"/>
                <w:lang w:val="ru-RU"/>
              </w:rPr>
              <w:t>обеспечении</w:t>
            </w:r>
            <w:r w:rsidRPr="00D50DE5">
              <w:rPr>
                <w:spacing w:val="-2"/>
                <w:sz w:val="24"/>
                <w:lang w:val="ru-RU"/>
              </w:rPr>
              <w:t xml:space="preserve"> безопасности</w:t>
            </w:r>
          </w:p>
        </w:tc>
        <w:tc>
          <w:tcPr>
            <w:tcW w:w="3121" w:type="dxa"/>
          </w:tcPr>
          <w:p w:rsidR="00D50DE5" w:rsidRPr="00D50DE5" w:rsidRDefault="00D50DE5" w:rsidP="00B81CA1">
            <w:pPr>
              <w:pStyle w:val="TableParagraph"/>
              <w:spacing w:line="261" w:lineRule="auto"/>
              <w:rPr>
                <w:sz w:val="24"/>
                <w:lang w:val="ru-RU"/>
              </w:rPr>
            </w:pPr>
            <w:r w:rsidRPr="00D50DE5">
              <w:rPr>
                <w:sz w:val="24"/>
                <w:lang w:val="ru-RU"/>
              </w:rPr>
              <w:t>гражданина</w:t>
            </w:r>
            <w:r w:rsidRPr="00D50DE5">
              <w:rPr>
                <w:spacing w:val="-14"/>
                <w:sz w:val="24"/>
                <w:lang w:val="ru-RU"/>
              </w:rPr>
              <w:t xml:space="preserve"> </w:t>
            </w:r>
            <w:r w:rsidRPr="00D50DE5">
              <w:rPr>
                <w:sz w:val="24"/>
                <w:lang w:val="ru-RU"/>
              </w:rPr>
              <w:t>в</w:t>
            </w:r>
            <w:r w:rsidRPr="00D50DE5">
              <w:rPr>
                <w:spacing w:val="-14"/>
                <w:sz w:val="24"/>
                <w:lang w:val="ru-RU"/>
              </w:rPr>
              <w:t xml:space="preserve"> </w:t>
            </w:r>
            <w:r w:rsidRPr="00D50DE5">
              <w:rPr>
                <w:sz w:val="24"/>
                <w:lang w:val="ru-RU"/>
              </w:rPr>
              <w:t>этой</w:t>
            </w:r>
            <w:r w:rsidRPr="00D50DE5">
              <w:rPr>
                <w:spacing w:val="-12"/>
                <w:sz w:val="24"/>
                <w:lang w:val="ru-RU"/>
              </w:rPr>
              <w:t xml:space="preserve"> </w:t>
            </w:r>
            <w:r w:rsidRPr="00D50DE5">
              <w:rPr>
                <w:sz w:val="24"/>
                <w:lang w:val="ru-RU"/>
              </w:rPr>
              <w:t>области; знать основы</w:t>
            </w:r>
          </w:p>
          <w:p w:rsidR="00D50DE5" w:rsidRPr="00D50DE5" w:rsidRDefault="00D50DE5" w:rsidP="00B81CA1">
            <w:pPr>
              <w:pStyle w:val="TableParagraph"/>
              <w:spacing w:line="259" w:lineRule="auto"/>
              <w:ind w:right="282"/>
              <w:rPr>
                <w:sz w:val="24"/>
                <w:lang w:val="ru-RU"/>
              </w:rPr>
            </w:pPr>
            <w:r w:rsidRPr="00D50DE5">
              <w:rPr>
                <w:sz w:val="24"/>
                <w:lang w:val="ru-RU"/>
              </w:rPr>
              <w:t>государственной</w:t>
            </w:r>
            <w:r w:rsidRPr="00D50DE5">
              <w:rPr>
                <w:spacing w:val="-15"/>
                <w:sz w:val="24"/>
                <w:lang w:val="ru-RU"/>
              </w:rPr>
              <w:t xml:space="preserve"> </w:t>
            </w:r>
            <w:r w:rsidRPr="00D50DE5">
              <w:rPr>
                <w:sz w:val="24"/>
                <w:lang w:val="ru-RU"/>
              </w:rPr>
              <w:t xml:space="preserve">системы, </w:t>
            </w:r>
            <w:r w:rsidRPr="00D50DE5">
              <w:rPr>
                <w:spacing w:val="-2"/>
                <w:sz w:val="24"/>
                <w:lang w:val="ru-RU"/>
              </w:rPr>
              <w:t>российского</w:t>
            </w:r>
          </w:p>
          <w:p w:rsidR="00D50DE5" w:rsidRPr="00D50DE5" w:rsidRDefault="00D50DE5" w:rsidP="00B81CA1">
            <w:pPr>
              <w:pStyle w:val="TableParagraph"/>
              <w:spacing w:line="275" w:lineRule="exact"/>
              <w:rPr>
                <w:sz w:val="24"/>
                <w:lang w:val="ru-RU"/>
              </w:rPr>
            </w:pPr>
            <w:r w:rsidRPr="00D50DE5">
              <w:rPr>
                <w:spacing w:val="-2"/>
                <w:sz w:val="24"/>
                <w:lang w:val="ru-RU"/>
              </w:rPr>
              <w:t>законодательства,</w:t>
            </w:r>
          </w:p>
          <w:p w:rsidR="00D50DE5" w:rsidRPr="00D50DE5" w:rsidRDefault="00D50DE5" w:rsidP="00B81CA1">
            <w:pPr>
              <w:pStyle w:val="TableParagraph"/>
              <w:spacing w:before="11" w:line="259" w:lineRule="auto"/>
              <w:rPr>
                <w:sz w:val="24"/>
                <w:lang w:val="ru-RU"/>
              </w:rPr>
            </w:pPr>
            <w:r w:rsidRPr="00D50DE5">
              <w:rPr>
                <w:sz w:val="24"/>
                <w:lang w:val="ru-RU"/>
              </w:rPr>
              <w:t>направленных</w:t>
            </w:r>
            <w:r w:rsidRPr="00D50DE5">
              <w:rPr>
                <w:spacing w:val="-15"/>
                <w:sz w:val="24"/>
                <w:lang w:val="ru-RU"/>
              </w:rPr>
              <w:t xml:space="preserve"> </w:t>
            </w:r>
            <w:r w:rsidRPr="00D50DE5">
              <w:rPr>
                <w:sz w:val="24"/>
                <w:lang w:val="ru-RU"/>
              </w:rPr>
              <w:t>на</w:t>
            </w:r>
            <w:r w:rsidRPr="00D50DE5">
              <w:rPr>
                <w:spacing w:val="-15"/>
                <w:sz w:val="24"/>
                <w:lang w:val="ru-RU"/>
              </w:rPr>
              <w:t xml:space="preserve"> </w:t>
            </w:r>
            <w:r w:rsidRPr="00D50DE5">
              <w:rPr>
                <w:sz w:val="24"/>
                <w:lang w:val="ru-RU"/>
              </w:rPr>
              <w:t>защиту населения от внешних и внутренних угроз</w:t>
            </w:r>
          </w:p>
        </w:tc>
      </w:tr>
      <w:tr w:rsidR="00D50DE5" w:rsidRPr="00D50DE5" w:rsidTr="00B81CA1">
        <w:trPr>
          <w:trHeight w:val="7745"/>
        </w:trPr>
        <w:tc>
          <w:tcPr>
            <w:tcW w:w="1385" w:type="dxa"/>
          </w:tcPr>
          <w:p w:rsidR="00D50DE5" w:rsidRPr="00D50DE5" w:rsidRDefault="00D50DE5" w:rsidP="00B81CA1">
            <w:pPr>
              <w:pStyle w:val="TableParagraph"/>
              <w:spacing w:line="270" w:lineRule="exact"/>
              <w:rPr>
                <w:sz w:val="24"/>
              </w:rPr>
            </w:pPr>
            <w:r w:rsidRPr="00D50DE5">
              <w:rPr>
                <w:spacing w:val="-2"/>
                <w:sz w:val="24"/>
              </w:rPr>
              <w:lastRenderedPageBreak/>
              <w:t>ОК.07</w:t>
            </w:r>
          </w:p>
        </w:tc>
        <w:tc>
          <w:tcPr>
            <w:tcW w:w="5562" w:type="dxa"/>
          </w:tcPr>
          <w:p w:rsidR="00D50DE5" w:rsidRPr="00D50DE5" w:rsidRDefault="00D50DE5" w:rsidP="00B81CA1">
            <w:pPr>
              <w:pStyle w:val="TableParagraph"/>
              <w:spacing w:line="259" w:lineRule="auto"/>
              <w:ind w:left="105"/>
              <w:rPr>
                <w:sz w:val="24"/>
                <w:lang w:val="ru-RU"/>
              </w:rPr>
            </w:pPr>
            <w:r w:rsidRPr="00D50DE5">
              <w:rPr>
                <w:sz w:val="24"/>
                <w:lang w:val="ru-RU"/>
              </w:rPr>
              <w:t>В области экологического воспитания: сформированность экологической культуры, понимание</w:t>
            </w:r>
            <w:r w:rsidRPr="00D50DE5">
              <w:rPr>
                <w:spacing w:val="-15"/>
                <w:sz w:val="24"/>
                <w:lang w:val="ru-RU"/>
              </w:rPr>
              <w:t xml:space="preserve"> </w:t>
            </w:r>
            <w:r w:rsidRPr="00D50DE5">
              <w:rPr>
                <w:sz w:val="24"/>
                <w:lang w:val="ru-RU"/>
              </w:rPr>
              <w:t>влияния</w:t>
            </w:r>
            <w:r w:rsidRPr="00D50DE5">
              <w:rPr>
                <w:spacing w:val="-15"/>
                <w:sz w:val="24"/>
                <w:lang w:val="ru-RU"/>
              </w:rPr>
              <w:t xml:space="preserve"> </w:t>
            </w:r>
            <w:r w:rsidRPr="00D50DE5">
              <w:rPr>
                <w:sz w:val="24"/>
                <w:lang w:val="ru-RU"/>
              </w:rPr>
              <w:t>социально-экономических</w:t>
            </w:r>
          </w:p>
          <w:p w:rsidR="00D50DE5" w:rsidRPr="00D50DE5" w:rsidRDefault="00D50DE5" w:rsidP="00B81CA1">
            <w:pPr>
              <w:pStyle w:val="TableParagraph"/>
              <w:spacing w:line="259" w:lineRule="auto"/>
              <w:ind w:left="105"/>
              <w:rPr>
                <w:sz w:val="24"/>
                <w:lang w:val="ru-RU"/>
              </w:rPr>
            </w:pPr>
            <w:r w:rsidRPr="00D50DE5">
              <w:rPr>
                <w:sz w:val="24"/>
                <w:lang w:val="ru-RU"/>
              </w:rPr>
              <w:t>процессов</w:t>
            </w:r>
            <w:r w:rsidRPr="00D50DE5">
              <w:rPr>
                <w:spacing w:val="-9"/>
                <w:sz w:val="24"/>
                <w:lang w:val="ru-RU"/>
              </w:rPr>
              <w:t xml:space="preserve"> </w:t>
            </w:r>
            <w:r w:rsidRPr="00D50DE5">
              <w:rPr>
                <w:sz w:val="24"/>
                <w:lang w:val="ru-RU"/>
              </w:rPr>
              <w:t>на</w:t>
            </w:r>
            <w:r w:rsidRPr="00D50DE5">
              <w:rPr>
                <w:spacing w:val="-9"/>
                <w:sz w:val="24"/>
                <w:lang w:val="ru-RU"/>
              </w:rPr>
              <w:t xml:space="preserve"> </w:t>
            </w:r>
            <w:r w:rsidRPr="00D50DE5">
              <w:rPr>
                <w:sz w:val="24"/>
                <w:lang w:val="ru-RU"/>
              </w:rPr>
              <w:t>состояние</w:t>
            </w:r>
            <w:r w:rsidRPr="00D50DE5">
              <w:rPr>
                <w:spacing w:val="-9"/>
                <w:sz w:val="24"/>
                <w:lang w:val="ru-RU"/>
              </w:rPr>
              <w:t xml:space="preserve"> </w:t>
            </w:r>
            <w:r w:rsidRPr="00D50DE5">
              <w:rPr>
                <w:sz w:val="24"/>
                <w:lang w:val="ru-RU"/>
              </w:rPr>
              <w:t>природной</w:t>
            </w:r>
            <w:r w:rsidRPr="00D50DE5">
              <w:rPr>
                <w:spacing w:val="-8"/>
                <w:sz w:val="24"/>
                <w:lang w:val="ru-RU"/>
              </w:rPr>
              <w:t xml:space="preserve"> </w:t>
            </w:r>
            <w:r w:rsidRPr="00D50DE5">
              <w:rPr>
                <w:sz w:val="24"/>
                <w:lang w:val="ru-RU"/>
              </w:rPr>
              <w:t>и</w:t>
            </w:r>
            <w:r w:rsidRPr="00D50DE5">
              <w:rPr>
                <w:spacing w:val="-8"/>
                <w:sz w:val="24"/>
                <w:lang w:val="ru-RU"/>
              </w:rPr>
              <w:t xml:space="preserve"> </w:t>
            </w:r>
            <w:r w:rsidRPr="00D50DE5">
              <w:rPr>
                <w:sz w:val="24"/>
                <w:lang w:val="ru-RU"/>
              </w:rPr>
              <w:t>социальной среды, осознание глобального характера</w:t>
            </w:r>
          </w:p>
          <w:p w:rsidR="00D50DE5" w:rsidRPr="00D50DE5" w:rsidRDefault="00D50DE5" w:rsidP="00B81CA1">
            <w:pPr>
              <w:pStyle w:val="TableParagraph"/>
              <w:ind w:left="105"/>
              <w:rPr>
                <w:sz w:val="24"/>
                <w:lang w:val="ru-RU"/>
              </w:rPr>
            </w:pPr>
            <w:r w:rsidRPr="00D50DE5">
              <w:rPr>
                <w:sz w:val="24"/>
                <w:lang w:val="ru-RU"/>
              </w:rPr>
              <w:t>экологических</w:t>
            </w:r>
            <w:r w:rsidRPr="00D50DE5">
              <w:rPr>
                <w:spacing w:val="-5"/>
                <w:sz w:val="24"/>
                <w:lang w:val="ru-RU"/>
              </w:rPr>
              <w:t xml:space="preserve"> </w:t>
            </w:r>
            <w:r w:rsidRPr="00D50DE5">
              <w:rPr>
                <w:spacing w:val="-2"/>
                <w:sz w:val="24"/>
                <w:lang w:val="ru-RU"/>
              </w:rPr>
              <w:t>проблем;</w:t>
            </w:r>
          </w:p>
          <w:p w:rsidR="00D50DE5" w:rsidRPr="00D50DE5" w:rsidRDefault="00D50DE5" w:rsidP="00B81CA1">
            <w:pPr>
              <w:pStyle w:val="TableParagraph"/>
              <w:spacing w:before="16" w:line="259" w:lineRule="auto"/>
              <w:ind w:left="105" w:right="1020"/>
              <w:jc w:val="both"/>
              <w:rPr>
                <w:sz w:val="24"/>
                <w:lang w:val="ru-RU"/>
              </w:rPr>
            </w:pPr>
            <w:r w:rsidRPr="00D50DE5">
              <w:rPr>
                <w:sz w:val="24"/>
                <w:lang w:val="ru-RU"/>
              </w:rPr>
              <w:t>планирование</w:t>
            </w:r>
            <w:r w:rsidRPr="00D50DE5">
              <w:rPr>
                <w:spacing w:val="-9"/>
                <w:sz w:val="24"/>
                <w:lang w:val="ru-RU"/>
              </w:rPr>
              <w:t xml:space="preserve"> </w:t>
            </w:r>
            <w:r w:rsidRPr="00D50DE5">
              <w:rPr>
                <w:sz w:val="24"/>
                <w:lang w:val="ru-RU"/>
              </w:rPr>
              <w:t>и</w:t>
            </w:r>
            <w:r w:rsidRPr="00D50DE5">
              <w:rPr>
                <w:spacing w:val="-3"/>
                <w:sz w:val="24"/>
                <w:lang w:val="ru-RU"/>
              </w:rPr>
              <w:t xml:space="preserve"> </w:t>
            </w:r>
            <w:r w:rsidRPr="00D50DE5">
              <w:rPr>
                <w:sz w:val="24"/>
                <w:lang w:val="ru-RU"/>
              </w:rPr>
              <w:t>осуществление</w:t>
            </w:r>
            <w:r w:rsidRPr="00D50DE5">
              <w:rPr>
                <w:spacing w:val="-6"/>
                <w:sz w:val="24"/>
                <w:lang w:val="ru-RU"/>
              </w:rPr>
              <w:t xml:space="preserve"> </w:t>
            </w:r>
            <w:r w:rsidRPr="00D50DE5">
              <w:rPr>
                <w:sz w:val="24"/>
                <w:lang w:val="ru-RU"/>
              </w:rPr>
              <w:t>действий</w:t>
            </w:r>
            <w:r w:rsidRPr="00D50DE5">
              <w:rPr>
                <w:spacing w:val="-5"/>
                <w:sz w:val="24"/>
                <w:lang w:val="ru-RU"/>
              </w:rPr>
              <w:t xml:space="preserve"> </w:t>
            </w:r>
            <w:r w:rsidRPr="00D50DE5">
              <w:rPr>
                <w:sz w:val="24"/>
                <w:lang w:val="ru-RU"/>
              </w:rPr>
              <w:t>в окружающей</w:t>
            </w:r>
            <w:r w:rsidRPr="00D50DE5">
              <w:rPr>
                <w:spacing w:val="-7"/>
                <w:sz w:val="24"/>
                <w:lang w:val="ru-RU"/>
              </w:rPr>
              <w:t xml:space="preserve"> </w:t>
            </w:r>
            <w:r w:rsidRPr="00D50DE5">
              <w:rPr>
                <w:sz w:val="24"/>
                <w:lang w:val="ru-RU"/>
              </w:rPr>
              <w:t>среде</w:t>
            </w:r>
            <w:r w:rsidRPr="00D50DE5">
              <w:rPr>
                <w:spacing w:val="-8"/>
                <w:sz w:val="24"/>
                <w:lang w:val="ru-RU"/>
              </w:rPr>
              <w:t xml:space="preserve"> </w:t>
            </w:r>
            <w:r w:rsidRPr="00D50DE5">
              <w:rPr>
                <w:sz w:val="24"/>
                <w:lang w:val="ru-RU"/>
              </w:rPr>
              <w:t>на</w:t>
            </w:r>
            <w:r w:rsidRPr="00D50DE5">
              <w:rPr>
                <w:spacing w:val="-8"/>
                <w:sz w:val="24"/>
                <w:lang w:val="ru-RU"/>
              </w:rPr>
              <w:t xml:space="preserve"> </w:t>
            </w:r>
            <w:r w:rsidRPr="00D50DE5">
              <w:rPr>
                <w:sz w:val="24"/>
                <w:lang w:val="ru-RU"/>
              </w:rPr>
              <w:t>основе</w:t>
            </w:r>
            <w:r w:rsidRPr="00D50DE5">
              <w:rPr>
                <w:spacing w:val="-9"/>
                <w:sz w:val="24"/>
                <w:lang w:val="ru-RU"/>
              </w:rPr>
              <w:t xml:space="preserve"> </w:t>
            </w:r>
            <w:r w:rsidRPr="00D50DE5">
              <w:rPr>
                <w:sz w:val="24"/>
                <w:lang w:val="ru-RU"/>
              </w:rPr>
              <w:t>знания</w:t>
            </w:r>
            <w:r w:rsidRPr="00D50DE5">
              <w:rPr>
                <w:spacing w:val="-10"/>
                <w:sz w:val="24"/>
                <w:lang w:val="ru-RU"/>
              </w:rPr>
              <w:t xml:space="preserve"> </w:t>
            </w:r>
            <w:r w:rsidRPr="00D50DE5">
              <w:rPr>
                <w:sz w:val="24"/>
                <w:lang w:val="ru-RU"/>
              </w:rPr>
              <w:t>целей устойчивого развития человечества;</w:t>
            </w:r>
          </w:p>
          <w:p w:rsidR="00D50DE5" w:rsidRPr="00D50DE5" w:rsidRDefault="00D50DE5" w:rsidP="00B81CA1">
            <w:pPr>
              <w:pStyle w:val="TableParagraph"/>
              <w:spacing w:line="259" w:lineRule="auto"/>
              <w:ind w:left="105"/>
              <w:rPr>
                <w:sz w:val="24"/>
                <w:lang w:val="ru-RU"/>
              </w:rPr>
            </w:pPr>
            <w:r w:rsidRPr="00D50DE5">
              <w:rPr>
                <w:sz w:val="24"/>
                <w:lang w:val="ru-RU"/>
              </w:rPr>
              <w:t>активное</w:t>
            </w:r>
            <w:r w:rsidRPr="00D50DE5">
              <w:rPr>
                <w:spacing w:val="-11"/>
                <w:sz w:val="24"/>
                <w:lang w:val="ru-RU"/>
              </w:rPr>
              <w:t xml:space="preserve"> </w:t>
            </w:r>
            <w:r w:rsidRPr="00D50DE5">
              <w:rPr>
                <w:sz w:val="24"/>
                <w:lang w:val="ru-RU"/>
              </w:rPr>
              <w:t>неприятие</w:t>
            </w:r>
            <w:r w:rsidRPr="00D50DE5">
              <w:rPr>
                <w:spacing w:val="-11"/>
                <w:sz w:val="24"/>
                <w:lang w:val="ru-RU"/>
              </w:rPr>
              <w:t xml:space="preserve"> </w:t>
            </w:r>
            <w:r w:rsidRPr="00D50DE5">
              <w:rPr>
                <w:sz w:val="24"/>
                <w:lang w:val="ru-RU"/>
              </w:rPr>
              <w:t>действий,</w:t>
            </w:r>
            <w:r w:rsidRPr="00D50DE5">
              <w:rPr>
                <w:spacing w:val="-13"/>
                <w:sz w:val="24"/>
                <w:lang w:val="ru-RU"/>
              </w:rPr>
              <w:t xml:space="preserve"> </w:t>
            </w:r>
            <w:r w:rsidRPr="00D50DE5">
              <w:rPr>
                <w:sz w:val="24"/>
                <w:lang w:val="ru-RU"/>
              </w:rPr>
              <w:t>приносящих</w:t>
            </w:r>
            <w:r w:rsidRPr="00D50DE5">
              <w:rPr>
                <w:spacing w:val="-8"/>
                <w:sz w:val="24"/>
                <w:lang w:val="ru-RU"/>
              </w:rPr>
              <w:t xml:space="preserve"> </w:t>
            </w:r>
            <w:r w:rsidRPr="00D50DE5">
              <w:rPr>
                <w:sz w:val="24"/>
                <w:lang w:val="ru-RU"/>
              </w:rPr>
              <w:t>вред окружающей среде;</w:t>
            </w:r>
          </w:p>
          <w:p w:rsidR="00D50DE5" w:rsidRPr="00D50DE5" w:rsidRDefault="00D50DE5" w:rsidP="00B81CA1">
            <w:pPr>
              <w:pStyle w:val="TableParagraph"/>
              <w:spacing w:line="275" w:lineRule="exact"/>
              <w:ind w:left="105"/>
              <w:rPr>
                <w:sz w:val="24"/>
                <w:lang w:val="ru-RU"/>
              </w:rPr>
            </w:pPr>
            <w:r w:rsidRPr="00D50DE5">
              <w:rPr>
                <w:sz w:val="24"/>
                <w:lang w:val="ru-RU"/>
              </w:rPr>
              <w:t>умение</w:t>
            </w:r>
            <w:r w:rsidRPr="00D50DE5">
              <w:rPr>
                <w:spacing w:val="-7"/>
                <w:sz w:val="24"/>
                <w:lang w:val="ru-RU"/>
              </w:rPr>
              <w:t xml:space="preserve"> </w:t>
            </w:r>
            <w:r w:rsidRPr="00D50DE5">
              <w:rPr>
                <w:sz w:val="24"/>
                <w:lang w:val="ru-RU"/>
              </w:rPr>
              <w:t>прогнозировать</w:t>
            </w:r>
            <w:r w:rsidRPr="00D50DE5">
              <w:rPr>
                <w:spacing w:val="-6"/>
                <w:sz w:val="24"/>
                <w:lang w:val="ru-RU"/>
              </w:rPr>
              <w:t xml:space="preserve"> </w:t>
            </w:r>
            <w:r w:rsidRPr="00D50DE5">
              <w:rPr>
                <w:spacing w:val="-2"/>
                <w:sz w:val="24"/>
                <w:lang w:val="ru-RU"/>
              </w:rPr>
              <w:t>неблагоприятные</w:t>
            </w:r>
          </w:p>
          <w:p w:rsidR="00D50DE5" w:rsidRPr="00D50DE5" w:rsidRDefault="00D50DE5" w:rsidP="00B81CA1">
            <w:pPr>
              <w:pStyle w:val="TableParagraph"/>
              <w:spacing w:before="21" w:line="259" w:lineRule="auto"/>
              <w:ind w:left="105"/>
              <w:rPr>
                <w:sz w:val="24"/>
                <w:lang w:val="ru-RU"/>
              </w:rPr>
            </w:pPr>
            <w:r w:rsidRPr="00D50DE5">
              <w:rPr>
                <w:sz w:val="24"/>
                <w:lang w:val="ru-RU"/>
              </w:rPr>
              <w:t>экологические</w:t>
            </w:r>
            <w:r w:rsidRPr="00D50DE5">
              <w:rPr>
                <w:spacing w:val="-15"/>
                <w:sz w:val="24"/>
                <w:lang w:val="ru-RU"/>
              </w:rPr>
              <w:t xml:space="preserve"> </w:t>
            </w:r>
            <w:r w:rsidRPr="00D50DE5">
              <w:rPr>
                <w:sz w:val="24"/>
                <w:lang w:val="ru-RU"/>
              </w:rPr>
              <w:t>последствия</w:t>
            </w:r>
            <w:r w:rsidRPr="00D50DE5">
              <w:rPr>
                <w:spacing w:val="-15"/>
                <w:sz w:val="24"/>
                <w:lang w:val="ru-RU"/>
              </w:rPr>
              <w:t xml:space="preserve"> </w:t>
            </w:r>
            <w:r w:rsidRPr="00D50DE5">
              <w:rPr>
                <w:sz w:val="24"/>
                <w:lang w:val="ru-RU"/>
              </w:rPr>
              <w:t>предпринимаемых действий, предотвращать их;</w:t>
            </w:r>
          </w:p>
          <w:p w:rsidR="00D50DE5" w:rsidRPr="00D50DE5" w:rsidRDefault="00D50DE5" w:rsidP="00B81CA1">
            <w:pPr>
              <w:pStyle w:val="TableParagraph"/>
              <w:spacing w:line="259" w:lineRule="auto"/>
              <w:ind w:left="105"/>
              <w:rPr>
                <w:sz w:val="24"/>
                <w:lang w:val="ru-RU"/>
              </w:rPr>
            </w:pPr>
            <w:r w:rsidRPr="00D50DE5">
              <w:rPr>
                <w:sz w:val="24"/>
                <w:lang w:val="ru-RU"/>
              </w:rPr>
              <w:t>расширение</w:t>
            </w:r>
            <w:r w:rsidRPr="00D50DE5">
              <w:rPr>
                <w:spacing w:val="-14"/>
                <w:sz w:val="24"/>
                <w:lang w:val="ru-RU"/>
              </w:rPr>
              <w:t xml:space="preserve"> </w:t>
            </w:r>
            <w:r w:rsidRPr="00D50DE5">
              <w:rPr>
                <w:sz w:val="24"/>
                <w:lang w:val="ru-RU"/>
              </w:rPr>
              <w:t>опыта</w:t>
            </w:r>
            <w:r w:rsidRPr="00D50DE5">
              <w:rPr>
                <w:spacing w:val="-13"/>
                <w:sz w:val="24"/>
                <w:lang w:val="ru-RU"/>
              </w:rPr>
              <w:t xml:space="preserve"> </w:t>
            </w:r>
            <w:r w:rsidRPr="00D50DE5">
              <w:rPr>
                <w:sz w:val="24"/>
                <w:lang w:val="ru-RU"/>
              </w:rPr>
              <w:t>деятельности</w:t>
            </w:r>
            <w:r w:rsidRPr="00D50DE5">
              <w:rPr>
                <w:spacing w:val="-13"/>
                <w:sz w:val="24"/>
                <w:lang w:val="ru-RU"/>
              </w:rPr>
              <w:t xml:space="preserve"> </w:t>
            </w:r>
            <w:r w:rsidRPr="00D50DE5">
              <w:rPr>
                <w:sz w:val="24"/>
                <w:lang w:val="ru-RU"/>
              </w:rPr>
              <w:t xml:space="preserve">экологической </w:t>
            </w:r>
            <w:r w:rsidRPr="00D50DE5">
              <w:rPr>
                <w:spacing w:val="-2"/>
                <w:sz w:val="24"/>
                <w:lang w:val="ru-RU"/>
              </w:rPr>
              <w:t>направленности;</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навыками</w:t>
            </w:r>
            <w:r w:rsidRPr="00D50DE5">
              <w:rPr>
                <w:spacing w:val="-15"/>
                <w:sz w:val="24"/>
                <w:lang w:val="ru-RU"/>
              </w:rPr>
              <w:t xml:space="preserve"> </w:t>
            </w:r>
            <w:r w:rsidRPr="00D50DE5">
              <w:rPr>
                <w:sz w:val="24"/>
                <w:lang w:val="ru-RU"/>
              </w:rPr>
              <w:t>учебно-исследовательской, проектной и социальной деятельности</w:t>
            </w:r>
          </w:p>
          <w:p w:rsidR="00D50DE5" w:rsidRPr="00D50DE5" w:rsidRDefault="00D50DE5" w:rsidP="00B81CA1">
            <w:pPr>
              <w:pStyle w:val="TableParagraph"/>
              <w:spacing w:line="275" w:lineRule="exact"/>
              <w:ind w:left="105"/>
              <w:rPr>
                <w:sz w:val="24"/>
                <w:lang w:val="ru-RU"/>
              </w:rPr>
            </w:pPr>
            <w:r w:rsidRPr="00D50DE5">
              <w:rPr>
                <w:sz w:val="24"/>
                <w:lang w:val="ru-RU"/>
              </w:rPr>
              <w:t>сформировать</w:t>
            </w:r>
            <w:r w:rsidRPr="00D50DE5">
              <w:rPr>
                <w:spacing w:val="-6"/>
                <w:sz w:val="24"/>
                <w:lang w:val="ru-RU"/>
              </w:rPr>
              <w:t xml:space="preserve"> </w:t>
            </w:r>
            <w:r w:rsidRPr="00D50DE5">
              <w:rPr>
                <w:sz w:val="24"/>
                <w:lang w:val="ru-RU"/>
              </w:rPr>
              <w:t>представления</w:t>
            </w:r>
            <w:r w:rsidRPr="00D50DE5">
              <w:rPr>
                <w:spacing w:val="-4"/>
                <w:sz w:val="24"/>
                <w:lang w:val="ru-RU"/>
              </w:rPr>
              <w:t xml:space="preserve"> </w:t>
            </w:r>
            <w:r w:rsidRPr="00D50DE5">
              <w:rPr>
                <w:sz w:val="24"/>
                <w:lang w:val="ru-RU"/>
              </w:rPr>
              <w:t>о</w:t>
            </w:r>
            <w:r w:rsidRPr="00D50DE5">
              <w:rPr>
                <w:spacing w:val="-4"/>
                <w:sz w:val="24"/>
                <w:lang w:val="ru-RU"/>
              </w:rPr>
              <w:t xml:space="preserve"> </w:t>
            </w:r>
            <w:r w:rsidRPr="00D50DE5">
              <w:rPr>
                <w:spacing w:val="-2"/>
                <w:sz w:val="24"/>
                <w:lang w:val="ru-RU"/>
              </w:rPr>
              <w:t>возможных</w:t>
            </w:r>
          </w:p>
          <w:p w:rsidR="00D50DE5" w:rsidRPr="00D50DE5" w:rsidRDefault="00D50DE5" w:rsidP="00B81CA1">
            <w:pPr>
              <w:pStyle w:val="TableParagraph"/>
              <w:spacing w:before="22" w:line="259" w:lineRule="auto"/>
              <w:ind w:left="105"/>
              <w:rPr>
                <w:sz w:val="24"/>
                <w:lang w:val="ru-RU"/>
              </w:rPr>
            </w:pPr>
            <w:r w:rsidRPr="00D50DE5">
              <w:rPr>
                <w:sz w:val="24"/>
                <w:lang w:val="ru-RU"/>
              </w:rPr>
              <w:t>источниках</w:t>
            </w:r>
            <w:r w:rsidRPr="00D50DE5">
              <w:rPr>
                <w:spacing w:val="-7"/>
                <w:sz w:val="24"/>
                <w:lang w:val="ru-RU"/>
              </w:rPr>
              <w:t xml:space="preserve"> </w:t>
            </w:r>
            <w:r w:rsidRPr="00D50DE5">
              <w:rPr>
                <w:sz w:val="24"/>
                <w:lang w:val="ru-RU"/>
              </w:rPr>
              <w:t>опасности</w:t>
            </w:r>
            <w:r w:rsidRPr="00D50DE5">
              <w:rPr>
                <w:spacing w:val="-10"/>
                <w:sz w:val="24"/>
                <w:lang w:val="ru-RU"/>
              </w:rPr>
              <w:t xml:space="preserve"> </w:t>
            </w:r>
            <w:r w:rsidRPr="00D50DE5">
              <w:rPr>
                <w:sz w:val="24"/>
                <w:lang w:val="ru-RU"/>
              </w:rPr>
              <w:t>в</w:t>
            </w:r>
            <w:r w:rsidRPr="00D50DE5">
              <w:rPr>
                <w:spacing w:val="-10"/>
                <w:sz w:val="24"/>
                <w:lang w:val="ru-RU"/>
              </w:rPr>
              <w:t xml:space="preserve"> </w:t>
            </w:r>
            <w:r w:rsidRPr="00D50DE5">
              <w:rPr>
                <w:sz w:val="24"/>
                <w:lang w:val="ru-RU"/>
              </w:rPr>
              <w:t>различных</w:t>
            </w:r>
            <w:r w:rsidRPr="00D50DE5">
              <w:rPr>
                <w:spacing w:val="-8"/>
                <w:sz w:val="24"/>
                <w:lang w:val="ru-RU"/>
              </w:rPr>
              <w:t xml:space="preserve"> </w:t>
            </w:r>
            <w:r w:rsidRPr="00D50DE5">
              <w:rPr>
                <w:sz w:val="24"/>
                <w:lang w:val="ru-RU"/>
              </w:rPr>
              <w:t>ситуациях</w:t>
            </w:r>
            <w:r w:rsidRPr="00D50DE5">
              <w:rPr>
                <w:spacing w:val="-10"/>
                <w:sz w:val="24"/>
                <w:lang w:val="ru-RU"/>
              </w:rPr>
              <w:t xml:space="preserve"> </w:t>
            </w:r>
            <w:r w:rsidRPr="00D50DE5">
              <w:rPr>
                <w:sz w:val="24"/>
                <w:lang w:val="ru-RU"/>
              </w:rPr>
              <w:t>(в быту, транспорте, общественных местах, в</w:t>
            </w:r>
          </w:p>
          <w:p w:rsidR="00D50DE5" w:rsidRPr="00D50DE5" w:rsidRDefault="00D50DE5" w:rsidP="00B81CA1">
            <w:pPr>
              <w:pStyle w:val="TableParagraph"/>
              <w:spacing w:line="259" w:lineRule="auto"/>
              <w:ind w:left="105"/>
              <w:rPr>
                <w:sz w:val="24"/>
                <w:lang w:val="ru-RU"/>
              </w:rPr>
            </w:pPr>
            <w:r w:rsidRPr="00D50DE5">
              <w:rPr>
                <w:sz w:val="24"/>
                <w:lang w:val="ru-RU"/>
              </w:rPr>
              <w:t>природной</w:t>
            </w:r>
            <w:r w:rsidRPr="00D50DE5">
              <w:rPr>
                <w:spacing w:val="-7"/>
                <w:sz w:val="24"/>
                <w:lang w:val="ru-RU"/>
              </w:rPr>
              <w:t xml:space="preserve"> </w:t>
            </w:r>
            <w:r w:rsidRPr="00D50DE5">
              <w:rPr>
                <w:sz w:val="24"/>
                <w:lang w:val="ru-RU"/>
              </w:rPr>
              <w:t>среде,</w:t>
            </w:r>
            <w:r w:rsidRPr="00D50DE5">
              <w:rPr>
                <w:spacing w:val="-7"/>
                <w:sz w:val="24"/>
                <w:lang w:val="ru-RU"/>
              </w:rPr>
              <w:t xml:space="preserve"> </w:t>
            </w:r>
            <w:r w:rsidRPr="00D50DE5">
              <w:rPr>
                <w:sz w:val="24"/>
                <w:lang w:val="ru-RU"/>
              </w:rPr>
              <w:t>в</w:t>
            </w:r>
            <w:r w:rsidRPr="00D50DE5">
              <w:rPr>
                <w:spacing w:val="-8"/>
                <w:sz w:val="24"/>
                <w:lang w:val="ru-RU"/>
              </w:rPr>
              <w:t xml:space="preserve"> </w:t>
            </w:r>
            <w:r w:rsidRPr="00D50DE5">
              <w:rPr>
                <w:sz w:val="24"/>
                <w:lang w:val="ru-RU"/>
              </w:rPr>
              <w:t>социуме,</w:t>
            </w:r>
            <w:r w:rsidRPr="00D50DE5">
              <w:rPr>
                <w:spacing w:val="-7"/>
                <w:sz w:val="24"/>
                <w:lang w:val="ru-RU"/>
              </w:rPr>
              <w:t xml:space="preserve"> </w:t>
            </w:r>
            <w:r w:rsidRPr="00D50DE5">
              <w:rPr>
                <w:sz w:val="24"/>
                <w:lang w:val="ru-RU"/>
              </w:rPr>
              <w:t>в</w:t>
            </w:r>
            <w:r w:rsidRPr="00D50DE5">
              <w:rPr>
                <w:spacing w:val="-8"/>
                <w:sz w:val="24"/>
                <w:lang w:val="ru-RU"/>
              </w:rPr>
              <w:t xml:space="preserve"> </w:t>
            </w:r>
            <w:r w:rsidRPr="00D50DE5">
              <w:rPr>
                <w:sz w:val="24"/>
                <w:lang w:val="ru-RU"/>
              </w:rPr>
              <w:t>цифровой</w:t>
            </w:r>
            <w:r w:rsidRPr="00D50DE5">
              <w:rPr>
                <w:spacing w:val="-7"/>
                <w:sz w:val="24"/>
                <w:lang w:val="ru-RU"/>
              </w:rPr>
              <w:t xml:space="preserve"> </w:t>
            </w:r>
            <w:r w:rsidRPr="00D50DE5">
              <w:rPr>
                <w:sz w:val="24"/>
                <w:lang w:val="ru-RU"/>
              </w:rPr>
              <w:t>среде); владеть</w:t>
            </w:r>
            <w:r w:rsidRPr="00D50DE5">
              <w:rPr>
                <w:spacing w:val="-4"/>
                <w:sz w:val="24"/>
                <w:lang w:val="ru-RU"/>
              </w:rPr>
              <w:t xml:space="preserve"> </w:t>
            </w:r>
            <w:r w:rsidRPr="00D50DE5">
              <w:rPr>
                <w:sz w:val="24"/>
                <w:lang w:val="ru-RU"/>
              </w:rPr>
              <w:t>основными</w:t>
            </w:r>
            <w:r w:rsidRPr="00D50DE5">
              <w:rPr>
                <w:spacing w:val="-4"/>
                <w:sz w:val="24"/>
                <w:lang w:val="ru-RU"/>
              </w:rPr>
              <w:t xml:space="preserve"> </w:t>
            </w:r>
            <w:r w:rsidRPr="00D50DE5">
              <w:rPr>
                <w:sz w:val="24"/>
                <w:lang w:val="ru-RU"/>
              </w:rPr>
              <w:t>способами</w:t>
            </w:r>
            <w:r w:rsidRPr="00D50DE5">
              <w:rPr>
                <w:spacing w:val="-4"/>
                <w:sz w:val="24"/>
                <w:lang w:val="ru-RU"/>
              </w:rPr>
              <w:t xml:space="preserve"> </w:t>
            </w:r>
            <w:r w:rsidRPr="00D50DE5">
              <w:rPr>
                <w:spacing w:val="-2"/>
                <w:sz w:val="24"/>
                <w:lang w:val="ru-RU"/>
              </w:rPr>
              <w:t>предупреждения</w:t>
            </w:r>
          </w:p>
          <w:p w:rsidR="00D50DE5" w:rsidRPr="00D50DE5" w:rsidRDefault="00D50DE5" w:rsidP="00B81CA1">
            <w:pPr>
              <w:pStyle w:val="TableParagraph"/>
              <w:spacing w:line="275" w:lineRule="exact"/>
              <w:ind w:left="105"/>
              <w:rPr>
                <w:sz w:val="24"/>
                <w:lang w:val="ru-RU"/>
              </w:rPr>
            </w:pPr>
            <w:r w:rsidRPr="00D50DE5">
              <w:rPr>
                <w:sz w:val="24"/>
                <w:lang w:val="ru-RU"/>
              </w:rPr>
              <w:t>опасных</w:t>
            </w:r>
            <w:r w:rsidRPr="00D50DE5">
              <w:rPr>
                <w:spacing w:val="-3"/>
                <w:sz w:val="24"/>
                <w:lang w:val="ru-RU"/>
              </w:rPr>
              <w:t xml:space="preserve"> </w:t>
            </w:r>
            <w:r w:rsidRPr="00D50DE5">
              <w:rPr>
                <w:sz w:val="24"/>
                <w:lang w:val="ru-RU"/>
              </w:rPr>
              <w:t>и</w:t>
            </w:r>
            <w:r w:rsidRPr="00D50DE5">
              <w:rPr>
                <w:spacing w:val="-6"/>
                <w:sz w:val="24"/>
                <w:lang w:val="ru-RU"/>
              </w:rPr>
              <w:t xml:space="preserve"> </w:t>
            </w:r>
            <w:r w:rsidRPr="00D50DE5">
              <w:rPr>
                <w:sz w:val="24"/>
                <w:lang w:val="ru-RU"/>
              </w:rPr>
              <w:t>экстремальных</w:t>
            </w:r>
            <w:r w:rsidRPr="00D50DE5">
              <w:rPr>
                <w:spacing w:val="-3"/>
                <w:sz w:val="24"/>
                <w:lang w:val="ru-RU"/>
              </w:rPr>
              <w:t xml:space="preserve"> </w:t>
            </w:r>
            <w:r w:rsidRPr="00D50DE5">
              <w:rPr>
                <w:sz w:val="24"/>
                <w:lang w:val="ru-RU"/>
              </w:rPr>
              <w:t>ситуаций;</w:t>
            </w:r>
            <w:r w:rsidRPr="00D50DE5">
              <w:rPr>
                <w:spacing w:val="-4"/>
                <w:sz w:val="24"/>
                <w:lang w:val="ru-RU"/>
              </w:rPr>
              <w:t xml:space="preserve"> </w:t>
            </w:r>
            <w:r w:rsidRPr="00D50DE5">
              <w:rPr>
                <w:sz w:val="24"/>
                <w:lang w:val="ru-RU"/>
              </w:rPr>
              <w:t>знать</w:t>
            </w:r>
            <w:r w:rsidRPr="00D50DE5">
              <w:rPr>
                <w:spacing w:val="-3"/>
                <w:sz w:val="24"/>
                <w:lang w:val="ru-RU"/>
              </w:rPr>
              <w:t xml:space="preserve"> </w:t>
            </w:r>
            <w:r w:rsidRPr="00D50DE5">
              <w:rPr>
                <w:spacing w:val="-2"/>
                <w:sz w:val="24"/>
                <w:lang w:val="ru-RU"/>
              </w:rPr>
              <w:t>порядок</w:t>
            </w:r>
          </w:p>
          <w:p w:rsidR="00D50DE5" w:rsidRPr="00D50DE5" w:rsidRDefault="00D50DE5" w:rsidP="00B81CA1">
            <w:pPr>
              <w:pStyle w:val="TableParagraph"/>
              <w:spacing w:before="7" w:line="290" w:lineRule="atLeast"/>
              <w:ind w:left="105"/>
              <w:rPr>
                <w:sz w:val="24"/>
                <w:lang w:val="ru-RU"/>
              </w:rPr>
            </w:pPr>
            <w:r w:rsidRPr="00D50DE5">
              <w:rPr>
                <w:sz w:val="24"/>
                <w:lang w:val="ru-RU"/>
              </w:rPr>
              <w:t>действий</w:t>
            </w:r>
            <w:r w:rsidRPr="00D50DE5">
              <w:rPr>
                <w:spacing w:val="-10"/>
                <w:sz w:val="24"/>
                <w:lang w:val="ru-RU"/>
              </w:rPr>
              <w:t xml:space="preserve"> </w:t>
            </w:r>
            <w:r w:rsidRPr="00D50DE5">
              <w:rPr>
                <w:sz w:val="24"/>
                <w:lang w:val="ru-RU"/>
              </w:rPr>
              <w:t>в</w:t>
            </w:r>
            <w:r w:rsidRPr="00D50DE5">
              <w:rPr>
                <w:spacing w:val="-11"/>
                <w:sz w:val="24"/>
                <w:lang w:val="ru-RU"/>
              </w:rPr>
              <w:t xml:space="preserve"> </w:t>
            </w:r>
            <w:r w:rsidRPr="00D50DE5">
              <w:rPr>
                <w:sz w:val="24"/>
                <w:lang w:val="ru-RU"/>
              </w:rPr>
              <w:t>экстремальных</w:t>
            </w:r>
            <w:r w:rsidRPr="00D50DE5">
              <w:rPr>
                <w:spacing w:val="-10"/>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 xml:space="preserve">чрезвычайных </w:t>
            </w:r>
            <w:r w:rsidRPr="00D50DE5">
              <w:rPr>
                <w:spacing w:val="-2"/>
                <w:sz w:val="24"/>
                <w:lang w:val="ru-RU"/>
              </w:rPr>
              <w:t>ситуациях;</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4"/>
                <w:sz w:val="24"/>
                <w:lang w:val="ru-RU"/>
              </w:rPr>
              <w:t xml:space="preserve"> </w:t>
            </w:r>
            <w:r w:rsidRPr="00D50DE5">
              <w:rPr>
                <w:sz w:val="24"/>
                <w:lang w:val="ru-RU"/>
              </w:rPr>
              <w:t>порядок</w:t>
            </w:r>
            <w:r w:rsidRPr="00D50DE5">
              <w:rPr>
                <w:spacing w:val="-12"/>
                <w:sz w:val="24"/>
                <w:lang w:val="ru-RU"/>
              </w:rPr>
              <w:t xml:space="preserve"> </w:t>
            </w:r>
            <w:r w:rsidRPr="00D50DE5">
              <w:rPr>
                <w:sz w:val="24"/>
                <w:lang w:val="ru-RU"/>
              </w:rPr>
              <w:t>действий</w:t>
            </w:r>
            <w:r w:rsidRPr="00D50DE5">
              <w:rPr>
                <w:spacing w:val="-14"/>
                <w:sz w:val="24"/>
                <w:lang w:val="ru-RU"/>
              </w:rPr>
              <w:t xml:space="preserve"> </w:t>
            </w:r>
            <w:r w:rsidRPr="00D50DE5">
              <w:rPr>
                <w:sz w:val="24"/>
                <w:lang w:val="ru-RU"/>
              </w:rPr>
              <w:t>в экстремальных и</w:t>
            </w:r>
          </w:p>
          <w:p w:rsidR="00D50DE5" w:rsidRPr="00D50DE5" w:rsidRDefault="00D50DE5" w:rsidP="00B81CA1">
            <w:pPr>
              <w:pStyle w:val="TableParagraph"/>
              <w:spacing w:line="259" w:lineRule="auto"/>
              <w:rPr>
                <w:sz w:val="24"/>
                <w:lang w:val="ru-RU"/>
              </w:rPr>
            </w:pPr>
            <w:r w:rsidRPr="00D50DE5">
              <w:rPr>
                <w:sz w:val="24"/>
                <w:lang w:val="ru-RU"/>
              </w:rPr>
              <w:t>чрезвычайных ситуациях; знать правила безопасного поведения на транспорте знать о порядке действий в опасных, экстремальных и чрезвычайных</w:t>
            </w:r>
            <w:r w:rsidRPr="00D50DE5">
              <w:rPr>
                <w:spacing w:val="-15"/>
                <w:sz w:val="24"/>
                <w:lang w:val="ru-RU"/>
              </w:rPr>
              <w:t xml:space="preserve"> </w:t>
            </w:r>
            <w:r w:rsidRPr="00D50DE5">
              <w:rPr>
                <w:sz w:val="24"/>
                <w:lang w:val="ru-RU"/>
              </w:rPr>
              <w:t>ситуациях</w:t>
            </w:r>
            <w:r w:rsidRPr="00D50DE5">
              <w:rPr>
                <w:spacing w:val="-15"/>
                <w:sz w:val="24"/>
                <w:lang w:val="ru-RU"/>
              </w:rPr>
              <w:t xml:space="preserve"> </w:t>
            </w:r>
            <w:r w:rsidRPr="00D50DE5">
              <w:rPr>
                <w:sz w:val="24"/>
                <w:lang w:val="ru-RU"/>
              </w:rPr>
              <w:t xml:space="preserve">на </w:t>
            </w:r>
            <w:r w:rsidRPr="00D50DE5">
              <w:rPr>
                <w:spacing w:val="-2"/>
                <w:sz w:val="24"/>
                <w:lang w:val="ru-RU"/>
              </w:rPr>
              <w:t>транспорте;</w:t>
            </w:r>
          </w:p>
          <w:p w:rsidR="00D50DE5" w:rsidRPr="00D50DE5" w:rsidRDefault="00D50DE5" w:rsidP="00B81CA1">
            <w:pPr>
              <w:pStyle w:val="TableParagraph"/>
              <w:spacing w:line="275" w:lineRule="exact"/>
              <w:rPr>
                <w:sz w:val="24"/>
                <w:lang w:val="ru-RU"/>
              </w:rPr>
            </w:pPr>
            <w:r w:rsidRPr="00D50DE5">
              <w:rPr>
                <w:sz w:val="24"/>
                <w:lang w:val="ru-RU"/>
              </w:rPr>
              <w:t>знать</w:t>
            </w:r>
            <w:r w:rsidRPr="00D50DE5">
              <w:rPr>
                <w:spacing w:val="-1"/>
                <w:sz w:val="24"/>
                <w:lang w:val="ru-RU"/>
              </w:rPr>
              <w:t xml:space="preserve"> </w:t>
            </w:r>
            <w:r w:rsidRPr="00D50DE5">
              <w:rPr>
                <w:sz w:val="24"/>
                <w:lang w:val="ru-RU"/>
              </w:rPr>
              <w:t xml:space="preserve">о </w:t>
            </w:r>
            <w:r w:rsidRPr="00D50DE5">
              <w:rPr>
                <w:spacing w:val="-2"/>
                <w:sz w:val="24"/>
                <w:lang w:val="ru-RU"/>
              </w:rPr>
              <w:t>способах</w:t>
            </w:r>
          </w:p>
          <w:p w:rsidR="00D50DE5" w:rsidRPr="00D50DE5" w:rsidRDefault="00D50DE5" w:rsidP="00B81CA1">
            <w:pPr>
              <w:pStyle w:val="TableParagraph"/>
              <w:spacing w:before="15" w:line="259" w:lineRule="auto"/>
              <w:rPr>
                <w:sz w:val="24"/>
                <w:lang w:val="ru-RU"/>
              </w:rPr>
            </w:pPr>
            <w:r w:rsidRPr="00D50DE5">
              <w:rPr>
                <w:sz w:val="24"/>
                <w:lang w:val="ru-RU"/>
              </w:rPr>
              <w:t>безопасного</w:t>
            </w:r>
            <w:r w:rsidRPr="00D50DE5">
              <w:rPr>
                <w:spacing w:val="-15"/>
                <w:sz w:val="24"/>
                <w:lang w:val="ru-RU"/>
              </w:rPr>
              <w:t xml:space="preserve"> </w:t>
            </w:r>
            <w:r w:rsidRPr="00D50DE5">
              <w:rPr>
                <w:sz w:val="24"/>
                <w:lang w:val="ru-RU"/>
              </w:rPr>
              <w:t>поведения</w:t>
            </w:r>
            <w:r w:rsidRPr="00D50DE5">
              <w:rPr>
                <w:spacing w:val="-15"/>
                <w:sz w:val="24"/>
                <w:lang w:val="ru-RU"/>
              </w:rPr>
              <w:t xml:space="preserve"> </w:t>
            </w:r>
            <w:r w:rsidRPr="00D50DE5">
              <w:rPr>
                <w:sz w:val="24"/>
                <w:lang w:val="ru-RU"/>
              </w:rPr>
              <w:t>в природной среде;</w:t>
            </w:r>
          </w:p>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5"/>
                <w:sz w:val="24"/>
                <w:lang w:val="ru-RU"/>
              </w:rPr>
              <w:t xml:space="preserve"> </w:t>
            </w:r>
            <w:r w:rsidRPr="00D50DE5">
              <w:rPr>
                <w:sz w:val="24"/>
                <w:lang w:val="ru-RU"/>
              </w:rPr>
              <w:t>основы</w:t>
            </w:r>
            <w:r w:rsidRPr="00D50DE5">
              <w:rPr>
                <w:spacing w:val="-15"/>
                <w:sz w:val="24"/>
                <w:lang w:val="ru-RU"/>
              </w:rPr>
              <w:t xml:space="preserve"> </w:t>
            </w:r>
            <w:r w:rsidRPr="00D50DE5">
              <w:rPr>
                <w:sz w:val="24"/>
                <w:lang w:val="ru-RU"/>
              </w:rPr>
              <w:t>пожарной безопасности; знать</w:t>
            </w:r>
          </w:p>
          <w:p w:rsidR="00D50DE5" w:rsidRPr="00D50DE5" w:rsidRDefault="00D50DE5" w:rsidP="00B81CA1">
            <w:pPr>
              <w:pStyle w:val="TableParagraph"/>
              <w:spacing w:line="259" w:lineRule="auto"/>
              <w:ind w:right="233"/>
              <w:rPr>
                <w:sz w:val="24"/>
                <w:lang w:val="ru-RU"/>
              </w:rPr>
            </w:pPr>
            <w:r w:rsidRPr="00D50DE5">
              <w:rPr>
                <w:sz w:val="24"/>
                <w:lang w:val="ru-RU"/>
              </w:rPr>
              <w:t>порядок действий при угрозе</w:t>
            </w:r>
            <w:r w:rsidRPr="00D50DE5">
              <w:rPr>
                <w:spacing w:val="-10"/>
                <w:sz w:val="24"/>
                <w:lang w:val="ru-RU"/>
              </w:rPr>
              <w:t xml:space="preserve"> </w:t>
            </w:r>
            <w:r w:rsidRPr="00D50DE5">
              <w:rPr>
                <w:sz w:val="24"/>
                <w:lang w:val="ru-RU"/>
              </w:rPr>
              <w:t>пожара</w:t>
            </w:r>
            <w:r w:rsidRPr="00D50DE5">
              <w:rPr>
                <w:spacing w:val="-10"/>
                <w:sz w:val="24"/>
                <w:lang w:val="ru-RU"/>
              </w:rPr>
              <w:t xml:space="preserve"> </w:t>
            </w:r>
            <w:r w:rsidRPr="00D50DE5">
              <w:rPr>
                <w:sz w:val="24"/>
                <w:lang w:val="ru-RU"/>
              </w:rPr>
              <w:t>и</w:t>
            </w:r>
            <w:r w:rsidRPr="00D50DE5">
              <w:rPr>
                <w:spacing w:val="-9"/>
                <w:sz w:val="24"/>
                <w:lang w:val="ru-RU"/>
              </w:rPr>
              <w:t xml:space="preserve"> </w:t>
            </w:r>
            <w:r w:rsidRPr="00D50DE5">
              <w:rPr>
                <w:sz w:val="24"/>
                <w:lang w:val="ru-RU"/>
              </w:rPr>
              <w:t>пожаре</w:t>
            </w:r>
            <w:r w:rsidRPr="00D50DE5">
              <w:rPr>
                <w:spacing w:val="-10"/>
                <w:sz w:val="24"/>
                <w:lang w:val="ru-RU"/>
              </w:rPr>
              <w:t xml:space="preserve"> </w:t>
            </w:r>
            <w:r w:rsidRPr="00D50DE5">
              <w:rPr>
                <w:sz w:val="24"/>
                <w:lang w:val="ru-RU"/>
              </w:rPr>
              <w:t>в быту, общественных местах, на транспорте, в природной среде;</w:t>
            </w:r>
          </w:p>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4"/>
                <w:sz w:val="24"/>
                <w:lang w:val="ru-RU"/>
              </w:rPr>
              <w:t xml:space="preserve"> </w:t>
            </w:r>
            <w:r w:rsidRPr="00D50DE5">
              <w:rPr>
                <w:sz w:val="24"/>
                <w:lang w:val="ru-RU"/>
              </w:rPr>
              <w:t>права</w:t>
            </w:r>
            <w:r w:rsidRPr="00D50DE5">
              <w:rPr>
                <w:spacing w:val="-14"/>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обязанности граждан в области</w:t>
            </w:r>
          </w:p>
          <w:p w:rsidR="00D50DE5" w:rsidRPr="00D50DE5" w:rsidRDefault="00D50DE5" w:rsidP="00B81CA1">
            <w:pPr>
              <w:pStyle w:val="TableParagraph"/>
              <w:spacing w:line="275" w:lineRule="exact"/>
              <w:rPr>
                <w:sz w:val="24"/>
              </w:rPr>
            </w:pPr>
            <w:r w:rsidRPr="00D50DE5">
              <w:rPr>
                <w:sz w:val="24"/>
              </w:rPr>
              <w:t>пожарной</w:t>
            </w:r>
            <w:r w:rsidRPr="00D50DE5">
              <w:rPr>
                <w:spacing w:val="-4"/>
                <w:sz w:val="24"/>
              </w:rPr>
              <w:t xml:space="preserve"> </w:t>
            </w:r>
            <w:r w:rsidRPr="00D50DE5">
              <w:rPr>
                <w:spacing w:val="-2"/>
                <w:sz w:val="24"/>
              </w:rPr>
              <w:t>безопасности</w:t>
            </w:r>
          </w:p>
        </w:tc>
      </w:tr>
    </w:tbl>
    <w:p w:rsidR="00D50DE5" w:rsidRPr="00D50DE5" w:rsidRDefault="00D50DE5" w:rsidP="00D50DE5">
      <w:pPr>
        <w:spacing w:line="275" w:lineRule="exact"/>
        <w:rPr>
          <w:rFonts w:ascii="Times New Roman" w:hAnsi="Times New Roman" w:cs="Times New Roman"/>
          <w:sz w:val="24"/>
        </w:rPr>
        <w:sectPr w:rsidR="00D50DE5" w:rsidRPr="00D50DE5">
          <w:pgSz w:w="11910" w:h="16840"/>
          <w:pgMar w:top="520" w:right="840" w:bottom="280" w:left="760" w:header="720" w:footer="720" w:gutter="0"/>
          <w:cols w:space="720"/>
        </w:sectPr>
      </w:pPr>
    </w:p>
    <w:p w:rsidR="00D50DE5" w:rsidRPr="00D50DE5" w:rsidRDefault="00D50DE5" w:rsidP="00D50DE5">
      <w:pPr>
        <w:pStyle w:val="afc"/>
        <w:spacing w:before="5"/>
        <w:rPr>
          <w:rFonts w:ascii="Times New Roman" w:hAnsi="Times New Roman" w:cs="Times New Roman"/>
          <w:sz w:val="2"/>
        </w:rPr>
      </w:pPr>
    </w:p>
    <w:tbl>
      <w:tblPr>
        <w:tblStyle w:val="TableNormal"/>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76"/>
        <w:gridCol w:w="5371"/>
        <w:gridCol w:w="3121"/>
      </w:tblGrid>
      <w:tr w:rsidR="00D50DE5" w:rsidRPr="00D50DE5" w:rsidTr="00B81CA1">
        <w:trPr>
          <w:trHeight w:val="1192"/>
        </w:trPr>
        <w:tc>
          <w:tcPr>
            <w:tcW w:w="1576" w:type="dxa"/>
          </w:tcPr>
          <w:p w:rsidR="00D50DE5" w:rsidRPr="00D50DE5" w:rsidRDefault="00D50DE5" w:rsidP="00B81CA1">
            <w:pPr>
              <w:pStyle w:val="TableParagraph"/>
              <w:ind w:left="0"/>
            </w:pPr>
          </w:p>
        </w:tc>
        <w:tc>
          <w:tcPr>
            <w:tcW w:w="5371" w:type="dxa"/>
          </w:tcPr>
          <w:p w:rsidR="00D50DE5" w:rsidRPr="00D50DE5" w:rsidRDefault="00D50DE5" w:rsidP="00B81CA1">
            <w:pPr>
              <w:pStyle w:val="TableParagraph"/>
              <w:spacing w:line="259" w:lineRule="auto"/>
              <w:ind w:left="105"/>
              <w:rPr>
                <w:sz w:val="24"/>
                <w:lang w:val="ru-RU"/>
              </w:rPr>
            </w:pPr>
            <w:r w:rsidRPr="00D50DE5">
              <w:rPr>
                <w:sz w:val="24"/>
                <w:lang w:val="ru-RU"/>
              </w:rPr>
              <w:t>сформировать представления о важности соблюдения</w:t>
            </w:r>
            <w:r w:rsidRPr="00D50DE5">
              <w:rPr>
                <w:spacing w:val="-5"/>
                <w:sz w:val="24"/>
                <w:lang w:val="ru-RU"/>
              </w:rPr>
              <w:t xml:space="preserve"> </w:t>
            </w:r>
            <w:r w:rsidRPr="00D50DE5">
              <w:rPr>
                <w:sz w:val="24"/>
                <w:lang w:val="ru-RU"/>
              </w:rPr>
              <w:t>правил</w:t>
            </w:r>
            <w:r w:rsidRPr="00D50DE5">
              <w:rPr>
                <w:spacing w:val="-5"/>
                <w:sz w:val="24"/>
                <w:lang w:val="ru-RU"/>
              </w:rPr>
              <w:t xml:space="preserve"> </w:t>
            </w:r>
            <w:r w:rsidRPr="00D50DE5">
              <w:rPr>
                <w:sz w:val="24"/>
                <w:lang w:val="ru-RU"/>
              </w:rPr>
              <w:t>дорожного</w:t>
            </w:r>
            <w:r w:rsidRPr="00D50DE5">
              <w:rPr>
                <w:spacing w:val="-5"/>
                <w:sz w:val="24"/>
                <w:lang w:val="ru-RU"/>
              </w:rPr>
              <w:t xml:space="preserve"> </w:t>
            </w:r>
            <w:r w:rsidRPr="00D50DE5">
              <w:rPr>
                <w:sz w:val="24"/>
                <w:lang w:val="ru-RU"/>
              </w:rPr>
              <w:t>движения</w:t>
            </w:r>
            <w:r w:rsidRPr="00D50DE5">
              <w:rPr>
                <w:spacing w:val="-5"/>
                <w:sz w:val="24"/>
                <w:lang w:val="ru-RU"/>
              </w:rPr>
              <w:t xml:space="preserve"> </w:t>
            </w:r>
            <w:r w:rsidRPr="00D50DE5">
              <w:rPr>
                <w:sz w:val="24"/>
                <w:lang w:val="ru-RU"/>
              </w:rPr>
              <w:t>всеми участниками</w:t>
            </w:r>
            <w:r w:rsidRPr="00D50DE5">
              <w:rPr>
                <w:spacing w:val="-5"/>
                <w:sz w:val="24"/>
                <w:lang w:val="ru-RU"/>
              </w:rPr>
              <w:t xml:space="preserve"> </w:t>
            </w:r>
            <w:r w:rsidRPr="00D50DE5">
              <w:rPr>
                <w:sz w:val="24"/>
                <w:lang w:val="ru-RU"/>
              </w:rPr>
              <w:t>движения,</w:t>
            </w:r>
            <w:r w:rsidRPr="00D50DE5">
              <w:rPr>
                <w:spacing w:val="-6"/>
                <w:sz w:val="24"/>
                <w:lang w:val="ru-RU"/>
              </w:rPr>
              <w:t xml:space="preserve"> </w:t>
            </w:r>
            <w:r w:rsidRPr="00D50DE5">
              <w:rPr>
                <w:sz w:val="24"/>
                <w:lang w:val="ru-RU"/>
              </w:rPr>
              <w:t>правил</w:t>
            </w:r>
            <w:r w:rsidRPr="00D50DE5">
              <w:rPr>
                <w:spacing w:val="-5"/>
                <w:sz w:val="24"/>
                <w:lang w:val="ru-RU"/>
              </w:rPr>
              <w:t xml:space="preserve"> </w:t>
            </w:r>
            <w:r w:rsidRPr="00D50DE5">
              <w:rPr>
                <w:sz w:val="24"/>
                <w:lang w:val="ru-RU"/>
              </w:rPr>
              <w:t>безопасности</w:t>
            </w:r>
            <w:r w:rsidRPr="00D50DE5">
              <w:rPr>
                <w:spacing w:val="-5"/>
                <w:sz w:val="24"/>
                <w:lang w:val="ru-RU"/>
              </w:rPr>
              <w:t xml:space="preserve"> на</w:t>
            </w:r>
          </w:p>
          <w:p w:rsidR="00D50DE5" w:rsidRPr="00D50DE5" w:rsidRDefault="00D50DE5" w:rsidP="00B81CA1">
            <w:pPr>
              <w:pStyle w:val="TableParagraph"/>
              <w:ind w:left="105"/>
              <w:rPr>
                <w:sz w:val="24"/>
              </w:rPr>
            </w:pPr>
            <w:r w:rsidRPr="00D50DE5">
              <w:rPr>
                <w:spacing w:val="-2"/>
                <w:sz w:val="24"/>
              </w:rPr>
              <w:t>транспорте.</w:t>
            </w:r>
          </w:p>
        </w:tc>
        <w:tc>
          <w:tcPr>
            <w:tcW w:w="3121" w:type="dxa"/>
          </w:tcPr>
          <w:p w:rsidR="00D50DE5" w:rsidRPr="00D50DE5" w:rsidRDefault="00D50DE5" w:rsidP="00B81CA1">
            <w:pPr>
              <w:pStyle w:val="TableParagraph"/>
              <w:ind w:left="0"/>
            </w:pPr>
          </w:p>
        </w:tc>
      </w:tr>
      <w:tr w:rsidR="00D50DE5" w:rsidRPr="00D50DE5" w:rsidTr="00B81CA1">
        <w:trPr>
          <w:trHeight w:val="11022"/>
        </w:trPr>
        <w:tc>
          <w:tcPr>
            <w:tcW w:w="1576" w:type="dxa"/>
          </w:tcPr>
          <w:p w:rsidR="00D50DE5" w:rsidRPr="00D50DE5" w:rsidRDefault="00D50DE5" w:rsidP="00B81CA1">
            <w:pPr>
              <w:pStyle w:val="TableParagraph"/>
              <w:spacing w:line="270" w:lineRule="exact"/>
              <w:rPr>
                <w:sz w:val="24"/>
              </w:rPr>
            </w:pPr>
            <w:r w:rsidRPr="00D50DE5">
              <w:rPr>
                <w:spacing w:val="-2"/>
                <w:sz w:val="24"/>
              </w:rPr>
              <w:t>ОК.08</w:t>
            </w:r>
          </w:p>
        </w:tc>
        <w:tc>
          <w:tcPr>
            <w:tcW w:w="5371" w:type="dxa"/>
          </w:tcPr>
          <w:p w:rsidR="00D50DE5" w:rsidRPr="00D50DE5" w:rsidRDefault="00D50DE5" w:rsidP="00B81CA1">
            <w:pPr>
              <w:pStyle w:val="TableParagraph"/>
              <w:spacing w:line="259" w:lineRule="auto"/>
              <w:ind w:left="105"/>
              <w:rPr>
                <w:sz w:val="24"/>
                <w:lang w:val="ru-RU"/>
              </w:rPr>
            </w:pPr>
            <w:r w:rsidRPr="00D50DE5">
              <w:rPr>
                <w:sz w:val="24"/>
                <w:lang w:val="ru-RU"/>
              </w:rPr>
              <w:t>готовность</w:t>
            </w:r>
            <w:r w:rsidRPr="00D50DE5">
              <w:rPr>
                <w:spacing w:val="-10"/>
                <w:sz w:val="24"/>
                <w:lang w:val="ru-RU"/>
              </w:rPr>
              <w:t xml:space="preserve"> </w:t>
            </w:r>
            <w:r w:rsidRPr="00D50DE5">
              <w:rPr>
                <w:sz w:val="24"/>
                <w:lang w:val="ru-RU"/>
              </w:rPr>
              <w:t>к</w:t>
            </w:r>
            <w:r w:rsidRPr="00D50DE5">
              <w:rPr>
                <w:spacing w:val="-10"/>
                <w:sz w:val="24"/>
                <w:lang w:val="ru-RU"/>
              </w:rPr>
              <w:t xml:space="preserve"> </w:t>
            </w:r>
            <w:r w:rsidRPr="00D50DE5">
              <w:rPr>
                <w:sz w:val="24"/>
                <w:lang w:val="ru-RU"/>
              </w:rPr>
              <w:t>саморазвитию,</w:t>
            </w:r>
            <w:r w:rsidRPr="00D50DE5">
              <w:rPr>
                <w:spacing w:val="-10"/>
                <w:sz w:val="24"/>
                <w:lang w:val="ru-RU"/>
              </w:rPr>
              <w:t xml:space="preserve"> </w:t>
            </w:r>
            <w:r w:rsidRPr="00D50DE5">
              <w:rPr>
                <w:sz w:val="24"/>
                <w:lang w:val="ru-RU"/>
              </w:rPr>
              <w:t>самостоятельности</w:t>
            </w:r>
            <w:r w:rsidRPr="00D50DE5">
              <w:rPr>
                <w:spacing w:val="-10"/>
                <w:sz w:val="24"/>
                <w:lang w:val="ru-RU"/>
              </w:rPr>
              <w:t xml:space="preserve"> </w:t>
            </w:r>
            <w:r w:rsidRPr="00D50DE5">
              <w:rPr>
                <w:sz w:val="24"/>
                <w:lang w:val="ru-RU"/>
              </w:rPr>
              <w:t xml:space="preserve">и </w:t>
            </w:r>
            <w:r w:rsidRPr="00D50DE5">
              <w:rPr>
                <w:spacing w:val="-2"/>
                <w:sz w:val="24"/>
                <w:lang w:val="ru-RU"/>
              </w:rPr>
              <w:t>самоопределению;</w:t>
            </w:r>
          </w:p>
          <w:p w:rsidR="00D50DE5" w:rsidRPr="00D50DE5" w:rsidRDefault="00D50DE5" w:rsidP="00B81CA1">
            <w:pPr>
              <w:pStyle w:val="TableParagraph"/>
              <w:spacing w:line="259" w:lineRule="auto"/>
              <w:ind w:left="105"/>
              <w:rPr>
                <w:sz w:val="24"/>
                <w:lang w:val="ru-RU"/>
              </w:rPr>
            </w:pPr>
            <w:r w:rsidRPr="00D50DE5">
              <w:rPr>
                <w:sz w:val="24"/>
                <w:lang w:val="ru-RU"/>
              </w:rPr>
              <w:t>наличие</w:t>
            </w:r>
            <w:r w:rsidRPr="00D50DE5">
              <w:rPr>
                <w:spacing w:val="-9"/>
                <w:sz w:val="24"/>
                <w:lang w:val="ru-RU"/>
              </w:rPr>
              <w:t xml:space="preserve"> </w:t>
            </w:r>
            <w:r w:rsidRPr="00D50DE5">
              <w:rPr>
                <w:sz w:val="24"/>
                <w:lang w:val="ru-RU"/>
              </w:rPr>
              <w:t>мотивации</w:t>
            </w:r>
            <w:r w:rsidRPr="00D50DE5">
              <w:rPr>
                <w:spacing w:val="-8"/>
                <w:sz w:val="24"/>
                <w:lang w:val="ru-RU"/>
              </w:rPr>
              <w:t xml:space="preserve"> </w:t>
            </w:r>
            <w:r w:rsidRPr="00D50DE5">
              <w:rPr>
                <w:sz w:val="24"/>
                <w:lang w:val="ru-RU"/>
              </w:rPr>
              <w:t>к</w:t>
            </w:r>
            <w:r w:rsidRPr="00D50DE5">
              <w:rPr>
                <w:spacing w:val="-8"/>
                <w:sz w:val="24"/>
                <w:lang w:val="ru-RU"/>
              </w:rPr>
              <w:t xml:space="preserve"> </w:t>
            </w:r>
            <w:r w:rsidRPr="00D50DE5">
              <w:rPr>
                <w:sz w:val="24"/>
                <w:lang w:val="ru-RU"/>
              </w:rPr>
              <w:t>обучению</w:t>
            </w:r>
            <w:r w:rsidRPr="00D50DE5">
              <w:rPr>
                <w:spacing w:val="-8"/>
                <w:sz w:val="24"/>
                <w:lang w:val="ru-RU"/>
              </w:rPr>
              <w:t xml:space="preserve"> </w:t>
            </w:r>
            <w:r w:rsidRPr="00D50DE5">
              <w:rPr>
                <w:sz w:val="24"/>
                <w:lang w:val="ru-RU"/>
              </w:rPr>
              <w:t>и</w:t>
            </w:r>
            <w:r w:rsidRPr="00D50DE5">
              <w:rPr>
                <w:spacing w:val="-8"/>
                <w:sz w:val="24"/>
                <w:lang w:val="ru-RU"/>
              </w:rPr>
              <w:t xml:space="preserve"> </w:t>
            </w:r>
            <w:r w:rsidRPr="00D50DE5">
              <w:rPr>
                <w:sz w:val="24"/>
                <w:lang w:val="ru-RU"/>
              </w:rPr>
              <w:t xml:space="preserve">личностному </w:t>
            </w:r>
            <w:r w:rsidRPr="00D50DE5">
              <w:rPr>
                <w:spacing w:val="-2"/>
                <w:sz w:val="24"/>
                <w:lang w:val="ru-RU"/>
              </w:rPr>
              <w:t>развитию;</w:t>
            </w:r>
          </w:p>
          <w:p w:rsidR="00D50DE5" w:rsidRPr="00D50DE5" w:rsidRDefault="00D50DE5" w:rsidP="00B81CA1">
            <w:pPr>
              <w:pStyle w:val="TableParagraph"/>
              <w:spacing w:line="275" w:lineRule="exact"/>
              <w:ind w:left="105"/>
              <w:rPr>
                <w:sz w:val="24"/>
                <w:lang w:val="ru-RU"/>
              </w:rPr>
            </w:pPr>
            <w:r w:rsidRPr="00D50DE5">
              <w:rPr>
                <w:sz w:val="24"/>
                <w:lang w:val="ru-RU"/>
              </w:rPr>
              <w:t>В</w:t>
            </w:r>
            <w:r w:rsidRPr="00D50DE5">
              <w:rPr>
                <w:spacing w:val="-4"/>
                <w:sz w:val="24"/>
                <w:lang w:val="ru-RU"/>
              </w:rPr>
              <w:t xml:space="preserve"> </w:t>
            </w:r>
            <w:r w:rsidRPr="00D50DE5">
              <w:rPr>
                <w:sz w:val="24"/>
                <w:lang w:val="ru-RU"/>
              </w:rPr>
              <w:t>части</w:t>
            </w:r>
            <w:r w:rsidRPr="00D50DE5">
              <w:rPr>
                <w:spacing w:val="-2"/>
                <w:sz w:val="24"/>
                <w:lang w:val="ru-RU"/>
              </w:rPr>
              <w:t xml:space="preserve"> </w:t>
            </w:r>
            <w:r w:rsidRPr="00D50DE5">
              <w:rPr>
                <w:sz w:val="24"/>
                <w:lang w:val="ru-RU"/>
              </w:rPr>
              <w:t>физического</w:t>
            </w:r>
            <w:r w:rsidRPr="00D50DE5">
              <w:rPr>
                <w:spacing w:val="-2"/>
                <w:sz w:val="24"/>
                <w:lang w:val="ru-RU"/>
              </w:rPr>
              <w:t xml:space="preserve"> воспитания:</w:t>
            </w:r>
          </w:p>
          <w:p w:rsidR="00D50DE5" w:rsidRPr="00D50DE5" w:rsidRDefault="00D50DE5" w:rsidP="00B81CA1">
            <w:pPr>
              <w:pStyle w:val="TableParagraph"/>
              <w:spacing w:before="15" w:line="259" w:lineRule="auto"/>
              <w:ind w:left="105"/>
              <w:rPr>
                <w:sz w:val="24"/>
                <w:lang w:val="ru-RU"/>
              </w:rPr>
            </w:pPr>
            <w:r w:rsidRPr="00D50DE5">
              <w:rPr>
                <w:sz w:val="24"/>
                <w:lang w:val="ru-RU"/>
              </w:rPr>
              <w:t>сформированность</w:t>
            </w:r>
            <w:r w:rsidRPr="00D50DE5">
              <w:rPr>
                <w:spacing w:val="-10"/>
                <w:sz w:val="24"/>
                <w:lang w:val="ru-RU"/>
              </w:rPr>
              <w:t xml:space="preserve"> </w:t>
            </w:r>
            <w:r w:rsidRPr="00D50DE5">
              <w:rPr>
                <w:sz w:val="24"/>
                <w:lang w:val="ru-RU"/>
              </w:rPr>
              <w:t>здорового</w:t>
            </w:r>
            <w:r w:rsidRPr="00D50DE5">
              <w:rPr>
                <w:spacing w:val="-10"/>
                <w:sz w:val="24"/>
                <w:lang w:val="ru-RU"/>
              </w:rPr>
              <w:t xml:space="preserve"> </w:t>
            </w:r>
            <w:r w:rsidRPr="00D50DE5">
              <w:rPr>
                <w:sz w:val="24"/>
                <w:lang w:val="ru-RU"/>
              </w:rPr>
              <w:t>и</w:t>
            </w:r>
            <w:r w:rsidRPr="00D50DE5">
              <w:rPr>
                <w:spacing w:val="-10"/>
                <w:sz w:val="24"/>
                <w:lang w:val="ru-RU"/>
              </w:rPr>
              <w:t xml:space="preserve"> </w:t>
            </w:r>
            <w:r w:rsidRPr="00D50DE5">
              <w:rPr>
                <w:sz w:val="24"/>
                <w:lang w:val="ru-RU"/>
              </w:rPr>
              <w:t>безопасного</w:t>
            </w:r>
            <w:r w:rsidRPr="00D50DE5">
              <w:rPr>
                <w:spacing w:val="-10"/>
                <w:sz w:val="24"/>
                <w:lang w:val="ru-RU"/>
              </w:rPr>
              <w:t xml:space="preserve"> </w:t>
            </w:r>
            <w:r w:rsidRPr="00D50DE5">
              <w:rPr>
                <w:sz w:val="24"/>
                <w:lang w:val="ru-RU"/>
              </w:rPr>
              <w:t xml:space="preserve">образа жизни, ответственного отношения к своему </w:t>
            </w:r>
            <w:r w:rsidRPr="00D50DE5">
              <w:rPr>
                <w:spacing w:val="-2"/>
                <w:sz w:val="24"/>
                <w:lang w:val="ru-RU"/>
              </w:rPr>
              <w:t>здоровью;</w:t>
            </w:r>
          </w:p>
          <w:p w:rsidR="00D50DE5" w:rsidRPr="00D50DE5" w:rsidRDefault="00D50DE5" w:rsidP="00B81CA1">
            <w:pPr>
              <w:pStyle w:val="TableParagraph"/>
              <w:spacing w:before="1" w:line="259" w:lineRule="auto"/>
              <w:ind w:left="105"/>
              <w:rPr>
                <w:sz w:val="24"/>
                <w:lang w:val="ru-RU"/>
              </w:rPr>
            </w:pPr>
            <w:r w:rsidRPr="00D50DE5">
              <w:rPr>
                <w:sz w:val="24"/>
                <w:lang w:val="ru-RU"/>
              </w:rPr>
              <w:t>потребность</w:t>
            </w:r>
            <w:r w:rsidRPr="00D50DE5">
              <w:rPr>
                <w:spacing w:val="-13"/>
                <w:sz w:val="24"/>
                <w:lang w:val="ru-RU"/>
              </w:rPr>
              <w:t xml:space="preserve"> </w:t>
            </w:r>
            <w:r w:rsidRPr="00D50DE5">
              <w:rPr>
                <w:sz w:val="24"/>
                <w:lang w:val="ru-RU"/>
              </w:rPr>
              <w:t>в</w:t>
            </w:r>
            <w:r w:rsidRPr="00D50DE5">
              <w:rPr>
                <w:spacing w:val="-13"/>
                <w:sz w:val="24"/>
                <w:lang w:val="ru-RU"/>
              </w:rPr>
              <w:t xml:space="preserve"> </w:t>
            </w:r>
            <w:r w:rsidRPr="00D50DE5">
              <w:rPr>
                <w:sz w:val="24"/>
                <w:lang w:val="ru-RU"/>
              </w:rPr>
              <w:t>физическом</w:t>
            </w:r>
            <w:r w:rsidRPr="00D50DE5">
              <w:rPr>
                <w:spacing w:val="-12"/>
                <w:sz w:val="24"/>
                <w:lang w:val="ru-RU"/>
              </w:rPr>
              <w:t xml:space="preserve"> </w:t>
            </w:r>
            <w:r w:rsidRPr="00D50DE5">
              <w:rPr>
                <w:sz w:val="24"/>
                <w:lang w:val="ru-RU"/>
              </w:rPr>
              <w:t>совершенствовании, занятиях спортивно-оздоровительной</w:t>
            </w:r>
          </w:p>
          <w:p w:rsidR="00D50DE5" w:rsidRPr="00D50DE5" w:rsidRDefault="00D50DE5" w:rsidP="00B81CA1">
            <w:pPr>
              <w:pStyle w:val="TableParagraph"/>
              <w:spacing w:line="275" w:lineRule="exact"/>
              <w:ind w:left="105"/>
              <w:rPr>
                <w:sz w:val="24"/>
                <w:lang w:val="ru-RU"/>
              </w:rPr>
            </w:pPr>
            <w:r w:rsidRPr="00D50DE5">
              <w:rPr>
                <w:spacing w:val="-2"/>
                <w:sz w:val="24"/>
                <w:lang w:val="ru-RU"/>
              </w:rPr>
              <w:t>деятельностью;</w:t>
            </w:r>
          </w:p>
          <w:p w:rsidR="00D50DE5" w:rsidRPr="00D50DE5" w:rsidRDefault="00D50DE5" w:rsidP="00B81CA1">
            <w:pPr>
              <w:pStyle w:val="TableParagraph"/>
              <w:spacing w:before="22" w:line="259" w:lineRule="auto"/>
              <w:ind w:left="105" w:right="168"/>
              <w:rPr>
                <w:sz w:val="24"/>
                <w:lang w:val="ru-RU"/>
              </w:rPr>
            </w:pPr>
            <w:r w:rsidRPr="00D50DE5">
              <w:rPr>
                <w:sz w:val="24"/>
                <w:lang w:val="ru-RU"/>
              </w:rPr>
              <w:t>активное</w:t>
            </w:r>
            <w:r w:rsidRPr="00D50DE5">
              <w:rPr>
                <w:spacing w:val="-8"/>
                <w:sz w:val="24"/>
                <w:lang w:val="ru-RU"/>
              </w:rPr>
              <w:t xml:space="preserve"> </w:t>
            </w:r>
            <w:r w:rsidRPr="00D50DE5">
              <w:rPr>
                <w:sz w:val="24"/>
                <w:lang w:val="ru-RU"/>
              </w:rPr>
              <w:t>неприятие</w:t>
            </w:r>
            <w:r w:rsidRPr="00D50DE5">
              <w:rPr>
                <w:spacing w:val="-8"/>
                <w:sz w:val="24"/>
                <w:lang w:val="ru-RU"/>
              </w:rPr>
              <w:t xml:space="preserve"> </w:t>
            </w:r>
            <w:r w:rsidRPr="00D50DE5">
              <w:rPr>
                <w:sz w:val="24"/>
                <w:lang w:val="ru-RU"/>
              </w:rPr>
              <w:t>вредных</w:t>
            </w:r>
            <w:r w:rsidRPr="00D50DE5">
              <w:rPr>
                <w:spacing w:val="-8"/>
                <w:sz w:val="24"/>
                <w:lang w:val="ru-RU"/>
              </w:rPr>
              <w:t xml:space="preserve"> </w:t>
            </w:r>
            <w:r w:rsidRPr="00D50DE5">
              <w:rPr>
                <w:sz w:val="24"/>
                <w:lang w:val="ru-RU"/>
              </w:rPr>
              <w:t>привычек</w:t>
            </w:r>
            <w:r w:rsidRPr="00D50DE5">
              <w:rPr>
                <w:spacing w:val="-8"/>
                <w:sz w:val="24"/>
                <w:lang w:val="ru-RU"/>
              </w:rPr>
              <w:t xml:space="preserve"> </w:t>
            </w:r>
            <w:r w:rsidRPr="00D50DE5">
              <w:rPr>
                <w:sz w:val="24"/>
                <w:lang w:val="ru-RU"/>
              </w:rPr>
              <w:t>и</w:t>
            </w:r>
            <w:r w:rsidRPr="00D50DE5">
              <w:rPr>
                <w:spacing w:val="-9"/>
                <w:sz w:val="24"/>
                <w:lang w:val="ru-RU"/>
              </w:rPr>
              <w:t xml:space="preserve"> </w:t>
            </w:r>
            <w:r w:rsidRPr="00D50DE5">
              <w:rPr>
                <w:sz w:val="24"/>
                <w:lang w:val="ru-RU"/>
              </w:rPr>
              <w:t>иных форм причинения вреда физическому и психическому здоровью;</w:t>
            </w:r>
          </w:p>
          <w:p w:rsidR="00D50DE5" w:rsidRPr="00D50DE5" w:rsidRDefault="00D50DE5" w:rsidP="00B81CA1">
            <w:pPr>
              <w:pStyle w:val="TableParagraph"/>
              <w:spacing w:line="259" w:lineRule="auto"/>
              <w:ind w:left="105"/>
              <w:rPr>
                <w:sz w:val="24"/>
                <w:lang w:val="ru-RU"/>
              </w:rPr>
            </w:pPr>
            <w:r w:rsidRPr="00D50DE5">
              <w:rPr>
                <w:sz w:val="24"/>
                <w:lang w:val="ru-RU"/>
              </w:rPr>
              <w:t>Овладение</w:t>
            </w:r>
            <w:r w:rsidRPr="00D50DE5">
              <w:rPr>
                <w:spacing w:val="-15"/>
                <w:sz w:val="24"/>
                <w:lang w:val="ru-RU"/>
              </w:rPr>
              <w:t xml:space="preserve"> </w:t>
            </w:r>
            <w:r w:rsidRPr="00D50DE5">
              <w:rPr>
                <w:sz w:val="24"/>
                <w:lang w:val="ru-RU"/>
              </w:rPr>
              <w:t>универсальными</w:t>
            </w:r>
            <w:r w:rsidRPr="00D50DE5">
              <w:rPr>
                <w:spacing w:val="-15"/>
                <w:sz w:val="24"/>
                <w:lang w:val="ru-RU"/>
              </w:rPr>
              <w:t xml:space="preserve"> </w:t>
            </w:r>
            <w:r w:rsidRPr="00D50DE5">
              <w:rPr>
                <w:sz w:val="24"/>
                <w:lang w:val="ru-RU"/>
              </w:rPr>
              <w:t xml:space="preserve">регулятивными </w:t>
            </w:r>
            <w:r w:rsidRPr="00D50DE5">
              <w:rPr>
                <w:spacing w:val="-2"/>
                <w:sz w:val="24"/>
                <w:lang w:val="ru-RU"/>
              </w:rPr>
              <w:t>действиями:</w:t>
            </w:r>
          </w:p>
          <w:p w:rsidR="00D50DE5" w:rsidRPr="00D50DE5" w:rsidRDefault="00D50DE5" w:rsidP="00B81CA1">
            <w:pPr>
              <w:pStyle w:val="TableParagraph"/>
              <w:spacing w:line="275" w:lineRule="exact"/>
              <w:ind w:left="105"/>
              <w:rPr>
                <w:sz w:val="24"/>
                <w:lang w:val="ru-RU"/>
              </w:rPr>
            </w:pPr>
            <w:r w:rsidRPr="00D50DE5">
              <w:rPr>
                <w:sz w:val="24"/>
                <w:lang w:val="ru-RU"/>
              </w:rPr>
              <w:t>а)</w:t>
            </w:r>
            <w:r w:rsidRPr="00D50DE5">
              <w:rPr>
                <w:spacing w:val="-2"/>
                <w:sz w:val="24"/>
                <w:lang w:val="ru-RU"/>
              </w:rPr>
              <w:t xml:space="preserve"> самоорганизация:</w:t>
            </w:r>
          </w:p>
          <w:p w:rsidR="00D50DE5" w:rsidRPr="00D50DE5" w:rsidRDefault="00D50DE5" w:rsidP="00B81CA1">
            <w:pPr>
              <w:pStyle w:val="TableParagraph"/>
              <w:spacing w:before="22" w:line="259" w:lineRule="auto"/>
              <w:ind w:left="105" w:right="1158"/>
              <w:rPr>
                <w:sz w:val="24"/>
                <w:lang w:val="ru-RU"/>
              </w:rPr>
            </w:pPr>
            <w:r w:rsidRPr="00D50DE5">
              <w:rPr>
                <w:sz w:val="24"/>
                <w:lang w:val="ru-RU"/>
              </w:rPr>
              <w:t>самостоятельно</w:t>
            </w:r>
            <w:r w:rsidRPr="00D50DE5">
              <w:rPr>
                <w:spacing w:val="-7"/>
                <w:sz w:val="24"/>
                <w:lang w:val="ru-RU"/>
              </w:rPr>
              <w:t xml:space="preserve"> </w:t>
            </w:r>
            <w:r w:rsidRPr="00D50DE5">
              <w:rPr>
                <w:sz w:val="24"/>
                <w:lang w:val="ru-RU"/>
              </w:rPr>
              <w:t>составлять</w:t>
            </w:r>
            <w:r w:rsidRPr="00D50DE5">
              <w:rPr>
                <w:spacing w:val="-7"/>
                <w:sz w:val="24"/>
                <w:lang w:val="ru-RU"/>
              </w:rPr>
              <w:t xml:space="preserve"> </w:t>
            </w:r>
            <w:r w:rsidRPr="00D50DE5">
              <w:rPr>
                <w:sz w:val="24"/>
                <w:lang w:val="ru-RU"/>
              </w:rPr>
              <w:t>план</w:t>
            </w:r>
            <w:r w:rsidRPr="00D50DE5">
              <w:rPr>
                <w:spacing w:val="-7"/>
                <w:sz w:val="24"/>
                <w:lang w:val="ru-RU"/>
              </w:rPr>
              <w:t xml:space="preserve"> </w:t>
            </w:r>
            <w:r w:rsidRPr="00D50DE5">
              <w:rPr>
                <w:sz w:val="24"/>
                <w:lang w:val="ru-RU"/>
              </w:rPr>
              <w:t>решения проблемы</w:t>
            </w:r>
            <w:r w:rsidRPr="00D50DE5">
              <w:rPr>
                <w:spacing w:val="-3"/>
                <w:sz w:val="24"/>
                <w:lang w:val="ru-RU"/>
              </w:rPr>
              <w:t xml:space="preserve"> </w:t>
            </w:r>
            <w:r w:rsidRPr="00D50DE5">
              <w:rPr>
                <w:sz w:val="24"/>
                <w:lang w:val="ru-RU"/>
              </w:rPr>
              <w:t>с учетом</w:t>
            </w:r>
            <w:r w:rsidRPr="00D50DE5">
              <w:rPr>
                <w:spacing w:val="-4"/>
                <w:sz w:val="24"/>
                <w:lang w:val="ru-RU"/>
              </w:rPr>
              <w:t xml:space="preserve"> </w:t>
            </w:r>
            <w:r w:rsidRPr="00D50DE5">
              <w:rPr>
                <w:sz w:val="24"/>
                <w:lang w:val="ru-RU"/>
              </w:rPr>
              <w:t>имеющихся</w:t>
            </w:r>
            <w:r w:rsidRPr="00D50DE5">
              <w:rPr>
                <w:spacing w:val="-2"/>
                <w:sz w:val="24"/>
                <w:lang w:val="ru-RU"/>
              </w:rPr>
              <w:t xml:space="preserve"> ресурсов,</w:t>
            </w:r>
          </w:p>
          <w:p w:rsidR="00D50DE5" w:rsidRPr="00D50DE5" w:rsidRDefault="00D50DE5" w:rsidP="00B81CA1">
            <w:pPr>
              <w:pStyle w:val="TableParagraph"/>
              <w:spacing w:line="259" w:lineRule="auto"/>
              <w:ind w:left="105" w:right="245"/>
              <w:rPr>
                <w:sz w:val="24"/>
                <w:lang w:val="ru-RU"/>
              </w:rPr>
            </w:pPr>
            <w:r w:rsidRPr="00D50DE5">
              <w:rPr>
                <w:sz w:val="24"/>
                <w:lang w:val="ru-RU"/>
              </w:rPr>
              <w:t>собственных</w:t>
            </w:r>
            <w:r w:rsidRPr="00D50DE5">
              <w:rPr>
                <w:spacing w:val="-12"/>
                <w:sz w:val="24"/>
                <w:lang w:val="ru-RU"/>
              </w:rPr>
              <w:t xml:space="preserve"> </w:t>
            </w:r>
            <w:r w:rsidRPr="00D50DE5">
              <w:rPr>
                <w:sz w:val="24"/>
                <w:lang w:val="ru-RU"/>
              </w:rPr>
              <w:t>возможностей</w:t>
            </w:r>
            <w:r w:rsidRPr="00D50DE5">
              <w:rPr>
                <w:spacing w:val="-13"/>
                <w:sz w:val="24"/>
                <w:lang w:val="ru-RU"/>
              </w:rPr>
              <w:t xml:space="preserve"> </w:t>
            </w:r>
            <w:r w:rsidRPr="00D50DE5">
              <w:rPr>
                <w:sz w:val="24"/>
                <w:lang w:val="ru-RU"/>
              </w:rPr>
              <w:t>и</w:t>
            </w:r>
            <w:r w:rsidRPr="00D50DE5">
              <w:rPr>
                <w:spacing w:val="-13"/>
                <w:sz w:val="24"/>
                <w:lang w:val="ru-RU"/>
              </w:rPr>
              <w:t xml:space="preserve"> </w:t>
            </w:r>
            <w:r w:rsidRPr="00D50DE5">
              <w:rPr>
                <w:sz w:val="24"/>
                <w:lang w:val="ru-RU"/>
              </w:rPr>
              <w:t>предпочтений; давать оценку новым ситуациям;</w:t>
            </w:r>
          </w:p>
          <w:p w:rsidR="00D50DE5" w:rsidRPr="00D50DE5" w:rsidRDefault="00D50DE5" w:rsidP="00B81CA1">
            <w:pPr>
              <w:pStyle w:val="TableParagraph"/>
              <w:spacing w:line="259" w:lineRule="auto"/>
              <w:ind w:left="105"/>
              <w:rPr>
                <w:sz w:val="24"/>
                <w:lang w:val="ru-RU"/>
              </w:rPr>
            </w:pPr>
            <w:r w:rsidRPr="00D50DE5">
              <w:rPr>
                <w:sz w:val="24"/>
                <w:lang w:val="ru-RU"/>
              </w:rPr>
              <w:t>расширять</w:t>
            </w:r>
            <w:r w:rsidRPr="00D50DE5">
              <w:rPr>
                <w:spacing w:val="-8"/>
                <w:sz w:val="24"/>
                <w:lang w:val="ru-RU"/>
              </w:rPr>
              <w:t xml:space="preserve"> </w:t>
            </w:r>
            <w:r w:rsidRPr="00D50DE5">
              <w:rPr>
                <w:sz w:val="24"/>
                <w:lang w:val="ru-RU"/>
              </w:rPr>
              <w:t>рамки</w:t>
            </w:r>
            <w:r w:rsidRPr="00D50DE5">
              <w:rPr>
                <w:spacing w:val="-6"/>
                <w:sz w:val="24"/>
                <w:lang w:val="ru-RU"/>
              </w:rPr>
              <w:t xml:space="preserve"> </w:t>
            </w:r>
            <w:r w:rsidRPr="00D50DE5">
              <w:rPr>
                <w:sz w:val="24"/>
                <w:lang w:val="ru-RU"/>
              </w:rPr>
              <w:t>учебного</w:t>
            </w:r>
            <w:r w:rsidRPr="00D50DE5">
              <w:rPr>
                <w:spacing w:val="-9"/>
                <w:sz w:val="24"/>
                <w:lang w:val="ru-RU"/>
              </w:rPr>
              <w:t xml:space="preserve"> </w:t>
            </w:r>
            <w:r w:rsidRPr="00D50DE5">
              <w:rPr>
                <w:sz w:val="24"/>
                <w:lang w:val="ru-RU"/>
              </w:rPr>
              <w:t>предмета</w:t>
            </w:r>
            <w:r w:rsidRPr="00D50DE5">
              <w:rPr>
                <w:spacing w:val="-9"/>
                <w:sz w:val="24"/>
                <w:lang w:val="ru-RU"/>
              </w:rPr>
              <w:t xml:space="preserve"> </w:t>
            </w:r>
            <w:r w:rsidRPr="00D50DE5">
              <w:rPr>
                <w:sz w:val="24"/>
                <w:lang w:val="ru-RU"/>
              </w:rPr>
              <w:t>на</w:t>
            </w:r>
            <w:r w:rsidRPr="00D50DE5">
              <w:rPr>
                <w:spacing w:val="-9"/>
                <w:sz w:val="24"/>
                <w:lang w:val="ru-RU"/>
              </w:rPr>
              <w:t xml:space="preserve"> </w:t>
            </w:r>
            <w:r w:rsidRPr="00D50DE5">
              <w:rPr>
                <w:sz w:val="24"/>
                <w:lang w:val="ru-RU"/>
              </w:rPr>
              <w:t>основе личных предпочтений;</w:t>
            </w:r>
          </w:p>
          <w:p w:rsidR="00D50DE5" w:rsidRPr="00D50DE5" w:rsidRDefault="00D50DE5" w:rsidP="00B81CA1">
            <w:pPr>
              <w:pStyle w:val="TableParagraph"/>
              <w:spacing w:line="259" w:lineRule="auto"/>
              <w:ind w:left="105"/>
              <w:rPr>
                <w:sz w:val="24"/>
                <w:lang w:val="ru-RU"/>
              </w:rPr>
            </w:pPr>
            <w:r w:rsidRPr="00D50DE5">
              <w:rPr>
                <w:sz w:val="24"/>
                <w:lang w:val="ru-RU"/>
              </w:rPr>
              <w:t>делать</w:t>
            </w:r>
            <w:r w:rsidRPr="00D50DE5">
              <w:rPr>
                <w:spacing w:val="-10"/>
                <w:sz w:val="24"/>
                <w:lang w:val="ru-RU"/>
              </w:rPr>
              <w:t xml:space="preserve"> </w:t>
            </w:r>
            <w:r w:rsidRPr="00D50DE5">
              <w:rPr>
                <w:sz w:val="24"/>
                <w:lang w:val="ru-RU"/>
              </w:rPr>
              <w:t>осознанный</w:t>
            </w:r>
            <w:r w:rsidRPr="00D50DE5">
              <w:rPr>
                <w:spacing w:val="-10"/>
                <w:sz w:val="24"/>
                <w:lang w:val="ru-RU"/>
              </w:rPr>
              <w:t xml:space="preserve"> </w:t>
            </w:r>
            <w:r w:rsidRPr="00D50DE5">
              <w:rPr>
                <w:sz w:val="24"/>
                <w:lang w:val="ru-RU"/>
              </w:rPr>
              <w:t>выбор,</w:t>
            </w:r>
            <w:r w:rsidRPr="00D50DE5">
              <w:rPr>
                <w:spacing w:val="-10"/>
                <w:sz w:val="24"/>
                <w:lang w:val="ru-RU"/>
              </w:rPr>
              <w:t xml:space="preserve"> </w:t>
            </w:r>
            <w:r w:rsidRPr="00D50DE5">
              <w:rPr>
                <w:sz w:val="24"/>
                <w:lang w:val="ru-RU"/>
              </w:rPr>
              <w:t>аргументировать</w:t>
            </w:r>
            <w:r w:rsidRPr="00D50DE5">
              <w:rPr>
                <w:spacing w:val="-10"/>
                <w:sz w:val="24"/>
                <w:lang w:val="ru-RU"/>
              </w:rPr>
              <w:t xml:space="preserve"> </w:t>
            </w:r>
            <w:r w:rsidRPr="00D50DE5">
              <w:rPr>
                <w:sz w:val="24"/>
                <w:lang w:val="ru-RU"/>
              </w:rPr>
              <w:t>его, брать ответственность за решение;</w:t>
            </w:r>
          </w:p>
          <w:p w:rsidR="00D50DE5" w:rsidRPr="00D50DE5" w:rsidRDefault="00D50DE5" w:rsidP="00B81CA1">
            <w:pPr>
              <w:pStyle w:val="TableParagraph"/>
              <w:spacing w:line="275" w:lineRule="exact"/>
              <w:ind w:left="105"/>
              <w:rPr>
                <w:sz w:val="24"/>
                <w:lang w:val="ru-RU"/>
              </w:rPr>
            </w:pPr>
            <w:r w:rsidRPr="00D50DE5">
              <w:rPr>
                <w:sz w:val="24"/>
                <w:lang w:val="ru-RU"/>
              </w:rPr>
              <w:t>оценивать</w:t>
            </w:r>
            <w:r w:rsidRPr="00D50DE5">
              <w:rPr>
                <w:spacing w:val="-8"/>
                <w:sz w:val="24"/>
                <w:lang w:val="ru-RU"/>
              </w:rPr>
              <w:t xml:space="preserve"> </w:t>
            </w:r>
            <w:r w:rsidRPr="00D50DE5">
              <w:rPr>
                <w:sz w:val="24"/>
                <w:lang w:val="ru-RU"/>
              </w:rPr>
              <w:t>приобретенный</w:t>
            </w:r>
            <w:r w:rsidRPr="00D50DE5">
              <w:rPr>
                <w:spacing w:val="-6"/>
                <w:sz w:val="24"/>
                <w:lang w:val="ru-RU"/>
              </w:rPr>
              <w:t xml:space="preserve"> </w:t>
            </w:r>
            <w:r w:rsidRPr="00D50DE5">
              <w:rPr>
                <w:spacing w:val="-2"/>
                <w:sz w:val="24"/>
                <w:lang w:val="ru-RU"/>
              </w:rPr>
              <w:t>опыт;</w:t>
            </w:r>
          </w:p>
          <w:p w:rsidR="00D50DE5" w:rsidRPr="00D50DE5" w:rsidRDefault="00D50DE5" w:rsidP="00B81CA1">
            <w:pPr>
              <w:pStyle w:val="TableParagraph"/>
              <w:spacing w:before="20" w:line="259" w:lineRule="auto"/>
              <w:ind w:left="105" w:right="720"/>
              <w:jc w:val="both"/>
              <w:rPr>
                <w:sz w:val="24"/>
                <w:lang w:val="ru-RU"/>
              </w:rPr>
            </w:pPr>
            <w:r w:rsidRPr="00D50DE5">
              <w:rPr>
                <w:sz w:val="24"/>
                <w:lang w:val="ru-RU"/>
              </w:rPr>
              <w:t>способствовать</w:t>
            </w:r>
            <w:r w:rsidRPr="00D50DE5">
              <w:rPr>
                <w:spacing w:val="-10"/>
                <w:sz w:val="24"/>
                <w:lang w:val="ru-RU"/>
              </w:rPr>
              <w:t xml:space="preserve"> </w:t>
            </w:r>
            <w:r w:rsidRPr="00D50DE5">
              <w:rPr>
                <w:sz w:val="24"/>
                <w:lang w:val="ru-RU"/>
              </w:rPr>
              <w:t>формированию</w:t>
            </w:r>
            <w:r w:rsidRPr="00D50DE5">
              <w:rPr>
                <w:spacing w:val="-10"/>
                <w:sz w:val="24"/>
                <w:lang w:val="ru-RU"/>
              </w:rPr>
              <w:t xml:space="preserve"> </w:t>
            </w:r>
            <w:r w:rsidRPr="00D50DE5">
              <w:rPr>
                <w:sz w:val="24"/>
                <w:lang w:val="ru-RU"/>
              </w:rPr>
              <w:t>и</w:t>
            </w:r>
            <w:r w:rsidRPr="00D50DE5">
              <w:rPr>
                <w:spacing w:val="-12"/>
                <w:sz w:val="24"/>
                <w:lang w:val="ru-RU"/>
              </w:rPr>
              <w:t xml:space="preserve"> </w:t>
            </w:r>
            <w:r w:rsidRPr="00D50DE5">
              <w:rPr>
                <w:sz w:val="24"/>
                <w:lang w:val="ru-RU"/>
              </w:rPr>
              <w:t>проявлению широкой</w:t>
            </w:r>
            <w:r w:rsidRPr="00D50DE5">
              <w:rPr>
                <w:spacing w:val="-8"/>
                <w:sz w:val="24"/>
                <w:lang w:val="ru-RU"/>
              </w:rPr>
              <w:t xml:space="preserve"> </w:t>
            </w:r>
            <w:r w:rsidRPr="00D50DE5">
              <w:rPr>
                <w:sz w:val="24"/>
                <w:lang w:val="ru-RU"/>
              </w:rPr>
              <w:t>эрудиции</w:t>
            </w:r>
            <w:r w:rsidRPr="00D50DE5">
              <w:rPr>
                <w:spacing w:val="-8"/>
                <w:sz w:val="24"/>
                <w:lang w:val="ru-RU"/>
              </w:rPr>
              <w:t xml:space="preserve"> </w:t>
            </w:r>
            <w:r w:rsidRPr="00D50DE5">
              <w:rPr>
                <w:sz w:val="24"/>
                <w:lang w:val="ru-RU"/>
              </w:rPr>
              <w:t>в</w:t>
            </w:r>
            <w:r w:rsidRPr="00D50DE5">
              <w:rPr>
                <w:spacing w:val="-9"/>
                <w:sz w:val="24"/>
                <w:lang w:val="ru-RU"/>
              </w:rPr>
              <w:t xml:space="preserve"> </w:t>
            </w:r>
            <w:r w:rsidRPr="00D50DE5">
              <w:rPr>
                <w:sz w:val="24"/>
                <w:lang w:val="ru-RU"/>
              </w:rPr>
              <w:t>разных</w:t>
            </w:r>
            <w:r w:rsidRPr="00D50DE5">
              <w:rPr>
                <w:spacing w:val="-7"/>
                <w:sz w:val="24"/>
                <w:lang w:val="ru-RU"/>
              </w:rPr>
              <w:t xml:space="preserve"> </w:t>
            </w:r>
            <w:r w:rsidRPr="00D50DE5">
              <w:rPr>
                <w:sz w:val="24"/>
                <w:lang w:val="ru-RU"/>
              </w:rPr>
              <w:t>областях</w:t>
            </w:r>
            <w:r w:rsidRPr="00D50DE5">
              <w:rPr>
                <w:spacing w:val="-9"/>
                <w:sz w:val="24"/>
                <w:lang w:val="ru-RU"/>
              </w:rPr>
              <w:t xml:space="preserve"> </w:t>
            </w:r>
            <w:r w:rsidRPr="00D50DE5">
              <w:rPr>
                <w:sz w:val="24"/>
                <w:lang w:val="ru-RU"/>
              </w:rPr>
              <w:t>знаний, постоянно</w:t>
            </w:r>
            <w:r w:rsidRPr="00D50DE5">
              <w:rPr>
                <w:spacing w:val="-4"/>
                <w:sz w:val="24"/>
                <w:lang w:val="ru-RU"/>
              </w:rPr>
              <w:t xml:space="preserve"> </w:t>
            </w:r>
            <w:r w:rsidRPr="00D50DE5">
              <w:rPr>
                <w:sz w:val="24"/>
                <w:lang w:val="ru-RU"/>
              </w:rPr>
              <w:t>повышать</w:t>
            </w:r>
            <w:r w:rsidRPr="00D50DE5">
              <w:rPr>
                <w:spacing w:val="-1"/>
                <w:sz w:val="24"/>
                <w:lang w:val="ru-RU"/>
              </w:rPr>
              <w:t xml:space="preserve"> </w:t>
            </w:r>
            <w:r w:rsidRPr="00D50DE5">
              <w:rPr>
                <w:sz w:val="24"/>
                <w:lang w:val="ru-RU"/>
              </w:rPr>
              <w:t>свой</w:t>
            </w:r>
            <w:r w:rsidRPr="00D50DE5">
              <w:rPr>
                <w:spacing w:val="-1"/>
                <w:sz w:val="24"/>
                <w:lang w:val="ru-RU"/>
              </w:rPr>
              <w:t xml:space="preserve"> </w:t>
            </w:r>
            <w:r w:rsidRPr="00D50DE5">
              <w:rPr>
                <w:sz w:val="24"/>
                <w:lang w:val="ru-RU"/>
              </w:rPr>
              <w:t>образовательный</w:t>
            </w:r>
            <w:r w:rsidRPr="00D50DE5">
              <w:rPr>
                <w:spacing w:val="-3"/>
                <w:sz w:val="24"/>
                <w:lang w:val="ru-RU"/>
              </w:rPr>
              <w:t xml:space="preserve"> </w:t>
            </w:r>
            <w:r w:rsidRPr="00D50DE5">
              <w:rPr>
                <w:sz w:val="24"/>
                <w:lang w:val="ru-RU"/>
              </w:rPr>
              <w:t>и культурный уровень</w:t>
            </w:r>
          </w:p>
          <w:p w:rsidR="00D50DE5" w:rsidRPr="00D50DE5" w:rsidRDefault="00D50DE5" w:rsidP="00B81CA1">
            <w:pPr>
              <w:pStyle w:val="TableParagraph"/>
              <w:spacing w:line="259" w:lineRule="auto"/>
              <w:ind w:left="105" w:right="168"/>
              <w:rPr>
                <w:sz w:val="24"/>
                <w:lang w:val="ru-RU"/>
              </w:rPr>
            </w:pPr>
            <w:r w:rsidRPr="00D50DE5">
              <w:rPr>
                <w:sz w:val="24"/>
                <w:lang w:val="ru-RU"/>
              </w:rPr>
              <w:t>владеть</w:t>
            </w:r>
            <w:r w:rsidRPr="00D50DE5">
              <w:rPr>
                <w:spacing w:val="-11"/>
                <w:sz w:val="24"/>
                <w:lang w:val="ru-RU"/>
              </w:rPr>
              <w:t xml:space="preserve"> </w:t>
            </w:r>
            <w:r w:rsidRPr="00D50DE5">
              <w:rPr>
                <w:sz w:val="24"/>
                <w:lang w:val="ru-RU"/>
              </w:rPr>
              <w:t>основами</w:t>
            </w:r>
            <w:r w:rsidRPr="00D50DE5">
              <w:rPr>
                <w:spacing w:val="-11"/>
                <w:sz w:val="24"/>
                <w:lang w:val="ru-RU"/>
              </w:rPr>
              <w:t xml:space="preserve"> </w:t>
            </w:r>
            <w:r w:rsidRPr="00D50DE5">
              <w:rPr>
                <w:sz w:val="24"/>
                <w:lang w:val="ru-RU"/>
              </w:rPr>
              <w:t>медицинских</w:t>
            </w:r>
            <w:r w:rsidRPr="00D50DE5">
              <w:rPr>
                <w:spacing w:val="-9"/>
                <w:sz w:val="24"/>
                <w:lang w:val="ru-RU"/>
              </w:rPr>
              <w:t xml:space="preserve"> </w:t>
            </w:r>
            <w:r w:rsidRPr="00D50DE5">
              <w:rPr>
                <w:sz w:val="24"/>
                <w:lang w:val="ru-RU"/>
              </w:rPr>
              <w:t>знаний:</w:t>
            </w:r>
            <w:r w:rsidRPr="00D50DE5">
              <w:rPr>
                <w:spacing w:val="-11"/>
                <w:sz w:val="24"/>
                <w:lang w:val="ru-RU"/>
              </w:rPr>
              <w:t xml:space="preserve"> </w:t>
            </w:r>
            <w:r w:rsidRPr="00D50DE5">
              <w:rPr>
                <w:sz w:val="24"/>
                <w:lang w:val="ru-RU"/>
              </w:rPr>
              <w:t>владеть приемами оказания первой помощи при неотложных состояниях; сформировать</w:t>
            </w:r>
          </w:p>
          <w:p w:rsidR="00D50DE5" w:rsidRPr="00D50DE5" w:rsidRDefault="00D50DE5" w:rsidP="00B81CA1">
            <w:pPr>
              <w:pStyle w:val="TableParagraph"/>
              <w:spacing w:line="259" w:lineRule="auto"/>
              <w:ind w:left="105" w:right="168"/>
              <w:rPr>
                <w:sz w:val="24"/>
                <w:lang w:val="ru-RU"/>
              </w:rPr>
            </w:pPr>
            <w:r w:rsidRPr="00D50DE5">
              <w:rPr>
                <w:sz w:val="24"/>
                <w:lang w:val="ru-RU"/>
              </w:rPr>
              <w:t>представления</w:t>
            </w:r>
            <w:r w:rsidRPr="00D50DE5">
              <w:rPr>
                <w:spacing w:val="-6"/>
                <w:sz w:val="24"/>
                <w:lang w:val="ru-RU"/>
              </w:rPr>
              <w:t xml:space="preserve"> </w:t>
            </w:r>
            <w:r w:rsidRPr="00D50DE5">
              <w:rPr>
                <w:sz w:val="24"/>
                <w:lang w:val="ru-RU"/>
              </w:rPr>
              <w:t>о</w:t>
            </w:r>
            <w:r w:rsidRPr="00D50DE5">
              <w:rPr>
                <w:spacing w:val="-6"/>
                <w:sz w:val="24"/>
                <w:lang w:val="ru-RU"/>
              </w:rPr>
              <w:t xml:space="preserve"> </w:t>
            </w:r>
            <w:r w:rsidRPr="00D50DE5">
              <w:rPr>
                <w:sz w:val="24"/>
                <w:lang w:val="ru-RU"/>
              </w:rPr>
              <w:t>здоровом</w:t>
            </w:r>
            <w:r w:rsidRPr="00D50DE5">
              <w:rPr>
                <w:spacing w:val="-7"/>
                <w:sz w:val="24"/>
                <w:lang w:val="ru-RU"/>
              </w:rPr>
              <w:t xml:space="preserve"> </w:t>
            </w:r>
            <w:r w:rsidRPr="00D50DE5">
              <w:rPr>
                <w:sz w:val="24"/>
                <w:lang w:val="ru-RU"/>
              </w:rPr>
              <w:t>образе</w:t>
            </w:r>
            <w:r w:rsidRPr="00D50DE5">
              <w:rPr>
                <w:spacing w:val="-7"/>
                <w:sz w:val="24"/>
                <w:lang w:val="ru-RU"/>
              </w:rPr>
              <w:t xml:space="preserve"> </w:t>
            </w:r>
            <w:r w:rsidRPr="00D50DE5">
              <w:rPr>
                <w:sz w:val="24"/>
                <w:lang w:val="ru-RU"/>
              </w:rPr>
              <w:t>жизни</w:t>
            </w:r>
            <w:r w:rsidRPr="00D50DE5">
              <w:rPr>
                <w:spacing w:val="-7"/>
                <w:sz w:val="24"/>
                <w:lang w:val="ru-RU"/>
              </w:rPr>
              <w:t xml:space="preserve"> </w:t>
            </w:r>
            <w:r w:rsidRPr="00D50DE5">
              <w:rPr>
                <w:sz w:val="24"/>
                <w:lang w:val="ru-RU"/>
              </w:rPr>
              <w:t>и</w:t>
            </w:r>
            <w:r w:rsidRPr="00D50DE5">
              <w:rPr>
                <w:spacing w:val="-6"/>
                <w:sz w:val="24"/>
                <w:lang w:val="ru-RU"/>
              </w:rPr>
              <w:t xml:space="preserve"> </w:t>
            </w:r>
            <w:r w:rsidRPr="00D50DE5">
              <w:rPr>
                <w:sz w:val="24"/>
                <w:lang w:val="ru-RU"/>
              </w:rPr>
              <w:t>его</w:t>
            </w:r>
            <w:r w:rsidRPr="00D50DE5">
              <w:rPr>
                <w:spacing w:val="-6"/>
                <w:sz w:val="24"/>
                <w:lang w:val="ru-RU"/>
              </w:rPr>
              <w:t xml:space="preserve"> </w:t>
            </w:r>
            <w:r w:rsidRPr="00D50DE5">
              <w:rPr>
                <w:sz w:val="24"/>
                <w:lang w:val="ru-RU"/>
              </w:rPr>
              <w:t>роли в сохранении психического и физического здоровья, негативного отношения к вредным</w:t>
            </w:r>
          </w:p>
          <w:p w:rsidR="00D50DE5" w:rsidRPr="00D50DE5" w:rsidRDefault="00D50DE5" w:rsidP="00B81CA1">
            <w:pPr>
              <w:pStyle w:val="TableParagraph"/>
              <w:spacing w:line="275" w:lineRule="exact"/>
              <w:ind w:left="105"/>
              <w:rPr>
                <w:sz w:val="24"/>
              </w:rPr>
            </w:pPr>
            <w:r w:rsidRPr="00D50DE5">
              <w:rPr>
                <w:spacing w:val="-2"/>
                <w:sz w:val="24"/>
              </w:rPr>
              <w:t>привычкам</w:t>
            </w:r>
          </w:p>
        </w:tc>
        <w:tc>
          <w:tcPr>
            <w:tcW w:w="3121" w:type="dxa"/>
          </w:tcPr>
          <w:p w:rsidR="00D50DE5" w:rsidRPr="00D50DE5" w:rsidRDefault="00D50DE5" w:rsidP="00B81CA1">
            <w:pPr>
              <w:pStyle w:val="TableParagraph"/>
              <w:spacing w:line="259" w:lineRule="auto"/>
              <w:rPr>
                <w:sz w:val="24"/>
                <w:lang w:val="ru-RU"/>
              </w:rPr>
            </w:pPr>
            <w:r w:rsidRPr="00D50DE5">
              <w:rPr>
                <w:sz w:val="24"/>
                <w:lang w:val="ru-RU"/>
              </w:rPr>
              <w:t>знать</w:t>
            </w:r>
            <w:r w:rsidRPr="00D50DE5">
              <w:rPr>
                <w:spacing w:val="-15"/>
                <w:sz w:val="24"/>
                <w:lang w:val="ru-RU"/>
              </w:rPr>
              <w:t xml:space="preserve"> </w:t>
            </w:r>
            <w:r w:rsidRPr="00D50DE5">
              <w:rPr>
                <w:sz w:val="24"/>
                <w:lang w:val="ru-RU"/>
              </w:rPr>
              <w:t>меры</w:t>
            </w:r>
            <w:r w:rsidRPr="00D50DE5">
              <w:rPr>
                <w:spacing w:val="-15"/>
                <w:sz w:val="24"/>
                <w:lang w:val="ru-RU"/>
              </w:rPr>
              <w:t xml:space="preserve"> </w:t>
            </w:r>
            <w:r w:rsidRPr="00D50DE5">
              <w:rPr>
                <w:sz w:val="24"/>
                <w:lang w:val="ru-RU"/>
              </w:rPr>
              <w:t>профилактики инфекционных и</w:t>
            </w:r>
          </w:p>
          <w:p w:rsidR="00D50DE5" w:rsidRPr="00D50DE5" w:rsidRDefault="00D50DE5" w:rsidP="00B81CA1">
            <w:pPr>
              <w:pStyle w:val="TableParagraph"/>
              <w:spacing w:line="259" w:lineRule="auto"/>
              <w:ind w:right="428"/>
              <w:rPr>
                <w:sz w:val="24"/>
                <w:lang w:val="ru-RU"/>
              </w:rPr>
            </w:pPr>
            <w:r w:rsidRPr="00D50DE5">
              <w:rPr>
                <w:spacing w:val="-2"/>
                <w:sz w:val="24"/>
                <w:lang w:val="ru-RU"/>
              </w:rPr>
              <w:t xml:space="preserve">неинфекционных </w:t>
            </w:r>
            <w:r w:rsidRPr="00D50DE5">
              <w:rPr>
                <w:sz w:val="24"/>
                <w:lang w:val="ru-RU"/>
              </w:rPr>
              <w:t>заболеваний,</w:t>
            </w:r>
            <w:r w:rsidRPr="00D50DE5">
              <w:rPr>
                <w:spacing w:val="-15"/>
                <w:sz w:val="24"/>
                <w:lang w:val="ru-RU"/>
              </w:rPr>
              <w:t xml:space="preserve"> </w:t>
            </w:r>
            <w:r w:rsidRPr="00D50DE5">
              <w:rPr>
                <w:sz w:val="24"/>
                <w:lang w:val="ru-RU"/>
              </w:rPr>
              <w:t>сохранения психического здоровья</w:t>
            </w:r>
          </w:p>
        </w:tc>
      </w:tr>
      <w:tr w:rsidR="00D50DE5" w:rsidRPr="00D50DE5" w:rsidTr="00B81CA1">
        <w:trPr>
          <w:trHeight w:val="414"/>
        </w:trPr>
        <w:tc>
          <w:tcPr>
            <w:tcW w:w="1576"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ПК 1.1. Осуществлять</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 xml:space="preserve">Профессиональное толкование </w:t>
            </w:r>
            <w:r w:rsidRPr="00D50DE5">
              <w:rPr>
                <w:rFonts w:ascii="Times New Roman" w:hAnsi="Times New Roman"/>
                <w:color w:val="1A1A1A"/>
                <w:sz w:val="24"/>
                <w:szCs w:val="24"/>
                <w:lang w:eastAsia="ru-RU"/>
              </w:rPr>
              <w:lastRenderedPageBreak/>
              <w:t>норм права.</w:t>
            </w:r>
          </w:p>
        </w:tc>
        <w:tc>
          <w:tcPr>
            <w:tcW w:w="537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lastRenderedPageBreak/>
              <w:t>анализировать, толковать и правильно применять правовые нормы;</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 xml:space="preserve">характеризовать, интерпретировать, анализировать, сопоставлять и исследовать особенности правового </w:t>
            </w:r>
            <w:r w:rsidRPr="00D50DE5">
              <w:rPr>
                <w:rFonts w:ascii="Times New Roman" w:hAnsi="Times New Roman"/>
                <w:color w:val="1A1A1A"/>
                <w:sz w:val="24"/>
                <w:szCs w:val="24"/>
                <w:lang w:eastAsia="ru-RU"/>
              </w:rPr>
              <w:lastRenderedPageBreak/>
              <w:t>статуса субъектов правоотношений;</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сравнивать, толковать и квалифицировать деяние как правонарушение, регулируемое нормами административного права и процесса;</w:t>
            </w:r>
          </w:p>
        </w:tc>
        <w:tc>
          <w:tcPr>
            <w:tcW w:w="312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lastRenderedPageBreak/>
              <w:t xml:space="preserve">понятие и </w:t>
            </w:r>
            <w:proofErr w:type="gramStart"/>
            <w:r w:rsidRPr="00D50DE5">
              <w:rPr>
                <w:rFonts w:ascii="Times New Roman" w:hAnsi="Times New Roman"/>
                <w:color w:val="1A1A1A"/>
                <w:sz w:val="24"/>
                <w:szCs w:val="24"/>
                <w:lang w:eastAsia="ru-RU"/>
              </w:rPr>
              <w:t>основные положения</w:t>
            </w:r>
            <w:proofErr w:type="gramEnd"/>
            <w:r w:rsidRPr="00D50DE5">
              <w:rPr>
                <w:rFonts w:ascii="Times New Roman" w:hAnsi="Times New Roman"/>
                <w:color w:val="1A1A1A"/>
                <w:sz w:val="24"/>
                <w:szCs w:val="24"/>
                <w:lang w:eastAsia="ru-RU"/>
              </w:rPr>
              <w:t xml:space="preserve"> и особенности науки административного права в части развития административно-процессуального </w:t>
            </w:r>
            <w:r w:rsidRPr="00D50DE5">
              <w:rPr>
                <w:rFonts w:ascii="Times New Roman" w:hAnsi="Times New Roman"/>
                <w:color w:val="1A1A1A"/>
                <w:sz w:val="24"/>
                <w:szCs w:val="24"/>
                <w:lang w:eastAsia="ru-RU"/>
              </w:rPr>
              <w:lastRenderedPageBreak/>
              <w:t>регулирования;</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сущность, содержание основных понятий, категорий, конструкций, институтов административно-процессуального, трудового и гражданско-правового</w:t>
            </w:r>
          </w:p>
        </w:tc>
      </w:tr>
      <w:tr w:rsidR="00D50DE5" w:rsidRPr="00D50DE5" w:rsidTr="00B81CA1">
        <w:trPr>
          <w:trHeight w:val="1122"/>
        </w:trPr>
        <w:tc>
          <w:tcPr>
            <w:tcW w:w="1576"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ПК 2.2.</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Систематизировать нормативные правовые</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акты и обобщать правоприменительную практику по вопросам расследования и предупреждения преступлений и иных правонарушений.</w:t>
            </w:r>
          </w:p>
          <w:p w:rsidR="00D50DE5" w:rsidRPr="00D50DE5" w:rsidRDefault="00D50DE5" w:rsidP="00B81CA1">
            <w:pPr>
              <w:pStyle w:val="TableParagraph"/>
              <w:spacing w:line="270" w:lineRule="exact"/>
              <w:ind w:left="0"/>
              <w:rPr>
                <w:spacing w:val="-2"/>
                <w:sz w:val="24"/>
                <w:szCs w:val="24"/>
                <w:lang w:val="ru-RU"/>
              </w:rPr>
            </w:pPr>
          </w:p>
        </w:tc>
        <w:tc>
          <w:tcPr>
            <w:tcW w:w="537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анализировать уголовное и уголовно-процессуальное законодательство, нормативные правовые акты, регламентирующие деятельность</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правоохранительных и судебных органов;</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пользоваться приемами толкования уголовного закона и применять нормы уголовного права к конкретным жизненным ситуациям;</w:t>
            </w:r>
          </w:p>
          <w:p w:rsidR="00D50DE5" w:rsidRPr="00D50DE5" w:rsidRDefault="00D50DE5" w:rsidP="00B81CA1">
            <w:pPr>
              <w:pStyle w:val="TableParagraph"/>
              <w:spacing w:line="259" w:lineRule="auto"/>
              <w:ind w:left="105"/>
              <w:rPr>
                <w:sz w:val="24"/>
                <w:szCs w:val="24"/>
                <w:lang w:val="ru-RU"/>
              </w:rPr>
            </w:pPr>
          </w:p>
        </w:tc>
        <w:tc>
          <w:tcPr>
            <w:tcW w:w="312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основные этапы производства в суде первой и второй инстанций;</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особенности производства в суде с участием присяжных заседателей;</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производство по рассмотрению и разрешению вопросов, связанных с исполнением приговора;</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особенности производства по отдельным категориям уголовных дел</w:t>
            </w:r>
          </w:p>
          <w:p w:rsidR="00D50DE5" w:rsidRPr="00D50DE5" w:rsidRDefault="00D50DE5" w:rsidP="00B81CA1">
            <w:pPr>
              <w:pStyle w:val="TableParagraph"/>
              <w:spacing w:line="259" w:lineRule="auto"/>
              <w:rPr>
                <w:sz w:val="24"/>
                <w:szCs w:val="24"/>
                <w:lang w:val="ru-RU"/>
              </w:rPr>
            </w:pPr>
          </w:p>
        </w:tc>
      </w:tr>
      <w:tr w:rsidR="00D50DE5" w:rsidRPr="00D50DE5" w:rsidTr="00B81CA1">
        <w:trPr>
          <w:trHeight w:val="1122"/>
        </w:trPr>
        <w:tc>
          <w:tcPr>
            <w:tcW w:w="1576"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ПК 2.3. Осуществлять оценку противоправного поведения и определять</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подведомственность</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рассмотрения дел.</w:t>
            </w:r>
          </w:p>
          <w:p w:rsidR="00D50DE5" w:rsidRPr="00D50DE5" w:rsidRDefault="00D50DE5" w:rsidP="00B81CA1">
            <w:pPr>
              <w:shd w:val="clear" w:color="auto" w:fill="FFFFFF"/>
              <w:rPr>
                <w:rFonts w:ascii="Times New Roman" w:hAnsi="Times New Roman"/>
                <w:color w:val="1A1A1A"/>
                <w:sz w:val="24"/>
                <w:szCs w:val="24"/>
                <w:lang w:eastAsia="ru-RU"/>
              </w:rPr>
            </w:pPr>
          </w:p>
        </w:tc>
        <w:tc>
          <w:tcPr>
            <w:tcW w:w="537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определять признаки состава конкретного преступления, содержащегося в Особенной части Уголовного кодекса;</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составлять уголовно-процессуальные документы;</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решать задачи по квалификации преступлений</w:t>
            </w:r>
          </w:p>
          <w:p w:rsidR="00D50DE5" w:rsidRPr="00D50DE5" w:rsidRDefault="00D50DE5" w:rsidP="00B81CA1">
            <w:pPr>
              <w:shd w:val="clear" w:color="auto" w:fill="FFFFFF"/>
              <w:rPr>
                <w:rFonts w:ascii="Times New Roman" w:hAnsi="Times New Roman"/>
                <w:color w:val="1A1A1A"/>
                <w:sz w:val="24"/>
                <w:szCs w:val="24"/>
                <w:lang w:eastAsia="ru-RU"/>
              </w:rPr>
            </w:pPr>
          </w:p>
        </w:tc>
        <w:tc>
          <w:tcPr>
            <w:tcW w:w="3121" w:type="dxa"/>
          </w:tcPr>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меры уголовно-процессуального принуждения: понятие, основания и порядок применения;</w:t>
            </w:r>
          </w:p>
          <w:p w:rsidR="00D50DE5" w:rsidRPr="00D50DE5" w:rsidRDefault="00D50DE5" w:rsidP="00B81CA1">
            <w:pPr>
              <w:shd w:val="clear" w:color="auto" w:fill="FFFFFF"/>
              <w:rPr>
                <w:rFonts w:ascii="Times New Roman" w:hAnsi="Times New Roman"/>
                <w:color w:val="1A1A1A"/>
                <w:sz w:val="24"/>
                <w:szCs w:val="24"/>
                <w:lang w:eastAsia="ru-RU"/>
              </w:rPr>
            </w:pPr>
            <w:r w:rsidRPr="00D50DE5">
              <w:rPr>
                <w:rFonts w:ascii="Times New Roman" w:hAnsi="Times New Roman"/>
                <w:color w:val="1A1A1A"/>
                <w:sz w:val="24"/>
                <w:szCs w:val="24"/>
                <w:lang w:eastAsia="ru-RU"/>
              </w:rPr>
              <w:t>правила проведения следственных действий;</w:t>
            </w:r>
          </w:p>
          <w:p w:rsidR="00D50DE5" w:rsidRPr="00D50DE5" w:rsidRDefault="00D50DE5" w:rsidP="00B81CA1">
            <w:pPr>
              <w:shd w:val="clear" w:color="auto" w:fill="FFFFFF"/>
              <w:rPr>
                <w:rFonts w:ascii="Times New Roman" w:hAnsi="Times New Roman"/>
                <w:color w:val="1A1A1A"/>
                <w:sz w:val="24"/>
                <w:szCs w:val="24"/>
                <w:lang w:eastAsia="ru-RU"/>
              </w:rPr>
            </w:pPr>
          </w:p>
        </w:tc>
      </w:tr>
    </w:tbl>
    <w:p w:rsidR="00D50DE5" w:rsidRPr="00D50DE5" w:rsidRDefault="00D50DE5" w:rsidP="00D50DE5">
      <w:pPr>
        <w:tabs>
          <w:tab w:val="left" w:pos="1846"/>
        </w:tabs>
        <w:spacing w:before="273"/>
        <w:rPr>
          <w:rFonts w:ascii="Times New Roman" w:hAnsi="Times New Roman" w:cs="Times New Roman"/>
          <w:b/>
          <w:sz w:val="24"/>
        </w:rPr>
      </w:pPr>
    </w:p>
    <w:p w:rsidR="00D50DE5" w:rsidRPr="00D50DE5" w:rsidRDefault="00D50DE5" w:rsidP="00D50DE5">
      <w:pPr>
        <w:rPr>
          <w:rFonts w:ascii="Times New Roman" w:hAnsi="Times New Roman" w:cs="Times New Roman"/>
          <w:b/>
          <w:sz w:val="24"/>
        </w:rPr>
      </w:pPr>
    </w:p>
    <w:p w:rsidR="00D50DE5" w:rsidRPr="00D50DE5" w:rsidRDefault="00D50DE5" w:rsidP="00F7525A">
      <w:pPr>
        <w:pStyle w:val="afff9"/>
        <w:widowControl w:val="0"/>
        <w:numPr>
          <w:ilvl w:val="0"/>
          <w:numId w:val="55"/>
        </w:numPr>
        <w:tabs>
          <w:tab w:val="left" w:pos="993"/>
        </w:tabs>
        <w:autoSpaceDE w:val="0"/>
        <w:autoSpaceDN w:val="0"/>
        <w:spacing w:before="273" w:after="0"/>
        <w:ind w:left="993" w:firstLine="0"/>
        <w:jc w:val="center"/>
        <w:rPr>
          <w:rFonts w:cs="Times New Roman"/>
          <w:b/>
          <w:lang w:val="ru-RU"/>
        </w:rPr>
      </w:pPr>
      <w:r w:rsidRPr="00D50DE5">
        <w:rPr>
          <w:rFonts w:cs="Times New Roman"/>
          <w:b/>
          <w:lang w:val="ru-RU"/>
        </w:rPr>
        <w:lastRenderedPageBreak/>
        <w:t>СТРУКТУРА</w:t>
      </w:r>
      <w:r w:rsidRPr="00D50DE5">
        <w:rPr>
          <w:rFonts w:cs="Times New Roman"/>
          <w:b/>
          <w:spacing w:val="-4"/>
          <w:lang w:val="ru-RU"/>
        </w:rPr>
        <w:t xml:space="preserve"> </w:t>
      </w:r>
      <w:r w:rsidRPr="00D50DE5">
        <w:rPr>
          <w:rFonts w:cs="Times New Roman"/>
          <w:b/>
          <w:lang w:val="ru-RU"/>
        </w:rPr>
        <w:t>И</w:t>
      </w:r>
      <w:r w:rsidRPr="00D50DE5">
        <w:rPr>
          <w:rFonts w:cs="Times New Roman"/>
          <w:b/>
          <w:spacing w:val="-2"/>
          <w:lang w:val="ru-RU"/>
        </w:rPr>
        <w:t xml:space="preserve"> </w:t>
      </w:r>
      <w:r w:rsidRPr="00D50DE5">
        <w:rPr>
          <w:rFonts w:cs="Times New Roman"/>
          <w:b/>
          <w:lang w:val="ru-RU"/>
        </w:rPr>
        <w:t>СОДЕРЖАНИЕ</w:t>
      </w:r>
      <w:r w:rsidRPr="00D50DE5">
        <w:rPr>
          <w:rFonts w:cs="Times New Roman"/>
          <w:b/>
          <w:spacing w:val="-3"/>
          <w:lang w:val="ru-RU"/>
        </w:rPr>
        <w:t xml:space="preserve"> </w:t>
      </w:r>
      <w:r w:rsidRPr="00D50DE5">
        <w:rPr>
          <w:rFonts w:cs="Times New Roman"/>
          <w:b/>
          <w:lang w:val="ru-RU"/>
        </w:rPr>
        <w:t>УЧЕБНОЙ</w:t>
      </w:r>
      <w:r w:rsidRPr="00D50DE5">
        <w:rPr>
          <w:rFonts w:cs="Times New Roman"/>
          <w:b/>
          <w:spacing w:val="-2"/>
          <w:lang w:val="ru-RU"/>
        </w:rPr>
        <w:t xml:space="preserve"> ДИСЦИПЛИНЫ</w:t>
      </w:r>
    </w:p>
    <w:p w:rsidR="00D50DE5" w:rsidRPr="00D50DE5" w:rsidRDefault="00D50DE5" w:rsidP="00D50DE5">
      <w:pPr>
        <w:pStyle w:val="1"/>
        <w:tabs>
          <w:tab w:val="left" w:pos="1362"/>
        </w:tabs>
        <w:spacing w:after="3"/>
        <w:rPr>
          <w:rFonts w:ascii="Times New Roman" w:hAnsi="Times New Roman" w:cs="Times New Roman"/>
        </w:rPr>
      </w:pPr>
    </w:p>
    <w:p w:rsidR="00D50DE5" w:rsidRPr="00D50DE5" w:rsidRDefault="00D50DE5" w:rsidP="00F7525A">
      <w:pPr>
        <w:pStyle w:val="1"/>
        <w:keepNext w:val="0"/>
        <w:widowControl w:val="0"/>
        <w:numPr>
          <w:ilvl w:val="1"/>
          <w:numId w:val="55"/>
        </w:numPr>
        <w:tabs>
          <w:tab w:val="left" w:pos="1362"/>
        </w:tabs>
        <w:autoSpaceDE w:val="0"/>
        <w:autoSpaceDN w:val="0"/>
        <w:spacing w:before="0" w:after="3" w:line="240" w:lineRule="auto"/>
        <w:ind w:left="1362" w:hanging="420"/>
        <w:jc w:val="left"/>
        <w:rPr>
          <w:rFonts w:ascii="Times New Roman" w:hAnsi="Times New Roman" w:cs="Times New Roman"/>
        </w:rPr>
      </w:pPr>
      <w:r w:rsidRPr="00D50DE5">
        <w:rPr>
          <w:rFonts w:ascii="Times New Roman" w:hAnsi="Times New Roman" w:cs="Times New Roman"/>
        </w:rPr>
        <w:t>Объем</w:t>
      </w:r>
      <w:r w:rsidRPr="00D50DE5">
        <w:rPr>
          <w:rFonts w:ascii="Times New Roman" w:hAnsi="Times New Roman" w:cs="Times New Roman"/>
          <w:spacing w:val="-6"/>
        </w:rPr>
        <w:t xml:space="preserve"> </w:t>
      </w:r>
      <w:r w:rsidRPr="00D50DE5">
        <w:rPr>
          <w:rFonts w:ascii="Times New Roman" w:hAnsi="Times New Roman" w:cs="Times New Roman"/>
        </w:rPr>
        <w:t>учебной</w:t>
      </w:r>
      <w:r w:rsidRPr="00D50DE5">
        <w:rPr>
          <w:rFonts w:ascii="Times New Roman" w:hAnsi="Times New Roman" w:cs="Times New Roman"/>
          <w:spacing w:val="-4"/>
        </w:rPr>
        <w:t xml:space="preserve"> </w:t>
      </w:r>
      <w:r w:rsidRPr="00D50DE5">
        <w:rPr>
          <w:rFonts w:ascii="Times New Roman" w:hAnsi="Times New Roman" w:cs="Times New Roman"/>
        </w:rPr>
        <w:t>дисциплины</w:t>
      </w:r>
      <w:r w:rsidRPr="00D50DE5">
        <w:rPr>
          <w:rFonts w:ascii="Times New Roman" w:hAnsi="Times New Roman" w:cs="Times New Roman"/>
          <w:spacing w:val="-5"/>
        </w:rPr>
        <w:t xml:space="preserve"> </w:t>
      </w:r>
      <w:r w:rsidRPr="00D50DE5">
        <w:rPr>
          <w:rFonts w:ascii="Times New Roman" w:hAnsi="Times New Roman" w:cs="Times New Roman"/>
        </w:rPr>
        <w:t>и</w:t>
      </w:r>
      <w:r w:rsidRPr="00D50DE5">
        <w:rPr>
          <w:rFonts w:ascii="Times New Roman" w:hAnsi="Times New Roman" w:cs="Times New Roman"/>
          <w:spacing w:val="-3"/>
        </w:rPr>
        <w:t xml:space="preserve"> </w:t>
      </w:r>
      <w:r w:rsidRPr="00D50DE5">
        <w:rPr>
          <w:rFonts w:ascii="Times New Roman" w:hAnsi="Times New Roman" w:cs="Times New Roman"/>
        </w:rPr>
        <w:t>виды</w:t>
      </w:r>
      <w:r w:rsidRPr="00D50DE5">
        <w:rPr>
          <w:rFonts w:ascii="Times New Roman" w:hAnsi="Times New Roman" w:cs="Times New Roman"/>
          <w:spacing w:val="-3"/>
        </w:rPr>
        <w:t xml:space="preserve"> </w:t>
      </w:r>
      <w:r w:rsidRPr="00D50DE5">
        <w:rPr>
          <w:rFonts w:ascii="Times New Roman" w:hAnsi="Times New Roman" w:cs="Times New Roman"/>
        </w:rPr>
        <w:t>учебной</w:t>
      </w:r>
      <w:r w:rsidRPr="00D50DE5">
        <w:rPr>
          <w:rFonts w:ascii="Times New Roman" w:hAnsi="Times New Roman" w:cs="Times New Roman"/>
          <w:spacing w:val="-3"/>
        </w:rPr>
        <w:t xml:space="preserve"> </w:t>
      </w:r>
      <w:r w:rsidRPr="00D50DE5">
        <w:rPr>
          <w:rFonts w:ascii="Times New Roman" w:hAnsi="Times New Roman" w:cs="Times New Roman"/>
          <w:spacing w:val="-2"/>
        </w:rPr>
        <w:t>работы</w:t>
      </w:r>
    </w:p>
    <w:p w:rsidR="00D50DE5" w:rsidRPr="00D50DE5" w:rsidRDefault="00D50DE5" w:rsidP="00D50DE5">
      <w:pPr>
        <w:pStyle w:val="1"/>
        <w:tabs>
          <w:tab w:val="left" w:pos="1362"/>
        </w:tabs>
        <w:spacing w:after="3"/>
        <w:rPr>
          <w:rFonts w:ascii="Times New Roman" w:hAnsi="Times New Roman" w:cs="Times New Roman"/>
        </w:rPr>
      </w:pPr>
    </w:p>
    <w:tbl>
      <w:tblPr>
        <w:tblStyle w:val="110"/>
        <w:tblW w:w="0" w:type="auto"/>
        <w:tblInd w:w="0" w:type="dxa"/>
        <w:tblLook w:val="04A0" w:firstRow="1" w:lastRow="0" w:firstColumn="1" w:lastColumn="0" w:noHBand="0" w:noVBand="1"/>
      </w:tblPr>
      <w:tblGrid>
        <w:gridCol w:w="4876"/>
        <w:gridCol w:w="2454"/>
        <w:gridCol w:w="2241"/>
      </w:tblGrid>
      <w:tr w:rsidR="00D50DE5" w:rsidRPr="00D50DE5" w:rsidTr="00B81CA1">
        <w:trPr>
          <w:trHeight w:val="571"/>
        </w:trPr>
        <w:tc>
          <w:tcPr>
            <w:tcW w:w="5251" w:type="dxa"/>
            <w:vAlign w:val="center"/>
          </w:tcPr>
          <w:p w:rsidR="00D50DE5" w:rsidRPr="00D50DE5" w:rsidRDefault="00D50DE5" w:rsidP="00B81CA1">
            <w:pPr>
              <w:jc w:val="center"/>
              <w:rPr>
                <w:rFonts w:ascii="Times New Roman" w:hAnsi="Times New Roman" w:cs="Times New Roman"/>
                <w:b/>
                <w:sz w:val="24"/>
                <w:szCs w:val="24"/>
              </w:rPr>
            </w:pPr>
            <w:r w:rsidRPr="00D50DE5">
              <w:rPr>
                <w:rFonts w:ascii="Times New Roman" w:hAnsi="Times New Roman" w:cs="Times New Roman"/>
                <w:b/>
                <w:sz w:val="24"/>
                <w:szCs w:val="24"/>
              </w:rPr>
              <w:t>Вид учебной работы</w:t>
            </w:r>
          </w:p>
        </w:tc>
        <w:tc>
          <w:tcPr>
            <w:tcW w:w="2772" w:type="dxa"/>
            <w:vAlign w:val="center"/>
          </w:tcPr>
          <w:p w:rsidR="00D50DE5" w:rsidRPr="00D50DE5" w:rsidRDefault="00D50DE5" w:rsidP="00B81CA1">
            <w:pPr>
              <w:jc w:val="center"/>
              <w:rPr>
                <w:rFonts w:ascii="Times New Roman" w:hAnsi="Times New Roman" w:cs="Times New Roman"/>
                <w:b/>
                <w:sz w:val="24"/>
                <w:szCs w:val="24"/>
              </w:rPr>
            </w:pPr>
            <w:r w:rsidRPr="00D50DE5">
              <w:rPr>
                <w:rFonts w:ascii="Times New Roman" w:hAnsi="Times New Roman" w:cs="Times New Roman"/>
                <w:b/>
                <w:sz w:val="24"/>
                <w:szCs w:val="24"/>
              </w:rPr>
              <w:t xml:space="preserve">Объем в часах </w:t>
            </w:r>
          </w:p>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(для очной формы обучения)</w:t>
            </w:r>
          </w:p>
        </w:tc>
        <w:tc>
          <w:tcPr>
            <w:tcW w:w="2503" w:type="dxa"/>
            <w:vAlign w:val="center"/>
          </w:tcPr>
          <w:p w:rsidR="00D50DE5" w:rsidRPr="00D50DE5" w:rsidRDefault="00D50DE5" w:rsidP="00B81CA1">
            <w:pPr>
              <w:jc w:val="center"/>
              <w:rPr>
                <w:rFonts w:ascii="Times New Roman" w:hAnsi="Times New Roman" w:cs="Times New Roman"/>
                <w:b/>
                <w:sz w:val="24"/>
                <w:szCs w:val="24"/>
              </w:rPr>
            </w:pPr>
            <w:r w:rsidRPr="00D50DE5">
              <w:rPr>
                <w:rFonts w:ascii="Times New Roman" w:hAnsi="Times New Roman" w:cs="Times New Roman"/>
                <w:b/>
                <w:sz w:val="24"/>
                <w:szCs w:val="24"/>
              </w:rPr>
              <w:t xml:space="preserve">Объем в часах </w:t>
            </w:r>
          </w:p>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(для заочной формы обучения)</w:t>
            </w:r>
          </w:p>
        </w:tc>
      </w:tr>
      <w:tr w:rsidR="00D50DE5" w:rsidRPr="00D50DE5" w:rsidTr="00B81CA1">
        <w:trPr>
          <w:trHeight w:val="564"/>
        </w:trPr>
        <w:tc>
          <w:tcPr>
            <w:tcW w:w="5251" w:type="dxa"/>
          </w:tcPr>
          <w:p w:rsidR="00D50DE5" w:rsidRPr="00D50DE5" w:rsidRDefault="00D50DE5" w:rsidP="00B81CA1">
            <w:pPr>
              <w:rPr>
                <w:rFonts w:ascii="Times New Roman" w:hAnsi="Times New Roman" w:cs="Times New Roman"/>
                <w:b/>
                <w:sz w:val="24"/>
                <w:szCs w:val="24"/>
              </w:rPr>
            </w:pPr>
            <w:r w:rsidRPr="00D50DE5">
              <w:rPr>
                <w:rFonts w:ascii="Times New Roman" w:hAnsi="Times New Roman" w:cs="Times New Roman"/>
                <w:b/>
                <w:sz w:val="24"/>
                <w:szCs w:val="24"/>
              </w:rPr>
              <w:t>Объем рабочей программы учебной дисциплины</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78</w:t>
            </w:r>
          </w:p>
        </w:tc>
        <w:tc>
          <w:tcPr>
            <w:tcW w:w="2503"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78</w:t>
            </w:r>
          </w:p>
        </w:tc>
      </w:tr>
      <w:tr w:rsidR="00D50DE5" w:rsidRPr="00D50DE5" w:rsidTr="00B81CA1">
        <w:trPr>
          <w:trHeight w:val="549"/>
        </w:trPr>
        <w:tc>
          <w:tcPr>
            <w:tcW w:w="5251" w:type="dxa"/>
          </w:tcPr>
          <w:p w:rsidR="00D50DE5" w:rsidRPr="00D50DE5" w:rsidRDefault="00D50DE5" w:rsidP="00B81CA1">
            <w:pPr>
              <w:rPr>
                <w:rFonts w:ascii="Times New Roman" w:hAnsi="Times New Roman" w:cs="Times New Roman"/>
                <w:b/>
                <w:sz w:val="24"/>
                <w:szCs w:val="24"/>
              </w:rPr>
            </w:pPr>
            <w:r w:rsidRPr="00D50DE5">
              <w:rPr>
                <w:rFonts w:ascii="Times New Roman" w:hAnsi="Times New Roman" w:cs="Times New Roman"/>
                <w:b/>
                <w:sz w:val="24"/>
                <w:szCs w:val="24"/>
              </w:rPr>
              <w:t>в том числе в форме практической подготовки</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28</w:t>
            </w:r>
          </w:p>
        </w:tc>
        <w:tc>
          <w:tcPr>
            <w:tcW w:w="2503" w:type="dxa"/>
          </w:tcPr>
          <w:p w:rsidR="00D50DE5" w:rsidRPr="00D50DE5" w:rsidRDefault="00D50DE5" w:rsidP="00B81CA1">
            <w:pPr>
              <w:jc w:val="center"/>
              <w:rPr>
                <w:rFonts w:ascii="Times New Roman" w:hAnsi="Times New Roman" w:cs="Times New Roman"/>
                <w:sz w:val="24"/>
                <w:szCs w:val="24"/>
              </w:rPr>
            </w:pPr>
          </w:p>
        </w:tc>
      </w:tr>
      <w:tr w:rsidR="00D50DE5" w:rsidRPr="00D50DE5" w:rsidTr="00B81CA1">
        <w:trPr>
          <w:trHeight w:val="274"/>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sz w:val="24"/>
                <w:szCs w:val="24"/>
              </w:rPr>
              <w:t>в том числе:</w:t>
            </w:r>
          </w:p>
        </w:tc>
        <w:tc>
          <w:tcPr>
            <w:tcW w:w="2772" w:type="dxa"/>
            <w:vAlign w:val="center"/>
          </w:tcPr>
          <w:p w:rsidR="00D50DE5" w:rsidRPr="00D50DE5" w:rsidRDefault="00D50DE5" w:rsidP="00B81CA1">
            <w:pPr>
              <w:jc w:val="center"/>
              <w:rPr>
                <w:rFonts w:ascii="Times New Roman" w:hAnsi="Times New Roman" w:cs="Times New Roman"/>
                <w:sz w:val="24"/>
                <w:szCs w:val="24"/>
              </w:rPr>
            </w:pPr>
          </w:p>
        </w:tc>
        <w:tc>
          <w:tcPr>
            <w:tcW w:w="2503" w:type="dxa"/>
          </w:tcPr>
          <w:p w:rsidR="00D50DE5" w:rsidRPr="00D50DE5" w:rsidRDefault="00D50DE5" w:rsidP="00B81CA1">
            <w:pPr>
              <w:jc w:val="center"/>
              <w:rPr>
                <w:rFonts w:ascii="Times New Roman" w:hAnsi="Times New Roman" w:cs="Times New Roman"/>
                <w:sz w:val="24"/>
                <w:szCs w:val="24"/>
              </w:rPr>
            </w:pPr>
          </w:p>
        </w:tc>
      </w:tr>
      <w:tr w:rsidR="00D50DE5" w:rsidRPr="00D50DE5" w:rsidTr="00B81CA1">
        <w:trPr>
          <w:trHeight w:val="274"/>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sz w:val="24"/>
                <w:szCs w:val="24"/>
              </w:rPr>
              <w:t>теоретическое обучение</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48</w:t>
            </w:r>
          </w:p>
        </w:tc>
        <w:tc>
          <w:tcPr>
            <w:tcW w:w="2503"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6</w:t>
            </w:r>
          </w:p>
        </w:tc>
      </w:tr>
      <w:tr w:rsidR="00D50DE5" w:rsidRPr="00D50DE5" w:rsidTr="00B81CA1">
        <w:trPr>
          <w:trHeight w:val="564"/>
        </w:trPr>
        <w:tc>
          <w:tcPr>
            <w:tcW w:w="5251" w:type="dxa"/>
          </w:tcPr>
          <w:p w:rsidR="00D50DE5" w:rsidRPr="00D50DE5" w:rsidRDefault="00D50DE5" w:rsidP="00B81CA1">
            <w:pPr>
              <w:rPr>
                <w:rFonts w:ascii="Times New Roman" w:hAnsi="Times New Roman" w:cs="Times New Roman"/>
                <w:i/>
                <w:sz w:val="24"/>
                <w:szCs w:val="24"/>
              </w:rPr>
            </w:pPr>
            <w:r w:rsidRPr="00D50DE5">
              <w:rPr>
                <w:rFonts w:ascii="Times New Roman" w:hAnsi="Times New Roman" w:cs="Times New Roman"/>
                <w:sz w:val="24"/>
                <w:szCs w:val="24"/>
              </w:rPr>
              <w:t xml:space="preserve">лабораторные работы </w:t>
            </w:r>
            <w:r w:rsidRPr="00D50DE5">
              <w:rPr>
                <w:rFonts w:ascii="Times New Roman" w:hAnsi="Times New Roman" w:cs="Times New Roman"/>
                <w:i/>
                <w:sz w:val="24"/>
                <w:szCs w:val="24"/>
              </w:rPr>
              <w:t>(если предусмотрено)</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w:t>
            </w:r>
          </w:p>
        </w:tc>
        <w:tc>
          <w:tcPr>
            <w:tcW w:w="2503" w:type="dxa"/>
          </w:tcPr>
          <w:p w:rsidR="00D50DE5" w:rsidRPr="00D50DE5" w:rsidRDefault="00D50DE5" w:rsidP="00B81CA1">
            <w:pPr>
              <w:jc w:val="center"/>
              <w:rPr>
                <w:rFonts w:ascii="Times New Roman" w:hAnsi="Times New Roman" w:cs="Times New Roman"/>
                <w:sz w:val="24"/>
                <w:szCs w:val="24"/>
              </w:rPr>
            </w:pPr>
          </w:p>
        </w:tc>
      </w:tr>
      <w:tr w:rsidR="00D50DE5" w:rsidRPr="00D50DE5" w:rsidTr="00B81CA1">
        <w:trPr>
          <w:trHeight w:val="549"/>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sz w:val="24"/>
                <w:szCs w:val="24"/>
              </w:rPr>
              <w:t xml:space="preserve">практические занятия </w:t>
            </w:r>
            <w:r w:rsidRPr="00D50DE5">
              <w:rPr>
                <w:rFonts w:ascii="Times New Roman" w:hAnsi="Times New Roman" w:cs="Times New Roman"/>
                <w:i/>
                <w:sz w:val="24"/>
                <w:szCs w:val="24"/>
              </w:rPr>
              <w:t>(если предусмотрено)</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28</w:t>
            </w:r>
          </w:p>
        </w:tc>
        <w:tc>
          <w:tcPr>
            <w:tcW w:w="2503"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2</w:t>
            </w:r>
          </w:p>
        </w:tc>
      </w:tr>
      <w:tr w:rsidR="00D50DE5" w:rsidRPr="00D50DE5" w:rsidTr="00B81CA1">
        <w:trPr>
          <w:trHeight w:val="1112"/>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sz w:val="24"/>
                <w:szCs w:val="24"/>
              </w:rPr>
              <w:t xml:space="preserve">профессионально ориентированное содержание/прикладной модуль </w:t>
            </w:r>
            <w:r w:rsidRPr="00D50DE5">
              <w:rPr>
                <w:rFonts w:ascii="Times New Roman" w:hAnsi="Times New Roman" w:cs="Times New Roman"/>
                <w:i/>
                <w:sz w:val="24"/>
                <w:szCs w:val="24"/>
              </w:rPr>
              <w:t xml:space="preserve">(если предусмотрено) </w:t>
            </w:r>
            <w:r w:rsidRPr="00D50DE5">
              <w:rPr>
                <w:rFonts w:ascii="Times New Roman" w:hAnsi="Times New Roman" w:cs="Times New Roman"/>
                <w:sz w:val="24"/>
                <w:szCs w:val="24"/>
              </w:rPr>
              <w:t xml:space="preserve">– </w:t>
            </w:r>
            <w:r w:rsidRPr="00D50DE5">
              <w:rPr>
                <w:rFonts w:ascii="Times New Roman" w:hAnsi="Times New Roman" w:cs="Times New Roman"/>
                <w:b/>
                <w:sz w:val="24"/>
                <w:szCs w:val="24"/>
              </w:rPr>
              <w:t>только для общеобразовательных дисциплин</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30</w:t>
            </w:r>
          </w:p>
        </w:tc>
        <w:tc>
          <w:tcPr>
            <w:tcW w:w="2503"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30</w:t>
            </w:r>
          </w:p>
        </w:tc>
      </w:tr>
      <w:tr w:rsidR="00D50DE5" w:rsidRPr="00D50DE5" w:rsidTr="00B81CA1">
        <w:trPr>
          <w:trHeight w:val="564"/>
        </w:trPr>
        <w:tc>
          <w:tcPr>
            <w:tcW w:w="5251" w:type="dxa"/>
          </w:tcPr>
          <w:p w:rsidR="00D50DE5" w:rsidRPr="00D50DE5" w:rsidRDefault="00D50DE5" w:rsidP="00B81CA1">
            <w:pPr>
              <w:rPr>
                <w:rFonts w:ascii="Times New Roman" w:hAnsi="Times New Roman" w:cs="Times New Roman"/>
                <w:i/>
                <w:sz w:val="24"/>
                <w:szCs w:val="24"/>
              </w:rPr>
            </w:pPr>
            <w:r w:rsidRPr="00D50DE5">
              <w:rPr>
                <w:rFonts w:ascii="Times New Roman" w:hAnsi="Times New Roman" w:cs="Times New Roman"/>
                <w:sz w:val="24"/>
                <w:szCs w:val="24"/>
              </w:rPr>
              <w:t xml:space="preserve">курсовая работа (проект) </w:t>
            </w:r>
            <w:r w:rsidRPr="00D50DE5">
              <w:rPr>
                <w:rFonts w:ascii="Times New Roman" w:hAnsi="Times New Roman" w:cs="Times New Roman"/>
                <w:i/>
                <w:sz w:val="24"/>
                <w:szCs w:val="24"/>
              </w:rPr>
              <w:t>(если предусмотрено)</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w:t>
            </w:r>
          </w:p>
        </w:tc>
        <w:tc>
          <w:tcPr>
            <w:tcW w:w="2503" w:type="dxa"/>
          </w:tcPr>
          <w:p w:rsidR="00D50DE5" w:rsidRPr="00D50DE5" w:rsidRDefault="00D50DE5" w:rsidP="00B81CA1">
            <w:pPr>
              <w:jc w:val="center"/>
              <w:rPr>
                <w:rFonts w:ascii="Times New Roman" w:hAnsi="Times New Roman" w:cs="Times New Roman"/>
                <w:sz w:val="24"/>
                <w:szCs w:val="24"/>
              </w:rPr>
            </w:pPr>
          </w:p>
        </w:tc>
      </w:tr>
      <w:tr w:rsidR="00D50DE5" w:rsidRPr="00D50DE5" w:rsidTr="00B81CA1">
        <w:trPr>
          <w:trHeight w:val="838"/>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sz w:val="24"/>
                <w:szCs w:val="24"/>
              </w:rPr>
              <w:t xml:space="preserve">индивидуальный проект </w:t>
            </w:r>
            <w:r w:rsidRPr="00D50DE5">
              <w:rPr>
                <w:rFonts w:ascii="Times New Roman" w:hAnsi="Times New Roman" w:cs="Times New Roman"/>
                <w:i/>
                <w:sz w:val="24"/>
                <w:szCs w:val="24"/>
              </w:rPr>
              <w:t xml:space="preserve">(если предусмотрено) </w:t>
            </w:r>
            <w:r w:rsidRPr="00D50DE5">
              <w:rPr>
                <w:rFonts w:ascii="Times New Roman" w:hAnsi="Times New Roman" w:cs="Times New Roman"/>
                <w:sz w:val="24"/>
                <w:szCs w:val="24"/>
              </w:rPr>
              <w:t xml:space="preserve">– </w:t>
            </w:r>
            <w:r w:rsidRPr="00D50DE5">
              <w:rPr>
                <w:rFonts w:ascii="Times New Roman" w:hAnsi="Times New Roman" w:cs="Times New Roman"/>
                <w:b/>
                <w:sz w:val="24"/>
                <w:szCs w:val="24"/>
              </w:rPr>
              <w:t>только для общеобразовательных дисциплин</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нет</w:t>
            </w:r>
          </w:p>
        </w:tc>
        <w:tc>
          <w:tcPr>
            <w:tcW w:w="2503" w:type="dxa"/>
          </w:tcPr>
          <w:p w:rsidR="00D50DE5" w:rsidRPr="00D50DE5" w:rsidRDefault="00D50DE5" w:rsidP="00B81CA1">
            <w:pPr>
              <w:jc w:val="center"/>
              <w:rPr>
                <w:rFonts w:ascii="Times New Roman" w:hAnsi="Times New Roman" w:cs="Times New Roman"/>
                <w:sz w:val="24"/>
                <w:szCs w:val="24"/>
              </w:rPr>
            </w:pPr>
          </w:p>
        </w:tc>
      </w:tr>
      <w:tr w:rsidR="00D50DE5" w:rsidRPr="00D50DE5" w:rsidTr="00B81CA1">
        <w:trPr>
          <w:trHeight w:val="549"/>
        </w:trPr>
        <w:tc>
          <w:tcPr>
            <w:tcW w:w="5251" w:type="dxa"/>
          </w:tcPr>
          <w:p w:rsidR="00D50DE5" w:rsidRPr="00D50DE5" w:rsidRDefault="00D50DE5" w:rsidP="00B81CA1">
            <w:pPr>
              <w:rPr>
                <w:rFonts w:ascii="Times New Roman" w:hAnsi="Times New Roman" w:cs="Times New Roman"/>
                <w:i/>
                <w:sz w:val="24"/>
                <w:szCs w:val="24"/>
              </w:rPr>
            </w:pPr>
            <w:r w:rsidRPr="00D50DE5">
              <w:rPr>
                <w:rFonts w:ascii="Times New Roman" w:hAnsi="Times New Roman" w:cs="Times New Roman"/>
                <w:i/>
                <w:sz w:val="24"/>
                <w:szCs w:val="24"/>
              </w:rPr>
              <w:t xml:space="preserve">Самостоятельная работа (если предусмотрено) </w:t>
            </w:r>
          </w:p>
        </w:tc>
        <w:tc>
          <w:tcPr>
            <w:tcW w:w="2772" w:type="dxa"/>
            <w:vAlign w:val="center"/>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0</w:t>
            </w:r>
          </w:p>
        </w:tc>
        <w:tc>
          <w:tcPr>
            <w:tcW w:w="2503"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69</w:t>
            </w:r>
          </w:p>
        </w:tc>
      </w:tr>
      <w:tr w:rsidR="00D50DE5" w:rsidRPr="00D50DE5" w:rsidTr="00B81CA1">
        <w:trPr>
          <w:trHeight w:val="853"/>
        </w:trPr>
        <w:tc>
          <w:tcPr>
            <w:tcW w:w="5251" w:type="dxa"/>
          </w:tcPr>
          <w:p w:rsidR="00D50DE5" w:rsidRPr="00D50DE5" w:rsidRDefault="00D50DE5" w:rsidP="00B81CA1">
            <w:pPr>
              <w:rPr>
                <w:rFonts w:ascii="Times New Roman" w:hAnsi="Times New Roman" w:cs="Times New Roman"/>
                <w:sz w:val="24"/>
                <w:szCs w:val="24"/>
              </w:rPr>
            </w:pPr>
            <w:r w:rsidRPr="00D50DE5">
              <w:rPr>
                <w:rFonts w:ascii="Times New Roman" w:hAnsi="Times New Roman" w:cs="Times New Roman"/>
                <w:b/>
                <w:sz w:val="24"/>
                <w:szCs w:val="24"/>
              </w:rPr>
              <w:t>Промежуточная аттестация в форме зачета/дифференцированного зачета/экзамена</w:t>
            </w:r>
          </w:p>
        </w:tc>
        <w:tc>
          <w:tcPr>
            <w:tcW w:w="2772"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2</w:t>
            </w:r>
          </w:p>
        </w:tc>
        <w:tc>
          <w:tcPr>
            <w:tcW w:w="2503" w:type="dxa"/>
          </w:tcPr>
          <w:p w:rsidR="00D50DE5" w:rsidRPr="00D50DE5" w:rsidRDefault="00D50DE5" w:rsidP="00B81CA1">
            <w:pPr>
              <w:jc w:val="center"/>
              <w:rPr>
                <w:rFonts w:ascii="Times New Roman" w:hAnsi="Times New Roman" w:cs="Times New Roman"/>
                <w:sz w:val="24"/>
                <w:szCs w:val="24"/>
              </w:rPr>
            </w:pPr>
            <w:r w:rsidRPr="00D50DE5">
              <w:rPr>
                <w:rFonts w:ascii="Times New Roman" w:hAnsi="Times New Roman" w:cs="Times New Roman"/>
                <w:sz w:val="24"/>
                <w:szCs w:val="24"/>
              </w:rPr>
              <w:t>1</w:t>
            </w:r>
          </w:p>
        </w:tc>
      </w:tr>
    </w:tbl>
    <w:p w:rsidR="004D595A" w:rsidRPr="00D50DE5" w:rsidRDefault="004D595A">
      <w:pPr>
        <w:rPr>
          <w:rFonts w:ascii="Times New Roman" w:hAnsi="Times New Roman" w:cs="Times New Roman"/>
        </w:rPr>
      </w:pPr>
    </w:p>
    <w:p w:rsidR="004D595A" w:rsidRPr="00D50DE5" w:rsidRDefault="00D50DE5">
      <w:pPr>
        <w:rPr>
          <w:rFonts w:ascii="Times New Roman" w:hAnsi="Times New Roman" w:cs="Times New Roman"/>
          <w:sz w:val="24"/>
          <w:szCs w:val="24"/>
        </w:rPr>
      </w:pPr>
      <w:r w:rsidRPr="00D50DE5">
        <w:rPr>
          <w:rFonts w:ascii="Times New Roman" w:hAnsi="Times New Roman" w:cs="Times New Roman"/>
          <w:sz w:val="24"/>
          <w:szCs w:val="24"/>
        </w:rPr>
        <w:t>Название разделов и тем:</w:t>
      </w:r>
    </w:p>
    <w:p w:rsidR="00D50DE5" w:rsidRPr="00D50DE5" w:rsidRDefault="00D50DE5">
      <w:pPr>
        <w:rPr>
          <w:rFonts w:ascii="Times New Roman" w:hAnsi="Times New Roman" w:cs="Times New Roman"/>
          <w:b/>
          <w:spacing w:val="-2"/>
          <w:sz w:val="24"/>
          <w:szCs w:val="24"/>
        </w:rPr>
      </w:pPr>
      <w:proofErr w:type="gramStart"/>
      <w:r w:rsidRPr="00D50DE5">
        <w:rPr>
          <w:rFonts w:ascii="Times New Roman" w:hAnsi="Times New Roman" w:cs="Times New Roman"/>
          <w:b/>
          <w:sz w:val="24"/>
          <w:szCs w:val="24"/>
        </w:rPr>
        <w:t xml:space="preserve">Раздел </w:t>
      </w:r>
      <w:r w:rsidRPr="00D50DE5">
        <w:rPr>
          <w:rFonts w:ascii="Times New Roman" w:hAnsi="Times New Roman" w:cs="Times New Roman"/>
          <w:b/>
          <w:spacing w:val="-7"/>
          <w:sz w:val="24"/>
          <w:szCs w:val="24"/>
        </w:rPr>
        <w:t xml:space="preserve"> </w:t>
      </w:r>
      <w:r w:rsidRPr="00D50DE5">
        <w:rPr>
          <w:rFonts w:ascii="Times New Roman" w:hAnsi="Times New Roman" w:cs="Times New Roman"/>
          <w:b/>
          <w:sz w:val="24"/>
          <w:szCs w:val="24"/>
        </w:rPr>
        <w:t>1</w:t>
      </w:r>
      <w:proofErr w:type="gramEnd"/>
      <w:r w:rsidRPr="00D50DE5">
        <w:rPr>
          <w:rFonts w:ascii="Times New Roman" w:hAnsi="Times New Roman" w:cs="Times New Roman"/>
          <w:b/>
          <w:spacing w:val="-4"/>
          <w:sz w:val="24"/>
          <w:szCs w:val="24"/>
        </w:rPr>
        <w:t xml:space="preserve"> </w:t>
      </w:r>
      <w:r w:rsidRPr="00D50DE5">
        <w:rPr>
          <w:rFonts w:ascii="Times New Roman" w:hAnsi="Times New Roman" w:cs="Times New Roman"/>
          <w:b/>
          <w:sz w:val="24"/>
          <w:szCs w:val="24"/>
        </w:rPr>
        <w:t>«Безопасное</w:t>
      </w:r>
      <w:r w:rsidRPr="00D50DE5">
        <w:rPr>
          <w:rFonts w:ascii="Times New Roman" w:hAnsi="Times New Roman" w:cs="Times New Roman"/>
          <w:b/>
          <w:spacing w:val="-8"/>
          <w:sz w:val="24"/>
          <w:szCs w:val="24"/>
        </w:rPr>
        <w:t xml:space="preserve"> </w:t>
      </w:r>
      <w:r w:rsidRPr="00D50DE5">
        <w:rPr>
          <w:rFonts w:ascii="Times New Roman" w:hAnsi="Times New Roman" w:cs="Times New Roman"/>
          <w:b/>
          <w:sz w:val="24"/>
          <w:szCs w:val="24"/>
        </w:rPr>
        <w:t>и</w:t>
      </w:r>
      <w:r w:rsidRPr="00D50DE5">
        <w:rPr>
          <w:rFonts w:ascii="Times New Roman" w:hAnsi="Times New Roman" w:cs="Times New Roman"/>
          <w:b/>
          <w:spacing w:val="-9"/>
          <w:sz w:val="24"/>
          <w:szCs w:val="24"/>
        </w:rPr>
        <w:t xml:space="preserve"> </w:t>
      </w:r>
      <w:r w:rsidRPr="00D50DE5">
        <w:rPr>
          <w:rFonts w:ascii="Times New Roman" w:hAnsi="Times New Roman" w:cs="Times New Roman"/>
          <w:b/>
          <w:sz w:val="24"/>
          <w:szCs w:val="24"/>
        </w:rPr>
        <w:t>устойчивое</w:t>
      </w:r>
      <w:r w:rsidRPr="00D50DE5">
        <w:rPr>
          <w:rFonts w:ascii="Times New Roman" w:hAnsi="Times New Roman" w:cs="Times New Roman"/>
          <w:b/>
          <w:spacing w:val="-8"/>
          <w:sz w:val="24"/>
          <w:szCs w:val="24"/>
        </w:rPr>
        <w:t xml:space="preserve"> </w:t>
      </w:r>
      <w:r w:rsidRPr="00D50DE5">
        <w:rPr>
          <w:rFonts w:ascii="Times New Roman" w:hAnsi="Times New Roman" w:cs="Times New Roman"/>
          <w:b/>
          <w:sz w:val="24"/>
          <w:szCs w:val="24"/>
        </w:rPr>
        <w:t>развитие</w:t>
      </w:r>
      <w:r w:rsidRPr="00D50DE5">
        <w:rPr>
          <w:rFonts w:ascii="Times New Roman" w:hAnsi="Times New Roman" w:cs="Times New Roman"/>
          <w:b/>
          <w:spacing w:val="-8"/>
          <w:sz w:val="24"/>
          <w:szCs w:val="24"/>
        </w:rPr>
        <w:t xml:space="preserve"> </w:t>
      </w:r>
      <w:r w:rsidRPr="00D50DE5">
        <w:rPr>
          <w:rFonts w:ascii="Times New Roman" w:hAnsi="Times New Roman" w:cs="Times New Roman"/>
          <w:b/>
          <w:sz w:val="24"/>
          <w:szCs w:val="24"/>
        </w:rPr>
        <w:t>личности,</w:t>
      </w:r>
      <w:r w:rsidRPr="00D50DE5">
        <w:rPr>
          <w:rFonts w:ascii="Times New Roman" w:hAnsi="Times New Roman" w:cs="Times New Roman"/>
          <w:b/>
          <w:spacing w:val="-4"/>
          <w:sz w:val="24"/>
          <w:szCs w:val="24"/>
        </w:rPr>
        <w:t xml:space="preserve"> </w:t>
      </w:r>
      <w:r w:rsidRPr="00D50DE5">
        <w:rPr>
          <w:rFonts w:ascii="Times New Roman" w:hAnsi="Times New Roman" w:cs="Times New Roman"/>
          <w:b/>
          <w:sz w:val="24"/>
          <w:szCs w:val="24"/>
        </w:rPr>
        <w:t>общества,</w:t>
      </w:r>
      <w:r w:rsidRPr="00D50DE5">
        <w:rPr>
          <w:rFonts w:ascii="Times New Roman" w:hAnsi="Times New Roman" w:cs="Times New Roman"/>
          <w:b/>
          <w:spacing w:val="-4"/>
          <w:sz w:val="24"/>
          <w:szCs w:val="24"/>
        </w:rPr>
        <w:t xml:space="preserve"> </w:t>
      </w:r>
      <w:r w:rsidRPr="00D50DE5">
        <w:rPr>
          <w:rFonts w:ascii="Times New Roman" w:hAnsi="Times New Roman" w:cs="Times New Roman"/>
          <w:b/>
          <w:spacing w:val="-2"/>
          <w:sz w:val="24"/>
          <w:szCs w:val="24"/>
        </w:rPr>
        <w:t>государства»</w:t>
      </w:r>
    </w:p>
    <w:p w:rsidR="00D50DE5" w:rsidRPr="00D50DE5" w:rsidRDefault="00D50DE5" w:rsidP="00D50DE5">
      <w:pPr>
        <w:pStyle w:val="TableParagraph"/>
        <w:ind w:left="0"/>
        <w:rPr>
          <w:spacing w:val="-2"/>
          <w:sz w:val="24"/>
          <w:szCs w:val="24"/>
        </w:rPr>
      </w:pPr>
      <w:r w:rsidRPr="00D50DE5">
        <w:rPr>
          <w:spacing w:val="-5"/>
          <w:sz w:val="24"/>
          <w:szCs w:val="24"/>
          <w:lang w:val="ru-RU"/>
        </w:rPr>
        <w:t xml:space="preserve">Тема 1.1 </w:t>
      </w:r>
      <w:r w:rsidRPr="00D50DE5">
        <w:rPr>
          <w:spacing w:val="-2"/>
          <w:sz w:val="24"/>
          <w:szCs w:val="24"/>
          <w:lang w:val="ru-RU"/>
        </w:rPr>
        <w:t>Взаимодействие</w:t>
      </w:r>
      <w:r w:rsidRPr="00D50DE5">
        <w:rPr>
          <w:spacing w:val="-5"/>
          <w:sz w:val="24"/>
          <w:szCs w:val="24"/>
          <w:lang w:val="ru-RU"/>
        </w:rPr>
        <w:t xml:space="preserve"> </w:t>
      </w:r>
      <w:r w:rsidRPr="00D50DE5">
        <w:rPr>
          <w:sz w:val="24"/>
          <w:szCs w:val="24"/>
          <w:lang w:val="ru-RU"/>
        </w:rPr>
        <w:t>личности,</w:t>
      </w:r>
      <w:r w:rsidRPr="00D50DE5">
        <w:rPr>
          <w:spacing w:val="-6"/>
          <w:sz w:val="24"/>
          <w:szCs w:val="24"/>
          <w:lang w:val="ru-RU"/>
        </w:rPr>
        <w:t xml:space="preserve"> </w:t>
      </w:r>
      <w:r w:rsidRPr="00D50DE5">
        <w:rPr>
          <w:spacing w:val="-2"/>
          <w:sz w:val="24"/>
          <w:szCs w:val="24"/>
          <w:lang w:val="ru-RU"/>
        </w:rPr>
        <w:t>общества</w:t>
      </w:r>
      <w:r w:rsidRPr="00D50DE5">
        <w:rPr>
          <w:spacing w:val="-5"/>
          <w:sz w:val="24"/>
          <w:szCs w:val="24"/>
          <w:lang w:val="ru-RU"/>
        </w:rPr>
        <w:t xml:space="preserve"> </w:t>
      </w:r>
      <w:r w:rsidRPr="00D50DE5">
        <w:rPr>
          <w:sz w:val="24"/>
          <w:szCs w:val="24"/>
          <w:lang w:val="ru-RU"/>
        </w:rPr>
        <w:t>и</w:t>
      </w:r>
      <w:r w:rsidRPr="00D50DE5">
        <w:rPr>
          <w:spacing w:val="2"/>
          <w:sz w:val="24"/>
          <w:szCs w:val="24"/>
          <w:lang w:val="ru-RU"/>
        </w:rPr>
        <w:t xml:space="preserve"> </w:t>
      </w:r>
      <w:r w:rsidRPr="00D50DE5">
        <w:rPr>
          <w:spacing w:val="-2"/>
          <w:sz w:val="24"/>
          <w:szCs w:val="24"/>
          <w:lang w:val="ru-RU"/>
        </w:rPr>
        <w:t>государства</w:t>
      </w:r>
      <w:r w:rsidRPr="00D50DE5">
        <w:rPr>
          <w:spacing w:val="-5"/>
          <w:sz w:val="24"/>
          <w:szCs w:val="24"/>
          <w:lang w:val="ru-RU"/>
        </w:rPr>
        <w:t xml:space="preserve"> </w:t>
      </w:r>
      <w:r w:rsidRPr="00D50DE5">
        <w:rPr>
          <w:sz w:val="24"/>
          <w:szCs w:val="24"/>
          <w:lang w:val="ru-RU"/>
        </w:rPr>
        <w:t>в</w:t>
      </w:r>
      <w:r w:rsidRPr="00D50DE5">
        <w:rPr>
          <w:spacing w:val="-4"/>
          <w:sz w:val="24"/>
          <w:szCs w:val="24"/>
          <w:lang w:val="ru-RU"/>
        </w:rPr>
        <w:t xml:space="preserve"> </w:t>
      </w:r>
      <w:r w:rsidRPr="00D50DE5">
        <w:rPr>
          <w:spacing w:val="-2"/>
          <w:sz w:val="24"/>
          <w:szCs w:val="24"/>
          <w:lang w:val="ru-RU"/>
        </w:rPr>
        <w:t>обеспечении</w:t>
      </w:r>
      <w:r w:rsidRPr="00D50DE5">
        <w:rPr>
          <w:spacing w:val="-5"/>
          <w:sz w:val="24"/>
          <w:szCs w:val="24"/>
          <w:lang w:val="ru-RU"/>
        </w:rPr>
        <w:t xml:space="preserve"> </w:t>
      </w:r>
      <w:r w:rsidRPr="00D50DE5">
        <w:rPr>
          <w:spacing w:val="-2"/>
          <w:sz w:val="24"/>
          <w:szCs w:val="24"/>
          <w:lang w:val="ru-RU"/>
        </w:rPr>
        <w:t>национальной</w:t>
      </w:r>
      <w:r w:rsidRPr="00D50DE5">
        <w:rPr>
          <w:spacing w:val="-5"/>
          <w:sz w:val="24"/>
          <w:szCs w:val="24"/>
          <w:lang w:val="ru-RU"/>
        </w:rPr>
        <w:t xml:space="preserve"> </w:t>
      </w:r>
      <w:r w:rsidRPr="00D50DE5">
        <w:rPr>
          <w:spacing w:val="-2"/>
          <w:sz w:val="24"/>
          <w:szCs w:val="24"/>
          <w:lang w:val="ru-RU"/>
        </w:rPr>
        <w:t xml:space="preserve">безопасности. </w:t>
      </w:r>
      <w:r w:rsidRPr="00D50DE5">
        <w:rPr>
          <w:spacing w:val="-2"/>
          <w:sz w:val="24"/>
          <w:szCs w:val="24"/>
        </w:rPr>
        <w:t xml:space="preserve">Государственная </w:t>
      </w:r>
      <w:r w:rsidRPr="00D50DE5">
        <w:rPr>
          <w:sz w:val="24"/>
          <w:szCs w:val="24"/>
        </w:rPr>
        <w:t xml:space="preserve">и общественная </w:t>
      </w:r>
      <w:r w:rsidRPr="00D50DE5">
        <w:rPr>
          <w:spacing w:val="-2"/>
          <w:sz w:val="24"/>
          <w:szCs w:val="24"/>
        </w:rPr>
        <w:t>безопасность</w:t>
      </w:r>
    </w:p>
    <w:p w:rsidR="00D50DE5" w:rsidRDefault="00D50DE5" w:rsidP="00D50DE5">
      <w:pPr>
        <w:pStyle w:val="TableParagraph"/>
        <w:ind w:left="0"/>
        <w:rPr>
          <w:spacing w:val="-2"/>
          <w:sz w:val="24"/>
          <w:szCs w:val="24"/>
          <w:lang w:val="ru-RU"/>
        </w:rPr>
      </w:pPr>
      <w:r w:rsidRPr="00D50DE5">
        <w:rPr>
          <w:spacing w:val="-5"/>
          <w:sz w:val="24"/>
          <w:szCs w:val="24"/>
          <w:lang w:val="ru-RU"/>
        </w:rPr>
        <w:t>Тема 1.2</w:t>
      </w:r>
      <w:r>
        <w:rPr>
          <w:spacing w:val="-5"/>
          <w:sz w:val="24"/>
          <w:szCs w:val="24"/>
          <w:lang w:val="ru-RU"/>
        </w:rPr>
        <w:t xml:space="preserve"> </w:t>
      </w:r>
      <w:r w:rsidRPr="00D50DE5">
        <w:rPr>
          <w:sz w:val="24"/>
          <w:szCs w:val="24"/>
          <w:lang w:val="ru-RU"/>
        </w:rPr>
        <w:t>Роль</w:t>
      </w:r>
      <w:r w:rsidRPr="00D50DE5">
        <w:rPr>
          <w:spacing w:val="-18"/>
          <w:sz w:val="24"/>
          <w:szCs w:val="24"/>
          <w:lang w:val="ru-RU"/>
        </w:rPr>
        <w:t xml:space="preserve"> </w:t>
      </w:r>
      <w:r w:rsidRPr="00D50DE5">
        <w:rPr>
          <w:sz w:val="24"/>
          <w:szCs w:val="24"/>
          <w:lang w:val="ru-RU"/>
        </w:rPr>
        <w:t xml:space="preserve">личности, </w:t>
      </w:r>
      <w:r w:rsidRPr="00D50DE5">
        <w:rPr>
          <w:spacing w:val="-2"/>
          <w:sz w:val="24"/>
          <w:szCs w:val="24"/>
          <w:lang w:val="ru-RU"/>
        </w:rPr>
        <w:t>общества</w:t>
      </w:r>
      <w:r>
        <w:rPr>
          <w:spacing w:val="-5"/>
          <w:sz w:val="24"/>
          <w:szCs w:val="24"/>
          <w:lang w:val="ru-RU"/>
        </w:rPr>
        <w:t xml:space="preserve"> </w:t>
      </w:r>
      <w:r w:rsidRPr="00D50DE5">
        <w:rPr>
          <w:sz w:val="24"/>
          <w:szCs w:val="24"/>
          <w:lang w:val="ru-RU"/>
        </w:rPr>
        <w:t>и</w:t>
      </w:r>
      <w:r w:rsidRPr="00D50DE5">
        <w:rPr>
          <w:spacing w:val="2"/>
          <w:sz w:val="24"/>
          <w:szCs w:val="24"/>
          <w:lang w:val="ru-RU"/>
        </w:rPr>
        <w:t xml:space="preserve"> </w:t>
      </w:r>
      <w:r w:rsidRPr="00D50DE5">
        <w:rPr>
          <w:spacing w:val="-2"/>
          <w:sz w:val="24"/>
          <w:szCs w:val="24"/>
          <w:lang w:val="ru-RU"/>
        </w:rPr>
        <w:t>государства</w:t>
      </w:r>
      <w:r>
        <w:rPr>
          <w:spacing w:val="-5"/>
          <w:sz w:val="24"/>
          <w:szCs w:val="24"/>
          <w:lang w:val="ru-RU"/>
        </w:rPr>
        <w:t xml:space="preserve"> </w:t>
      </w:r>
      <w:r w:rsidRPr="00D50DE5">
        <w:rPr>
          <w:sz w:val="24"/>
          <w:szCs w:val="24"/>
          <w:lang w:val="ru-RU"/>
        </w:rPr>
        <w:t>в</w:t>
      </w:r>
      <w:r w:rsidRPr="00D50DE5">
        <w:rPr>
          <w:spacing w:val="-18"/>
          <w:sz w:val="24"/>
          <w:szCs w:val="24"/>
          <w:lang w:val="ru-RU"/>
        </w:rPr>
        <w:t xml:space="preserve"> </w:t>
      </w:r>
      <w:r w:rsidRPr="00D50DE5">
        <w:rPr>
          <w:sz w:val="24"/>
          <w:szCs w:val="24"/>
          <w:lang w:val="ru-RU"/>
        </w:rPr>
        <w:t>предупреждении и ликвидации</w:t>
      </w:r>
      <w:r>
        <w:rPr>
          <w:sz w:val="24"/>
          <w:szCs w:val="24"/>
          <w:lang w:val="ru-RU"/>
        </w:rPr>
        <w:t xml:space="preserve"> </w:t>
      </w:r>
      <w:r w:rsidRPr="00D50DE5">
        <w:rPr>
          <w:spacing w:val="-2"/>
          <w:sz w:val="24"/>
          <w:szCs w:val="24"/>
          <w:lang w:val="ru-RU"/>
        </w:rPr>
        <w:lastRenderedPageBreak/>
        <w:t>чрезвычайных ситуаций</w:t>
      </w:r>
    </w:p>
    <w:p w:rsidR="00D50DE5" w:rsidRDefault="00D50DE5" w:rsidP="00D50DE5">
      <w:pPr>
        <w:pStyle w:val="TableParagraph"/>
        <w:spacing w:line="318" w:lineRule="exact"/>
        <w:ind w:left="24" w:right="8"/>
        <w:rPr>
          <w:sz w:val="24"/>
          <w:szCs w:val="24"/>
          <w:lang w:val="ru-RU"/>
        </w:rPr>
      </w:pPr>
      <w:proofErr w:type="gramStart"/>
      <w:r w:rsidRPr="00D50DE5">
        <w:rPr>
          <w:spacing w:val="-5"/>
          <w:sz w:val="24"/>
          <w:szCs w:val="24"/>
          <w:lang w:val="ru-RU"/>
        </w:rPr>
        <w:t>Тема  1.3</w:t>
      </w:r>
      <w:proofErr w:type="gramEnd"/>
      <w:r>
        <w:rPr>
          <w:spacing w:val="-5"/>
          <w:sz w:val="24"/>
          <w:szCs w:val="24"/>
          <w:lang w:val="ru-RU"/>
        </w:rPr>
        <w:t xml:space="preserve"> </w:t>
      </w:r>
      <w:r w:rsidRPr="00D50DE5">
        <w:rPr>
          <w:sz w:val="24"/>
          <w:szCs w:val="24"/>
          <w:lang w:val="ru-RU"/>
        </w:rPr>
        <w:t>Оборона страны как</w:t>
      </w:r>
      <w:r w:rsidRPr="00D50DE5">
        <w:rPr>
          <w:spacing w:val="-18"/>
          <w:sz w:val="24"/>
          <w:szCs w:val="24"/>
          <w:lang w:val="ru-RU"/>
        </w:rPr>
        <w:t xml:space="preserve"> </w:t>
      </w:r>
      <w:r w:rsidRPr="00D50DE5">
        <w:rPr>
          <w:sz w:val="24"/>
          <w:szCs w:val="24"/>
          <w:lang w:val="ru-RU"/>
        </w:rPr>
        <w:t xml:space="preserve">обязательное </w:t>
      </w:r>
      <w:r w:rsidRPr="00D50DE5">
        <w:rPr>
          <w:spacing w:val="-2"/>
          <w:sz w:val="24"/>
          <w:szCs w:val="24"/>
          <w:lang w:val="ru-RU"/>
        </w:rPr>
        <w:t xml:space="preserve">условие благополучного </w:t>
      </w:r>
      <w:r w:rsidRPr="00D50DE5">
        <w:rPr>
          <w:sz w:val="24"/>
          <w:szCs w:val="24"/>
          <w:lang w:val="ru-RU"/>
        </w:rPr>
        <w:t>развития страны</w:t>
      </w:r>
    </w:p>
    <w:p w:rsidR="00D50DE5" w:rsidRPr="00D50DE5" w:rsidRDefault="00D50DE5" w:rsidP="00D50DE5">
      <w:pPr>
        <w:pStyle w:val="TableParagraph"/>
        <w:spacing w:line="318" w:lineRule="exact"/>
        <w:ind w:left="24" w:right="8"/>
        <w:rPr>
          <w:b/>
          <w:i/>
          <w:spacing w:val="-5"/>
          <w:sz w:val="24"/>
          <w:szCs w:val="24"/>
          <w:lang w:val="ru-RU"/>
        </w:rPr>
      </w:pPr>
      <w:r w:rsidRPr="00D50DE5">
        <w:rPr>
          <w:b/>
          <w:i/>
          <w:spacing w:val="-5"/>
          <w:sz w:val="24"/>
          <w:szCs w:val="24"/>
          <w:lang w:val="ru-RU"/>
        </w:rPr>
        <w:t>Тема 1.4</w:t>
      </w:r>
      <w:r>
        <w:rPr>
          <w:b/>
          <w:i/>
          <w:spacing w:val="-5"/>
          <w:sz w:val="24"/>
          <w:szCs w:val="24"/>
          <w:lang w:val="ru-RU"/>
        </w:rPr>
        <w:t xml:space="preserve"> </w:t>
      </w:r>
      <w:r w:rsidRPr="00D50DE5">
        <w:rPr>
          <w:b/>
          <w:i/>
          <w:spacing w:val="-5"/>
          <w:sz w:val="24"/>
          <w:szCs w:val="24"/>
          <w:lang w:val="ru-RU"/>
        </w:rPr>
        <w:t xml:space="preserve">Роль профессиональной </w:t>
      </w:r>
      <w:proofErr w:type="gramStart"/>
      <w:r w:rsidRPr="00D50DE5">
        <w:rPr>
          <w:b/>
          <w:i/>
          <w:spacing w:val="-5"/>
          <w:sz w:val="24"/>
          <w:szCs w:val="24"/>
          <w:lang w:val="ru-RU"/>
        </w:rPr>
        <w:t>деятельности  юриста</w:t>
      </w:r>
      <w:proofErr w:type="gramEnd"/>
      <w:r w:rsidRPr="00D50DE5">
        <w:rPr>
          <w:b/>
          <w:i/>
          <w:spacing w:val="-5"/>
          <w:sz w:val="24"/>
          <w:szCs w:val="24"/>
          <w:lang w:val="ru-RU"/>
        </w:rPr>
        <w:t xml:space="preserve">  в государственной и общественной безопасности</w:t>
      </w:r>
    </w:p>
    <w:p w:rsidR="00D50DE5" w:rsidRPr="00D50DE5" w:rsidRDefault="00D50DE5" w:rsidP="00D50DE5">
      <w:pPr>
        <w:pStyle w:val="TableParagraph"/>
        <w:spacing w:line="318" w:lineRule="exact"/>
        <w:ind w:left="24" w:right="8"/>
        <w:rPr>
          <w:b/>
          <w:i/>
          <w:spacing w:val="-5"/>
          <w:sz w:val="24"/>
          <w:szCs w:val="24"/>
          <w:lang w:val="ru-RU"/>
        </w:rPr>
      </w:pPr>
    </w:p>
    <w:p w:rsidR="00D50DE5" w:rsidRPr="00D50DE5" w:rsidRDefault="00D50DE5" w:rsidP="00D50DE5">
      <w:pPr>
        <w:pStyle w:val="TableParagraph"/>
        <w:spacing w:line="318" w:lineRule="exact"/>
        <w:ind w:left="24" w:right="8"/>
        <w:rPr>
          <w:b/>
          <w:spacing w:val="-2"/>
          <w:sz w:val="24"/>
          <w:szCs w:val="24"/>
          <w:lang w:val="ru-RU"/>
        </w:rPr>
      </w:pPr>
      <w:proofErr w:type="gramStart"/>
      <w:r w:rsidRPr="00D50DE5">
        <w:rPr>
          <w:b/>
          <w:sz w:val="24"/>
          <w:szCs w:val="24"/>
          <w:lang w:val="ru-RU"/>
        </w:rPr>
        <w:t xml:space="preserve">Раздел </w:t>
      </w:r>
      <w:r w:rsidRPr="00D50DE5">
        <w:rPr>
          <w:b/>
          <w:spacing w:val="-5"/>
          <w:sz w:val="24"/>
          <w:szCs w:val="24"/>
          <w:lang w:val="ru-RU"/>
        </w:rPr>
        <w:t xml:space="preserve"> </w:t>
      </w:r>
      <w:r w:rsidRPr="00D50DE5">
        <w:rPr>
          <w:b/>
          <w:sz w:val="24"/>
          <w:szCs w:val="24"/>
          <w:lang w:val="ru-RU"/>
        </w:rPr>
        <w:t>2</w:t>
      </w:r>
      <w:proofErr w:type="gramEnd"/>
      <w:r w:rsidRPr="00D50DE5">
        <w:rPr>
          <w:b/>
          <w:sz w:val="24"/>
          <w:szCs w:val="24"/>
          <w:lang w:val="ru-RU"/>
        </w:rPr>
        <w:t xml:space="preserve"> «Основы</w:t>
      </w:r>
      <w:r w:rsidRPr="00D50DE5">
        <w:rPr>
          <w:b/>
          <w:spacing w:val="-7"/>
          <w:sz w:val="24"/>
          <w:szCs w:val="24"/>
          <w:lang w:val="ru-RU"/>
        </w:rPr>
        <w:t xml:space="preserve"> </w:t>
      </w:r>
      <w:r w:rsidRPr="00D50DE5">
        <w:rPr>
          <w:b/>
          <w:sz w:val="24"/>
          <w:szCs w:val="24"/>
          <w:lang w:val="ru-RU"/>
        </w:rPr>
        <w:t>военной</w:t>
      </w:r>
      <w:r w:rsidRPr="00D50DE5">
        <w:rPr>
          <w:b/>
          <w:spacing w:val="-6"/>
          <w:sz w:val="24"/>
          <w:szCs w:val="24"/>
          <w:lang w:val="ru-RU"/>
        </w:rPr>
        <w:t xml:space="preserve"> </w:t>
      </w:r>
      <w:r w:rsidRPr="00D50DE5">
        <w:rPr>
          <w:b/>
          <w:spacing w:val="-2"/>
          <w:sz w:val="24"/>
          <w:szCs w:val="24"/>
          <w:lang w:val="ru-RU"/>
        </w:rPr>
        <w:t>подготовки»</w:t>
      </w:r>
    </w:p>
    <w:p w:rsidR="004D595A" w:rsidRPr="000E4161" w:rsidRDefault="00D50DE5" w:rsidP="00D50DE5">
      <w:pPr>
        <w:pStyle w:val="TableParagraph"/>
        <w:spacing w:line="312" w:lineRule="exact"/>
        <w:ind w:left="24" w:right="8"/>
        <w:rPr>
          <w:spacing w:val="-5"/>
          <w:sz w:val="24"/>
          <w:szCs w:val="24"/>
          <w:lang w:val="ru-RU"/>
        </w:rPr>
      </w:pPr>
      <w:r w:rsidRPr="000E4161">
        <w:rPr>
          <w:spacing w:val="-5"/>
          <w:sz w:val="24"/>
          <w:szCs w:val="24"/>
          <w:lang w:val="ru-RU"/>
        </w:rPr>
        <w:t xml:space="preserve">Тема 2.1 </w:t>
      </w:r>
      <w:r w:rsidRPr="000E4161">
        <w:rPr>
          <w:sz w:val="24"/>
          <w:szCs w:val="24"/>
          <w:lang w:val="ru-RU"/>
        </w:rPr>
        <w:t>Строевые</w:t>
      </w:r>
      <w:r w:rsidRPr="000E4161">
        <w:rPr>
          <w:spacing w:val="-18"/>
          <w:sz w:val="24"/>
          <w:szCs w:val="24"/>
          <w:lang w:val="ru-RU"/>
        </w:rPr>
        <w:t xml:space="preserve"> </w:t>
      </w:r>
      <w:r w:rsidRPr="000E4161">
        <w:rPr>
          <w:sz w:val="24"/>
          <w:szCs w:val="24"/>
          <w:lang w:val="ru-RU"/>
        </w:rPr>
        <w:t>приемы и движение</w:t>
      </w:r>
      <w:r w:rsidRPr="000E4161">
        <w:rPr>
          <w:spacing w:val="-5"/>
          <w:sz w:val="24"/>
          <w:szCs w:val="24"/>
          <w:lang w:val="ru-RU"/>
        </w:rPr>
        <w:t xml:space="preserve"> </w:t>
      </w:r>
      <w:r w:rsidRPr="000E4161">
        <w:rPr>
          <w:sz w:val="24"/>
          <w:szCs w:val="24"/>
          <w:lang w:val="ru-RU"/>
        </w:rPr>
        <w:t xml:space="preserve">без оружия </w:t>
      </w:r>
      <w:r w:rsidRPr="000E4161">
        <w:rPr>
          <w:spacing w:val="-2"/>
          <w:sz w:val="24"/>
          <w:szCs w:val="24"/>
          <w:lang w:val="ru-RU"/>
        </w:rPr>
        <w:t>(строевая подготовка)</w:t>
      </w:r>
    </w:p>
    <w:p w:rsidR="004D595A" w:rsidRPr="000E4161" w:rsidRDefault="00B81CA1" w:rsidP="00B81CA1">
      <w:pPr>
        <w:pStyle w:val="TableParagraph"/>
        <w:spacing w:line="318" w:lineRule="exact"/>
        <w:ind w:left="24" w:right="8"/>
        <w:rPr>
          <w:spacing w:val="-5"/>
          <w:sz w:val="24"/>
          <w:szCs w:val="24"/>
          <w:lang w:val="ru-RU"/>
        </w:rPr>
      </w:pPr>
      <w:r w:rsidRPr="000E4161">
        <w:rPr>
          <w:spacing w:val="-5"/>
          <w:sz w:val="24"/>
          <w:szCs w:val="24"/>
          <w:lang w:val="ru-RU"/>
        </w:rPr>
        <w:t xml:space="preserve">Тема 2.2 </w:t>
      </w:r>
      <w:r w:rsidRPr="000E4161">
        <w:rPr>
          <w:sz w:val="24"/>
          <w:szCs w:val="24"/>
          <w:lang w:val="ru-RU"/>
        </w:rPr>
        <w:t>Основные</w:t>
      </w:r>
      <w:r w:rsidRPr="000E4161">
        <w:rPr>
          <w:spacing w:val="-18"/>
          <w:sz w:val="24"/>
          <w:szCs w:val="24"/>
          <w:lang w:val="ru-RU"/>
        </w:rPr>
        <w:t xml:space="preserve"> </w:t>
      </w:r>
      <w:r w:rsidRPr="000E4161">
        <w:rPr>
          <w:sz w:val="24"/>
          <w:szCs w:val="24"/>
          <w:lang w:val="ru-RU"/>
        </w:rPr>
        <w:t xml:space="preserve">виды </w:t>
      </w:r>
      <w:r w:rsidRPr="000E4161">
        <w:rPr>
          <w:spacing w:val="-2"/>
          <w:sz w:val="24"/>
          <w:szCs w:val="24"/>
          <w:lang w:val="ru-RU"/>
        </w:rPr>
        <w:t xml:space="preserve">тактических </w:t>
      </w:r>
      <w:r w:rsidRPr="000E4161">
        <w:rPr>
          <w:sz w:val="24"/>
          <w:szCs w:val="24"/>
          <w:lang w:val="ru-RU"/>
        </w:rPr>
        <w:t xml:space="preserve">действий войск </w:t>
      </w:r>
      <w:r w:rsidRPr="000E4161">
        <w:rPr>
          <w:spacing w:val="-2"/>
          <w:sz w:val="24"/>
          <w:szCs w:val="24"/>
          <w:lang w:val="ru-RU"/>
        </w:rPr>
        <w:t>(тактическая подготовка)</w:t>
      </w:r>
    </w:p>
    <w:p w:rsidR="004D595A" w:rsidRPr="000E4161" w:rsidRDefault="00B81CA1" w:rsidP="00B81CA1">
      <w:pPr>
        <w:pStyle w:val="TableParagraph"/>
        <w:spacing w:line="319" w:lineRule="exact"/>
        <w:ind w:left="0" w:right="8"/>
        <w:rPr>
          <w:spacing w:val="-5"/>
          <w:sz w:val="24"/>
          <w:szCs w:val="24"/>
          <w:lang w:val="ru-RU"/>
        </w:rPr>
      </w:pPr>
      <w:r w:rsidRPr="000E4161">
        <w:rPr>
          <w:spacing w:val="-5"/>
          <w:sz w:val="24"/>
          <w:szCs w:val="24"/>
          <w:lang w:val="ru-RU"/>
        </w:rPr>
        <w:t xml:space="preserve">Тема 2.3 </w:t>
      </w:r>
      <w:r w:rsidRPr="000E4161">
        <w:rPr>
          <w:spacing w:val="-2"/>
          <w:sz w:val="24"/>
          <w:szCs w:val="24"/>
          <w:lang w:val="ru-RU"/>
        </w:rPr>
        <w:t xml:space="preserve">Требования безопасности </w:t>
      </w:r>
      <w:r w:rsidRPr="000E4161">
        <w:rPr>
          <w:sz w:val="24"/>
          <w:szCs w:val="24"/>
          <w:lang w:val="ru-RU"/>
        </w:rPr>
        <w:t>при</w:t>
      </w:r>
      <w:r w:rsidRPr="000E4161">
        <w:rPr>
          <w:spacing w:val="-18"/>
          <w:sz w:val="24"/>
          <w:szCs w:val="24"/>
          <w:lang w:val="ru-RU"/>
        </w:rPr>
        <w:t xml:space="preserve"> </w:t>
      </w:r>
      <w:r w:rsidRPr="000E4161">
        <w:rPr>
          <w:sz w:val="24"/>
          <w:szCs w:val="24"/>
          <w:lang w:val="ru-RU"/>
        </w:rPr>
        <w:t>обращении с оружием</w:t>
      </w:r>
      <w:r w:rsidRPr="000E4161">
        <w:rPr>
          <w:spacing w:val="-5"/>
          <w:sz w:val="24"/>
          <w:szCs w:val="24"/>
          <w:lang w:val="ru-RU"/>
        </w:rPr>
        <w:t xml:space="preserve"> </w:t>
      </w:r>
      <w:r w:rsidRPr="000E4161">
        <w:rPr>
          <w:sz w:val="24"/>
          <w:szCs w:val="24"/>
          <w:lang w:val="ru-RU"/>
        </w:rPr>
        <w:t>и</w:t>
      </w:r>
      <w:r w:rsidRPr="000E4161">
        <w:rPr>
          <w:spacing w:val="-18"/>
          <w:sz w:val="24"/>
          <w:szCs w:val="24"/>
          <w:lang w:val="ru-RU"/>
        </w:rPr>
        <w:t xml:space="preserve"> </w:t>
      </w:r>
      <w:r w:rsidRPr="000E4161">
        <w:rPr>
          <w:sz w:val="24"/>
          <w:szCs w:val="24"/>
          <w:lang w:val="ru-RU"/>
        </w:rPr>
        <w:t xml:space="preserve">боеприпасами </w:t>
      </w:r>
      <w:r w:rsidRPr="000E4161">
        <w:rPr>
          <w:spacing w:val="-2"/>
          <w:sz w:val="24"/>
          <w:szCs w:val="24"/>
          <w:lang w:val="ru-RU"/>
        </w:rPr>
        <w:t>(огневая подготовка</w:t>
      </w:r>
      <w:proofErr w:type="gramStart"/>
      <w:r w:rsidRPr="000E4161">
        <w:rPr>
          <w:spacing w:val="-2"/>
          <w:sz w:val="24"/>
          <w:szCs w:val="24"/>
          <w:lang w:val="ru-RU"/>
        </w:rPr>
        <w:t>)</w:t>
      </w:r>
      <w:r w:rsidRPr="000E4161">
        <w:rPr>
          <w:spacing w:val="-5"/>
          <w:sz w:val="24"/>
          <w:szCs w:val="24"/>
          <w:lang w:val="ru-RU"/>
        </w:rPr>
        <w:t xml:space="preserve"> .</w:t>
      </w:r>
      <w:proofErr w:type="gramEnd"/>
      <w:r w:rsidRPr="000E4161">
        <w:rPr>
          <w:spacing w:val="-5"/>
          <w:sz w:val="24"/>
          <w:szCs w:val="24"/>
          <w:lang w:val="ru-RU"/>
        </w:rPr>
        <w:t xml:space="preserve"> </w:t>
      </w:r>
      <w:r w:rsidRPr="000E4161">
        <w:rPr>
          <w:sz w:val="24"/>
          <w:szCs w:val="24"/>
          <w:lang w:val="ru-RU"/>
        </w:rPr>
        <w:t>Виды,</w:t>
      </w:r>
      <w:r w:rsidRPr="000E4161">
        <w:rPr>
          <w:spacing w:val="-18"/>
          <w:sz w:val="24"/>
          <w:szCs w:val="24"/>
          <w:lang w:val="ru-RU"/>
        </w:rPr>
        <w:t xml:space="preserve"> </w:t>
      </w:r>
      <w:r w:rsidRPr="000E4161">
        <w:rPr>
          <w:sz w:val="24"/>
          <w:szCs w:val="24"/>
          <w:lang w:val="ru-RU"/>
        </w:rPr>
        <w:t>назначение и тактико-</w:t>
      </w:r>
      <w:r w:rsidRPr="000E4161">
        <w:rPr>
          <w:spacing w:val="-2"/>
          <w:sz w:val="24"/>
          <w:szCs w:val="24"/>
          <w:lang w:val="ru-RU"/>
        </w:rPr>
        <w:t xml:space="preserve">технические характеристики современного </w:t>
      </w:r>
      <w:r w:rsidRPr="000E4161">
        <w:rPr>
          <w:sz w:val="24"/>
          <w:szCs w:val="24"/>
          <w:lang w:val="ru-RU"/>
        </w:rPr>
        <w:t>стрелкового</w:t>
      </w:r>
      <w:r w:rsidRPr="000E4161">
        <w:rPr>
          <w:spacing w:val="-18"/>
          <w:sz w:val="24"/>
          <w:szCs w:val="24"/>
          <w:lang w:val="ru-RU"/>
        </w:rPr>
        <w:t xml:space="preserve"> </w:t>
      </w:r>
      <w:r w:rsidRPr="000E4161">
        <w:rPr>
          <w:sz w:val="24"/>
          <w:szCs w:val="24"/>
          <w:lang w:val="ru-RU"/>
        </w:rPr>
        <w:t xml:space="preserve">оружия </w:t>
      </w:r>
      <w:r w:rsidRPr="000E4161">
        <w:rPr>
          <w:spacing w:val="-2"/>
          <w:sz w:val="24"/>
          <w:szCs w:val="24"/>
          <w:lang w:val="ru-RU"/>
        </w:rPr>
        <w:t>(огневая подготовка)</w:t>
      </w:r>
    </w:p>
    <w:p w:rsidR="00B81CA1" w:rsidRPr="000E4161" w:rsidRDefault="00B81CA1" w:rsidP="00B81CA1">
      <w:pPr>
        <w:pStyle w:val="TableParagraph"/>
        <w:spacing w:line="318" w:lineRule="exact"/>
        <w:ind w:left="24" w:right="8"/>
        <w:rPr>
          <w:spacing w:val="-5"/>
          <w:sz w:val="24"/>
          <w:szCs w:val="24"/>
          <w:lang w:val="ru-RU"/>
        </w:rPr>
      </w:pPr>
      <w:r w:rsidRPr="000E4161">
        <w:rPr>
          <w:spacing w:val="-5"/>
          <w:sz w:val="24"/>
          <w:szCs w:val="24"/>
          <w:lang w:val="ru-RU"/>
        </w:rPr>
        <w:t xml:space="preserve">Тема 2.4 </w:t>
      </w:r>
      <w:r w:rsidRPr="000E4161">
        <w:rPr>
          <w:spacing w:val="-2"/>
          <w:sz w:val="24"/>
          <w:szCs w:val="24"/>
          <w:lang w:val="ru-RU"/>
        </w:rPr>
        <w:t>Беспилотные летательные</w:t>
      </w:r>
      <w:r w:rsidRPr="000E4161">
        <w:rPr>
          <w:spacing w:val="-5"/>
          <w:sz w:val="24"/>
          <w:szCs w:val="24"/>
          <w:lang w:val="ru-RU"/>
        </w:rPr>
        <w:t xml:space="preserve"> </w:t>
      </w:r>
      <w:r w:rsidRPr="000E4161">
        <w:rPr>
          <w:sz w:val="24"/>
          <w:szCs w:val="24"/>
          <w:lang w:val="ru-RU"/>
        </w:rPr>
        <w:t xml:space="preserve">аппараты (БПЛА) – </w:t>
      </w:r>
      <w:r w:rsidRPr="000E4161">
        <w:rPr>
          <w:spacing w:val="-2"/>
          <w:sz w:val="24"/>
          <w:szCs w:val="24"/>
          <w:lang w:val="ru-RU"/>
        </w:rPr>
        <w:t xml:space="preserve">эффективное </w:t>
      </w:r>
      <w:r w:rsidRPr="000E4161">
        <w:rPr>
          <w:sz w:val="24"/>
          <w:szCs w:val="24"/>
          <w:lang w:val="ru-RU"/>
        </w:rPr>
        <w:t>средство</w:t>
      </w:r>
      <w:r w:rsidRPr="000E4161">
        <w:rPr>
          <w:spacing w:val="-18"/>
          <w:sz w:val="24"/>
          <w:szCs w:val="24"/>
          <w:lang w:val="ru-RU"/>
        </w:rPr>
        <w:t xml:space="preserve"> </w:t>
      </w:r>
      <w:r w:rsidRPr="000E4161">
        <w:rPr>
          <w:sz w:val="24"/>
          <w:szCs w:val="24"/>
          <w:lang w:val="ru-RU"/>
        </w:rPr>
        <w:t>в</w:t>
      </w:r>
      <w:r w:rsidRPr="000E4161">
        <w:rPr>
          <w:spacing w:val="-17"/>
          <w:sz w:val="24"/>
          <w:szCs w:val="24"/>
          <w:lang w:val="ru-RU"/>
        </w:rPr>
        <w:t xml:space="preserve"> </w:t>
      </w:r>
      <w:r w:rsidRPr="000E4161">
        <w:rPr>
          <w:sz w:val="24"/>
          <w:szCs w:val="24"/>
          <w:lang w:val="ru-RU"/>
        </w:rPr>
        <w:t>условиях военных действий.</w:t>
      </w:r>
      <w:r w:rsidRPr="000E4161">
        <w:rPr>
          <w:spacing w:val="-5"/>
          <w:sz w:val="24"/>
          <w:szCs w:val="24"/>
          <w:lang w:val="ru-RU"/>
        </w:rPr>
        <w:t xml:space="preserve"> </w:t>
      </w:r>
      <w:r w:rsidRPr="000E4161">
        <w:rPr>
          <w:spacing w:val="-2"/>
          <w:sz w:val="24"/>
          <w:szCs w:val="24"/>
          <w:lang w:val="ru-RU"/>
        </w:rPr>
        <w:t xml:space="preserve">Морские беспилотные </w:t>
      </w:r>
      <w:r w:rsidRPr="000E4161">
        <w:rPr>
          <w:sz w:val="24"/>
          <w:szCs w:val="24"/>
          <w:lang w:val="ru-RU"/>
        </w:rPr>
        <w:t>аппараты</w:t>
      </w:r>
      <w:r w:rsidRPr="000E4161">
        <w:rPr>
          <w:spacing w:val="-18"/>
          <w:sz w:val="24"/>
          <w:szCs w:val="24"/>
          <w:lang w:val="ru-RU"/>
        </w:rPr>
        <w:t xml:space="preserve"> </w:t>
      </w:r>
      <w:r w:rsidRPr="000E4161">
        <w:rPr>
          <w:sz w:val="24"/>
          <w:szCs w:val="24"/>
          <w:lang w:val="ru-RU"/>
        </w:rPr>
        <w:t xml:space="preserve">(основы </w:t>
      </w:r>
      <w:r w:rsidRPr="000E4161">
        <w:rPr>
          <w:spacing w:val="-2"/>
          <w:sz w:val="24"/>
          <w:szCs w:val="24"/>
          <w:lang w:val="ru-RU"/>
        </w:rPr>
        <w:t>технической</w:t>
      </w:r>
    </w:p>
    <w:p w:rsidR="00B81CA1" w:rsidRPr="000E4161" w:rsidRDefault="00B81CA1" w:rsidP="00B81CA1">
      <w:pPr>
        <w:pStyle w:val="TableParagraph"/>
        <w:spacing w:line="311" w:lineRule="exact"/>
        <w:ind w:left="0" w:right="8"/>
        <w:rPr>
          <w:spacing w:val="-5"/>
          <w:sz w:val="24"/>
          <w:szCs w:val="24"/>
          <w:lang w:val="ru-RU"/>
        </w:rPr>
      </w:pPr>
      <w:r w:rsidRPr="000E4161">
        <w:rPr>
          <w:sz w:val="24"/>
          <w:szCs w:val="24"/>
          <w:lang w:val="ru-RU"/>
        </w:rPr>
        <w:t>подготовки</w:t>
      </w:r>
      <w:r w:rsidRPr="000E4161">
        <w:rPr>
          <w:spacing w:val="-8"/>
          <w:sz w:val="24"/>
          <w:szCs w:val="24"/>
          <w:lang w:val="ru-RU"/>
        </w:rPr>
        <w:t xml:space="preserve"> </w:t>
      </w:r>
      <w:r w:rsidRPr="000E4161">
        <w:rPr>
          <w:sz w:val="24"/>
          <w:szCs w:val="24"/>
          <w:lang w:val="ru-RU"/>
        </w:rPr>
        <w:t>и</w:t>
      </w:r>
      <w:r w:rsidRPr="000E4161">
        <w:rPr>
          <w:spacing w:val="-6"/>
          <w:sz w:val="24"/>
          <w:szCs w:val="24"/>
          <w:lang w:val="ru-RU"/>
        </w:rPr>
        <w:t xml:space="preserve"> </w:t>
      </w:r>
      <w:r w:rsidRPr="000E4161">
        <w:rPr>
          <w:spacing w:val="-2"/>
          <w:sz w:val="24"/>
          <w:szCs w:val="24"/>
          <w:lang w:val="ru-RU"/>
        </w:rPr>
        <w:t>связи)</w:t>
      </w:r>
      <w:r w:rsidRPr="000E4161">
        <w:rPr>
          <w:spacing w:val="-2"/>
          <w:sz w:val="24"/>
          <w:szCs w:val="24"/>
          <w:lang w:val="ru-RU"/>
        </w:rPr>
        <w:br/>
      </w:r>
      <w:proofErr w:type="gramStart"/>
      <w:r w:rsidRPr="000E4161">
        <w:rPr>
          <w:spacing w:val="-5"/>
          <w:sz w:val="24"/>
          <w:szCs w:val="24"/>
          <w:lang w:val="ru-RU"/>
        </w:rPr>
        <w:t>Тема  2.5</w:t>
      </w:r>
      <w:proofErr w:type="gramEnd"/>
      <w:r w:rsidRPr="000E4161">
        <w:rPr>
          <w:spacing w:val="-5"/>
          <w:sz w:val="24"/>
          <w:szCs w:val="24"/>
          <w:lang w:val="ru-RU"/>
        </w:rPr>
        <w:t xml:space="preserve"> </w:t>
      </w:r>
      <w:r w:rsidRPr="000E4161">
        <w:rPr>
          <w:spacing w:val="-2"/>
          <w:sz w:val="24"/>
          <w:szCs w:val="24"/>
          <w:lang w:val="ru-RU"/>
        </w:rPr>
        <w:t xml:space="preserve">Предназначение, </w:t>
      </w:r>
      <w:r w:rsidRPr="000E4161">
        <w:rPr>
          <w:sz w:val="24"/>
          <w:szCs w:val="24"/>
          <w:lang w:val="ru-RU"/>
        </w:rPr>
        <w:t>общее</w:t>
      </w:r>
      <w:r w:rsidRPr="000E4161">
        <w:rPr>
          <w:spacing w:val="-18"/>
          <w:sz w:val="24"/>
          <w:szCs w:val="24"/>
          <w:lang w:val="ru-RU"/>
        </w:rPr>
        <w:t xml:space="preserve"> </w:t>
      </w:r>
      <w:r w:rsidRPr="000E4161">
        <w:rPr>
          <w:sz w:val="24"/>
          <w:szCs w:val="24"/>
          <w:lang w:val="ru-RU"/>
        </w:rPr>
        <w:t>устройство и тактико-</w:t>
      </w:r>
      <w:r w:rsidRPr="000E4161">
        <w:rPr>
          <w:spacing w:val="-2"/>
          <w:sz w:val="24"/>
          <w:szCs w:val="24"/>
          <w:lang w:val="ru-RU"/>
        </w:rPr>
        <w:t xml:space="preserve">технические характеристики переносных радиостанций </w:t>
      </w:r>
      <w:r w:rsidRPr="000E4161">
        <w:rPr>
          <w:spacing w:val="-5"/>
          <w:sz w:val="24"/>
          <w:szCs w:val="24"/>
          <w:lang w:val="ru-RU"/>
        </w:rPr>
        <w:t>(основы</w:t>
      </w:r>
      <w:r w:rsidRPr="000E4161">
        <w:rPr>
          <w:spacing w:val="-9"/>
          <w:sz w:val="24"/>
          <w:szCs w:val="24"/>
          <w:lang w:val="ru-RU"/>
        </w:rPr>
        <w:t xml:space="preserve"> </w:t>
      </w:r>
      <w:r w:rsidRPr="000E4161">
        <w:rPr>
          <w:spacing w:val="-2"/>
          <w:sz w:val="24"/>
          <w:szCs w:val="24"/>
          <w:lang w:val="ru-RU"/>
        </w:rPr>
        <w:t xml:space="preserve">технической </w:t>
      </w:r>
      <w:r w:rsidRPr="000E4161">
        <w:rPr>
          <w:sz w:val="24"/>
          <w:szCs w:val="24"/>
          <w:lang w:val="ru-RU"/>
        </w:rPr>
        <w:t>подготовки</w:t>
      </w:r>
      <w:r w:rsidRPr="000E4161">
        <w:rPr>
          <w:spacing w:val="-8"/>
          <w:sz w:val="24"/>
          <w:szCs w:val="24"/>
          <w:lang w:val="ru-RU"/>
        </w:rPr>
        <w:t xml:space="preserve"> </w:t>
      </w:r>
      <w:r w:rsidRPr="000E4161">
        <w:rPr>
          <w:sz w:val="24"/>
          <w:szCs w:val="24"/>
          <w:lang w:val="ru-RU"/>
        </w:rPr>
        <w:t>и</w:t>
      </w:r>
      <w:r w:rsidRPr="000E4161">
        <w:rPr>
          <w:spacing w:val="-6"/>
          <w:sz w:val="24"/>
          <w:szCs w:val="24"/>
          <w:lang w:val="ru-RU"/>
        </w:rPr>
        <w:t xml:space="preserve"> </w:t>
      </w:r>
      <w:r w:rsidRPr="000E4161">
        <w:rPr>
          <w:spacing w:val="-2"/>
          <w:sz w:val="24"/>
          <w:szCs w:val="24"/>
          <w:lang w:val="ru-RU"/>
        </w:rPr>
        <w:t>связи)</w:t>
      </w:r>
      <w:r w:rsidRPr="000E4161">
        <w:rPr>
          <w:spacing w:val="-2"/>
          <w:sz w:val="24"/>
          <w:szCs w:val="24"/>
          <w:lang w:val="ru-RU"/>
        </w:rPr>
        <w:br/>
      </w:r>
      <w:r w:rsidRPr="000E4161">
        <w:rPr>
          <w:spacing w:val="-5"/>
          <w:sz w:val="24"/>
          <w:szCs w:val="24"/>
          <w:lang w:val="ru-RU"/>
        </w:rPr>
        <w:t xml:space="preserve">Тема 2.6 </w:t>
      </w:r>
      <w:r w:rsidRPr="000E4161">
        <w:rPr>
          <w:sz w:val="24"/>
          <w:szCs w:val="24"/>
          <w:lang w:val="ru-RU"/>
        </w:rPr>
        <w:t>Свойства</w:t>
      </w:r>
      <w:r w:rsidRPr="000E4161">
        <w:rPr>
          <w:spacing w:val="-18"/>
          <w:sz w:val="24"/>
          <w:szCs w:val="24"/>
          <w:lang w:val="ru-RU"/>
        </w:rPr>
        <w:t xml:space="preserve"> </w:t>
      </w:r>
      <w:r w:rsidRPr="000E4161">
        <w:rPr>
          <w:sz w:val="24"/>
          <w:szCs w:val="24"/>
          <w:lang w:val="ru-RU"/>
        </w:rPr>
        <w:t>местности и их применение</w:t>
      </w:r>
      <w:r w:rsidRPr="000E4161">
        <w:rPr>
          <w:spacing w:val="-5"/>
          <w:sz w:val="24"/>
          <w:szCs w:val="24"/>
          <w:lang w:val="ru-RU"/>
        </w:rPr>
        <w:t xml:space="preserve"> </w:t>
      </w:r>
      <w:r w:rsidRPr="000E4161">
        <w:rPr>
          <w:sz w:val="24"/>
          <w:szCs w:val="24"/>
          <w:lang w:val="ru-RU"/>
        </w:rPr>
        <w:t>в</w:t>
      </w:r>
      <w:r w:rsidRPr="000E4161">
        <w:rPr>
          <w:spacing w:val="-18"/>
          <w:sz w:val="24"/>
          <w:szCs w:val="24"/>
          <w:lang w:val="ru-RU"/>
        </w:rPr>
        <w:t xml:space="preserve"> </w:t>
      </w:r>
      <w:r w:rsidRPr="000E4161">
        <w:rPr>
          <w:sz w:val="24"/>
          <w:szCs w:val="24"/>
          <w:lang w:val="ru-RU"/>
        </w:rPr>
        <w:t>военном</w:t>
      </w:r>
      <w:r w:rsidRPr="000E4161">
        <w:rPr>
          <w:spacing w:val="-17"/>
          <w:sz w:val="24"/>
          <w:szCs w:val="24"/>
          <w:lang w:val="ru-RU"/>
        </w:rPr>
        <w:t xml:space="preserve"> </w:t>
      </w:r>
      <w:r w:rsidRPr="000E4161">
        <w:rPr>
          <w:sz w:val="24"/>
          <w:szCs w:val="24"/>
          <w:lang w:val="ru-RU"/>
        </w:rPr>
        <w:t xml:space="preserve">деле </w:t>
      </w:r>
      <w:r w:rsidRPr="000E4161">
        <w:rPr>
          <w:spacing w:val="-2"/>
          <w:sz w:val="24"/>
          <w:szCs w:val="24"/>
          <w:lang w:val="ru-RU"/>
        </w:rPr>
        <w:t>(военная топография).</w:t>
      </w:r>
      <w:r w:rsidRPr="000E4161">
        <w:rPr>
          <w:spacing w:val="-5"/>
          <w:sz w:val="24"/>
          <w:szCs w:val="24"/>
          <w:lang w:val="ru-RU"/>
        </w:rPr>
        <w:t xml:space="preserve"> </w:t>
      </w:r>
      <w:r w:rsidRPr="000E4161">
        <w:rPr>
          <w:spacing w:val="-2"/>
          <w:sz w:val="24"/>
          <w:szCs w:val="24"/>
          <w:lang w:val="ru-RU"/>
        </w:rPr>
        <w:t xml:space="preserve">Фортификационное оборудование </w:t>
      </w:r>
      <w:r w:rsidRPr="000E4161">
        <w:rPr>
          <w:sz w:val="24"/>
          <w:szCs w:val="24"/>
          <w:lang w:val="ru-RU"/>
        </w:rPr>
        <w:t>позиции</w:t>
      </w:r>
      <w:r w:rsidRPr="000E4161">
        <w:rPr>
          <w:spacing w:val="-18"/>
          <w:sz w:val="24"/>
          <w:szCs w:val="24"/>
          <w:lang w:val="ru-RU"/>
        </w:rPr>
        <w:t xml:space="preserve"> </w:t>
      </w:r>
      <w:r w:rsidRPr="000E4161">
        <w:rPr>
          <w:sz w:val="24"/>
          <w:szCs w:val="24"/>
          <w:lang w:val="ru-RU"/>
        </w:rPr>
        <w:t>отделения. Виды</w:t>
      </w:r>
      <w:r w:rsidRPr="000E4161">
        <w:rPr>
          <w:spacing w:val="-18"/>
          <w:sz w:val="24"/>
          <w:szCs w:val="24"/>
          <w:lang w:val="ru-RU"/>
        </w:rPr>
        <w:t xml:space="preserve"> </w:t>
      </w:r>
      <w:r w:rsidRPr="000E4161">
        <w:rPr>
          <w:sz w:val="24"/>
          <w:szCs w:val="24"/>
          <w:lang w:val="ru-RU"/>
        </w:rPr>
        <w:t xml:space="preserve">укрытий и убежищ </w:t>
      </w:r>
      <w:r w:rsidRPr="000E4161">
        <w:rPr>
          <w:spacing w:val="-2"/>
          <w:sz w:val="24"/>
          <w:szCs w:val="24"/>
          <w:lang w:val="ru-RU"/>
        </w:rPr>
        <w:t>(инженерная подготовка)</w:t>
      </w:r>
      <w:r w:rsidRPr="000E4161">
        <w:rPr>
          <w:spacing w:val="-2"/>
          <w:sz w:val="24"/>
          <w:szCs w:val="24"/>
          <w:lang w:val="ru-RU"/>
        </w:rPr>
        <w:br/>
      </w:r>
      <w:proofErr w:type="gramStart"/>
      <w:r w:rsidRPr="000E4161">
        <w:rPr>
          <w:b/>
          <w:i/>
          <w:spacing w:val="-5"/>
          <w:sz w:val="24"/>
          <w:szCs w:val="24"/>
          <w:lang w:val="ru-RU"/>
        </w:rPr>
        <w:t>Тема  2.7</w:t>
      </w:r>
      <w:proofErr w:type="gramEnd"/>
      <w:r w:rsidRPr="000E4161">
        <w:rPr>
          <w:b/>
          <w:i/>
          <w:spacing w:val="-5"/>
          <w:sz w:val="24"/>
          <w:szCs w:val="24"/>
          <w:lang w:val="ru-RU"/>
        </w:rPr>
        <w:t xml:space="preserve"> Батальонный жанр в живописи</w:t>
      </w:r>
      <w:r w:rsidRPr="000E4161">
        <w:rPr>
          <w:b/>
          <w:i/>
          <w:spacing w:val="-5"/>
          <w:sz w:val="24"/>
          <w:szCs w:val="24"/>
          <w:lang w:val="ru-RU"/>
        </w:rPr>
        <w:br/>
      </w:r>
      <w:r w:rsidRPr="000E4161">
        <w:rPr>
          <w:spacing w:val="-5"/>
          <w:sz w:val="24"/>
          <w:szCs w:val="24"/>
          <w:lang w:val="ru-RU"/>
        </w:rPr>
        <w:t xml:space="preserve">Тема  2.8 </w:t>
      </w:r>
      <w:r w:rsidRPr="000E4161">
        <w:rPr>
          <w:sz w:val="24"/>
          <w:szCs w:val="24"/>
          <w:lang w:val="ru-RU"/>
        </w:rPr>
        <w:t>Оружие</w:t>
      </w:r>
      <w:r w:rsidRPr="000E4161">
        <w:rPr>
          <w:spacing w:val="-18"/>
          <w:sz w:val="24"/>
          <w:szCs w:val="24"/>
          <w:lang w:val="ru-RU"/>
        </w:rPr>
        <w:t xml:space="preserve"> </w:t>
      </w:r>
      <w:r w:rsidRPr="000E4161">
        <w:rPr>
          <w:sz w:val="24"/>
          <w:szCs w:val="24"/>
          <w:lang w:val="ru-RU"/>
        </w:rPr>
        <w:t xml:space="preserve">массового </w:t>
      </w:r>
      <w:r w:rsidRPr="000E4161">
        <w:rPr>
          <w:spacing w:val="-2"/>
          <w:sz w:val="24"/>
          <w:szCs w:val="24"/>
          <w:lang w:val="ru-RU"/>
        </w:rPr>
        <w:t>поражения (радиационная, химическая, биологическая защита)</w:t>
      </w:r>
    </w:p>
    <w:p w:rsidR="00B81CA1" w:rsidRPr="000E4161" w:rsidRDefault="000E4161" w:rsidP="000E4161">
      <w:pPr>
        <w:pStyle w:val="TableParagraph"/>
        <w:spacing w:line="311" w:lineRule="exact"/>
        <w:ind w:left="0" w:right="-108"/>
        <w:rPr>
          <w:spacing w:val="-2"/>
          <w:sz w:val="24"/>
          <w:szCs w:val="24"/>
        </w:rPr>
      </w:pPr>
      <w:r w:rsidRPr="000E4161">
        <w:rPr>
          <w:spacing w:val="-4"/>
          <w:sz w:val="24"/>
          <w:szCs w:val="24"/>
          <w:lang w:val="ru-RU"/>
        </w:rPr>
        <w:t>Тема 2.9</w:t>
      </w:r>
      <w:r w:rsidRPr="000E4161">
        <w:rPr>
          <w:spacing w:val="-4"/>
          <w:sz w:val="24"/>
          <w:szCs w:val="24"/>
          <w:lang w:val="ru-RU"/>
        </w:rPr>
        <w:t xml:space="preserve"> </w:t>
      </w:r>
      <w:r w:rsidRPr="000E4161">
        <w:rPr>
          <w:sz w:val="24"/>
          <w:szCs w:val="24"/>
          <w:lang w:val="ru-RU"/>
        </w:rPr>
        <w:t>Первая</w:t>
      </w:r>
      <w:r w:rsidRPr="000E4161">
        <w:rPr>
          <w:spacing w:val="-18"/>
          <w:sz w:val="24"/>
          <w:szCs w:val="24"/>
          <w:lang w:val="ru-RU"/>
        </w:rPr>
        <w:t xml:space="preserve"> </w:t>
      </w:r>
      <w:r w:rsidRPr="000E4161">
        <w:rPr>
          <w:sz w:val="24"/>
          <w:szCs w:val="24"/>
          <w:lang w:val="ru-RU"/>
        </w:rPr>
        <w:t xml:space="preserve">помощь на поле боя </w:t>
      </w:r>
      <w:r w:rsidRPr="000E4161">
        <w:rPr>
          <w:spacing w:val="-2"/>
          <w:sz w:val="24"/>
          <w:szCs w:val="24"/>
          <w:lang w:val="ru-RU"/>
        </w:rPr>
        <w:t>(военно- медицинская подготовка.</w:t>
      </w:r>
      <w:r w:rsidRPr="000E4161">
        <w:rPr>
          <w:spacing w:val="-2"/>
          <w:sz w:val="24"/>
          <w:szCs w:val="24"/>
          <w:lang w:val="ru-RU"/>
        </w:rPr>
        <w:t xml:space="preserve"> </w:t>
      </w:r>
      <w:r w:rsidRPr="000E4161">
        <w:rPr>
          <w:spacing w:val="-2"/>
          <w:sz w:val="24"/>
          <w:szCs w:val="24"/>
        </w:rPr>
        <w:t>Тактическая медицина)</w:t>
      </w:r>
    </w:p>
    <w:p w:rsidR="000E4161" w:rsidRPr="000E4161" w:rsidRDefault="000E4161" w:rsidP="000E4161">
      <w:pPr>
        <w:pStyle w:val="TableParagraph"/>
        <w:spacing w:line="318" w:lineRule="exact"/>
        <w:ind w:left="0"/>
        <w:rPr>
          <w:spacing w:val="-4"/>
          <w:sz w:val="24"/>
          <w:szCs w:val="24"/>
          <w:lang w:val="ru-RU"/>
        </w:rPr>
      </w:pPr>
      <w:proofErr w:type="gramStart"/>
      <w:r w:rsidRPr="000E4161">
        <w:rPr>
          <w:spacing w:val="-4"/>
          <w:sz w:val="24"/>
          <w:szCs w:val="24"/>
          <w:lang w:val="ru-RU"/>
        </w:rPr>
        <w:t>Тема  2.10</w:t>
      </w:r>
      <w:proofErr w:type="gramEnd"/>
      <w:r w:rsidRPr="000E4161">
        <w:rPr>
          <w:spacing w:val="-4"/>
          <w:sz w:val="24"/>
          <w:szCs w:val="24"/>
          <w:lang w:val="ru-RU"/>
        </w:rPr>
        <w:t xml:space="preserve"> </w:t>
      </w:r>
      <w:r w:rsidRPr="000E4161">
        <w:rPr>
          <w:spacing w:val="-2"/>
          <w:sz w:val="24"/>
          <w:szCs w:val="24"/>
          <w:lang w:val="ru-RU"/>
        </w:rPr>
        <w:t xml:space="preserve">Особенности прохождения </w:t>
      </w:r>
      <w:r w:rsidRPr="000E4161">
        <w:rPr>
          <w:sz w:val="24"/>
          <w:szCs w:val="24"/>
          <w:lang w:val="ru-RU"/>
        </w:rPr>
        <w:t>военной</w:t>
      </w:r>
      <w:r w:rsidRPr="000E4161">
        <w:rPr>
          <w:spacing w:val="-18"/>
          <w:sz w:val="24"/>
          <w:szCs w:val="24"/>
          <w:lang w:val="ru-RU"/>
        </w:rPr>
        <w:t xml:space="preserve"> </w:t>
      </w:r>
      <w:r w:rsidRPr="000E4161">
        <w:rPr>
          <w:sz w:val="24"/>
          <w:szCs w:val="24"/>
          <w:lang w:val="ru-RU"/>
        </w:rPr>
        <w:t>службы по призыву</w:t>
      </w:r>
      <w:r w:rsidRPr="000E4161">
        <w:rPr>
          <w:spacing w:val="-4"/>
          <w:sz w:val="24"/>
          <w:szCs w:val="24"/>
          <w:lang w:val="ru-RU"/>
        </w:rPr>
        <w:t xml:space="preserve"> </w:t>
      </w:r>
      <w:r w:rsidRPr="000E4161">
        <w:rPr>
          <w:sz w:val="24"/>
          <w:szCs w:val="24"/>
          <w:lang w:val="ru-RU"/>
        </w:rPr>
        <w:t xml:space="preserve">и по контракту. </w:t>
      </w:r>
      <w:r w:rsidRPr="000E4161">
        <w:rPr>
          <w:spacing w:val="-2"/>
          <w:sz w:val="24"/>
          <w:szCs w:val="24"/>
          <w:lang w:val="ru-RU"/>
        </w:rPr>
        <w:t xml:space="preserve">Военно-учебные </w:t>
      </w:r>
      <w:r w:rsidRPr="000E4161">
        <w:rPr>
          <w:sz w:val="24"/>
          <w:szCs w:val="24"/>
          <w:lang w:val="ru-RU"/>
        </w:rPr>
        <w:t>заведения</w:t>
      </w:r>
      <w:r w:rsidRPr="000E4161">
        <w:rPr>
          <w:spacing w:val="-18"/>
          <w:sz w:val="24"/>
          <w:szCs w:val="24"/>
          <w:lang w:val="ru-RU"/>
        </w:rPr>
        <w:t xml:space="preserve"> </w:t>
      </w:r>
      <w:r w:rsidRPr="000E4161">
        <w:rPr>
          <w:sz w:val="24"/>
          <w:szCs w:val="24"/>
          <w:lang w:val="ru-RU"/>
        </w:rPr>
        <w:t>и</w:t>
      </w:r>
      <w:r w:rsidRPr="000E4161">
        <w:rPr>
          <w:spacing w:val="-17"/>
          <w:sz w:val="24"/>
          <w:szCs w:val="24"/>
          <w:lang w:val="ru-RU"/>
        </w:rPr>
        <w:t xml:space="preserve"> </w:t>
      </w:r>
      <w:r w:rsidRPr="000E4161">
        <w:rPr>
          <w:sz w:val="24"/>
          <w:szCs w:val="24"/>
          <w:lang w:val="ru-RU"/>
        </w:rPr>
        <w:t>военно- учебные центры</w:t>
      </w:r>
      <w:r w:rsidRPr="000E4161">
        <w:rPr>
          <w:spacing w:val="-4"/>
          <w:sz w:val="24"/>
          <w:szCs w:val="24"/>
          <w:lang w:val="ru-RU"/>
        </w:rPr>
        <w:t xml:space="preserve"> </w:t>
      </w:r>
      <w:r w:rsidRPr="000E4161">
        <w:rPr>
          <w:spacing w:val="-2"/>
          <w:sz w:val="24"/>
          <w:szCs w:val="24"/>
          <w:lang w:val="ru-RU"/>
        </w:rPr>
        <w:t>(тактическая подготовка)</w:t>
      </w:r>
    </w:p>
    <w:p w:rsidR="00B81CA1" w:rsidRDefault="000E4161" w:rsidP="000E4161">
      <w:pPr>
        <w:pStyle w:val="TableParagraph"/>
        <w:spacing w:line="249" w:lineRule="exact"/>
        <w:ind w:left="0"/>
        <w:rPr>
          <w:b/>
          <w:i/>
          <w:spacing w:val="-2"/>
          <w:sz w:val="24"/>
          <w:szCs w:val="24"/>
          <w:lang w:val="ru-RU"/>
        </w:rPr>
      </w:pPr>
      <w:r w:rsidRPr="000E4161">
        <w:rPr>
          <w:b/>
          <w:i/>
          <w:sz w:val="24"/>
          <w:szCs w:val="24"/>
          <w:lang w:val="ru-RU"/>
        </w:rPr>
        <w:t>Тема 2.11</w:t>
      </w:r>
      <w:r w:rsidRPr="000E4161">
        <w:rPr>
          <w:b/>
          <w:i/>
          <w:sz w:val="24"/>
          <w:szCs w:val="24"/>
          <w:lang w:val="ru-RU"/>
        </w:rPr>
        <w:t xml:space="preserve"> </w:t>
      </w:r>
      <w:r w:rsidRPr="000E4161">
        <w:rPr>
          <w:b/>
          <w:i/>
          <w:sz w:val="24"/>
          <w:szCs w:val="24"/>
          <w:lang w:val="ru-RU"/>
        </w:rPr>
        <w:t>Знакомство</w:t>
      </w:r>
      <w:r w:rsidRPr="000E4161">
        <w:rPr>
          <w:b/>
          <w:i/>
          <w:spacing w:val="-7"/>
          <w:sz w:val="24"/>
          <w:szCs w:val="24"/>
          <w:lang w:val="ru-RU"/>
        </w:rPr>
        <w:t xml:space="preserve"> </w:t>
      </w:r>
      <w:r w:rsidRPr="000E4161">
        <w:rPr>
          <w:b/>
          <w:i/>
          <w:spacing w:val="-10"/>
          <w:sz w:val="24"/>
          <w:szCs w:val="24"/>
          <w:lang w:val="ru-RU"/>
        </w:rPr>
        <w:t>с</w:t>
      </w:r>
      <w:r w:rsidRPr="000E4161">
        <w:rPr>
          <w:b/>
          <w:i/>
          <w:spacing w:val="-10"/>
          <w:sz w:val="24"/>
          <w:szCs w:val="24"/>
          <w:lang w:val="ru-RU"/>
        </w:rPr>
        <w:t xml:space="preserve"> </w:t>
      </w:r>
      <w:r w:rsidRPr="000E4161">
        <w:rPr>
          <w:b/>
          <w:i/>
          <w:sz w:val="24"/>
          <w:szCs w:val="24"/>
          <w:lang w:val="ru-RU"/>
        </w:rPr>
        <w:t>повседневным</w:t>
      </w:r>
      <w:r w:rsidRPr="000E4161">
        <w:rPr>
          <w:b/>
          <w:i/>
          <w:spacing w:val="-13"/>
          <w:sz w:val="24"/>
          <w:szCs w:val="24"/>
          <w:lang w:val="ru-RU"/>
        </w:rPr>
        <w:t xml:space="preserve"> </w:t>
      </w:r>
      <w:r w:rsidRPr="000E4161">
        <w:rPr>
          <w:b/>
          <w:i/>
          <w:spacing w:val="-2"/>
          <w:sz w:val="24"/>
          <w:szCs w:val="24"/>
          <w:lang w:val="ru-RU"/>
        </w:rPr>
        <w:t>бытом военнослужащих</w:t>
      </w:r>
    </w:p>
    <w:p w:rsidR="000E4161" w:rsidRDefault="000E4161" w:rsidP="000E4161">
      <w:pPr>
        <w:pStyle w:val="TableParagraph"/>
        <w:spacing w:line="249" w:lineRule="exact"/>
        <w:ind w:left="0"/>
        <w:rPr>
          <w:b/>
          <w:i/>
          <w:spacing w:val="-2"/>
          <w:sz w:val="24"/>
          <w:szCs w:val="24"/>
          <w:lang w:val="ru-RU"/>
        </w:rPr>
      </w:pPr>
    </w:p>
    <w:p w:rsidR="000E4161" w:rsidRDefault="000E4161" w:rsidP="000E4161">
      <w:pPr>
        <w:pStyle w:val="TableParagraph"/>
        <w:spacing w:line="249" w:lineRule="exact"/>
        <w:ind w:left="0"/>
        <w:rPr>
          <w:b/>
          <w:spacing w:val="-2"/>
          <w:sz w:val="24"/>
          <w:szCs w:val="24"/>
          <w:lang w:val="ru-RU"/>
        </w:rPr>
      </w:pPr>
      <w:proofErr w:type="gramStart"/>
      <w:r w:rsidRPr="000E4161">
        <w:rPr>
          <w:b/>
          <w:sz w:val="24"/>
          <w:szCs w:val="24"/>
          <w:lang w:val="ru-RU"/>
        </w:rPr>
        <w:t xml:space="preserve">Раздел </w:t>
      </w:r>
      <w:r w:rsidRPr="000E4161">
        <w:rPr>
          <w:b/>
          <w:spacing w:val="-10"/>
          <w:sz w:val="24"/>
          <w:szCs w:val="24"/>
          <w:lang w:val="ru-RU"/>
        </w:rPr>
        <w:t xml:space="preserve"> </w:t>
      </w:r>
      <w:r w:rsidRPr="000E4161">
        <w:rPr>
          <w:b/>
          <w:sz w:val="24"/>
          <w:szCs w:val="24"/>
          <w:lang w:val="ru-RU"/>
        </w:rPr>
        <w:t>3</w:t>
      </w:r>
      <w:proofErr w:type="gramEnd"/>
      <w:r w:rsidRPr="000E4161">
        <w:rPr>
          <w:b/>
          <w:spacing w:val="-7"/>
          <w:sz w:val="24"/>
          <w:szCs w:val="24"/>
          <w:lang w:val="ru-RU"/>
        </w:rPr>
        <w:t xml:space="preserve"> </w:t>
      </w:r>
      <w:r w:rsidRPr="000E4161">
        <w:rPr>
          <w:b/>
          <w:sz w:val="24"/>
          <w:szCs w:val="24"/>
          <w:lang w:val="ru-RU"/>
        </w:rPr>
        <w:t>«Культура</w:t>
      </w:r>
      <w:r w:rsidRPr="000E4161">
        <w:rPr>
          <w:b/>
          <w:spacing w:val="-5"/>
          <w:sz w:val="24"/>
          <w:szCs w:val="24"/>
          <w:lang w:val="ru-RU"/>
        </w:rPr>
        <w:t xml:space="preserve"> </w:t>
      </w:r>
      <w:r w:rsidRPr="000E4161">
        <w:rPr>
          <w:b/>
          <w:sz w:val="24"/>
          <w:szCs w:val="24"/>
          <w:lang w:val="ru-RU"/>
        </w:rPr>
        <w:t>безопасности</w:t>
      </w:r>
      <w:r w:rsidRPr="000E4161">
        <w:rPr>
          <w:b/>
          <w:spacing w:val="-7"/>
          <w:sz w:val="24"/>
          <w:szCs w:val="24"/>
          <w:lang w:val="ru-RU"/>
        </w:rPr>
        <w:t xml:space="preserve"> </w:t>
      </w:r>
      <w:r w:rsidRPr="000E4161">
        <w:rPr>
          <w:b/>
          <w:sz w:val="24"/>
          <w:szCs w:val="24"/>
          <w:lang w:val="ru-RU"/>
        </w:rPr>
        <w:t>жизнедеятельности</w:t>
      </w:r>
      <w:r w:rsidRPr="000E4161">
        <w:rPr>
          <w:b/>
          <w:spacing w:val="-6"/>
          <w:sz w:val="24"/>
          <w:szCs w:val="24"/>
          <w:lang w:val="ru-RU"/>
        </w:rPr>
        <w:t xml:space="preserve"> </w:t>
      </w:r>
      <w:r w:rsidRPr="000E4161">
        <w:rPr>
          <w:b/>
          <w:sz w:val="24"/>
          <w:szCs w:val="24"/>
          <w:lang w:val="ru-RU"/>
        </w:rPr>
        <w:t>в</w:t>
      </w:r>
      <w:r w:rsidRPr="000E4161">
        <w:rPr>
          <w:b/>
          <w:spacing w:val="-9"/>
          <w:sz w:val="24"/>
          <w:szCs w:val="24"/>
          <w:lang w:val="ru-RU"/>
        </w:rPr>
        <w:t xml:space="preserve"> </w:t>
      </w:r>
      <w:r w:rsidRPr="000E4161">
        <w:rPr>
          <w:b/>
          <w:sz w:val="24"/>
          <w:szCs w:val="24"/>
          <w:lang w:val="ru-RU"/>
        </w:rPr>
        <w:t xml:space="preserve">современном </w:t>
      </w:r>
      <w:r w:rsidRPr="000E4161">
        <w:rPr>
          <w:b/>
          <w:spacing w:val="-2"/>
          <w:sz w:val="24"/>
          <w:szCs w:val="24"/>
          <w:lang w:val="ru-RU"/>
        </w:rPr>
        <w:t>обществе»</w:t>
      </w:r>
    </w:p>
    <w:p w:rsidR="000E4161" w:rsidRPr="000E4161" w:rsidRDefault="000E4161" w:rsidP="000E4161">
      <w:pPr>
        <w:pStyle w:val="TableParagraph"/>
        <w:spacing w:line="312" w:lineRule="exact"/>
        <w:ind w:left="24" w:right="8"/>
        <w:rPr>
          <w:spacing w:val="-5"/>
          <w:sz w:val="24"/>
          <w:szCs w:val="24"/>
          <w:lang w:val="ru-RU"/>
        </w:rPr>
      </w:pPr>
      <w:proofErr w:type="gramStart"/>
      <w:r w:rsidRPr="000E4161">
        <w:rPr>
          <w:spacing w:val="-5"/>
          <w:sz w:val="24"/>
          <w:szCs w:val="24"/>
          <w:lang w:val="ru-RU"/>
        </w:rPr>
        <w:t>Тема  3.1</w:t>
      </w:r>
      <w:proofErr w:type="gramEnd"/>
      <w:r w:rsidRPr="000E4161">
        <w:rPr>
          <w:spacing w:val="-5"/>
          <w:sz w:val="24"/>
          <w:szCs w:val="24"/>
          <w:lang w:val="ru-RU"/>
        </w:rPr>
        <w:t xml:space="preserve"> </w:t>
      </w:r>
      <w:r w:rsidRPr="000E4161">
        <w:rPr>
          <w:spacing w:val="-2"/>
          <w:sz w:val="24"/>
          <w:szCs w:val="24"/>
          <w:lang w:val="ru-RU"/>
        </w:rPr>
        <w:t xml:space="preserve">Современные представления </w:t>
      </w:r>
      <w:r w:rsidRPr="000E4161">
        <w:rPr>
          <w:sz w:val="24"/>
          <w:szCs w:val="24"/>
          <w:lang w:val="ru-RU"/>
        </w:rPr>
        <w:t xml:space="preserve">о культуре </w:t>
      </w:r>
      <w:r w:rsidRPr="000E4161">
        <w:rPr>
          <w:spacing w:val="-2"/>
          <w:sz w:val="24"/>
          <w:szCs w:val="24"/>
          <w:lang w:val="ru-RU"/>
        </w:rPr>
        <w:t>безопасности</w:t>
      </w:r>
    </w:p>
    <w:p w:rsidR="000E4161" w:rsidRDefault="000E4161" w:rsidP="000E4161">
      <w:pPr>
        <w:pStyle w:val="TableParagraph"/>
        <w:spacing w:line="311" w:lineRule="exact"/>
        <w:ind w:left="24" w:right="8"/>
        <w:rPr>
          <w:spacing w:val="-2"/>
          <w:sz w:val="24"/>
          <w:szCs w:val="24"/>
          <w:lang w:val="ru-RU"/>
        </w:rPr>
      </w:pPr>
      <w:r w:rsidRPr="000E4161">
        <w:rPr>
          <w:spacing w:val="-5"/>
          <w:sz w:val="24"/>
          <w:szCs w:val="24"/>
          <w:lang w:val="ru-RU"/>
        </w:rPr>
        <w:t>Тема 3.2</w:t>
      </w:r>
      <w:r w:rsidRPr="000E4161">
        <w:rPr>
          <w:spacing w:val="-5"/>
          <w:sz w:val="24"/>
          <w:szCs w:val="24"/>
          <w:lang w:val="ru-RU"/>
        </w:rPr>
        <w:t xml:space="preserve"> </w:t>
      </w:r>
      <w:r w:rsidRPr="000E4161">
        <w:rPr>
          <w:sz w:val="24"/>
          <w:szCs w:val="24"/>
          <w:lang w:val="ru-RU"/>
        </w:rPr>
        <w:t>Влияние</w:t>
      </w:r>
      <w:r w:rsidRPr="000E4161">
        <w:rPr>
          <w:spacing w:val="-18"/>
          <w:sz w:val="24"/>
          <w:szCs w:val="24"/>
          <w:lang w:val="ru-RU"/>
        </w:rPr>
        <w:t xml:space="preserve"> </w:t>
      </w:r>
      <w:r w:rsidRPr="000E4161">
        <w:rPr>
          <w:sz w:val="24"/>
          <w:szCs w:val="24"/>
          <w:lang w:val="ru-RU"/>
        </w:rPr>
        <w:t>поведения на безопасность.</w:t>
      </w:r>
      <w:r w:rsidRPr="000E4161">
        <w:rPr>
          <w:spacing w:val="-5"/>
          <w:sz w:val="24"/>
          <w:szCs w:val="24"/>
          <w:lang w:val="ru-RU"/>
        </w:rPr>
        <w:t xml:space="preserve"> </w:t>
      </w:r>
      <w:r w:rsidRPr="000E4161">
        <w:rPr>
          <w:spacing w:val="-2"/>
          <w:sz w:val="24"/>
          <w:szCs w:val="24"/>
          <w:lang w:val="ru-RU"/>
        </w:rPr>
        <w:t>Риск-ориентированный подход</w:t>
      </w:r>
      <w:r w:rsidRPr="000E4161">
        <w:rPr>
          <w:spacing w:val="-5"/>
          <w:sz w:val="24"/>
          <w:szCs w:val="24"/>
          <w:lang w:val="ru-RU"/>
        </w:rPr>
        <w:t xml:space="preserve"> </w:t>
      </w:r>
      <w:r w:rsidRPr="000E4161">
        <w:rPr>
          <w:sz w:val="24"/>
          <w:szCs w:val="24"/>
          <w:lang w:val="ru-RU"/>
        </w:rPr>
        <w:t>к</w:t>
      </w:r>
      <w:r w:rsidRPr="000E4161">
        <w:rPr>
          <w:spacing w:val="-18"/>
          <w:sz w:val="24"/>
          <w:szCs w:val="24"/>
          <w:lang w:val="ru-RU"/>
        </w:rPr>
        <w:t xml:space="preserve"> </w:t>
      </w:r>
      <w:r w:rsidRPr="000E4161">
        <w:rPr>
          <w:sz w:val="24"/>
          <w:szCs w:val="24"/>
          <w:lang w:val="ru-RU"/>
        </w:rPr>
        <w:t xml:space="preserve">обеспечению </w:t>
      </w:r>
      <w:r w:rsidRPr="000E4161">
        <w:rPr>
          <w:spacing w:val="-2"/>
          <w:sz w:val="24"/>
          <w:szCs w:val="24"/>
          <w:lang w:val="ru-RU"/>
        </w:rPr>
        <w:t>безопасности</w:t>
      </w:r>
      <w:r w:rsidRPr="000E4161">
        <w:rPr>
          <w:spacing w:val="-5"/>
          <w:sz w:val="24"/>
          <w:szCs w:val="24"/>
          <w:lang w:val="ru-RU"/>
        </w:rPr>
        <w:t xml:space="preserve"> </w:t>
      </w:r>
      <w:r w:rsidRPr="000E4161">
        <w:rPr>
          <w:sz w:val="24"/>
          <w:szCs w:val="24"/>
          <w:lang w:val="ru-RU"/>
        </w:rPr>
        <w:t>на</w:t>
      </w:r>
      <w:r w:rsidRPr="000E4161">
        <w:rPr>
          <w:spacing w:val="-5"/>
          <w:sz w:val="24"/>
          <w:szCs w:val="24"/>
          <w:lang w:val="ru-RU"/>
        </w:rPr>
        <w:t xml:space="preserve"> </w:t>
      </w:r>
      <w:r w:rsidRPr="000E4161">
        <w:rPr>
          <w:sz w:val="24"/>
          <w:szCs w:val="24"/>
          <w:lang w:val="ru-RU"/>
        </w:rPr>
        <w:t>уровне</w:t>
      </w:r>
      <w:r w:rsidRPr="000E4161">
        <w:rPr>
          <w:spacing w:val="-4"/>
          <w:sz w:val="24"/>
          <w:szCs w:val="24"/>
          <w:lang w:val="ru-RU"/>
        </w:rPr>
        <w:t xml:space="preserve"> </w:t>
      </w:r>
      <w:r w:rsidRPr="000E4161">
        <w:rPr>
          <w:spacing w:val="-2"/>
          <w:sz w:val="24"/>
          <w:szCs w:val="24"/>
          <w:lang w:val="ru-RU"/>
        </w:rPr>
        <w:t>личности, общества, государства</w:t>
      </w:r>
    </w:p>
    <w:p w:rsidR="000E4161" w:rsidRPr="000E4161" w:rsidRDefault="000E4161" w:rsidP="000E4161">
      <w:pPr>
        <w:pStyle w:val="TableParagraph"/>
        <w:spacing w:line="311" w:lineRule="exact"/>
        <w:ind w:left="24" w:right="8"/>
        <w:rPr>
          <w:b/>
          <w:i/>
          <w:spacing w:val="-5"/>
          <w:sz w:val="24"/>
          <w:szCs w:val="24"/>
          <w:lang w:val="ru-RU"/>
        </w:rPr>
      </w:pPr>
      <w:r w:rsidRPr="000E4161">
        <w:rPr>
          <w:b/>
          <w:i/>
          <w:spacing w:val="-5"/>
          <w:sz w:val="24"/>
          <w:szCs w:val="24"/>
          <w:lang w:val="ru-RU"/>
        </w:rPr>
        <w:t xml:space="preserve">Тема 3.3 </w:t>
      </w:r>
      <w:r w:rsidRPr="00D608E6">
        <w:rPr>
          <w:b/>
          <w:i/>
          <w:color w:val="1A1A1A"/>
          <w:sz w:val="24"/>
          <w:szCs w:val="24"/>
          <w:lang w:eastAsia="ru-RU"/>
        </w:rPr>
        <w:t>Риски в профессиональной деятельности</w:t>
      </w:r>
    </w:p>
    <w:p w:rsidR="000E4161" w:rsidRDefault="000E4161" w:rsidP="000E4161">
      <w:pPr>
        <w:pStyle w:val="TableParagraph"/>
        <w:spacing w:line="249" w:lineRule="exact"/>
        <w:ind w:left="0"/>
        <w:rPr>
          <w:sz w:val="24"/>
          <w:szCs w:val="24"/>
          <w:lang w:val="ru-RU"/>
        </w:rPr>
      </w:pPr>
    </w:p>
    <w:p w:rsidR="000E4161" w:rsidRDefault="000E4161" w:rsidP="000E4161">
      <w:pPr>
        <w:pStyle w:val="TableParagraph"/>
        <w:spacing w:line="249" w:lineRule="exact"/>
        <w:ind w:left="0"/>
        <w:rPr>
          <w:b/>
          <w:spacing w:val="-4"/>
          <w:sz w:val="24"/>
          <w:szCs w:val="24"/>
        </w:rPr>
      </w:pPr>
      <w:proofErr w:type="gramStart"/>
      <w:r w:rsidRPr="00D608E6">
        <w:rPr>
          <w:b/>
          <w:sz w:val="24"/>
          <w:szCs w:val="24"/>
        </w:rPr>
        <w:t xml:space="preserve">Раздел </w:t>
      </w:r>
      <w:r w:rsidRPr="00D608E6">
        <w:rPr>
          <w:b/>
          <w:spacing w:val="-5"/>
          <w:sz w:val="24"/>
          <w:szCs w:val="24"/>
        </w:rPr>
        <w:t xml:space="preserve"> </w:t>
      </w:r>
      <w:r w:rsidRPr="00D608E6">
        <w:rPr>
          <w:b/>
          <w:sz w:val="24"/>
          <w:szCs w:val="24"/>
        </w:rPr>
        <w:t>4</w:t>
      </w:r>
      <w:proofErr w:type="gramEnd"/>
      <w:r w:rsidRPr="00D608E6">
        <w:rPr>
          <w:b/>
          <w:spacing w:val="-1"/>
          <w:sz w:val="24"/>
          <w:szCs w:val="24"/>
        </w:rPr>
        <w:t xml:space="preserve"> </w:t>
      </w:r>
      <w:r w:rsidRPr="00D608E6">
        <w:rPr>
          <w:b/>
          <w:sz w:val="24"/>
          <w:szCs w:val="24"/>
        </w:rPr>
        <w:t>«Безопасность</w:t>
      </w:r>
      <w:r w:rsidRPr="00D608E6">
        <w:rPr>
          <w:b/>
          <w:spacing w:val="-7"/>
          <w:sz w:val="24"/>
          <w:szCs w:val="24"/>
        </w:rPr>
        <w:t xml:space="preserve"> </w:t>
      </w:r>
      <w:r w:rsidRPr="00D608E6">
        <w:rPr>
          <w:b/>
          <w:sz w:val="24"/>
          <w:szCs w:val="24"/>
        </w:rPr>
        <w:t>в</w:t>
      </w:r>
      <w:r w:rsidRPr="00D608E6">
        <w:rPr>
          <w:b/>
          <w:spacing w:val="3"/>
          <w:sz w:val="24"/>
          <w:szCs w:val="24"/>
        </w:rPr>
        <w:t xml:space="preserve"> </w:t>
      </w:r>
      <w:r w:rsidRPr="00D608E6">
        <w:rPr>
          <w:b/>
          <w:spacing w:val="-4"/>
          <w:sz w:val="24"/>
          <w:szCs w:val="24"/>
        </w:rPr>
        <w:t>быту»</w:t>
      </w:r>
    </w:p>
    <w:p w:rsidR="000E4161" w:rsidRPr="000E4161" w:rsidRDefault="000E4161" w:rsidP="000E4161">
      <w:pPr>
        <w:pStyle w:val="TableParagraph"/>
        <w:spacing w:line="311" w:lineRule="exact"/>
        <w:ind w:left="0"/>
        <w:rPr>
          <w:spacing w:val="-5"/>
          <w:sz w:val="24"/>
          <w:szCs w:val="24"/>
          <w:lang w:val="ru-RU"/>
        </w:rPr>
      </w:pPr>
      <w:r w:rsidRPr="000E4161">
        <w:rPr>
          <w:spacing w:val="-5"/>
          <w:sz w:val="24"/>
          <w:szCs w:val="24"/>
          <w:lang w:val="ru-RU"/>
        </w:rPr>
        <w:t>Тема 4.1</w:t>
      </w:r>
      <w:r w:rsidRPr="000E4161">
        <w:rPr>
          <w:spacing w:val="-5"/>
          <w:sz w:val="24"/>
          <w:szCs w:val="24"/>
          <w:lang w:val="ru-RU"/>
        </w:rPr>
        <w:t xml:space="preserve"> </w:t>
      </w:r>
      <w:r w:rsidRPr="000E4161">
        <w:rPr>
          <w:spacing w:val="-2"/>
          <w:sz w:val="24"/>
          <w:szCs w:val="24"/>
          <w:lang w:val="ru-RU"/>
        </w:rPr>
        <w:t xml:space="preserve">Источники </w:t>
      </w:r>
      <w:r w:rsidRPr="000E4161">
        <w:rPr>
          <w:sz w:val="24"/>
          <w:szCs w:val="24"/>
          <w:lang w:val="ru-RU"/>
        </w:rPr>
        <w:t>опасности</w:t>
      </w:r>
      <w:r w:rsidRPr="000E4161">
        <w:rPr>
          <w:spacing w:val="-18"/>
          <w:sz w:val="24"/>
          <w:szCs w:val="24"/>
          <w:lang w:val="ru-RU"/>
        </w:rPr>
        <w:t xml:space="preserve"> </w:t>
      </w:r>
      <w:r w:rsidRPr="000E4161">
        <w:rPr>
          <w:sz w:val="24"/>
          <w:szCs w:val="24"/>
          <w:lang w:val="ru-RU"/>
        </w:rPr>
        <w:t>в</w:t>
      </w:r>
      <w:r w:rsidRPr="000E4161">
        <w:rPr>
          <w:spacing w:val="-17"/>
          <w:sz w:val="24"/>
          <w:szCs w:val="24"/>
          <w:lang w:val="ru-RU"/>
        </w:rPr>
        <w:t xml:space="preserve"> </w:t>
      </w:r>
      <w:r w:rsidRPr="000E4161">
        <w:rPr>
          <w:sz w:val="24"/>
          <w:szCs w:val="24"/>
          <w:lang w:val="ru-RU"/>
        </w:rPr>
        <w:t>быту.</w:t>
      </w:r>
      <w:r w:rsidRPr="000E4161">
        <w:rPr>
          <w:spacing w:val="-5"/>
          <w:sz w:val="24"/>
          <w:szCs w:val="24"/>
          <w:lang w:val="ru-RU"/>
        </w:rPr>
        <w:t xml:space="preserve"> </w:t>
      </w:r>
      <w:r w:rsidRPr="000E4161">
        <w:rPr>
          <w:spacing w:val="-2"/>
          <w:sz w:val="24"/>
          <w:szCs w:val="24"/>
          <w:lang w:val="ru-RU"/>
        </w:rPr>
        <w:t>Профилактика</w:t>
      </w:r>
      <w:r w:rsidRPr="000E4161">
        <w:rPr>
          <w:spacing w:val="-5"/>
          <w:sz w:val="24"/>
          <w:szCs w:val="24"/>
          <w:lang w:val="ru-RU"/>
        </w:rPr>
        <w:t xml:space="preserve"> </w:t>
      </w:r>
      <w:r w:rsidRPr="000E4161">
        <w:rPr>
          <w:sz w:val="24"/>
          <w:szCs w:val="24"/>
          <w:lang w:val="ru-RU"/>
        </w:rPr>
        <w:t>и</w:t>
      </w:r>
      <w:r w:rsidRPr="000E4161">
        <w:rPr>
          <w:spacing w:val="-18"/>
          <w:sz w:val="24"/>
          <w:szCs w:val="24"/>
          <w:lang w:val="ru-RU"/>
        </w:rPr>
        <w:t xml:space="preserve"> </w:t>
      </w:r>
      <w:r w:rsidRPr="000E4161">
        <w:rPr>
          <w:sz w:val="24"/>
          <w:szCs w:val="24"/>
          <w:lang w:val="ru-RU"/>
        </w:rPr>
        <w:t>первая</w:t>
      </w:r>
      <w:r w:rsidRPr="000E4161">
        <w:rPr>
          <w:spacing w:val="-17"/>
          <w:sz w:val="24"/>
          <w:szCs w:val="24"/>
          <w:lang w:val="ru-RU"/>
        </w:rPr>
        <w:t xml:space="preserve"> </w:t>
      </w:r>
      <w:r w:rsidRPr="000E4161">
        <w:rPr>
          <w:sz w:val="24"/>
          <w:szCs w:val="24"/>
          <w:lang w:val="ru-RU"/>
        </w:rPr>
        <w:t>помощь при</w:t>
      </w:r>
      <w:r w:rsidRPr="000E4161">
        <w:rPr>
          <w:spacing w:val="-2"/>
          <w:sz w:val="24"/>
          <w:szCs w:val="24"/>
          <w:lang w:val="ru-RU"/>
        </w:rPr>
        <w:t xml:space="preserve"> отравлениях</w:t>
      </w:r>
    </w:p>
    <w:p w:rsidR="00B81CA1" w:rsidRPr="000E4161" w:rsidRDefault="000E4161" w:rsidP="000E4161">
      <w:pPr>
        <w:pStyle w:val="TableParagraph"/>
        <w:spacing w:before="13" w:line="256" w:lineRule="auto"/>
        <w:ind w:left="0" w:right="524"/>
        <w:rPr>
          <w:b/>
          <w:i/>
          <w:sz w:val="24"/>
          <w:szCs w:val="24"/>
          <w:lang w:val="ru-RU"/>
        </w:rPr>
      </w:pPr>
      <w:r w:rsidRPr="000E4161">
        <w:rPr>
          <w:b/>
          <w:i/>
          <w:sz w:val="24"/>
          <w:szCs w:val="24"/>
          <w:lang w:val="ru-RU"/>
        </w:rPr>
        <w:t>Тема 4.2</w:t>
      </w:r>
      <w:r w:rsidRPr="000E4161">
        <w:rPr>
          <w:b/>
          <w:i/>
          <w:sz w:val="24"/>
          <w:szCs w:val="24"/>
          <w:lang w:val="ru-RU"/>
        </w:rPr>
        <w:t xml:space="preserve"> </w:t>
      </w:r>
      <w:r w:rsidRPr="000E4161">
        <w:rPr>
          <w:b/>
          <w:i/>
          <w:sz w:val="24"/>
          <w:szCs w:val="24"/>
          <w:lang w:val="ru-RU"/>
        </w:rPr>
        <w:t>Первая помощь при отравлении химическими веществами на предприятии</w:t>
      </w:r>
    </w:p>
    <w:p w:rsidR="00B81CA1" w:rsidRPr="00EB269F" w:rsidRDefault="000E4161" w:rsidP="000E4161">
      <w:pPr>
        <w:pStyle w:val="TableParagraph"/>
        <w:spacing w:line="318" w:lineRule="exact"/>
        <w:ind w:left="24" w:right="8"/>
        <w:rPr>
          <w:sz w:val="24"/>
          <w:szCs w:val="24"/>
          <w:lang w:val="ru-RU"/>
        </w:rPr>
      </w:pPr>
      <w:r w:rsidRPr="000E4161">
        <w:rPr>
          <w:spacing w:val="-5"/>
          <w:sz w:val="24"/>
          <w:szCs w:val="24"/>
          <w:lang w:val="ru-RU"/>
        </w:rPr>
        <w:t>Тема 4.3</w:t>
      </w:r>
      <w:r w:rsidRPr="000E4161">
        <w:rPr>
          <w:spacing w:val="-5"/>
          <w:sz w:val="24"/>
          <w:szCs w:val="24"/>
          <w:lang w:val="ru-RU"/>
        </w:rPr>
        <w:t xml:space="preserve"> </w:t>
      </w:r>
      <w:r w:rsidRPr="000E4161">
        <w:rPr>
          <w:spacing w:val="-2"/>
          <w:sz w:val="24"/>
          <w:szCs w:val="24"/>
          <w:lang w:val="ru-RU"/>
        </w:rPr>
        <w:t xml:space="preserve">Безопасность </w:t>
      </w:r>
      <w:r w:rsidRPr="000E4161">
        <w:rPr>
          <w:sz w:val="24"/>
          <w:szCs w:val="24"/>
          <w:lang w:val="ru-RU"/>
        </w:rPr>
        <w:t>в быту.</w:t>
      </w:r>
      <w:r w:rsidRPr="000E4161">
        <w:rPr>
          <w:sz w:val="24"/>
          <w:szCs w:val="24"/>
          <w:lang w:val="ru-RU"/>
        </w:rPr>
        <w:t xml:space="preserve"> </w:t>
      </w:r>
      <w:r w:rsidRPr="000E4161">
        <w:rPr>
          <w:spacing w:val="-2"/>
          <w:sz w:val="24"/>
          <w:szCs w:val="24"/>
          <w:lang w:val="ru-RU"/>
        </w:rPr>
        <w:t xml:space="preserve">Предупреждение </w:t>
      </w:r>
      <w:r w:rsidRPr="000E4161">
        <w:rPr>
          <w:sz w:val="24"/>
          <w:szCs w:val="24"/>
          <w:lang w:val="ru-RU"/>
        </w:rPr>
        <w:t xml:space="preserve">травм и первая помощь при них. </w:t>
      </w:r>
      <w:r w:rsidRPr="000E4161">
        <w:rPr>
          <w:spacing w:val="-2"/>
          <w:sz w:val="24"/>
          <w:szCs w:val="24"/>
          <w:lang w:val="ru-RU"/>
        </w:rPr>
        <w:t xml:space="preserve">Пожарная </w:t>
      </w:r>
      <w:r w:rsidRPr="00EB269F">
        <w:rPr>
          <w:sz w:val="24"/>
          <w:szCs w:val="24"/>
          <w:lang w:val="ru-RU"/>
        </w:rPr>
        <w:t>безопасность</w:t>
      </w:r>
      <w:r w:rsidRPr="00EB269F">
        <w:rPr>
          <w:spacing w:val="-16"/>
          <w:sz w:val="24"/>
          <w:szCs w:val="24"/>
          <w:lang w:val="ru-RU"/>
        </w:rPr>
        <w:t xml:space="preserve"> </w:t>
      </w:r>
      <w:r w:rsidRPr="00EB269F">
        <w:rPr>
          <w:sz w:val="24"/>
          <w:szCs w:val="24"/>
          <w:lang w:val="ru-RU"/>
        </w:rPr>
        <w:t>в</w:t>
      </w:r>
      <w:r w:rsidRPr="00EB269F">
        <w:rPr>
          <w:spacing w:val="-18"/>
          <w:sz w:val="24"/>
          <w:szCs w:val="24"/>
          <w:lang w:val="ru-RU"/>
        </w:rPr>
        <w:t xml:space="preserve"> </w:t>
      </w:r>
      <w:r w:rsidRPr="00EB269F">
        <w:rPr>
          <w:sz w:val="24"/>
          <w:szCs w:val="24"/>
          <w:lang w:val="ru-RU"/>
        </w:rPr>
        <w:t>быту</w:t>
      </w:r>
    </w:p>
    <w:p w:rsidR="000E4161" w:rsidRPr="00EB269F" w:rsidRDefault="000E4161" w:rsidP="000E4161">
      <w:pPr>
        <w:pStyle w:val="TableParagraph"/>
        <w:spacing w:line="318" w:lineRule="exact"/>
        <w:ind w:left="24" w:right="8"/>
        <w:rPr>
          <w:b/>
          <w:i/>
          <w:spacing w:val="-5"/>
          <w:sz w:val="24"/>
          <w:szCs w:val="24"/>
          <w:lang w:val="ru-RU"/>
        </w:rPr>
      </w:pPr>
      <w:r w:rsidRPr="00EB269F">
        <w:rPr>
          <w:b/>
          <w:i/>
          <w:spacing w:val="-5"/>
          <w:sz w:val="24"/>
          <w:szCs w:val="24"/>
          <w:lang w:val="ru-RU"/>
        </w:rPr>
        <w:t>Тема 4.4</w:t>
      </w:r>
      <w:r w:rsidRPr="00EB269F">
        <w:rPr>
          <w:b/>
          <w:i/>
          <w:spacing w:val="-5"/>
          <w:sz w:val="24"/>
          <w:szCs w:val="24"/>
          <w:lang w:val="ru-RU"/>
        </w:rPr>
        <w:t xml:space="preserve"> </w:t>
      </w:r>
      <w:r w:rsidRPr="00EB269F">
        <w:rPr>
          <w:b/>
          <w:i/>
          <w:spacing w:val="-5"/>
          <w:sz w:val="24"/>
          <w:szCs w:val="24"/>
          <w:lang w:val="ru-RU"/>
        </w:rPr>
        <w:t>Травмы в профессиональной деятельности</w:t>
      </w:r>
    </w:p>
    <w:p w:rsidR="00B81CA1" w:rsidRPr="00EB269F" w:rsidRDefault="000E4161" w:rsidP="000E4161">
      <w:pPr>
        <w:pStyle w:val="TableParagraph"/>
        <w:spacing w:line="318" w:lineRule="exact"/>
        <w:ind w:left="24" w:right="8"/>
        <w:rPr>
          <w:b/>
          <w:i/>
          <w:spacing w:val="-5"/>
          <w:sz w:val="24"/>
          <w:szCs w:val="24"/>
          <w:lang w:val="ru-RU"/>
        </w:rPr>
      </w:pPr>
      <w:r w:rsidRPr="00EB269F">
        <w:rPr>
          <w:b/>
          <w:i/>
          <w:spacing w:val="-5"/>
          <w:sz w:val="24"/>
          <w:szCs w:val="24"/>
          <w:lang w:val="ru-RU"/>
        </w:rPr>
        <w:t>Тема 4.5</w:t>
      </w:r>
      <w:r w:rsidRPr="00EB269F">
        <w:rPr>
          <w:b/>
          <w:i/>
          <w:spacing w:val="-5"/>
          <w:sz w:val="24"/>
          <w:szCs w:val="24"/>
          <w:lang w:val="ru-RU"/>
        </w:rPr>
        <w:t xml:space="preserve"> </w:t>
      </w:r>
      <w:r w:rsidRPr="00EB269F">
        <w:rPr>
          <w:b/>
          <w:i/>
          <w:spacing w:val="-5"/>
          <w:sz w:val="24"/>
          <w:szCs w:val="24"/>
          <w:lang w:val="ru-RU"/>
        </w:rPr>
        <w:t>Правило оказания первой помощи при различных видах травм на предприятии</w:t>
      </w:r>
    </w:p>
    <w:p w:rsidR="00D50DE5" w:rsidRPr="00EB269F" w:rsidRDefault="000E4161" w:rsidP="000E4161">
      <w:pPr>
        <w:pStyle w:val="TableParagraph"/>
        <w:spacing w:line="311" w:lineRule="exact"/>
        <w:ind w:left="24" w:right="8"/>
        <w:rPr>
          <w:spacing w:val="-2"/>
          <w:sz w:val="24"/>
          <w:szCs w:val="24"/>
          <w:lang w:val="ru-RU"/>
        </w:rPr>
      </w:pPr>
      <w:proofErr w:type="gramStart"/>
      <w:r w:rsidRPr="00EB269F">
        <w:rPr>
          <w:spacing w:val="-5"/>
          <w:sz w:val="24"/>
          <w:szCs w:val="24"/>
          <w:lang w:val="ru-RU"/>
        </w:rPr>
        <w:t>Тема  4.6</w:t>
      </w:r>
      <w:proofErr w:type="gramEnd"/>
      <w:r w:rsidRPr="00EB269F">
        <w:rPr>
          <w:spacing w:val="-5"/>
          <w:sz w:val="24"/>
          <w:szCs w:val="24"/>
          <w:lang w:val="ru-RU"/>
        </w:rPr>
        <w:t xml:space="preserve"> </w:t>
      </w:r>
      <w:r w:rsidRPr="00EB269F">
        <w:rPr>
          <w:spacing w:val="-2"/>
          <w:sz w:val="24"/>
          <w:szCs w:val="24"/>
          <w:lang w:val="ru-RU"/>
        </w:rPr>
        <w:t xml:space="preserve">Безопасное </w:t>
      </w:r>
      <w:r w:rsidRPr="00EB269F">
        <w:rPr>
          <w:sz w:val="24"/>
          <w:szCs w:val="24"/>
          <w:lang w:val="ru-RU"/>
        </w:rPr>
        <w:t>поведение</w:t>
      </w:r>
      <w:r w:rsidRPr="00EB269F">
        <w:rPr>
          <w:spacing w:val="-18"/>
          <w:sz w:val="24"/>
          <w:szCs w:val="24"/>
          <w:lang w:val="ru-RU"/>
        </w:rPr>
        <w:t xml:space="preserve"> </w:t>
      </w:r>
      <w:r w:rsidRPr="00EB269F">
        <w:rPr>
          <w:sz w:val="24"/>
          <w:szCs w:val="24"/>
          <w:lang w:val="ru-RU"/>
        </w:rPr>
        <w:t>в</w:t>
      </w:r>
      <w:r w:rsidRPr="00EB269F">
        <w:rPr>
          <w:spacing w:val="-17"/>
          <w:sz w:val="24"/>
          <w:szCs w:val="24"/>
          <w:lang w:val="ru-RU"/>
        </w:rPr>
        <w:t xml:space="preserve"> </w:t>
      </w:r>
      <w:r w:rsidRPr="00EB269F">
        <w:rPr>
          <w:sz w:val="24"/>
          <w:szCs w:val="24"/>
          <w:lang w:val="ru-RU"/>
        </w:rPr>
        <w:t>местах</w:t>
      </w:r>
      <w:r w:rsidRPr="00EB269F">
        <w:rPr>
          <w:sz w:val="24"/>
          <w:szCs w:val="24"/>
          <w:lang w:val="ru-RU"/>
        </w:rPr>
        <w:t xml:space="preserve"> </w:t>
      </w:r>
      <w:r w:rsidRPr="00EB269F">
        <w:rPr>
          <w:sz w:val="24"/>
          <w:szCs w:val="24"/>
          <w:lang w:val="ru-RU"/>
        </w:rPr>
        <w:t>общего</w:t>
      </w:r>
      <w:r w:rsidRPr="00EB269F">
        <w:rPr>
          <w:spacing w:val="-10"/>
          <w:sz w:val="24"/>
          <w:szCs w:val="24"/>
          <w:lang w:val="ru-RU"/>
        </w:rPr>
        <w:t xml:space="preserve"> </w:t>
      </w:r>
      <w:r w:rsidRPr="00EB269F">
        <w:rPr>
          <w:spacing w:val="-2"/>
          <w:sz w:val="24"/>
          <w:szCs w:val="24"/>
          <w:lang w:val="ru-RU"/>
        </w:rPr>
        <w:t>пользования</w:t>
      </w:r>
    </w:p>
    <w:p w:rsidR="000E4161" w:rsidRPr="00EB269F" w:rsidRDefault="000E4161" w:rsidP="000E4161">
      <w:pPr>
        <w:pStyle w:val="TableParagraph"/>
        <w:spacing w:line="311" w:lineRule="exact"/>
        <w:ind w:left="24" w:right="8"/>
        <w:rPr>
          <w:spacing w:val="-5"/>
          <w:sz w:val="24"/>
          <w:szCs w:val="24"/>
          <w:lang w:val="ru-RU"/>
        </w:rPr>
      </w:pPr>
    </w:p>
    <w:p w:rsidR="000E4161" w:rsidRPr="00EB269F" w:rsidRDefault="000E4161" w:rsidP="000E4161">
      <w:pPr>
        <w:pStyle w:val="TableParagraph"/>
        <w:spacing w:line="311" w:lineRule="exact"/>
        <w:rPr>
          <w:sz w:val="24"/>
          <w:szCs w:val="24"/>
          <w:lang w:val="ru-RU"/>
        </w:rPr>
      </w:pPr>
      <w:proofErr w:type="gramStart"/>
      <w:r w:rsidRPr="00EB269F">
        <w:rPr>
          <w:b/>
          <w:sz w:val="24"/>
          <w:szCs w:val="24"/>
          <w:lang w:val="ru-RU"/>
        </w:rPr>
        <w:t xml:space="preserve">Раздел </w:t>
      </w:r>
      <w:r w:rsidRPr="00EB269F">
        <w:rPr>
          <w:b/>
          <w:spacing w:val="-6"/>
          <w:sz w:val="24"/>
          <w:szCs w:val="24"/>
          <w:lang w:val="ru-RU"/>
        </w:rPr>
        <w:t xml:space="preserve"> </w:t>
      </w:r>
      <w:r w:rsidRPr="00EB269F">
        <w:rPr>
          <w:b/>
          <w:sz w:val="24"/>
          <w:szCs w:val="24"/>
          <w:lang w:val="ru-RU"/>
        </w:rPr>
        <w:t>5</w:t>
      </w:r>
      <w:proofErr w:type="gramEnd"/>
      <w:r w:rsidRPr="00EB269F">
        <w:rPr>
          <w:b/>
          <w:spacing w:val="-2"/>
          <w:sz w:val="24"/>
          <w:szCs w:val="24"/>
          <w:lang w:val="ru-RU"/>
        </w:rPr>
        <w:t xml:space="preserve"> </w:t>
      </w:r>
      <w:r w:rsidRPr="00EB269F">
        <w:rPr>
          <w:b/>
          <w:sz w:val="24"/>
          <w:szCs w:val="24"/>
          <w:lang w:val="ru-RU"/>
        </w:rPr>
        <w:t>«Безопасность</w:t>
      </w:r>
      <w:r w:rsidRPr="00EB269F">
        <w:rPr>
          <w:b/>
          <w:spacing w:val="-8"/>
          <w:sz w:val="24"/>
          <w:szCs w:val="24"/>
          <w:lang w:val="ru-RU"/>
        </w:rPr>
        <w:t xml:space="preserve"> </w:t>
      </w:r>
      <w:r w:rsidRPr="00EB269F">
        <w:rPr>
          <w:b/>
          <w:sz w:val="24"/>
          <w:szCs w:val="24"/>
          <w:lang w:val="ru-RU"/>
        </w:rPr>
        <w:t>на</w:t>
      </w:r>
      <w:r w:rsidRPr="00EB269F">
        <w:rPr>
          <w:b/>
          <w:spacing w:val="-8"/>
          <w:sz w:val="24"/>
          <w:szCs w:val="24"/>
          <w:lang w:val="ru-RU"/>
        </w:rPr>
        <w:t xml:space="preserve"> </w:t>
      </w:r>
      <w:r w:rsidRPr="00EB269F">
        <w:rPr>
          <w:b/>
          <w:spacing w:val="-2"/>
          <w:sz w:val="24"/>
          <w:szCs w:val="24"/>
          <w:lang w:val="ru-RU"/>
        </w:rPr>
        <w:t>транспорте»</w:t>
      </w:r>
    </w:p>
    <w:p w:rsidR="000E4161" w:rsidRPr="00EB269F" w:rsidRDefault="000E4161" w:rsidP="000E4161">
      <w:pPr>
        <w:pStyle w:val="TableParagraph"/>
        <w:spacing w:line="311" w:lineRule="exact"/>
        <w:rPr>
          <w:spacing w:val="-5"/>
          <w:sz w:val="24"/>
          <w:szCs w:val="24"/>
          <w:lang w:val="ru-RU"/>
        </w:rPr>
      </w:pPr>
      <w:r w:rsidRPr="00EB269F">
        <w:rPr>
          <w:spacing w:val="-5"/>
          <w:sz w:val="24"/>
          <w:szCs w:val="24"/>
          <w:lang w:val="ru-RU"/>
        </w:rPr>
        <w:t>Тема 5.1</w:t>
      </w:r>
      <w:r w:rsidRPr="00EB269F">
        <w:rPr>
          <w:spacing w:val="-5"/>
          <w:sz w:val="24"/>
          <w:szCs w:val="24"/>
          <w:lang w:val="ru-RU"/>
        </w:rPr>
        <w:t xml:space="preserve"> </w:t>
      </w:r>
      <w:r w:rsidRPr="00EB269F">
        <w:rPr>
          <w:spacing w:val="-2"/>
          <w:sz w:val="24"/>
          <w:szCs w:val="24"/>
          <w:lang w:val="ru-RU"/>
        </w:rPr>
        <w:t>Безопасность дорожного движения</w:t>
      </w:r>
    </w:p>
    <w:p w:rsidR="000E4161" w:rsidRPr="00EB269F" w:rsidRDefault="000E4161" w:rsidP="000E4161">
      <w:pPr>
        <w:pStyle w:val="TableParagraph"/>
        <w:spacing w:line="311" w:lineRule="exact"/>
        <w:ind w:left="0" w:right="-108"/>
        <w:rPr>
          <w:spacing w:val="-5"/>
          <w:sz w:val="24"/>
          <w:szCs w:val="24"/>
          <w:lang w:val="ru-RU"/>
        </w:rPr>
      </w:pPr>
      <w:proofErr w:type="gramStart"/>
      <w:r w:rsidRPr="00EB269F">
        <w:rPr>
          <w:spacing w:val="-5"/>
          <w:sz w:val="24"/>
          <w:szCs w:val="24"/>
          <w:lang w:val="ru-RU"/>
        </w:rPr>
        <w:t>Тема  5.2</w:t>
      </w:r>
      <w:proofErr w:type="gramEnd"/>
      <w:r w:rsidRPr="00EB269F">
        <w:rPr>
          <w:spacing w:val="-5"/>
          <w:sz w:val="24"/>
          <w:szCs w:val="24"/>
          <w:lang w:val="ru-RU"/>
        </w:rPr>
        <w:t xml:space="preserve"> </w:t>
      </w:r>
      <w:r w:rsidRPr="00EB269F">
        <w:rPr>
          <w:sz w:val="24"/>
          <w:szCs w:val="24"/>
          <w:lang w:val="ru-RU"/>
        </w:rPr>
        <w:t>Порядок</w:t>
      </w:r>
      <w:r w:rsidRPr="00EB269F">
        <w:rPr>
          <w:spacing w:val="-18"/>
          <w:sz w:val="24"/>
          <w:szCs w:val="24"/>
          <w:lang w:val="ru-RU"/>
        </w:rPr>
        <w:t xml:space="preserve"> </w:t>
      </w:r>
      <w:r w:rsidRPr="00EB269F">
        <w:rPr>
          <w:sz w:val="24"/>
          <w:szCs w:val="24"/>
          <w:lang w:val="ru-RU"/>
        </w:rPr>
        <w:t xml:space="preserve">действий при дорожно- </w:t>
      </w:r>
      <w:r w:rsidRPr="00EB269F">
        <w:rPr>
          <w:spacing w:val="-2"/>
          <w:sz w:val="24"/>
          <w:szCs w:val="24"/>
          <w:lang w:val="ru-RU"/>
        </w:rPr>
        <w:t>транспортных происшествиях</w:t>
      </w:r>
    </w:p>
    <w:p w:rsidR="000E4161" w:rsidRPr="00EB269F" w:rsidRDefault="000E4161" w:rsidP="000E4161">
      <w:pPr>
        <w:pStyle w:val="TableParagraph"/>
        <w:spacing w:line="318" w:lineRule="exact"/>
        <w:ind w:left="34"/>
        <w:rPr>
          <w:spacing w:val="-2"/>
          <w:sz w:val="24"/>
          <w:szCs w:val="24"/>
          <w:lang w:val="ru-RU"/>
        </w:rPr>
      </w:pPr>
      <w:proofErr w:type="gramStart"/>
      <w:r w:rsidRPr="00EB269F">
        <w:rPr>
          <w:spacing w:val="-5"/>
          <w:sz w:val="24"/>
          <w:szCs w:val="24"/>
          <w:lang w:val="ru-RU"/>
        </w:rPr>
        <w:t>Тема  5.3</w:t>
      </w:r>
      <w:proofErr w:type="gramEnd"/>
      <w:r w:rsidRPr="00EB269F">
        <w:rPr>
          <w:spacing w:val="-5"/>
          <w:sz w:val="24"/>
          <w:szCs w:val="24"/>
          <w:lang w:val="ru-RU"/>
        </w:rPr>
        <w:t xml:space="preserve"> </w:t>
      </w:r>
      <w:r w:rsidRPr="00EB269F">
        <w:rPr>
          <w:spacing w:val="-2"/>
          <w:sz w:val="24"/>
          <w:szCs w:val="24"/>
          <w:lang w:val="ru-RU"/>
        </w:rPr>
        <w:t>Безопасное поведение</w:t>
      </w:r>
      <w:r w:rsidRPr="00EB269F">
        <w:rPr>
          <w:spacing w:val="-2"/>
          <w:sz w:val="24"/>
          <w:szCs w:val="24"/>
          <w:lang w:val="ru-RU"/>
        </w:rPr>
        <w:t xml:space="preserve"> </w:t>
      </w:r>
      <w:r w:rsidRPr="00EB269F">
        <w:rPr>
          <w:sz w:val="24"/>
          <w:szCs w:val="24"/>
          <w:lang w:val="ru-RU"/>
        </w:rPr>
        <w:t>на</w:t>
      </w:r>
      <w:r w:rsidRPr="00EB269F">
        <w:rPr>
          <w:spacing w:val="-18"/>
          <w:sz w:val="24"/>
          <w:szCs w:val="24"/>
          <w:lang w:val="ru-RU"/>
        </w:rPr>
        <w:t xml:space="preserve"> </w:t>
      </w:r>
      <w:r w:rsidRPr="00EB269F">
        <w:rPr>
          <w:sz w:val="24"/>
          <w:szCs w:val="24"/>
          <w:lang w:val="ru-RU"/>
        </w:rPr>
        <w:t>разных</w:t>
      </w:r>
      <w:r w:rsidRPr="00EB269F">
        <w:rPr>
          <w:spacing w:val="-17"/>
          <w:sz w:val="24"/>
          <w:szCs w:val="24"/>
          <w:lang w:val="ru-RU"/>
        </w:rPr>
        <w:t xml:space="preserve"> </w:t>
      </w:r>
      <w:r w:rsidRPr="00EB269F">
        <w:rPr>
          <w:sz w:val="24"/>
          <w:szCs w:val="24"/>
          <w:lang w:val="ru-RU"/>
        </w:rPr>
        <w:t xml:space="preserve">видах </w:t>
      </w:r>
      <w:r w:rsidRPr="00EB269F">
        <w:rPr>
          <w:spacing w:val="-2"/>
          <w:sz w:val="24"/>
          <w:szCs w:val="24"/>
          <w:lang w:val="ru-RU"/>
        </w:rPr>
        <w:t>транспорта</w:t>
      </w:r>
    </w:p>
    <w:p w:rsidR="000E4161" w:rsidRPr="00EB269F" w:rsidRDefault="000E4161" w:rsidP="000E4161">
      <w:pPr>
        <w:pStyle w:val="TableParagraph"/>
        <w:spacing w:line="318" w:lineRule="exact"/>
        <w:ind w:left="34"/>
        <w:rPr>
          <w:b/>
          <w:spacing w:val="-2"/>
          <w:sz w:val="24"/>
          <w:szCs w:val="24"/>
          <w:lang w:val="ru-RU"/>
        </w:rPr>
      </w:pPr>
      <w:r w:rsidRPr="00EB269F">
        <w:rPr>
          <w:b/>
          <w:sz w:val="24"/>
          <w:szCs w:val="24"/>
          <w:lang w:val="ru-RU"/>
        </w:rPr>
        <w:lastRenderedPageBreak/>
        <w:t>Раздел</w:t>
      </w:r>
      <w:r w:rsidRPr="00EB269F">
        <w:rPr>
          <w:b/>
          <w:spacing w:val="-8"/>
          <w:sz w:val="24"/>
          <w:szCs w:val="24"/>
          <w:lang w:val="ru-RU"/>
        </w:rPr>
        <w:t xml:space="preserve"> </w:t>
      </w:r>
      <w:r w:rsidRPr="00EB269F">
        <w:rPr>
          <w:b/>
          <w:sz w:val="24"/>
          <w:szCs w:val="24"/>
          <w:lang w:val="ru-RU"/>
        </w:rPr>
        <w:t>6</w:t>
      </w:r>
      <w:r w:rsidRPr="00EB269F">
        <w:rPr>
          <w:b/>
          <w:spacing w:val="-4"/>
          <w:sz w:val="24"/>
          <w:szCs w:val="24"/>
          <w:lang w:val="ru-RU"/>
        </w:rPr>
        <w:t xml:space="preserve"> </w:t>
      </w:r>
      <w:r w:rsidRPr="00EB269F">
        <w:rPr>
          <w:b/>
          <w:sz w:val="24"/>
          <w:szCs w:val="24"/>
          <w:lang w:val="ru-RU"/>
        </w:rPr>
        <w:t>«Безопасность</w:t>
      </w:r>
      <w:r w:rsidRPr="00EB269F">
        <w:rPr>
          <w:b/>
          <w:spacing w:val="-11"/>
          <w:sz w:val="24"/>
          <w:szCs w:val="24"/>
          <w:lang w:val="ru-RU"/>
        </w:rPr>
        <w:t xml:space="preserve"> </w:t>
      </w:r>
      <w:r w:rsidRPr="00EB269F">
        <w:rPr>
          <w:b/>
          <w:sz w:val="24"/>
          <w:szCs w:val="24"/>
          <w:lang w:val="ru-RU"/>
        </w:rPr>
        <w:t>в общественных</w:t>
      </w:r>
      <w:r w:rsidRPr="00EB269F">
        <w:rPr>
          <w:b/>
          <w:spacing w:val="-4"/>
          <w:sz w:val="24"/>
          <w:szCs w:val="24"/>
          <w:lang w:val="ru-RU"/>
        </w:rPr>
        <w:t xml:space="preserve"> </w:t>
      </w:r>
      <w:r w:rsidRPr="00EB269F">
        <w:rPr>
          <w:b/>
          <w:spacing w:val="-2"/>
          <w:sz w:val="24"/>
          <w:szCs w:val="24"/>
          <w:lang w:val="ru-RU"/>
        </w:rPr>
        <w:t>местах»</w:t>
      </w:r>
    </w:p>
    <w:p w:rsidR="000E4161" w:rsidRPr="00EB269F" w:rsidRDefault="000E4161" w:rsidP="000E4161">
      <w:pPr>
        <w:pStyle w:val="TableParagraph"/>
        <w:spacing w:line="311" w:lineRule="exact"/>
        <w:ind w:left="34" w:right="-108"/>
        <w:rPr>
          <w:spacing w:val="-5"/>
          <w:sz w:val="24"/>
          <w:szCs w:val="24"/>
          <w:lang w:val="ru-RU"/>
        </w:rPr>
      </w:pPr>
      <w:proofErr w:type="gramStart"/>
      <w:r w:rsidRPr="00EB269F">
        <w:rPr>
          <w:spacing w:val="-5"/>
          <w:sz w:val="24"/>
          <w:szCs w:val="24"/>
          <w:lang w:val="ru-RU"/>
        </w:rPr>
        <w:t>Тема  6.1</w:t>
      </w:r>
      <w:proofErr w:type="gramEnd"/>
      <w:r w:rsidRPr="00EB269F">
        <w:rPr>
          <w:spacing w:val="-5"/>
          <w:sz w:val="24"/>
          <w:szCs w:val="24"/>
          <w:lang w:val="ru-RU"/>
        </w:rPr>
        <w:t xml:space="preserve"> </w:t>
      </w:r>
      <w:r w:rsidRPr="00EB269F">
        <w:rPr>
          <w:spacing w:val="-2"/>
          <w:sz w:val="24"/>
          <w:szCs w:val="24"/>
          <w:lang w:val="ru-RU"/>
        </w:rPr>
        <w:t>Безопасность</w:t>
      </w:r>
      <w:r w:rsidRPr="00EB269F">
        <w:rPr>
          <w:spacing w:val="-5"/>
          <w:sz w:val="24"/>
          <w:szCs w:val="24"/>
          <w:lang w:val="ru-RU"/>
        </w:rPr>
        <w:t xml:space="preserve"> </w:t>
      </w:r>
      <w:r w:rsidRPr="00EB269F">
        <w:rPr>
          <w:sz w:val="24"/>
          <w:szCs w:val="24"/>
          <w:lang w:val="ru-RU"/>
        </w:rPr>
        <w:t>в</w:t>
      </w:r>
      <w:r w:rsidRPr="00EB269F">
        <w:rPr>
          <w:spacing w:val="-18"/>
          <w:sz w:val="24"/>
          <w:szCs w:val="24"/>
          <w:lang w:val="ru-RU"/>
        </w:rPr>
        <w:t xml:space="preserve"> </w:t>
      </w:r>
      <w:r w:rsidRPr="00EB269F">
        <w:rPr>
          <w:sz w:val="24"/>
          <w:szCs w:val="24"/>
          <w:lang w:val="ru-RU"/>
        </w:rPr>
        <w:t xml:space="preserve">общественных </w:t>
      </w:r>
      <w:r w:rsidRPr="00EB269F">
        <w:rPr>
          <w:spacing w:val="-2"/>
          <w:sz w:val="24"/>
          <w:szCs w:val="24"/>
          <w:lang w:val="ru-RU"/>
        </w:rPr>
        <w:t>местах.</w:t>
      </w:r>
      <w:r w:rsidRPr="00EB269F">
        <w:rPr>
          <w:spacing w:val="-5"/>
          <w:sz w:val="24"/>
          <w:szCs w:val="24"/>
          <w:lang w:val="ru-RU"/>
        </w:rPr>
        <w:t xml:space="preserve"> </w:t>
      </w:r>
      <w:r w:rsidRPr="00EB269F">
        <w:rPr>
          <w:spacing w:val="-2"/>
          <w:sz w:val="24"/>
          <w:szCs w:val="24"/>
          <w:lang w:val="ru-RU"/>
        </w:rPr>
        <w:t>Опасности социально- психологического характера</w:t>
      </w:r>
    </w:p>
    <w:p w:rsidR="000E4161" w:rsidRPr="00EB269F" w:rsidRDefault="000E4161" w:rsidP="000E4161">
      <w:pPr>
        <w:pStyle w:val="TableParagraph"/>
        <w:spacing w:line="311" w:lineRule="exact"/>
        <w:ind w:left="24" w:right="-108"/>
        <w:rPr>
          <w:spacing w:val="-5"/>
          <w:sz w:val="24"/>
          <w:szCs w:val="24"/>
          <w:lang w:val="ru-RU"/>
        </w:rPr>
      </w:pPr>
      <w:proofErr w:type="gramStart"/>
      <w:r w:rsidRPr="00EB269F">
        <w:rPr>
          <w:spacing w:val="-5"/>
          <w:sz w:val="24"/>
          <w:szCs w:val="24"/>
          <w:lang w:val="ru-RU"/>
        </w:rPr>
        <w:t>Тема  6.2</w:t>
      </w:r>
      <w:proofErr w:type="gramEnd"/>
      <w:r w:rsidRPr="00EB269F">
        <w:rPr>
          <w:spacing w:val="-5"/>
          <w:sz w:val="24"/>
          <w:szCs w:val="24"/>
          <w:lang w:val="ru-RU"/>
        </w:rPr>
        <w:t xml:space="preserve"> </w:t>
      </w:r>
      <w:r w:rsidRPr="00EB269F">
        <w:rPr>
          <w:spacing w:val="-2"/>
          <w:sz w:val="24"/>
          <w:szCs w:val="24"/>
          <w:lang w:val="ru-RU"/>
        </w:rPr>
        <w:t>Безопасность</w:t>
      </w:r>
      <w:r w:rsidRPr="00EB269F">
        <w:rPr>
          <w:spacing w:val="-5"/>
          <w:sz w:val="24"/>
          <w:szCs w:val="24"/>
          <w:lang w:val="ru-RU"/>
        </w:rPr>
        <w:t xml:space="preserve"> </w:t>
      </w:r>
      <w:r w:rsidRPr="00EB269F">
        <w:rPr>
          <w:sz w:val="24"/>
          <w:szCs w:val="24"/>
          <w:lang w:val="ru-RU"/>
        </w:rPr>
        <w:t>в общественных местах.</w:t>
      </w:r>
      <w:r w:rsidRPr="00EB269F">
        <w:rPr>
          <w:spacing w:val="-18"/>
          <w:sz w:val="24"/>
          <w:szCs w:val="24"/>
          <w:lang w:val="ru-RU"/>
        </w:rPr>
        <w:t xml:space="preserve"> </w:t>
      </w:r>
      <w:r w:rsidRPr="00EB269F">
        <w:rPr>
          <w:sz w:val="24"/>
          <w:szCs w:val="24"/>
          <w:lang w:val="ru-RU"/>
        </w:rPr>
        <w:t xml:space="preserve">Опасности </w:t>
      </w:r>
      <w:r w:rsidRPr="00EB269F">
        <w:rPr>
          <w:spacing w:val="-2"/>
          <w:sz w:val="24"/>
          <w:szCs w:val="24"/>
          <w:lang w:val="ru-RU"/>
        </w:rPr>
        <w:t>криминального характера</w:t>
      </w:r>
    </w:p>
    <w:p w:rsidR="000E4161" w:rsidRPr="00EB269F" w:rsidRDefault="000E4161" w:rsidP="000E4161">
      <w:pPr>
        <w:pStyle w:val="TableParagraph"/>
        <w:spacing w:line="318" w:lineRule="exact"/>
        <w:ind w:left="24" w:right="8"/>
        <w:rPr>
          <w:spacing w:val="-4"/>
          <w:sz w:val="24"/>
          <w:szCs w:val="24"/>
          <w:lang w:val="ru-RU"/>
        </w:rPr>
      </w:pPr>
      <w:proofErr w:type="gramStart"/>
      <w:r w:rsidRPr="00EB269F">
        <w:rPr>
          <w:spacing w:val="-5"/>
          <w:sz w:val="24"/>
          <w:szCs w:val="24"/>
          <w:lang w:val="ru-RU"/>
        </w:rPr>
        <w:t>Тема  6.3</w:t>
      </w:r>
      <w:proofErr w:type="gramEnd"/>
      <w:r w:rsidRPr="00EB269F">
        <w:rPr>
          <w:spacing w:val="-5"/>
          <w:sz w:val="24"/>
          <w:szCs w:val="24"/>
          <w:lang w:val="ru-RU"/>
        </w:rPr>
        <w:t xml:space="preserve"> </w:t>
      </w:r>
      <w:r w:rsidRPr="00EB269F">
        <w:rPr>
          <w:spacing w:val="-2"/>
          <w:sz w:val="24"/>
          <w:szCs w:val="24"/>
          <w:lang w:val="ru-RU"/>
        </w:rPr>
        <w:t>Безопасность</w:t>
      </w:r>
      <w:r w:rsidRPr="00EB269F">
        <w:rPr>
          <w:spacing w:val="-5"/>
          <w:sz w:val="24"/>
          <w:szCs w:val="24"/>
          <w:lang w:val="ru-RU"/>
        </w:rPr>
        <w:t xml:space="preserve"> </w:t>
      </w:r>
      <w:r w:rsidRPr="00EB269F">
        <w:rPr>
          <w:sz w:val="24"/>
          <w:szCs w:val="24"/>
          <w:lang w:val="ru-RU"/>
        </w:rPr>
        <w:t>в</w:t>
      </w:r>
      <w:r w:rsidRPr="00EB269F">
        <w:rPr>
          <w:spacing w:val="-18"/>
          <w:sz w:val="24"/>
          <w:szCs w:val="24"/>
          <w:lang w:val="ru-RU"/>
        </w:rPr>
        <w:t xml:space="preserve"> </w:t>
      </w:r>
      <w:r w:rsidRPr="00EB269F">
        <w:rPr>
          <w:sz w:val="24"/>
          <w:szCs w:val="24"/>
          <w:lang w:val="ru-RU"/>
        </w:rPr>
        <w:t xml:space="preserve">общественных </w:t>
      </w:r>
      <w:r w:rsidRPr="00EB269F">
        <w:rPr>
          <w:spacing w:val="-2"/>
          <w:sz w:val="24"/>
          <w:szCs w:val="24"/>
          <w:lang w:val="ru-RU"/>
        </w:rPr>
        <w:t xml:space="preserve">местах. Действия </w:t>
      </w:r>
      <w:r w:rsidRPr="00EB269F">
        <w:rPr>
          <w:sz w:val="24"/>
          <w:szCs w:val="24"/>
          <w:lang w:val="ru-RU"/>
        </w:rPr>
        <w:t>при</w:t>
      </w:r>
      <w:r w:rsidRPr="00EB269F">
        <w:rPr>
          <w:spacing w:val="-18"/>
          <w:sz w:val="24"/>
          <w:szCs w:val="24"/>
          <w:lang w:val="ru-RU"/>
        </w:rPr>
        <w:t xml:space="preserve"> </w:t>
      </w:r>
      <w:r w:rsidRPr="00EB269F">
        <w:rPr>
          <w:sz w:val="24"/>
          <w:szCs w:val="24"/>
          <w:lang w:val="ru-RU"/>
        </w:rPr>
        <w:t xml:space="preserve">пожаре, </w:t>
      </w:r>
      <w:r w:rsidRPr="00EB269F">
        <w:rPr>
          <w:spacing w:val="-2"/>
          <w:sz w:val="24"/>
          <w:szCs w:val="24"/>
          <w:lang w:val="ru-RU"/>
        </w:rPr>
        <w:t>обрушени</w:t>
      </w:r>
      <w:r w:rsidRPr="00EB269F">
        <w:rPr>
          <w:spacing w:val="-2"/>
          <w:sz w:val="24"/>
          <w:szCs w:val="24"/>
          <w:lang w:val="ru-RU"/>
        </w:rPr>
        <w:t xml:space="preserve">и </w:t>
      </w:r>
      <w:r w:rsidRPr="00EB269F">
        <w:rPr>
          <w:sz w:val="24"/>
          <w:szCs w:val="24"/>
          <w:lang w:val="ru-RU"/>
        </w:rPr>
        <w:t>конструкций,</w:t>
      </w:r>
      <w:r w:rsidRPr="00EB269F">
        <w:rPr>
          <w:spacing w:val="-18"/>
          <w:sz w:val="24"/>
          <w:szCs w:val="24"/>
          <w:lang w:val="ru-RU"/>
        </w:rPr>
        <w:t xml:space="preserve"> </w:t>
      </w:r>
      <w:r w:rsidRPr="00EB269F">
        <w:rPr>
          <w:sz w:val="24"/>
          <w:szCs w:val="24"/>
          <w:lang w:val="ru-RU"/>
        </w:rPr>
        <w:t>угрозе или совершении</w:t>
      </w:r>
      <w:r w:rsidRPr="00EB269F">
        <w:rPr>
          <w:spacing w:val="-5"/>
          <w:sz w:val="24"/>
          <w:szCs w:val="24"/>
          <w:lang w:val="ru-RU"/>
        </w:rPr>
        <w:t xml:space="preserve"> </w:t>
      </w:r>
      <w:r w:rsidRPr="00EB269F">
        <w:rPr>
          <w:spacing w:val="-2"/>
          <w:sz w:val="24"/>
          <w:szCs w:val="24"/>
          <w:lang w:val="ru-RU"/>
        </w:rPr>
        <w:t xml:space="preserve">террористического </w:t>
      </w:r>
      <w:r w:rsidRPr="00EB269F">
        <w:rPr>
          <w:spacing w:val="-4"/>
          <w:sz w:val="24"/>
          <w:szCs w:val="24"/>
          <w:lang w:val="ru-RU"/>
        </w:rPr>
        <w:t>акта</w:t>
      </w:r>
    </w:p>
    <w:p w:rsidR="000E4161" w:rsidRPr="00EB269F" w:rsidRDefault="000E4161" w:rsidP="000E4161">
      <w:pPr>
        <w:pStyle w:val="TableParagraph"/>
        <w:spacing w:line="318" w:lineRule="exact"/>
        <w:ind w:left="24" w:right="8"/>
        <w:rPr>
          <w:b/>
          <w:i/>
          <w:sz w:val="24"/>
          <w:szCs w:val="24"/>
          <w:lang w:val="ru-RU"/>
        </w:rPr>
      </w:pPr>
      <w:r w:rsidRPr="00EB269F">
        <w:rPr>
          <w:b/>
          <w:i/>
          <w:spacing w:val="-5"/>
          <w:sz w:val="24"/>
          <w:szCs w:val="24"/>
          <w:lang w:val="ru-RU"/>
        </w:rPr>
        <w:t>Тема 6.4</w:t>
      </w:r>
      <w:r w:rsidRPr="00EB269F">
        <w:rPr>
          <w:b/>
          <w:i/>
          <w:spacing w:val="-5"/>
          <w:sz w:val="24"/>
          <w:szCs w:val="24"/>
          <w:lang w:val="ru-RU"/>
        </w:rPr>
        <w:t xml:space="preserve"> </w:t>
      </w:r>
      <w:r w:rsidRPr="00EB269F">
        <w:rPr>
          <w:b/>
          <w:i/>
          <w:spacing w:val="-2"/>
          <w:sz w:val="24"/>
          <w:szCs w:val="24"/>
          <w:lang w:val="ru-RU"/>
        </w:rPr>
        <w:t xml:space="preserve">Действия </w:t>
      </w:r>
      <w:r w:rsidRPr="00EB269F">
        <w:rPr>
          <w:b/>
          <w:i/>
          <w:sz w:val="24"/>
          <w:szCs w:val="24"/>
          <w:lang w:val="ru-RU"/>
        </w:rPr>
        <w:t>при</w:t>
      </w:r>
      <w:r w:rsidRPr="00EB269F">
        <w:rPr>
          <w:b/>
          <w:i/>
          <w:spacing w:val="-18"/>
          <w:sz w:val="24"/>
          <w:szCs w:val="24"/>
          <w:lang w:val="ru-RU"/>
        </w:rPr>
        <w:t xml:space="preserve"> </w:t>
      </w:r>
      <w:r w:rsidRPr="00EB269F">
        <w:rPr>
          <w:b/>
          <w:i/>
          <w:sz w:val="24"/>
          <w:szCs w:val="24"/>
          <w:lang w:val="ru-RU"/>
        </w:rPr>
        <w:t>пожаре на рабочем месте.</w:t>
      </w:r>
    </w:p>
    <w:p w:rsidR="000E4161" w:rsidRPr="00EB269F" w:rsidRDefault="000E4161" w:rsidP="000E4161">
      <w:pPr>
        <w:pStyle w:val="TableParagraph"/>
        <w:spacing w:line="318" w:lineRule="exact"/>
        <w:ind w:left="24" w:right="8"/>
        <w:rPr>
          <w:b/>
          <w:i/>
          <w:spacing w:val="-5"/>
          <w:sz w:val="24"/>
          <w:szCs w:val="24"/>
          <w:lang w:val="ru-RU"/>
        </w:rPr>
      </w:pPr>
    </w:p>
    <w:p w:rsidR="000E4161" w:rsidRPr="00EB269F" w:rsidRDefault="000E4161" w:rsidP="000E4161">
      <w:pPr>
        <w:spacing w:line="318" w:lineRule="exact"/>
        <w:ind w:left="110"/>
        <w:rPr>
          <w:rFonts w:ascii="Times New Roman" w:hAnsi="Times New Roman" w:cs="Times New Roman"/>
          <w:b/>
          <w:spacing w:val="-2"/>
          <w:sz w:val="24"/>
          <w:szCs w:val="24"/>
        </w:rPr>
      </w:pPr>
      <w:r w:rsidRPr="00EB269F">
        <w:rPr>
          <w:rFonts w:ascii="Times New Roman" w:hAnsi="Times New Roman" w:cs="Times New Roman"/>
          <w:b/>
          <w:sz w:val="24"/>
          <w:szCs w:val="24"/>
        </w:rPr>
        <w:t>Раздел</w:t>
      </w:r>
      <w:r w:rsidRPr="00EB269F">
        <w:rPr>
          <w:rFonts w:ascii="Times New Roman" w:hAnsi="Times New Roman" w:cs="Times New Roman"/>
          <w:b/>
          <w:spacing w:val="-7"/>
          <w:sz w:val="24"/>
          <w:szCs w:val="24"/>
        </w:rPr>
        <w:t xml:space="preserve"> </w:t>
      </w:r>
      <w:r w:rsidRPr="00EB269F">
        <w:rPr>
          <w:rFonts w:ascii="Times New Roman" w:hAnsi="Times New Roman" w:cs="Times New Roman"/>
          <w:b/>
          <w:sz w:val="24"/>
          <w:szCs w:val="24"/>
        </w:rPr>
        <w:t>7</w:t>
      </w:r>
      <w:r w:rsidRPr="00EB269F">
        <w:rPr>
          <w:rFonts w:ascii="Times New Roman" w:hAnsi="Times New Roman" w:cs="Times New Roman"/>
          <w:b/>
          <w:spacing w:val="-3"/>
          <w:sz w:val="24"/>
          <w:szCs w:val="24"/>
        </w:rPr>
        <w:t xml:space="preserve"> </w:t>
      </w:r>
      <w:r w:rsidRPr="00EB269F">
        <w:rPr>
          <w:rFonts w:ascii="Times New Roman" w:hAnsi="Times New Roman" w:cs="Times New Roman"/>
          <w:b/>
          <w:sz w:val="24"/>
          <w:szCs w:val="24"/>
        </w:rPr>
        <w:t>«Безопасность</w:t>
      </w:r>
      <w:r w:rsidRPr="00EB269F">
        <w:rPr>
          <w:rFonts w:ascii="Times New Roman" w:hAnsi="Times New Roman" w:cs="Times New Roman"/>
          <w:b/>
          <w:spacing w:val="-9"/>
          <w:sz w:val="24"/>
          <w:szCs w:val="24"/>
        </w:rPr>
        <w:t xml:space="preserve"> </w:t>
      </w:r>
      <w:r w:rsidRPr="00EB269F">
        <w:rPr>
          <w:rFonts w:ascii="Times New Roman" w:hAnsi="Times New Roman" w:cs="Times New Roman"/>
          <w:b/>
          <w:sz w:val="24"/>
          <w:szCs w:val="24"/>
        </w:rPr>
        <w:t>в</w:t>
      </w:r>
      <w:r w:rsidRPr="00EB269F">
        <w:rPr>
          <w:rFonts w:ascii="Times New Roman" w:hAnsi="Times New Roman" w:cs="Times New Roman"/>
          <w:b/>
          <w:spacing w:val="-6"/>
          <w:sz w:val="24"/>
          <w:szCs w:val="24"/>
        </w:rPr>
        <w:t xml:space="preserve"> </w:t>
      </w:r>
      <w:r w:rsidRPr="00EB269F">
        <w:rPr>
          <w:rFonts w:ascii="Times New Roman" w:hAnsi="Times New Roman" w:cs="Times New Roman"/>
          <w:b/>
          <w:sz w:val="24"/>
          <w:szCs w:val="24"/>
        </w:rPr>
        <w:t>природной</w:t>
      </w:r>
      <w:r w:rsidRPr="00EB269F">
        <w:rPr>
          <w:rFonts w:ascii="Times New Roman" w:hAnsi="Times New Roman" w:cs="Times New Roman"/>
          <w:b/>
          <w:spacing w:val="-8"/>
          <w:sz w:val="24"/>
          <w:szCs w:val="24"/>
        </w:rPr>
        <w:t xml:space="preserve"> </w:t>
      </w:r>
      <w:r w:rsidRPr="00EB269F">
        <w:rPr>
          <w:rFonts w:ascii="Times New Roman" w:hAnsi="Times New Roman" w:cs="Times New Roman"/>
          <w:b/>
          <w:spacing w:val="-2"/>
          <w:sz w:val="24"/>
          <w:szCs w:val="24"/>
        </w:rPr>
        <w:t>среде»</w:t>
      </w:r>
    </w:p>
    <w:p w:rsidR="000E4161" w:rsidRPr="00EB269F" w:rsidRDefault="000E4161" w:rsidP="000E4161">
      <w:pPr>
        <w:spacing w:line="318" w:lineRule="exact"/>
        <w:ind w:left="110"/>
        <w:rPr>
          <w:rFonts w:ascii="Times New Roman" w:hAnsi="Times New Roman" w:cs="Times New Roman"/>
          <w:sz w:val="24"/>
          <w:szCs w:val="24"/>
        </w:rPr>
      </w:pPr>
      <w:r w:rsidRPr="00EB269F">
        <w:rPr>
          <w:rFonts w:ascii="Times New Roman" w:hAnsi="Times New Roman" w:cs="Times New Roman"/>
          <w:sz w:val="24"/>
          <w:szCs w:val="24"/>
        </w:rPr>
        <w:t>Тема 7.1</w:t>
      </w:r>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Безопасность</w:t>
      </w:r>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в природной среде</w:t>
      </w:r>
    </w:p>
    <w:p w:rsidR="000E4161" w:rsidRPr="00EB269F" w:rsidRDefault="000E4161" w:rsidP="000E4161">
      <w:pPr>
        <w:spacing w:line="318" w:lineRule="exact"/>
        <w:ind w:left="110"/>
        <w:rPr>
          <w:rFonts w:ascii="Times New Roman" w:hAnsi="Times New Roman" w:cs="Times New Roman"/>
          <w:sz w:val="24"/>
          <w:szCs w:val="24"/>
        </w:rPr>
      </w:pPr>
      <w:proofErr w:type="gramStart"/>
      <w:r w:rsidRPr="00EB269F">
        <w:rPr>
          <w:rFonts w:ascii="Times New Roman" w:hAnsi="Times New Roman" w:cs="Times New Roman"/>
          <w:sz w:val="24"/>
          <w:szCs w:val="24"/>
        </w:rPr>
        <w:t>Тема  7.2</w:t>
      </w:r>
      <w:proofErr w:type="gramEnd"/>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Выживание</w:t>
      </w:r>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в автономных условиях</w:t>
      </w:r>
    </w:p>
    <w:p w:rsidR="000E4161" w:rsidRPr="00EB269F" w:rsidRDefault="000E4161" w:rsidP="000E4161">
      <w:pPr>
        <w:spacing w:line="318" w:lineRule="exact"/>
        <w:ind w:left="110"/>
        <w:rPr>
          <w:rFonts w:ascii="Times New Roman" w:hAnsi="Times New Roman" w:cs="Times New Roman"/>
          <w:sz w:val="24"/>
          <w:szCs w:val="24"/>
        </w:rPr>
      </w:pPr>
      <w:proofErr w:type="gramStart"/>
      <w:r w:rsidRPr="00EB269F">
        <w:rPr>
          <w:rFonts w:ascii="Times New Roman" w:hAnsi="Times New Roman" w:cs="Times New Roman"/>
          <w:sz w:val="24"/>
          <w:szCs w:val="24"/>
        </w:rPr>
        <w:t>Тема  7.3</w:t>
      </w:r>
      <w:proofErr w:type="gramEnd"/>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Природные чрезвычайные ситуации.</w:t>
      </w:r>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Природные пожары</w:t>
      </w:r>
    </w:p>
    <w:p w:rsidR="000E4161" w:rsidRPr="00EB269F" w:rsidRDefault="000E4161" w:rsidP="000E4161">
      <w:pPr>
        <w:spacing w:line="318" w:lineRule="exact"/>
        <w:ind w:left="110"/>
        <w:rPr>
          <w:rFonts w:ascii="Times New Roman" w:hAnsi="Times New Roman" w:cs="Times New Roman"/>
          <w:sz w:val="24"/>
          <w:szCs w:val="24"/>
        </w:rPr>
      </w:pPr>
      <w:proofErr w:type="gramStart"/>
      <w:r w:rsidRPr="00EB269F">
        <w:rPr>
          <w:rFonts w:ascii="Times New Roman" w:hAnsi="Times New Roman" w:cs="Times New Roman"/>
          <w:sz w:val="24"/>
          <w:szCs w:val="24"/>
        </w:rPr>
        <w:t>Тема  7.4</w:t>
      </w:r>
      <w:proofErr w:type="gramEnd"/>
      <w:r w:rsidRPr="00EB269F">
        <w:rPr>
          <w:rFonts w:ascii="Times New Roman" w:hAnsi="Times New Roman" w:cs="Times New Roman"/>
          <w:sz w:val="24"/>
          <w:szCs w:val="24"/>
        </w:rPr>
        <w:t xml:space="preserve"> </w:t>
      </w:r>
      <w:r w:rsidRPr="00EB269F">
        <w:rPr>
          <w:rFonts w:ascii="Times New Roman" w:hAnsi="Times New Roman" w:cs="Times New Roman"/>
          <w:sz w:val="24"/>
          <w:szCs w:val="24"/>
        </w:rPr>
        <w:t>Природные чрезвычайные ситуации. Опасные геологические, гидрологические и метеорологические явления и процессы</w:t>
      </w:r>
    </w:p>
    <w:p w:rsidR="000E4161" w:rsidRPr="00EB269F" w:rsidRDefault="000E4161" w:rsidP="000E4161">
      <w:pPr>
        <w:pStyle w:val="TableParagraph"/>
        <w:spacing w:line="318" w:lineRule="exact"/>
        <w:ind w:left="24" w:right="8"/>
        <w:rPr>
          <w:b/>
          <w:i/>
          <w:spacing w:val="-5"/>
          <w:sz w:val="24"/>
          <w:szCs w:val="24"/>
          <w:lang w:val="ru-RU"/>
        </w:rPr>
      </w:pPr>
      <w:r w:rsidRPr="00EB269F">
        <w:rPr>
          <w:b/>
          <w:i/>
          <w:spacing w:val="-5"/>
          <w:sz w:val="24"/>
          <w:szCs w:val="24"/>
          <w:lang w:val="ru-RU"/>
        </w:rPr>
        <w:t>Тема 7.5 Изображение стихийных бедствий на картинах великих художников</w:t>
      </w:r>
    </w:p>
    <w:p w:rsidR="000E4161" w:rsidRPr="00EB269F" w:rsidRDefault="000E4161" w:rsidP="000E4161">
      <w:pPr>
        <w:pStyle w:val="TableParagraph"/>
        <w:spacing w:line="319" w:lineRule="exact"/>
        <w:ind w:left="24" w:right="8"/>
        <w:rPr>
          <w:spacing w:val="-5"/>
          <w:sz w:val="24"/>
          <w:szCs w:val="24"/>
          <w:lang w:val="ru-RU"/>
        </w:rPr>
      </w:pPr>
      <w:proofErr w:type="gramStart"/>
      <w:r w:rsidRPr="00EB269F">
        <w:rPr>
          <w:spacing w:val="-5"/>
          <w:sz w:val="24"/>
          <w:szCs w:val="24"/>
          <w:lang w:val="ru-RU"/>
        </w:rPr>
        <w:t>Тема  7.6</w:t>
      </w:r>
      <w:proofErr w:type="gramEnd"/>
      <w:r w:rsidRPr="00EB269F">
        <w:rPr>
          <w:spacing w:val="-5"/>
          <w:sz w:val="24"/>
          <w:szCs w:val="24"/>
          <w:lang w:val="ru-RU"/>
        </w:rPr>
        <w:t xml:space="preserve"> </w:t>
      </w:r>
      <w:r w:rsidRPr="00EB269F">
        <w:rPr>
          <w:spacing w:val="-2"/>
          <w:sz w:val="24"/>
          <w:szCs w:val="24"/>
          <w:lang w:val="ru-RU"/>
        </w:rPr>
        <w:t>Экологическая грамотность</w:t>
      </w:r>
      <w:r w:rsidRPr="00EB269F">
        <w:rPr>
          <w:spacing w:val="-5"/>
          <w:sz w:val="24"/>
          <w:szCs w:val="24"/>
          <w:lang w:val="ru-RU"/>
        </w:rPr>
        <w:t xml:space="preserve"> </w:t>
      </w:r>
      <w:r w:rsidRPr="00EB269F">
        <w:rPr>
          <w:sz w:val="24"/>
          <w:szCs w:val="24"/>
          <w:lang w:val="ru-RU"/>
        </w:rPr>
        <w:t xml:space="preserve">и разумное </w:t>
      </w:r>
      <w:r w:rsidRPr="00EB269F">
        <w:rPr>
          <w:spacing w:val="-8"/>
          <w:sz w:val="24"/>
          <w:szCs w:val="24"/>
          <w:lang w:val="ru-RU"/>
        </w:rPr>
        <w:t>природопользование</w:t>
      </w:r>
    </w:p>
    <w:p w:rsidR="000E4161" w:rsidRPr="00EB269F" w:rsidRDefault="000E4161" w:rsidP="000E4161">
      <w:pPr>
        <w:spacing w:line="318" w:lineRule="exact"/>
        <w:ind w:left="110"/>
        <w:rPr>
          <w:rFonts w:ascii="Times New Roman" w:hAnsi="Times New Roman" w:cs="Times New Roman"/>
          <w:b/>
          <w:sz w:val="24"/>
          <w:szCs w:val="24"/>
        </w:rPr>
      </w:pPr>
    </w:p>
    <w:p w:rsidR="00FF4715" w:rsidRPr="00EB269F" w:rsidRDefault="00FF4715" w:rsidP="000E4161">
      <w:pPr>
        <w:spacing w:line="318" w:lineRule="exact"/>
        <w:ind w:left="110"/>
        <w:rPr>
          <w:rFonts w:ascii="Times New Roman" w:hAnsi="Times New Roman" w:cs="Times New Roman"/>
          <w:b/>
          <w:spacing w:val="-2"/>
          <w:sz w:val="24"/>
          <w:szCs w:val="24"/>
        </w:rPr>
      </w:pPr>
      <w:proofErr w:type="gramStart"/>
      <w:r w:rsidRPr="00EB269F">
        <w:rPr>
          <w:rFonts w:ascii="Times New Roman" w:hAnsi="Times New Roman" w:cs="Times New Roman"/>
          <w:b/>
          <w:sz w:val="24"/>
          <w:szCs w:val="24"/>
        </w:rPr>
        <w:t xml:space="preserve">Раздел </w:t>
      </w:r>
      <w:r w:rsidRPr="00EB269F">
        <w:rPr>
          <w:rFonts w:ascii="Times New Roman" w:hAnsi="Times New Roman" w:cs="Times New Roman"/>
          <w:b/>
          <w:spacing w:val="-8"/>
          <w:sz w:val="24"/>
          <w:szCs w:val="24"/>
        </w:rPr>
        <w:t xml:space="preserve"> </w:t>
      </w:r>
      <w:r w:rsidRPr="00EB269F">
        <w:rPr>
          <w:rFonts w:ascii="Times New Roman" w:hAnsi="Times New Roman" w:cs="Times New Roman"/>
          <w:b/>
          <w:sz w:val="24"/>
          <w:szCs w:val="24"/>
        </w:rPr>
        <w:t>8</w:t>
      </w:r>
      <w:proofErr w:type="gramEnd"/>
      <w:r w:rsidRPr="00EB269F">
        <w:rPr>
          <w:rFonts w:ascii="Times New Roman" w:hAnsi="Times New Roman" w:cs="Times New Roman"/>
          <w:b/>
          <w:spacing w:val="-2"/>
          <w:sz w:val="24"/>
          <w:szCs w:val="24"/>
        </w:rPr>
        <w:t xml:space="preserve"> </w:t>
      </w:r>
      <w:r w:rsidRPr="00EB269F">
        <w:rPr>
          <w:rFonts w:ascii="Times New Roman" w:hAnsi="Times New Roman" w:cs="Times New Roman"/>
          <w:b/>
          <w:sz w:val="24"/>
          <w:szCs w:val="24"/>
        </w:rPr>
        <w:t>«Основы</w:t>
      </w:r>
      <w:r w:rsidRPr="00EB269F">
        <w:rPr>
          <w:rFonts w:ascii="Times New Roman" w:hAnsi="Times New Roman" w:cs="Times New Roman"/>
          <w:b/>
          <w:spacing w:val="-10"/>
          <w:sz w:val="24"/>
          <w:szCs w:val="24"/>
        </w:rPr>
        <w:t xml:space="preserve"> </w:t>
      </w:r>
      <w:r w:rsidRPr="00EB269F">
        <w:rPr>
          <w:rFonts w:ascii="Times New Roman" w:hAnsi="Times New Roman" w:cs="Times New Roman"/>
          <w:b/>
          <w:sz w:val="24"/>
          <w:szCs w:val="24"/>
        </w:rPr>
        <w:t>медицинских</w:t>
      </w:r>
      <w:r w:rsidRPr="00EB269F">
        <w:rPr>
          <w:rFonts w:ascii="Times New Roman" w:hAnsi="Times New Roman" w:cs="Times New Roman"/>
          <w:b/>
          <w:spacing w:val="-4"/>
          <w:sz w:val="24"/>
          <w:szCs w:val="24"/>
        </w:rPr>
        <w:t xml:space="preserve"> </w:t>
      </w:r>
      <w:r w:rsidRPr="00EB269F">
        <w:rPr>
          <w:rFonts w:ascii="Times New Roman" w:hAnsi="Times New Roman" w:cs="Times New Roman"/>
          <w:b/>
          <w:sz w:val="24"/>
          <w:szCs w:val="24"/>
        </w:rPr>
        <w:t>знаний.</w:t>
      </w:r>
      <w:r w:rsidRPr="00EB269F">
        <w:rPr>
          <w:rFonts w:ascii="Times New Roman" w:hAnsi="Times New Roman" w:cs="Times New Roman"/>
          <w:b/>
          <w:spacing w:val="-6"/>
          <w:sz w:val="24"/>
          <w:szCs w:val="24"/>
        </w:rPr>
        <w:t xml:space="preserve"> </w:t>
      </w:r>
      <w:r w:rsidRPr="00EB269F">
        <w:rPr>
          <w:rFonts w:ascii="Times New Roman" w:hAnsi="Times New Roman" w:cs="Times New Roman"/>
          <w:b/>
          <w:sz w:val="24"/>
          <w:szCs w:val="24"/>
        </w:rPr>
        <w:t>Оказание</w:t>
      </w:r>
      <w:r w:rsidRPr="00EB269F">
        <w:rPr>
          <w:rFonts w:ascii="Times New Roman" w:hAnsi="Times New Roman" w:cs="Times New Roman"/>
          <w:b/>
          <w:spacing w:val="-9"/>
          <w:sz w:val="24"/>
          <w:szCs w:val="24"/>
        </w:rPr>
        <w:t xml:space="preserve"> </w:t>
      </w:r>
      <w:r w:rsidRPr="00EB269F">
        <w:rPr>
          <w:rFonts w:ascii="Times New Roman" w:hAnsi="Times New Roman" w:cs="Times New Roman"/>
          <w:b/>
          <w:sz w:val="24"/>
          <w:szCs w:val="24"/>
        </w:rPr>
        <w:t>первой</w:t>
      </w:r>
      <w:r w:rsidRPr="00EB269F">
        <w:rPr>
          <w:rFonts w:ascii="Times New Roman" w:hAnsi="Times New Roman" w:cs="Times New Roman"/>
          <w:b/>
          <w:spacing w:val="-3"/>
          <w:sz w:val="24"/>
          <w:szCs w:val="24"/>
        </w:rPr>
        <w:t xml:space="preserve"> </w:t>
      </w:r>
      <w:r w:rsidRPr="00EB269F">
        <w:rPr>
          <w:rFonts w:ascii="Times New Roman" w:hAnsi="Times New Roman" w:cs="Times New Roman"/>
          <w:b/>
          <w:spacing w:val="-2"/>
          <w:sz w:val="24"/>
          <w:szCs w:val="24"/>
        </w:rPr>
        <w:t>помощи»</w:t>
      </w:r>
    </w:p>
    <w:p w:rsidR="00FF4715" w:rsidRPr="00EB269F" w:rsidRDefault="00FF4715" w:rsidP="00FF4715">
      <w:pPr>
        <w:pStyle w:val="TableParagraph"/>
        <w:spacing w:line="318" w:lineRule="exact"/>
        <w:ind w:left="24" w:right="-108"/>
        <w:rPr>
          <w:spacing w:val="-2"/>
          <w:sz w:val="24"/>
          <w:szCs w:val="24"/>
          <w:lang w:val="ru-RU"/>
        </w:rPr>
      </w:pPr>
      <w:proofErr w:type="gramStart"/>
      <w:r w:rsidRPr="00EB269F">
        <w:rPr>
          <w:spacing w:val="-5"/>
          <w:sz w:val="24"/>
          <w:szCs w:val="24"/>
          <w:lang w:val="ru-RU"/>
        </w:rPr>
        <w:t>Тема  8.1</w:t>
      </w:r>
      <w:proofErr w:type="gramEnd"/>
      <w:r w:rsidRPr="00EB269F">
        <w:rPr>
          <w:spacing w:val="-5"/>
          <w:sz w:val="24"/>
          <w:szCs w:val="24"/>
          <w:lang w:val="ru-RU"/>
        </w:rPr>
        <w:t xml:space="preserve"> </w:t>
      </w:r>
      <w:r w:rsidRPr="00EB269F">
        <w:rPr>
          <w:sz w:val="24"/>
          <w:szCs w:val="24"/>
          <w:lang w:val="ru-RU"/>
        </w:rPr>
        <w:t>Факторы,</w:t>
      </w:r>
      <w:r w:rsidRPr="00EB269F">
        <w:rPr>
          <w:spacing w:val="-18"/>
          <w:sz w:val="24"/>
          <w:szCs w:val="24"/>
          <w:lang w:val="ru-RU"/>
        </w:rPr>
        <w:t xml:space="preserve"> </w:t>
      </w:r>
      <w:r w:rsidRPr="00EB269F">
        <w:rPr>
          <w:sz w:val="24"/>
          <w:szCs w:val="24"/>
          <w:lang w:val="ru-RU"/>
        </w:rPr>
        <w:t>влияющие на здоровье</w:t>
      </w:r>
      <w:r w:rsidRPr="00EB269F">
        <w:rPr>
          <w:sz w:val="24"/>
          <w:szCs w:val="24"/>
          <w:lang w:val="ru-RU"/>
        </w:rPr>
        <w:t xml:space="preserve"> </w:t>
      </w:r>
      <w:r w:rsidRPr="00EB269F">
        <w:rPr>
          <w:spacing w:val="-2"/>
          <w:sz w:val="24"/>
          <w:szCs w:val="24"/>
          <w:lang w:val="ru-RU"/>
        </w:rPr>
        <w:t xml:space="preserve">человека. </w:t>
      </w:r>
      <w:r w:rsidRPr="00EB269F">
        <w:rPr>
          <w:sz w:val="24"/>
          <w:szCs w:val="24"/>
          <w:lang w:val="ru-RU"/>
        </w:rPr>
        <w:t>Здоровый</w:t>
      </w:r>
      <w:r w:rsidRPr="00EB269F">
        <w:rPr>
          <w:spacing w:val="-18"/>
          <w:sz w:val="24"/>
          <w:szCs w:val="24"/>
          <w:lang w:val="ru-RU"/>
        </w:rPr>
        <w:t xml:space="preserve"> </w:t>
      </w:r>
      <w:r w:rsidRPr="00EB269F">
        <w:rPr>
          <w:sz w:val="24"/>
          <w:szCs w:val="24"/>
          <w:lang w:val="ru-RU"/>
        </w:rPr>
        <w:t xml:space="preserve">образ </w:t>
      </w:r>
      <w:r w:rsidRPr="00EB269F">
        <w:rPr>
          <w:spacing w:val="-2"/>
          <w:sz w:val="24"/>
          <w:szCs w:val="24"/>
          <w:lang w:val="ru-RU"/>
        </w:rPr>
        <w:t>жизни</w:t>
      </w:r>
    </w:p>
    <w:p w:rsidR="00FF4715" w:rsidRPr="00EB269F" w:rsidRDefault="00FF4715" w:rsidP="00FF4715">
      <w:pPr>
        <w:pStyle w:val="TableParagraph"/>
        <w:spacing w:line="318" w:lineRule="exact"/>
        <w:ind w:left="24" w:right="8"/>
        <w:rPr>
          <w:b/>
          <w:i/>
          <w:spacing w:val="-5"/>
          <w:sz w:val="24"/>
          <w:szCs w:val="24"/>
          <w:lang w:val="ru-RU"/>
        </w:rPr>
      </w:pPr>
      <w:r w:rsidRPr="00EB269F">
        <w:rPr>
          <w:b/>
          <w:i/>
          <w:spacing w:val="-5"/>
          <w:sz w:val="24"/>
          <w:szCs w:val="24"/>
          <w:lang w:val="ru-RU"/>
        </w:rPr>
        <w:t xml:space="preserve">Тема 8.2 Опасные факторы на рабочем месте пагубно </w:t>
      </w:r>
      <w:proofErr w:type="gramStart"/>
      <w:r w:rsidRPr="00EB269F">
        <w:rPr>
          <w:b/>
          <w:i/>
          <w:spacing w:val="-5"/>
          <w:sz w:val="24"/>
          <w:szCs w:val="24"/>
          <w:lang w:val="ru-RU"/>
        </w:rPr>
        <w:t>влияющие  на</w:t>
      </w:r>
      <w:proofErr w:type="gramEnd"/>
      <w:r w:rsidRPr="00EB269F">
        <w:rPr>
          <w:b/>
          <w:i/>
          <w:spacing w:val="-5"/>
          <w:sz w:val="24"/>
          <w:szCs w:val="24"/>
          <w:lang w:val="ru-RU"/>
        </w:rPr>
        <w:t xml:space="preserve"> здоровье юриста</w:t>
      </w:r>
    </w:p>
    <w:p w:rsidR="00FF4715" w:rsidRPr="00EB269F" w:rsidRDefault="00FF4715" w:rsidP="00FF4715">
      <w:pPr>
        <w:pStyle w:val="TableParagraph"/>
        <w:spacing w:line="318" w:lineRule="exact"/>
        <w:ind w:left="24" w:right="8"/>
        <w:rPr>
          <w:b/>
          <w:i/>
          <w:spacing w:val="-2"/>
          <w:sz w:val="24"/>
          <w:szCs w:val="24"/>
          <w:lang w:val="ru-RU"/>
        </w:rPr>
      </w:pPr>
      <w:r w:rsidRPr="00EB269F">
        <w:rPr>
          <w:b/>
          <w:i/>
          <w:sz w:val="24"/>
          <w:szCs w:val="24"/>
          <w:lang w:val="ru-RU"/>
        </w:rPr>
        <w:t>Тема 8.3</w:t>
      </w:r>
      <w:r w:rsidRPr="00EB269F">
        <w:rPr>
          <w:b/>
          <w:i/>
          <w:sz w:val="24"/>
          <w:szCs w:val="24"/>
          <w:lang w:val="ru-RU"/>
        </w:rPr>
        <w:t xml:space="preserve"> </w:t>
      </w:r>
      <w:r w:rsidRPr="00EB269F">
        <w:rPr>
          <w:b/>
          <w:i/>
          <w:sz w:val="24"/>
          <w:szCs w:val="24"/>
          <w:lang w:val="ru-RU"/>
        </w:rPr>
        <w:t>Определение методов защиты от опасностей</w:t>
      </w:r>
      <w:r w:rsidRPr="00EB269F">
        <w:rPr>
          <w:b/>
          <w:i/>
          <w:spacing w:val="-14"/>
          <w:sz w:val="24"/>
          <w:szCs w:val="24"/>
          <w:lang w:val="ru-RU"/>
        </w:rPr>
        <w:t xml:space="preserve"> </w:t>
      </w:r>
      <w:r w:rsidRPr="00EB269F">
        <w:rPr>
          <w:b/>
          <w:i/>
          <w:sz w:val="24"/>
          <w:szCs w:val="24"/>
          <w:lang w:val="ru-RU"/>
        </w:rPr>
        <w:t>на</w:t>
      </w:r>
      <w:r w:rsidRPr="00EB269F">
        <w:rPr>
          <w:b/>
          <w:i/>
          <w:spacing w:val="-14"/>
          <w:sz w:val="24"/>
          <w:szCs w:val="24"/>
          <w:lang w:val="ru-RU"/>
        </w:rPr>
        <w:t xml:space="preserve"> </w:t>
      </w:r>
      <w:r w:rsidRPr="00EB269F">
        <w:rPr>
          <w:b/>
          <w:i/>
          <w:sz w:val="24"/>
          <w:szCs w:val="24"/>
          <w:lang w:val="ru-RU"/>
        </w:rPr>
        <w:t xml:space="preserve">рабочем </w:t>
      </w:r>
      <w:r w:rsidRPr="00EB269F">
        <w:rPr>
          <w:b/>
          <w:i/>
          <w:spacing w:val="-2"/>
          <w:sz w:val="24"/>
          <w:szCs w:val="24"/>
          <w:lang w:val="ru-RU"/>
        </w:rPr>
        <w:t>месте</w:t>
      </w:r>
    </w:p>
    <w:p w:rsidR="00FF4715" w:rsidRPr="00EB269F" w:rsidRDefault="00FF4715" w:rsidP="00FF4715">
      <w:pPr>
        <w:pStyle w:val="TableParagraph"/>
        <w:spacing w:line="319" w:lineRule="exact"/>
        <w:ind w:left="34" w:right="-108"/>
        <w:rPr>
          <w:spacing w:val="-2"/>
          <w:sz w:val="24"/>
          <w:szCs w:val="24"/>
          <w:lang w:val="ru-RU"/>
        </w:rPr>
      </w:pPr>
      <w:r w:rsidRPr="00EB269F">
        <w:rPr>
          <w:spacing w:val="-5"/>
          <w:sz w:val="24"/>
          <w:szCs w:val="24"/>
          <w:lang w:val="ru-RU"/>
        </w:rPr>
        <w:t>Тема 8.4</w:t>
      </w:r>
      <w:r w:rsidRPr="00EB269F">
        <w:rPr>
          <w:spacing w:val="-5"/>
          <w:sz w:val="24"/>
          <w:szCs w:val="24"/>
          <w:lang w:val="ru-RU"/>
        </w:rPr>
        <w:t xml:space="preserve"> </w:t>
      </w:r>
      <w:r w:rsidRPr="00EB269F">
        <w:rPr>
          <w:spacing w:val="-2"/>
          <w:sz w:val="24"/>
          <w:szCs w:val="24"/>
          <w:lang w:val="ru-RU"/>
        </w:rPr>
        <w:t>Инфекционные заболевания.</w:t>
      </w:r>
      <w:r w:rsidRPr="00EB269F">
        <w:rPr>
          <w:spacing w:val="-5"/>
          <w:sz w:val="24"/>
          <w:szCs w:val="24"/>
          <w:lang w:val="ru-RU"/>
        </w:rPr>
        <w:t xml:space="preserve"> </w:t>
      </w:r>
      <w:r w:rsidRPr="00EB269F">
        <w:rPr>
          <w:spacing w:val="-2"/>
          <w:sz w:val="24"/>
          <w:szCs w:val="24"/>
          <w:lang w:val="ru-RU"/>
        </w:rPr>
        <w:t>Значение</w:t>
      </w:r>
      <w:r w:rsidRPr="00EB269F">
        <w:rPr>
          <w:spacing w:val="-5"/>
          <w:sz w:val="24"/>
          <w:szCs w:val="24"/>
          <w:lang w:val="ru-RU"/>
        </w:rPr>
        <w:t xml:space="preserve"> </w:t>
      </w:r>
      <w:r w:rsidRPr="00EB269F">
        <w:rPr>
          <w:spacing w:val="-2"/>
          <w:sz w:val="24"/>
          <w:szCs w:val="24"/>
          <w:lang w:val="ru-RU"/>
        </w:rPr>
        <w:t xml:space="preserve">вакцинации </w:t>
      </w:r>
      <w:r w:rsidRPr="00EB269F">
        <w:rPr>
          <w:sz w:val="24"/>
          <w:szCs w:val="24"/>
          <w:lang w:val="ru-RU"/>
        </w:rPr>
        <w:t xml:space="preserve">в борьбе с инфекционными </w:t>
      </w:r>
      <w:r w:rsidRPr="00EB269F">
        <w:rPr>
          <w:spacing w:val="-2"/>
          <w:sz w:val="24"/>
          <w:szCs w:val="24"/>
          <w:lang w:val="ru-RU"/>
        </w:rPr>
        <w:t>заболеваниями</w:t>
      </w:r>
    </w:p>
    <w:p w:rsidR="00FF4715" w:rsidRPr="00EB269F" w:rsidRDefault="00FF4715" w:rsidP="00FF4715">
      <w:pPr>
        <w:pStyle w:val="TableParagraph"/>
        <w:spacing w:line="311" w:lineRule="exact"/>
        <w:ind w:left="34"/>
        <w:rPr>
          <w:spacing w:val="-5"/>
          <w:sz w:val="24"/>
          <w:szCs w:val="24"/>
          <w:lang w:val="ru-RU"/>
        </w:rPr>
      </w:pPr>
      <w:r w:rsidRPr="00EB269F">
        <w:rPr>
          <w:spacing w:val="-5"/>
          <w:sz w:val="24"/>
          <w:szCs w:val="24"/>
          <w:lang w:val="ru-RU"/>
        </w:rPr>
        <w:t>Тема 8.5</w:t>
      </w:r>
      <w:r w:rsidRPr="00EB269F">
        <w:rPr>
          <w:spacing w:val="-5"/>
          <w:sz w:val="24"/>
          <w:szCs w:val="24"/>
          <w:lang w:val="ru-RU"/>
        </w:rPr>
        <w:t xml:space="preserve"> </w:t>
      </w:r>
      <w:r w:rsidRPr="00EB269F">
        <w:rPr>
          <w:spacing w:val="-2"/>
          <w:sz w:val="24"/>
          <w:szCs w:val="24"/>
          <w:lang w:val="ru-RU"/>
        </w:rPr>
        <w:t>Неинфекционные заболевания.</w:t>
      </w:r>
      <w:r w:rsidRPr="00EB269F">
        <w:rPr>
          <w:spacing w:val="-5"/>
          <w:sz w:val="24"/>
          <w:szCs w:val="24"/>
          <w:lang w:val="ru-RU"/>
        </w:rPr>
        <w:t xml:space="preserve"> </w:t>
      </w:r>
      <w:r w:rsidRPr="00EB269F">
        <w:rPr>
          <w:sz w:val="24"/>
          <w:szCs w:val="24"/>
          <w:lang w:val="ru-RU"/>
        </w:rPr>
        <w:t>Факторы</w:t>
      </w:r>
      <w:r w:rsidRPr="00EB269F">
        <w:rPr>
          <w:spacing w:val="-18"/>
          <w:sz w:val="24"/>
          <w:szCs w:val="24"/>
          <w:lang w:val="ru-RU"/>
        </w:rPr>
        <w:t xml:space="preserve"> </w:t>
      </w:r>
      <w:r w:rsidRPr="00EB269F">
        <w:rPr>
          <w:sz w:val="24"/>
          <w:szCs w:val="24"/>
          <w:lang w:val="ru-RU"/>
        </w:rPr>
        <w:t xml:space="preserve">риска и меры </w:t>
      </w:r>
      <w:r w:rsidRPr="00EB269F">
        <w:rPr>
          <w:spacing w:val="-2"/>
          <w:sz w:val="24"/>
          <w:szCs w:val="24"/>
          <w:lang w:val="ru-RU"/>
        </w:rPr>
        <w:t>профилактики.</w:t>
      </w:r>
      <w:r w:rsidRPr="00EB269F">
        <w:rPr>
          <w:spacing w:val="-5"/>
          <w:sz w:val="24"/>
          <w:szCs w:val="24"/>
          <w:lang w:val="ru-RU"/>
        </w:rPr>
        <w:t xml:space="preserve"> </w:t>
      </w:r>
      <w:r w:rsidRPr="00EB269F">
        <w:rPr>
          <w:spacing w:val="-4"/>
          <w:sz w:val="24"/>
          <w:szCs w:val="24"/>
          <w:lang w:val="ru-RU"/>
        </w:rPr>
        <w:t>Роль</w:t>
      </w:r>
      <w:r w:rsidRPr="00EB269F">
        <w:rPr>
          <w:spacing w:val="-2"/>
          <w:sz w:val="24"/>
          <w:szCs w:val="24"/>
          <w:lang w:val="ru-RU"/>
        </w:rPr>
        <w:t xml:space="preserve"> диспансеризации </w:t>
      </w:r>
      <w:r w:rsidRPr="00EB269F">
        <w:rPr>
          <w:sz w:val="24"/>
          <w:szCs w:val="24"/>
          <w:lang w:val="ru-RU"/>
        </w:rPr>
        <w:t xml:space="preserve">для сохранения </w:t>
      </w:r>
      <w:r w:rsidRPr="00EB269F">
        <w:rPr>
          <w:spacing w:val="-2"/>
          <w:sz w:val="24"/>
          <w:szCs w:val="24"/>
          <w:lang w:val="ru-RU"/>
        </w:rPr>
        <w:t>здоровья</w:t>
      </w:r>
    </w:p>
    <w:p w:rsidR="000E4161" w:rsidRPr="00EB269F" w:rsidRDefault="00FF4715" w:rsidP="00FF4715">
      <w:pPr>
        <w:pStyle w:val="TableParagraph"/>
        <w:spacing w:line="318" w:lineRule="exact"/>
        <w:ind w:left="34"/>
        <w:rPr>
          <w:spacing w:val="-2"/>
          <w:sz w:val="24"/>
          <w:szCs w:val="24"/>
          <w:lang w:val="ru-RU"/>
        </w:rPr>
      </w:pPr>
      <w:r w:rsidRPr="00EB269F">
        <w:rPr>
          <w:spacing w:val="-5"/>
          <w:sz w:val="24"/>
          <w:szCs w:val="24"/>
          <w:lang w:val="ru-RU"/>
        </w:rPr>
        <w:t>Тема 8.6</w:t>
      </w:r>
      <w:r w:rsidRPr="00EB269F">
        <w:rPr>
          <w:spacing w:val="-5"/>
          <w:sz w:val="24"/>
          <w:szCs w:val="24"/>
          <w:lang w:val="ru-RU"/>
        </w:rPr>
        <w:t xml:space="preserve"> </w:t>
      </w:r>
      <w:r w:rsidRPr="00EB269F">
        <w:rPr>
          <w:spacing w:val="-2"/>
          <w:sz w:val="24"/>
          <w:szCs w:val="24"/>
          <w:lang w:val="ru-RU"/>
        </w:rPr>
        <w:t>Психическое здоровье</w:t>
      </w:r>
      <w:r w:rsidRPr="00EB269F">
        <w:rPr>
          <w:sz w:val="24"/>
          <w:szCs w:val="24"/>
          <w:lang w:val="ru-RU"/>
        </w:rPr>
        <w:t xml:space="preserve"> и</w:t>
      </w:r>
      <w:r w:rsidRPr="00EB269F">
        <w:rPr>
          <w:spacing w:val="-18"/>
          <w:sz w:val="24"/>
          <w:szCs w:val="24"/>
          <w:lang w:val="ru-RU"/>
        </w:rPr>
        <w:t xml:space="preserve"> </w:t>
      </w:r>
      <w:r w:rsidRPr="00EB269F">
        <w:rPr>
          <w:sz w:val="24"/>
          <w:szCs w:val="24"/>
          <w:lang w:val="ru-RU"/>
        </w:rPr>
        <w:t xml:space="preserve">психологическое </w:t>
      </w:r>
      <w:r w:rsidRPr="00EB269F">
        <w:rPr>
          <w:spacing w:val="-2"/>
          <w:sz w:val="24"/>
          <w:szCs w:val="24"/>
          <w:lang w:val="ru-RU"/>
        </w:rPr>
        <w:t>благополучие</w:t>
      </w:r>
    </w:p>
    <w:p w:rsidR="00FF4715" w:rsidRPr="00EB269F" w:rsidRDefault="00FF4715" w:rsidP="00FF4715">
      <w:pPr>
        <w:pStyle w:val="TableParagraph"/>
        <w:spacing w:line="318" w:lineRule="exact"/>
        <w:ind w:left="34"/>
        <w:rPr>
          <w:b/>
          <w:i/>
          <w:spacing w:val="-2"/>
          <w:sz w:val="24"/>
          <w:szCs w:val="24"/>
          <w:lang w:val="ru-RU"/>
        </w:rPr>
      </w:pPr>
      <w:r w:rsidRPr="00EB269F">
        <w:rPr>
          <w:b/>
          <w:i/>
          <w:spacing w:val="-5"/>
          <w:sz w:val="24"/>
          <w:szCs w:val="24"/>
          <w:lang w:val="ru-RU"/>
        </w:rPr>
        <w:t>Тема 8.7</w:t>
      </w:r>
      <w:r w:rsidRPr="00EB269F">
        <w:rPr>
          <w:b/>
          <w:i/>
          <w:spacing w:val="-5"/>
          <w:sz w:val="24"/>
          <w:szCs w:val="24"/>
          <w:lang w:val="ru-RU"/>
        </w:rPr>
        <w:t xml:space="preserve"> </w:t>
      </w:r>
      <w:r w:rsidRPr="00EB269F">
        <w:rPr>
          <w:b/>
          <w:i/>
          <w:spacing w:val="-2"/>
          <w:sz w:val="24"/>
          <w:szCs w:val="24"/>
          <w:lang w:val="ru-RU"/>
        </w:rPr>
        <w:t>Психическое здоровье</w:t>
      </w:r>
      <w:r w:rsidRPr="00EB269F">
        <w:rPr>
          <w:b/>
          <w:i/>
          <w:sz w:val="24"/>
          <w:szCs w:val="24"/>
          <w:lang w:val="ru-RU"/>
        </w:rPr>
        <w:t xml:space="preserve"> и</w:t>
      </w:r>
      <w:r w:rsidRPr="00EB269F">
        <w:rPr>
          <w:b/>
          <w:i/>
          <w:spacing w:val="-18"/>
          <w:sz w:val="24"/>
          <w:szCs w:val="24"/>
          <w:lang w:val="ru-RU"/>
        </w:rPr>
        <w:t xml:space="preserve"> </w:t>
      </w:r>
      <w:r w:rsidRPr="00EB269F">
        <w:rPr>
          <w:b/>
          <w:i/>
          <w:sz w:val="24"/>
          <w:szCs w:val="24"/>
          <w:lang w:val="ru-RU"/>
        </w:rPr>
        <w:t xml:space="preserve">психологическое </w:t>
      </w:r>
      <w:r w:rsidRPr="00EB269F">
        <w:rPr>
          <w:b/>
          <w:i/>
          <w:spacing w:val="-2"/>
          <w:sz w:val="24"/>
          <w:szCs w:val="24"/>
          <w:lang w:val="ru-RU"/>
        </w:rPr>
        <w:t>благополучие юриста в рабочем коллективе.</w:t>
      </w:r>
    </w:p>
    <w:p w:rsidR="00FF4715" w:rsidRPr="00EB269F" w:rsidRDefault="00FF4715" w:rsidP="00FF4715">
      <w:pPr>
        <w:pStyle w:val="TableParagraph"/>
        <w:spacing w:line="318" w:lineRule="exact"/>
        <w:ind w:left="34"/>
        <w:rPr>
          <w:b/>
          <w:i/>
          <w:spacing w:val="-5"/>
          <w:sz w:val="24"/>
          <w:szCs w:val="24"/>
          <w:lang w:val="ru-RU"/>
        </w:rPr>
      </w:pPr>
      <w:r w:rsidRPr="00EB269F">
        <w:rPr>
          <w:b/>
          <w:i/>
          <w:spacing w:val="-5"/>
          <w:sz w:val="24"/>
          <w:szCs w:val="24"/>
          <w:lang w:val="ru-RU"/>
        </w:rPr>
        <w:t>Тема 8.8</w:t>
      </w:r>
      <w:r w:rsidRPr="00EB269F">
        <w:rPr>
          <w:b/>
          <w:i/>
          <w:spacing w:val="-5"/>
          <w:sz w:val="24"/>
          <w:szCs w:val="24"/>
          <w:lang w:val="ru-RU"/>
        </w:rPr>
        <w:t xml:space="preserve"> </w:t>
      </w:r>
      <w:r w:rsidRPr="00EB269F">
        <w:rPr>
          <w:b/>
          <w:i/>
          <w:spacing w:val="-5"/>
          <w:sz w:val="24"/>
          <w:szCs w:val="24"/>
          <w:lang w:val="ru-RU"/>
        </w:rPr>
        <w:t>Способы улучшения психологического благополучия рабочего коллектива</w:t>
      </w:r>
    </w:p>
    <w:p w:rsidR="00FF4715" w:rsidRPr="00EB269F" w:rsidRDefault="00FF4715" w:rsidP="00FF4715">
      <w:pPr>
        <w:pStyle w:val="TableParagraph"/>
        <w:spacing w:line="318" w:lineRule="exact"/>
        <w:ind w:left="34"/>
        <w:rPr>
          <w:spacing w:val="-2"/>
          <w:sz w:val="24"/>
          <w:szCs w:val="24"/>
        </w:rPr>
      </w:pPr>
      <w:proofErr w:type="gramStart"/>
      <w:r w:rsidRPr="00EB269F">
        <w:rPr>
          <w:spacing w:val="-5"/>
          <w:sz w:val="24"/>
          <w:szCs w:val="24"/>
        </w:rPr>
        <w:t>Тема  8.9</w:t>
      </w:r>
      <w:proofErr w:type="gramEnd"/>
      <w:r w:rsidRPr="00EB269F">
        <w:rPr>
          <w:spacing w:val="-5"/>
          <w:sz w:val="24"/>
          <w:szCs w:val="24"/>
          <w:lang w:val="ru-RU"/>
        </w:rPr>
        <w:t xml:space="preserve"> </w:t>
      </w:r>
      <w:r w:rsidRPr="00EB269F">
        <w:rPr>
          <w:sz w:val="24"/>
          <w:szCs w:val="24"/>
        </w:rPr>
        <w:t>Первая</w:t>
      </w:r>
      <w:r w:rsidRPr="00EB269F">
        <w:rPr>
          <w:spacing w:val="-18"/>
          <w:sz w:val="24"/>
          <w:szCs w:val="24"/>
        </w:rPr>
        <w:t xml:space="preserve"> </w:t>
      </w:r>
      <w:r w:rsidRPr="00EB269F">
        <w:rPr>
          <w:sz w:val="24"/>
          <w:szCs w:val="24"/>
        </w:rPr>
        <w:t xml:space="preserve">помощь </w:t>
      </w:r>
      <w:r w:rsidRPr="00EB269F">
        <w:rPr>
          <w:spacing w:val="-2"/>
          <w:sz w:val="24"/>
          <w:szCs w:val="24"/>
        </w:rPr>
        <w:t>пострадавшему</w:t>
      </w:r>
    </w:p>
    <w:p w:rsidR="00FF4715" w:rsidRPr="00EB269F" w:rsidRDefault="00FF4715" w:rsidP="00FF4715">
      <w:pPr>
        <w:pStyle w:val="TableParagraph"/>
        <w:spacing w:line="318" w:lineRule="exact"/>
        <w:ind w:left="34"/>
        <w:rPr>
          <w:spacing w:val="-5"/>
          <w:sz w:val="24"/>
          <w:szCs w:val="24"/>
        </w:rPr>
      </w:pPr>
    </w:p>
    <w:p w:rsidR="00FF4715" w:rsidRPr="00EB269F" w:rsidRDefault="00FF4715" w:rsidP="00FF4715">
      <w:pPr>
        <w:pStyle w:val="TableParagraph"/>
        <w:spacing w:line="318" w:lineRule="exact"/>
        <w:ind w:left="34"/>
        <w:rPr>
          <w:b/>
          <w:spacing w:val="-2"/>
          <w:sz w:val="24"/>
          <w:szCs w:val="24"/>
        </w:rPr>
      </w:pPr>
      <w:proofErr w:type="gramStart"/>
      <w:r w:rsidRPr="00EB269F">
        <w:rPr>
          <w:b/>
          <w:sz w:val="24"/>
          <w:szCs w:val="24"/>
        </w:rPr>
        <w:t xml:space="preserve">Раздел </w:t>
      </w:r>
      <w:r w:rsidRPr="00EB269F">
        <w:rPr>
          <w:b/>
          <w:spacing w:val="-5"/>
          <w:sz w:val="24"/>
          <w:szCs w:val="24"/>
        </w:rPr>
        <w:t xml:space="preserve"> </w:t>
      </w:r>
      <w:r w:rsidRPr="00EB269F">
        <w:rPr>
          <w:b/>
          <w:sz w:val="24"/>
          <w:szCs w:val="24"/>
        </w:rPr>
        <w:t>9</w:t>
      </w:r>
      <w:proofErr w:type="gramEnd"/>
      <w:r w:rsidRPr="00EB269F">
        <w:rPr>
          <w:b/>
          <w:spacing w:val="-1"/>
          <w:sz w:val="24"/>
          <w:szCs w:val="24"/>
        </w:rPr>
        <w:t xml:space="preserve"> </w:t>
      </w:r>
      <w:r w:rsidRPr="00EB269F">
        <w:rPr>
          <w:b/>
          <w:sz w:val="24"/>
          <w:szCs w:val="24"/>
        </w:rPr>
        <w:t>«Безопасность</w:t>
      </w:r>
      <w:r w:rsidRPr="00EB269F">
        <w:rPr>
          <w:b/>
          <w:spacing w:val="-8"/>
          <w:sz w:val="24"/>
          <w:szCs w:val="24"/>
        </w:rPr>
        <w:t xml:space="preserve"> </w:t>
      </w:r>
      <w:r w:rsidRPr="00EB269F">
        <w:rPr>
          <w:b/>
          <w:sz w:val="24"/>
          <w:szCs w:val="24"/>
        </w:rPr>
        <w:t>в</w:t>
      </w:r>
      <w:r w:rsidRPr="00EB269F">
        <w:rPr>
          <w:b/>
          <w:spacing w:val="-3"/>
          <w:sz w:val="24"/>
          <w:szCs w:val="24"/>
        </w:rPr>
        <w:t xml:space="preserve"> </w:t>
      </w:r>
      <w:r w:rsidRPr="00EB269F">
        <w:rPr>
          <w:b/>
          <w:spacing w:val="-2"/>
          <w:sz w:val="24"/>
          <w:szCs w:val="24"/>
        </w:rPr>
        <w:t>социуме»</w:t>
      </w:r>
    </w:p>
    <w:p w:rsidR="00FF4715" w:rsidRPr="00EB269F" w:rsidRDefault="00FF4715" w:rsidP="00FF4715">
      <w:pPr>
        <w:pStyle w:val="TableParagraph"/>
        <w:spacing w:line="318" w:lineRule="exact"/>
        <w:ind w:left="0"/>
        <w:rPr>
          <w:spacing w:val="-5"/>
          <w:sz w:val="24"/>
          <w:szCs w:val="24"/>
          <w:lang w:val="ru-RU"/>
        </w:rPr>
      </w:pPr>
      <w:proofErr w:type="gramStart"/>
      <w:r w:rsidRPr="00EB269F">
        <w:rPr>
          <w:spacing w:val="-5"/>
          <w:sz w:val="24"/>
          <w:szCs w:val="24"/>
          <w:lang w:val="ru-RU"/>
        </w:rPr>
        <w:t>Тема  9.1</w:t>
      </w:r>
      <w:proofErr w:type="gramEnd"/>
      <w:r w:rsidRPr="00EB269F">
        <w:rPr>
          <w:spacing w:val="-5"/>
          <w:sz w:val="24"/>
          <w:szCs w:val="24"/>
          <w:lang w:val="ru-RU"/>
        </w:rPr>
        <w:t xml:space="preserve"> </w:t>
      </w:r>
      <w:r w:rsidRPr="00EB269F">
        <w:rPr>
          <w:sz w:val="24"/>
          <w:szCs w:val="24"/>
          <w:lang w:val="ru-RU"/>
        </w:rPr>
        <w:t>Общение</w:t>
      </w:r>
      <w:r w:rsidRPr="00EB269F">
        <w:rPr>
          <w:spacing w:val="-18"/>
          <w:sz w:val="24"/>
          <w:szCs w:val="24"/>
          <w:lang w:val="ru-RU"/>
        </w:rPr>
        <w:t xml:space="preserve"> </w:t>
      </w:r>
      <w:r w:rsidRPr="00EB269F">
        <w:rPr>
          <w:sz w:val="24"/>
          <w:szCs w:val="24"/>
          <w:lang w:val="ru-RU"/>
        </w:rPr>
        <w:t>в</w:t>
      </w:r>
      <w:r w:rsidRPr="00EB269F">
        <w:rPr>
          <w:spacing w:val="-17"/>
          <w:sz w:val="24"/>
          <w:szCs w:val="24"/>
          <w:lang w:val="ru-RU"/>
        </w:rPr>
        <w:t xml:space="preserve"> </w:t>
      </w:r>
      <w:r w:rsidRPr="00EB269F">
        <w:rPr>
          <w:sz w:val="24"/>
          <w:szCs w:val="24"/>
          <w:lang w:val="ru-RU"/>
        </w:rPr>
        <w:t xml:space="preserve">жизни </w:t>
      </w:r>
      <w:r w:rsidRPr="00EB269F">
        <w:rPr>
          <w:spacing w:val="-2"/>
          <w:sz w:val="24"/>
          <w:szCs w:val="24"/>
          <w:lang w:val="ru-RU"/>
        </w:rPr>
        <w:t>человека.</w:t>
      </w:r>
      <w:r w:rsidRPr="00EB269F">
        <w:rPr>
          <w:spacing w:val="-5"/>
          <w:sz w:val="24"/>
          <w:szCs w:val="24"/>
          <w:lang w:val="ru-RU"/>
        </w:rPr>
        <w:t xml:space="preserve"> </w:t>
      </w:r>
      <w:r w:rsidRPr="00EB269F">
        <w:rPr>
          <w:spacing w:val="-2"/>
          <w:sz w:val="24"/>
          <w:szCs w:val="24"/>
          <w:lang w:val="ru-RU"/>
        </w:rPr>
        <w:t xml:space="preserve">Межличностное </w:t>
      </w:r>
      <w:r w:rsidRPr="00EB269F">
        <w:rPr>
          <w:sz w:val="24"/>
          <w:szCs w:val="24"/>
          <w:lang w:val="ru-RU"/>
        </w:rPr>
        <w:t>общение,</w:t>
      </w:r>
      <w:r w:rsidRPr="00EB269F">
        <w:rPr>
          <w:spacing w:val="-18"/>
          <w:sz w:val="24"/>
          <w:szCs w:val="24"/>
          <w:lang w:val="ru-RU"/>
        </w:rPr>
        <w:t xml:space="preserve"> </w:t>
      </w:r>
      <w:r w:rsidRPr="00EB269F">
        <w:rPr>
          <w:sz w:val="24"/>
          <w:szCs w:val="24"/>
          <w:lang w:val="ru-RU"/>
        </w:rPr>
        <w:t>общение в группе</w:t>
      </w:r>
    </w:p>
    <w:p w:rsidR="00FF4715" w:rsidRPr="00EB269F" w:rsidRDefault="00FF4715" w:rsidP="00FF4715">
      <w:pPr>
        <w:pStyle w:val="TableParagraph"/>
        <w:spacing w:line="312" w:lineRule="exact"/>
        <w:ind w:left="0"/>
        <w:rPr>
          <w:spacing w:val="-2"/>
          <w:sz w:val="24"/>
          <w:szCs w:val="24"/>
          <w:lang w:val="ru-RU"/>
        </w:rPr>
      </w:pPr>
      <w:r w:rsidRPr="00EB269F">
        <w:rPr>
          <w:b/>
          <w:i/>
          <w:color w:val="1A1A1A"/>
          <w:sz w:val="24"/>
          <w:szCs w:val="24"/>
          <w:lang w:eastAsia="ru-RU"/>
        </w:rPr>
        <w:t>Тема 9.2</w:t>
      </w:r>
      <w:r w:rsidRPr="00EB269F">
        <w:rPr>
          <w:b/>
          <w:i/>
          <w:color w:val="1A1A1A"/>
          <w:sz w:val="24"/>
          <w:szCs w:val="24"/>
          <w:lang w:eastAsia="ru-RU"/>
        </w:rPr>
        <w:t xml:space="preserve"> </w:t>
      </w:r>
      <w:r w:rsidRPr="00EB269F">
        <w:rPr>
          <w:b/>
          <w:i/>
          <w:spacing w:val="-2"/>
          <w:sz w:val="24"/>
          <w:szCs w:val="24"/>
        </w:rPr>
        <w:t xml:space="preserve">Межличностное </w:t>
      </w:r>
      <w:r w:rsidRPr="00EB269F">
        <w:rPr>
          <w:b/>
          <w:i/>
          <w:sz w:val="24"/>
          <w:szCs w:val="24"/>
        </w:rPr>
        <w:t>общение,</w:t>
      </w:r>
      <w:r w:rsidRPr="00EB269F">
        <w:rPr>
          <w:b/>
          <w:i/>
          <w:spacing w:val="-18"/>
          <w:sz w:val="24"/>
          <w:szCs w:val="24"/>
        </w:rPr>
        <w:t xml:space="preserve"> </w:t>
      </w:r>
      <w:r w:rsidRPr="00EB269F">
        <w:rPr>
          <w:b/>
          <w:i/>
          <w:sz w:val="24"/>
          <w:szCs w:val="24"/>
        </w:rPr>
        <w:t>общение в рабочем коллективе.</w:t>
      </w:r>
      <w:r w:rsidRPr="00EB269F">
        <w:rPr>
          <w:b/>
          <w:i/>
          <w:sz w:val="24"/>
          <w:szCs w:val="24"/>
        </w:rPr>
        <w:br/>
      </w:r>
      <w:r w:rsidRPr="00EB269F">
        <w:rPr>
          <w:b/>
          <w:i/>
          <w:color w:val="1A1A1A"/>
          <w:sz w:val="24"/>
          <w:szCs w:val="24"/>
          <w:lang w:val="ru-RU" w:eastAsia="ru-RU"/>
        </w:rPr>
        <w:t>Тема 9.3</w:t>
      </w:r>
      <w:r w:rsidRPr="00EB269F">
        <w:rPr>
          <w:b/>
          <w:i/>
          <w:color w:val="1A1A1A"/>
          <w:sz w:val="24"/>
          <w:szCs w:val="24"/>
          <w:lang w:val="ru-RU" w:eastAsia="ru-RU"/>
        </w:rPr>
        <w:t xml:space="preserve"> </w:t>
      </w:r>
      <w:r w:rsidRPr="00EB269F">
        <w:rPr>
          <w:b/>
          <w:i/>
          <w:color w:val="1A1A1A"/>
          <w:sz w:val="24"/>
          <w:szCs w:val="24"/>
          <w:lang w:val="ru-RU" w:eastAsia="ru-RU"/>
        </w:rPr>
        <w:t>Общение как инструмент маркетинга</w:t>
      </w:r>
      <w:r w:rsidRPr="00EB269F">
        <w:rPr>
          <w:b/>
          <w:i/>
          <w:color w:val="1A1A1A"/>
          <w:sz w:val="24"/>
          <w:szCs w:val="24"/>
          <w:lang w:val="ru-RU" w:eastAsia="ru-RU"/>
        </w:rPr>
        <w:br/>
      </w:r>
      <w:proofErr w:type="gramStart"/>
      <w:r w:rsidRPr="00EB269F">
        <w:rPr>
          <w:spacing w:val="-5"/>
          <w:sz w:val="24"/>
          <w:szCs w:val="24"/>
          <w:lang w:val="ru-RU"/>
        </w:rPr>
        <w:t>Тема  9.4</w:t>
      </w:r>
      <w:proofErr w:type="gramEnd"/>
      <w:r w:rsidRPr="00EB269F">
        <w:rPr>
          <w:spacing w:val="-5"/>
          <w:sz w:val="24"/>
          <w:szCs w:val="24"/>
          <w:lang w:val="ru-RU"/>
        </w:rPr>
        <w:t xml:space="preserve"> </w:t>
      </w:r>
      <w:r w:rsidRPr="00EB269F">
        <w:rPr>
          <w:spacing w:val="-2"/>
          <w:sz w:val="24"/>
          <w:szCs w:val="24"/>
          <w:lang w:val="ru-RU"/>
        </w:rPr>
        <w:t>Конфликты</w:t>
      </w:r>
      <w:r w:rsidRPr="00EB269F">
        <w:rPr>
          <w:spacing w:val="40"/>
          <w:sz w:val="24"/>
          <w:szCs w:val="24"/>
          <w:lang w:val="ru-RU"/>
        </w:rPr>
        <w:t xml:space="preserve"> </w:t>
      </w:r>
      <w:r w:rsidRPr="00EB269F">
        <w:rPr>
          <w:sz w:val="24"/>
          <w:szCs w:val="24"/>
          <w:lang w:val="ru-RU"/>
        </w:rPr>
        <w:t>и</w:t>
      </w:r>
      <w:r w:rsidRPr="00EB269F">
        <w:rPr>
          <w:spacing w:val="-18"/>
          <w:sz w:val="24"/>
          <w:szCs w:val="24"/>
          <w:lang w:val="ru-RU"/>
        </w:rPr>
        <w:t xml:space="preserve"> </w:t>
      </w:r>
      <w:r w:rsidRPr="00EB269F">
        <w:rPr>
          <w:sz w:val="24"/>
          <w:szCs w:val="24"/>
          <w:lang w:val="ru-RU"/>
        </w:rPr>
        <w:t>способы</w:t>
      </w:r>
      <w:r w:rsidRPr="00EB269F">
        <w:rPr>
          <w:spacing w:val="-17"/>
          <w:sz w:val="24"/>
          <w:szCs w:val="24"/>
          <w:lang w:val="ru-RU"/>
        </w:rPr>
        <w:t xml:space="preserve"> </w:t>
      </w:r>
      <w:r w:rsidRPr="00EB269F">
        <w:rPr>
          <w:sz w:val="24"/>
          <w:szCs w:val="24"/>
          <w:lang w:val="ru-RU"/>
        </w:rPr>
        <w:t xml:space="preserve">их </w:t>
      </w:r>
      <w:r w:rsidRPr="00EB269F">
        <w:rPr>
          <w:spacing w:val="-2"/>
          <w:sz w:val="24"/>
          <w:szCs w:val="24"/>
          <w:lang w:val="ru-RU"/>
        </w:rPr>
        <w:t>разрешения</w:t>
      </w:r>
    </w:p>
    <w:p w:rsidR="00FF4715" w:rsidRPr="00EB269F" w:rsidRDefault="00FF4715" w:rsidP="00FF4715">
      <w:pPr>
        <w:pStyle w:val="TableParagraph"/>
        <w:spacing w:line="312" w:lineRule="exact"/>
        <w:ind w:left="34"/>
        <w:rPr>
          <w:b/>
          <w:i/>
          <w:spacing w:val="-5"/>
          <w:sz w:val="24"/>
          <w:szCs w:val="24"/>
          <w:lang w:val="ru-RU"/>
        </w:rPr>
      </w:pPr>
      <w:r w:rsidRPr="00EB269F">
        <w:rPr>
          <w:b/>
          <w:i/>
          <w:spacing w:val="-5"/>
          <w:sz w:val="24"/>
          <w:szCs w:val="24"/>
          <w:lang w:val="ru-RU"/>
        </w:rPr>
        <w:t>Тема 9.5</w:t>
      </w:r>
      <w:r w:rsidRPr="00EB269F">
        <w:rPr>
          <w:b/>
          <w:i/>
          <w:spacing w:val="-5"/>
          <w:sz w:val="24"/>
          <w:szCs w:val="24"/>
          <w:lang w:val="ru-RU"/>
        </w:rPr>
        <w:t xml:space="preserve"> </w:t>
      </w:r>
      <w:r w:rsidRPr="00EB269F">
        <w:rPr>
          <w:b/>
          <w:i/>
          <w:sz w:val="24"/>
          <w:szCs w:val="24"/>
          <w:lang w:val="ru-RU"/>
        </w:rPr>
        <w:t>Факторы,</w:t>
      </w:r>
      <w:r w:rsidRPr="00EB269F">
        <w:rPr>
          <w:b/>
          <w:i/>
          <w:spacing w:val="-17"/>
          <w:sz w:val="24"/>
          <w:szCs w:val="24"/>
          <w:lang w:val="ru-RU"/>
        </w:rPr>
        <w:t xml:space="preserve"> </w:t>
      </w:r>
      <w:r w:rsidRPr="00EB269F">
        <w:rPr>
          <w:b/>
          <w:i/>
          <w:sz w:val="24"/>
          <w:szCs w:val="24"/>
          <w:lang w:val="ru-RU"/>
        </w:rPr>
        <w:t>способствующие и</w:t>
      </w:r>
      <w:r w:rsidRPr="00EB269F">
        <w:rPr>
          <w:b/>
          <w:i/>
          <w:spacing w:val="-3"/>
          <w:sz w:val="24"/>
          <w:szCs w:val="24"/>
          <w:lang w:val="ru-RU"/>
        </w:rPr>
        <w:t xml:space="preserve"> </w:t>
      </w:r>
      <w:r w:rsidRPr="00EB269F">
        <w:rPr>
          <w:b/>
          <w:i/>
          <w:sz w:val="24"/>
          <w:szCs w:val="24"/>
          <w:lang w:val="ru-RU"/>
        </w:rPr>
        <w:t>препятствующие</w:t>
      </w:r>
      <w:r w:rsidRPr="00EB269F">
        <w:rPr>
          <w:b/>
          <w:i/>
          <w:spacing w:val="-5"/>
          <w:sz w:val="24"/>
          <w:szCs w:val="24"/>
          <w:lang w:val="ru-RU"/>
        </w:rPr>
        <w:t xml:space="preserve"> </w:t>
      </w:r>
      <w:r w:rsidRPr="00EB269F">
        <w:rPr>
          <w:b/>
          <w:i/>
          <w:sz w:val="24"/>
          <w:szCs w:val="24"/>
          <w:lang w:val="ru-RU"/>
        </w:rPr>
        <w:t>развитию</w:t>
      </w:r>
      <w:r w:rsidRPr="00EB269F">
        <w:rPr>
          <w:b/>
          <w:i/>
          <w:spacing w:val="-4"/>
          <w:sz w:val="24"/>
          <w:szCs w:val="24"/>
          <w:lang w:val="ru-RU"/>
        </w:rPr>
        <w:t xml:space="preserve"> </w:t>
      </w:r>
      <w:r w:rsidRPr="00EB269F">
        <w:rPr>
          <w:b/>
          <w:i/>
          <w:sz w:val="24"/>
          <w:szCs w:val="24"/>
          <w:lang w:val="ru-RU"/>
        </w:rPr>
        <w:t>конфликта</w:t>
      </w:r>
    </w:p>
    <w:p w:rsidR="000E4161" w:rsidRPr="00EB269F" w:rsidRDefault="00FF4715" w:rsidP="00FF4715">
      <w:pPr>
        <w:pStyle w:val="TableParagraph"/>
        <w:spacing w:line="311" w:lineRule="exact"/>
        <w:ind w:left="34"/>
        <w:rPr>
          <w:spacing w:val="-2"/>
          <w:sz w:val="24"/>
          <w:szCs w:val="24"/>
          <w:lang w:val="ru-RU"/>
        </w:rPr>
      </w:pPr>
      <w:r w:rsidRPr="00EB269F">
        <w:rPr>
          <w:spacing w:val="-5"/>
          <w:sz w:val="24"/>
          <w:szCs w:val="24"/>
          <w:lang w:val="ru-RU"/>
        </w:rPr>
        <w:t>Тема 9.6</w:t>
      </w:r>
      <w:r w:rsidRPr="00EB269F">
        <w:rPr>
          <w:spacing w:val="-5"/>
          <w:sz w:val="24"/>
          <w:szCs w:val="24"/>
          <w:lang w:val="ru-RU"/>
        </w:rPr>
        <w:t xml:space="preserve"> </w:t>
      </w:r>
      <w:r w:rsidRPr="00EB269F">
        <w:rPr>
          <w:spacing w:val="-2"/>
          <w:sz w:val="24"/>
          <w:szCs w:val="24"/>
          <w:lang w:val="ru-RU"/>
        </w:rPr>
        <w:t>Конструктивные</w:t>
      </w:r>
      <w:r w:rsidRPr="00EB269F">
        <w:rPr>
          <w:spacing w:val="40"/>
          <w:sz w:val="24"/>
          <w:szCs w:val="24"/>
          <w:lang w:val="ru-RU"/>
        </w:rPr>
        <w:t xml:space="preserve"> </w:t>
      </w:r>
      <w:r w:rsidRPr="00EB269F">
        <w:rPr>
          <w:sz w:val="24"/>
          <w:szCs w:val="24"/>
          <w:lang w:val="ru-RU"/>
        </w:rPr>
        <w:t xml:space="preserve">и деструктивные </w:t>
      </w:r>
      <w:r w:rsidRPr="00EB269F">
        <w:rPr>
          <w:spacing w:val="-2"/>
          <w:sz w:val="24"/>
          <w:szCs w:val="24"/>
          <w:lang w:val="ru-RU"/>
        </w:rPr>
        <w:t>способы психологического воздействия</w:t>
      </w:r>
    </w:p>
    <w:p w:rsidR="00FF4715" w:rsidRPr="00EB269F" w:rsidRDefault="00FF4715" w:rsidP="00FF4715">
      <w:pPr>
        <w:pStyle w:val="TableParagraph"/>
        <w:spacing w:line="311" w:lineRule="exact"/>
        <w:ind w:left="24" w:right="8"/>
        <w:rPr>
          <w:spacing w:val="-2"/>
          <w:sz w:val="24"/>
          <w:szCs w:val="24"/>
          <w:lang w:val="ru-RU"/>
        </w:rPr>
      </w:pPr>
      <w:proofErr w:type="gramStart"/>
      <w:r w:rsidRPr="00EB269F">
        <w:rPr>
          <w:spacing w:val="-5"/>
          <w:sz w:val="24"/>
          <w:szCs w:val="24"/>
          <w:lang w:val="ru-RU"/>
        </w:rPr>
        <w:t>Тема  9.7</w:t>
      </w:r>
      <w:proofErr w:type="gramEnd"/>
      <w:r w:rsidRPr="00EB269F">
        <w:rPr>
          <w:spacing w:val="-5"/>
          <w:sz w:val="24"/>
          <w:szCs w:val="24"/>
          <w:lang w:val="ru-RU"/>
        </w:rPr>
        <w:t xml:space="preserve"> </w:t>
      </w:r>
      <w:r w:rsidRPr="00EB269F">
        <w:rPr>
          <w:spacing w:val="-2"/>
          <w:sz w:val="24"/>
          <w:szCs w:val="24"/>
          <w:lang w:val="ru-RU"/>
        </w:rPr>
        <w:t>Психологические механизмы воздействия</w:t>
      </w:r>
      <w:r w:rsidRPr="00EB269F">
        <w:rPr>
          <w:spacing w:val="-5"/>
          <w:sz w:val="24"/>
          <w:szCs w:val="24"/>
          <w:lang w:val="ru-RU"/>
        </w:rPr>
        <w:t xml:space="preserve"> </w:t>
      </w:r>
      <w:r w:rsidRPr="00EB269F">
        <w:rPr>
          <w:sz w:val="24"/>
          <w:szCs w:val="24"/>
          <w:lang w:val="ru-RU"/>
        </w:rPr>
        <w:t>на</w:t>
      </w:r>
      <w:r w:rsidRPr="00EB269F">
        <w:rPr>
          <w:spacing w:val="-18"/>
          <w:sz w:val="24"/>
          <w:szCs w:val="24"/>
          <w:lang w:val="ru-RU"/>
        </w:rPr>
        <w:t xml:space="preserve"> </w:t>
      </w:r>
      <w:r w:rsidRPr="00EB269F">
        <w:rPr>
          <w:sz w:val="24"/>
          <w:szCs w:val="24"/>
          <w:lang w:val="ru-RU"/>
        </w:rPr>
        <w:t>большие</w:t>
      </w:r>
      <w:r w:rsidRPr="00EB269F">
        <w:rPr>
          <w:spacing w:val="-17"/>
          <w:sz w:val="24"/>
          <w:szCs w:val="24"/>
          <w:lang w:val="ru-RU"/>
        </w:rPr>
        <w:t xml:space="preserve"> </w:t>
      </w:r>
      <w:r w:rsidRPr="00EB269F">
        <w:rPr>
          <w:sz w:val="24"/>
          <w:szCs w:val="24"/>
          <w:lang w:val="ru-RU"/>
        </w:rPr>
        <w:t xml:space="preserve">группы </w:t>
      </w:r>
      <w:r w:rsidRPr="00EB269F">
        <w:rPr>
          <w:spacing w:val="-2"/>
          <w:sz w:val="24"/>
          <w:szCs w:val="24"/>
          <w:lang w:val="ru-RU"/>
        </w:rPr>
        <w:t>людей</w:t>
      </w:r>
    </w:p>
    <w:p w:rsidR="00FF4715" w:rsidRPr="00EB269F" w:rsidRDefault="00FF4715" w:rsidP="00FF4715">
      <w:pPr>
        <w:pStyle w:val="TableParagraph"/>
        <w:spacing w:line="311" w:lineRule="exact"/>
        <w:ind w:left="0" w:right="8"/>
        <w:rPr>
          <w:spacing w:val="-5"/>
          <w:sz w:val="24"/>
          <w:szCs w:val="24"/>
          <w:lang w:val="ru-RU"/>
        </w:rPr>
      </w:pPr>
    </w:p>
    <w:p w:rsidR="000E4161" w:rsidRPr="00EB269F" w:rsidRDefault="00FF4715" w:rsidP="000E4161">
      <w:pPr>
        <w:spacing w:line="318" w:lineRule="exact"/>
        <w:ind w:left="110"/>
        <w:rPr>
          <w:rFonts w:ascii="Times New Roman" w:hAnsi="Times New Roman" w:cs="Times New Roman"/>
          <w:b/>
          <w:spacing w:val="-2"/>
          <w:sz w:val="24"/>
          <w:szCs w:val="24"/>
        </w:rPr>
      </w:pPr>
      <w:r w:rsidRPr="00EB269F">
        <w:rPr>
          <w:rFonts w:ascii="Times New Roman" w:hAnsi="Times New Roman" w:cs="Times New Roman"/>
          <w:b/>
          <w:sz w:val="24"/>
          <w:szCs w:val="24"/>
        </w:rPr>
        <w:t>Раздел</w:t>
      </w:r>
      <w:r w:rsidRPr="00EB269F">
        <w:rPr>
          <w:rFonts w:ascii="Times New Roman" w:hAnsi="Times New Roman" w:cs="Times New Roman"/>
          <w:b/>
          <w:spacing w:val="-7"/>
          <w:sz w:val="24"/>
          <w:szCs w:val="24"/>
        </w:rPr>
        <w:t xml:space="preserve"> </w:t>
      </w:r>
      <w:r w:rsidRPr="00EB269F">
        <w:rPr>
          <w:rFonts w:ascii="Times New Roman" w:hAnsi="Times New Roman" w:cs="Times New Roman"/>
          <w:b/>
          <w:sz w:val="24"/>
          <w:szCs w:val="24"/>
        </w:rPr>
        <w:t>10</w:t>
      </w:r>
      <w:r w:rsidRPr="00EB269F">
        <w:rPr>
          <w:rFonts w:ascii="Times New Roman" w:hAnsi="Times New Roman" w:cs="Times New Roman"/>
          <w:b/>
          <w:spacing w:val="-8"/>
          <w:sz w:val="24"/>
          <w:szCs w:val="24"/>
        </w:rPr>
        <w:t xml:space="preserve"> </w:t>
      </w:r>
      <w:r w:rsidRPr="00EB269F">
        <w:rPr>
          <w:rFonts w:ascii="Times New Roman" w:hAnsi="Times New Roman" w:cs="Times New Roman"/>
          <w:b/>
          <w:sz w:val="24"/>
          <w:szCs w:val="24"/>
        </w:rPr>
        <w:t>«Безопасность</w:t>
      </w:r>
      <w:r w:rsidRPr="00EB269F">
        <w:rPr>
          <w:rFonts w:ascii="Times New Roman" w:hAnsi="Times New Roman" w:cs="Times New Roman"/>
          <w:b/>
          <w:spacing w:val="-10"/>
          <w:sz w:val="24"/>
          <w:szCs w:val="24"/>
        </w:rPr>
        <w:t xml:space="preserve"> </w:t>
      </w:r>
      <w:r w:rsidRPr="00EB269F">
        <w:rPr>
          <w:rFonts w:ascii="Times New Roman" w:hAnsi="Times New Roman" w:cs="Times New Roman"/>
          <w:b/>
          <w:sz w:val="24"/>
          <w:szCs w:val="24"/>
        </w:rPr>
        <w:t>в</w:t>
      </w:r>
      <w:r w:rsidRPr="00EB269F">
        <w:rPr>
          <w:rFonts w:ascii="Times New Roman" w:hAnsi="Times New Roman" w:cs="Times New Roman"/>
          <w:b/>
          <w:spacing w:val="-7"/>
          <w:sz w:val="24"/>
          <w:szCs w:val="24"/>
        </w:rPr>
        <w:t xml:space="preserve"> </w:t>
      </w:r>
      <w:r w:rsidRPr="00EB269F">
        <w:rPr>
          <w:rFonts w:ascii="Times New Roman" w:hAnsi="Times New Roman" w:cs="Times New Roman"/>
          <w:b/>
          <w:sz w:val="24"/>
          <w:szCs w:val="24"/>
        </w:rPr>
        <w:t>информационном</w:t>
      </w:r>
      <w:r w:rsidRPr="00EB269F">
        <w:rPr>
          <w:rFonts w:ascii="Times New Roman" w:hAnsi="Times New Roman" w:cs="Times New Roman"/>
          <w:b/>
          <w:spacing w:val="-3"/>
          <w:sz w:val="24"/>
          <w:szCs w:val="24"/>
        </w:rPr>
        <w:t xml:space="preserve"> </w:t>
      </w:r>
      <w:r w:rsidRPr="00EB269F">
        <w:rPr>
          <w:rFonts w:ascii="Times New Roman" w:hAnsi="Times New Roman" w:cs="Times New Roman"/>
          <w:b/>
          <w:spacing w:val="-2"/>
          <w:sz w:val="24"/>
          <w:szCs w:val="24"/>
        </w:rPr>
        <w:t>пространстве»</w:t>
      </w:r>
    </w:p>
    <w:p w:rsidR="00FF4715" w:rsidRPr="00EB269F" w:rsidRDefault="00FF4715" w:rsidP="00FF4715">
      <w:pPr>
        <w:pStyle w:val="TableParagraph"/>
        <w:spacing w:line="311" w:lineRule="exact"/>
        <w:ind w:left="24"/>
        <w:rPr>
          <w:spacing w:val="-4"/>
          <w:sz w:val="24"/>
          <w:szCs w:val="24"/>
          <w:lang w:val="ru-RU"/>
        </w:rPr>
      </w:pPr>
      <w:r w:rsidRPr="00EB269F">
        <w:rPr>
          <w:spacing w:val="-4"/>
          <w:sz w:val="24"/>
          <w:szCs w:val="24"/>
          <w:lang w:val="ru-RU"/>
        </w:rPr>
        <w:lastRenderedPageBreak/>
        <w:t>Тема 10.1</w:t>
      </w:r>
      <w:r w:rsidRPr="00EB269F">
        <w:rPr>
          <w:spacing w:val="-4"/>
          <w:sz w:val="24"/>
          <w:szCs w:val="24"/>
          <w:lang w:val="ru-RU"/>
        </w:rPr>
        <w:t xml:space="preserve"> </w:t>
      </w:r>
      <w:r w:rsidRPr="00EB269F">
        <w:rPr>
          <w:spacing w:val="-2"/>
          <w:sz w:val="24"/>
          <w:szCs w:val="24"/>
          <w:lang w:val="ru-RU"/>
        </w:rPr>
        <w:t>Безопасност</w:t>
      </w:r>
      <w:r w:rsidRPr="00EB269F">
        <w:rPr>
          <w:spacing w:val="-2"/>
          <w:sz w:val="24"/>
          <w:szCs w:val="24"/>
          <w:lang w:val="ru-RU"/>
        </w:rPr>
        <w:t xml:space="preserve">ь </w:t>
      </w:r>
      <w:r w:rsidRPr="00EB269F">
        <w:rPr>
          <w:sz w:val="24"/>
          <w:szCs w:val="24"/>
          <w:lang w:val="ru-RU"/>
        </w:rPr>
        <w:t>в</w:t>
      </w:r>
      <w:r w:rsidRPr="00EB269F">
        <w:rPr>
          <w:spacing w:val="-10"/>
          <w:sz w:val="24"/>
          <w:szCs w:val="24"/>
          <w:lang w:val="ru-RU"/>
        </w:rPr>
        <w:t xml:space="preserve"> </w:t>
      </w:r>
      <w:r w:rsidRPr="00EB269F">
        <w:rPr>
          <w:sz w:val="24"/>
          <w:szCs w:val="24"/>
          <w:lang w:val="ru-RU"/>
        </w:rPr>
        <w:t>цифровой</w:t>
      </w:r>
      <w:r w:rsidRPr="00EB269F">
        <w:rPr>
          <w:spacing w:val="-3"/>
          <w:sz w:val="24"/>
          <w:szCs w:val="24"/>
          <w:lang w:val="ru-RU"/>
        </w:rPr>
        <w:t xml:space="preserve"> </w:t>
      </w:r>
      <w:r w:rsidRPr="00EB269F">
        <w:rPr>
          <w:spacing w:val="-4"/>
          <w:sz w:val="24"/>
          <w:szCs w:val="24"/>
          <w:lang w:val="ru-RU"/>
        </w:rPr>
        <w:t>среде</w:t>
      </w:r>
    </w:p>
    <w:p w:rsidR="00FF4715" w:rsidRPr="00EB269F" w:rsidRDefault="00FF4715" w:rsidP="00FF4715">
      <w:pPr>
        <w:pStyle w:val="TableParagraph"/>
        <w:spacing w:line="311" w:lineRule="exact"/>
        <w:ind w:left="24"/>
        <w:rPr>
          <w:b/>
          <w:i/>
          <w:spacing w:val="-4"/>
          <w:sz w:val="24"/>
          <w:szCs w:val="24"/>
          <w:lang w:val="ru-RU"/>
        </w:rPr>
      </w:pPr>
      <w:r w:rsidRPr="00EB269F">
        <w:rPr>
          <w:b/>
          <w:i/>
          <w:spacing w:val="-4"/>
          <w:sz w:val="24"/>
          <w:szCs w:val="24"/>
          <w:lang w:val="ru-RU"/>
        </w:rPr>
        <w:t>Тема 10.2</w:t>
      </w:r>
      <w:r w:rsidRPr="00EB269F">
        <w:rPr>
          <w:b/>
          <w:i/>
          <w:spacing w:val="-4"/>
          <w:sz w:val="24"/>
          <w:szCs w:val="24"/>
          <w:lang w:val="ru-RU"/>
        </w:rPr>
        <w:t xml:space="preserve"> </w:t>
      </w:r>
      <w:r w:rsidRPr="00EB269F">
        <w:rPr>
          <w:b/>
          <w:i/>
          <w:spacing w:val="-4"/>
          <w:sz w:val="24"/>
          <w:szCs w:val="24"/>
          <w:lang w:val="ru-RU"/>
        </w:rPr>
        <w:t>Безопасное поведение в сети Интернет</w:t>
      </w:r>
    </w:p>
    <w:p w:rsidR="00FF4715" w:rsidRPr="00EB269F" w:rsidRDefault="00FF4715" w:rsidP="00FF4715">
      <w:pPr>
        <w:pStyle w:val="TableParagraph"/>
        <w:spacing w:line="311" w:lineRule="exact"/>
        <w:ind w:left="24"/>
        <w:rPr>
          <w:b/>
          <w:i/>
          <w:spacing w:val="-4"/>
          <w:sz w:val="24"/>
          <w:szCs w:val="24"/>
          <w:lang w:val="ru-RU"/>
        </w:rPr>
      </w:pPr>
      <w:r w:rsidRPr="00EB269F">
        <w:rPr>
          <w:b/>
          <w:i/>
          <w:spacing w:val="-4"/>
          <w:sz w:val="24"/>
          <w:szCs w:val="24"/>
          <w:lang w:val="ru-RU"/>
        </w:rPr>
        <w:t>Тема 10.3</w:t>
      </w:r>
      <w:r w:rsidRPr="00EB269F">
        <w:rPr>
          <w:b/>
          <w:i/>
          <w:spacing w:val="-4"/>
          <w:sz w:val="24"/>
          <w:szCs w:val="24"/>
          <w:lang w:val="ru-RU"/>
        </w:rPr>
        <w:t xml:space="preserve"> </w:t>
      </w:r>
      <w:r w:rsidRPr="00EB269F">
        <w:rPr>
          <w:b/>
          <w:i/>
          <w:spacing w:val="-2"/>
          <w:sz w:val="24"/>
          <w:szCs w:val="24"/>
          <w:lang w:val="ru-RU"/>
        </w:rPr>
        <w:t>Опасности, связанны</w:t>
      </w:r>
      <w:r w:rsidRPr="00EB269F">
        <w:rPr>
          <w:b/>
          <w:i/>
          <w:spacing w:val="-2"/>
          <w:sz w:val="24"/>
          <w:szCs w:val="24"/>
          <w:lang w:val="ru-RU"/>
        </w:rPr>
        <w:t xml:space="preserve"> с</w:t>
      </w:r>
      <w:r w:rsidRPr="00EB269F">
        <w:rPr>
          <w:b/>
          <w:i/>
          <w:spacing w:val="-18"/>
          <w:sz w:val="24"/>
          <w:szCs w:val="24"/>
          <w:lang w:val="ru-RU"/>
        </w:rPr>
        <w:t xml:space="preserve"> </w:t>
      </w:r>
      <w:r w:rsidRPr="00EB269F">
        <w:rPr>
          <w:b/>
          <w:i/>
          <w:sz w:val="24"/>
          <w:szCs w:val="24"/>
          <w:lang w:val="ru-RU"/>
        </w:rPr>
        <w:t xml:space="preserve">использованием </w:t>
      </w:r>
      <w:r w:rsidRPr="00EB269F">
        <w:rPr>
          <w:b/>
          <w:i/>
          <w:spacing w:val="-2"/>
          <w:sz w:val="24"/>
          <w:szCs w:val="24"/>
          <w:lang w:val="ru-RU"/>
        </w:rPr>
        <w:t>программного обеспечения в профессиональной деятельности.</w:t>
      </w:r>
    </w:p>
    <w:p w:rsidR="000E4161" w:rsidRPr="00EB269F" w:rsidRDefault="00FF4715" w:rsidP="00FF4715">
      <w:pPr>
        <w:pStyle w:val="TableParagraph"/>
        <w:spacing w:line="319" w:lineRule="exact"/>
        <w:ind w:left="24"/>
        <w:rPr>
          <w:spacing w:val="-4"/>
          <w:sz w:val="24"/>
          <w:szCs w:val="24"/>
          <w:lang w:val="ru-RU"/>
        </w:rPr>
      </w:pPr>
      <w:r w:rsidRPr="00EB269F">
        <w:rPr>
          <w:spacing w:val="-4"/>
          <w:sz w:val="24"/>
          <w:szCs w:val="24"/>
          <w:lang w:val="ru-RU"/>
        </w:rPr>
        <w:t>Тема 10.4</w:t>
      </w:r>
      <w:r w:rsidRPr="00EB269F">
        <w:rPr>
          <w:spacing w:val="-4"/>
          <w:sz w:val="24"/>
          <w:szCs w:val="24"/>
          <w:lang w:val="ru-RU"/>
        </w:rPr>
        <w:t xml:space="preserve"> </w:t>
      </w:r>
      <w:r w:rsidRPr="00EB269F">
        <w:rPr>
          <w:spacing w:val="-2"/>
          <w:sz w:val="24"/>
          <w:szCs w:val="24"/>
          <w:lang w:val="ru-RU"/>
        </w:rPr>
        <w:t>Опасности, связанные</w:t>
      </w:r>
      <w:r w:rsidRPr="00EB269F">
        <w:rPr>
          <w:spacing w:val="-2"/>
          <w:sz w:val="24"/>
          <w:szCs w:val="24"/>
          <w:lang w:val="ru-RU"/>
        </w:rPr>
        <w:t xml:space="preserve"> </w:t>
      </w:r>
      <w:r w:rsidRPr="00EB269F">
        <w:rPr>
          <w:sz w:val="24"/>
          <w:szCs w:val="24"/>
          <w:lang w:val="ru-RU"/>
        </w:rPr>
        <w:t>с</w:t>
      </w:r>
      <w:r w:rsidRPr="00EB269F">
        <w:rPr>
          <w:spacing w:val="-18"/>
          <w:sz w:val="24"/>
          <w:szCs w:val="24"/>
          <w:lang w:val="ru-RU"/>
        </w:rPr>
        <w:t xml:space="preserve"> </w:t>
      </w:r>
      <w:r w:rsidRPr="00EB269F">
        <w:rPr>
          <w:sz w:val="24"/>
          <w:szCs w:val="24"/>
          <w:lang w:val="ru-RU"/>
        </w:rPr>
        <w:t>коммуникацией в</w:t>
      </w:r>
      <w:r w:rsidRPr="00EB269F">
        <w:rPr>
          <w:spacing w:val="-9"/>
          <w:sz w:val="24"/>
          <w:szCs w:val="24"/>
          <w:lang w:val="ru-RU"/>
        </w:rPr>
        <w:t xml:space="preserve"> </w:t>
      </w:r>
      <w:r w:rsidRPr="00EB269F">
        <w:rPr>
          <w:sz w:val="24"/>
          <w:szCs w:val="24"/>
          <w:lang w:val="ru-RU"/>
        </w:rPr>
        <w:t>цифровой</w:t>
      </w:r>
      <w:r w:rsidRPr="00EB269F">
        <w:rPr>
          <w:spacing w:val="-3"/>
          <w:sz w:val="24"/>
          <w:szCs w:val="24"/>
          <w:lang w:val="ru-RU"/>
        </w:rPr>
        <w:t xml:space="preserve"> </w:t>
      </w:r>
      <w:r w:rsidRPr="00EB269F">
        <w:rPr>
          <w:spacing w:val="-4"/>
          <w:sz w:val="24"/>
          <w:szCs w:val="24"/>
          <w:lang w:val="ru-RU"/>
        </w:rPr>
        <w:t>среде</w:t>
      </w:r>
    </w:p>
    <w:p w:rsidR="00FF4715" w:rsidRPr="00EB269F" w:rsidRDefault="00FF4715" w:rsidP="00FF4715">
      <w:pPr>
        <w:pStyle w:val="TableParagraph"/>
        <w:spacing w:line="318" w:lineRule="exact"/>
        <w:ind w:left="0"/>
        <w:rPr>
          <w:spacing w:val="-4"/>
          <w:sz w:val="24"/>
          <w:szCs w:val="24"/>
          <w:lang w:val="ru-RU"/>
        </w:rPr>
      </w:pPr>
      <w:r w:rsidRPr="00EB269F">
        <w:rPr>
          <w:spacing w:val="-4"/>
          <w:sz w:val="24"/>
          <w:szCs w:val="24"/>
          <w:lang w:val="ru-RU"/>
        </w:rPr>
        <w:t>Тема 10.5</w:t>
      </w:r>
      <w:r w:rsidRPr="00EB269F">
        <w:rPr>
          <w:spacing w:val="-4"/>
          <w:sz w:val="24"/>
          <w:szCs w:val="24"/>
          <w:lang w:val="ru-RU"/>
        </w:rPr>
        <w:t xml:space="preserve"> </w:t>
      </w:r>
      <w:r w:rsidRPr="00EB269F">
        <w:rPr>
          <w:spacing w:val="-2"/>
          <w:sz w:val="24"/>
          <w:szCs w:val="24"/>
          <w:lang w:val="ru-RU"/>
        </w:rPr>
        <w:t>Достоверность информации</w:t>
      </w:r>
      <w:r w:rsidRPr="00EB269F">
        <w:rPr>
          <w:spacing w:val="-4"/>
          <w:sz w:val="24"/>
          <w:szCs w:val="24"/>
          <w:lang w:val="ru-RU"/>
        </w:rPr>
        <w:t xml:space="preserve"> </w:t>
      </w:r>
      <w:r w:rsidRPr="00EB269F">
        <w:rPr>
          <w:sz w:val="24"/>
          <w:szCs w:val="24"/>
          <w:lang w:val="ru-RU"/>
        </w:rPr>
        <w:t>в</w:t>
      </w:r>
      <w:r w:rsidRPr="00EB269F">
        <w:rPr>
          <w:spacing w:val="-10"/>
          <w:sz w:val="24"/>
          <w:szCs w:val="24"/>
          <w:lang w:val="ru-RU"/>
        </w:rPr>
        <w:t xml:space="preserve"> </w:t>
      </w:r>
      <w:r w:rsidRPr="00EB269F">
        <w:rPr>
          <w:sz w:val="24"/>
          <w:szCs w:val="24"/>
          <w:lang w:val="ru-RU"/>
        </w:rPr>
        <w:t>цифровой</w:t>
      </w:r>
      <w:r w:rsidRPr="00EB269F">
        <w:rPr>
          <w:spacing w:val="-3"/>
          <w:sz w:val="24"/>
          <w:szCs w:val="24"/>
          <w:lang w:val="ru-RU"/>
        </w:rPr>
        <w:t xml:space="preserve"> </w:t>
      </w:r>
      <w:r w:rsidRPr="00EB269F">
        <w:rPr>
          <w:spacing w:val="-4"/>
          <w:sz w:val="24"/>
          <w:szCs w:val="24"/>
          <w:lang w:val="ru-RU"/>
        </w:rPr>
        <w:t>среде</w:t>
      </w:r>
    </w:p>
    <w:p w:rsidR="00FF4715" w:rsidRPr="00EB269F" w:rsidRDefault="00EB269F" w:rsidP="00EB269F">
      <w:pPr>
        <w:pStyle w:val="TableParagraph"/>
        <w:spacing w:line="318" w:lineRule="exact"/>
        <w:ind w:left="24"/>
        <w:rPr>
          <w:spacing w:val="-4"/>
          <w:sz w:val="24"/>
          <w:szCs w:val="24"/>
          <w:lang w:val="ru-RU"/>
        </w:rPr>
      </w:pPr>
      <w:r w:rsidRPr="00EB269F">
        <w:rPr>
          <w:spacing w:val="-4"/>
          <w:sz w:val="24"/>
          <w:szCs w:val="24"/>
          <w:lang w:val="ru-RU"/>
        </w:rPr>
        <w:t>Тема 10.6</w:t>
      </w:r>
      <w:r w:rsidRPr="00EB269F">
        <w:rPr>
          <w:spacing w:val="-4"/>
          <w:sz w:val="24"/>
          <w:szCs w:val="24"/>
          <w:lang w:val="ru-RU"/>
        </w:rPr>
        <w:t xml:space="preserve"> </w:t>
      </w:r>
      <w:r w:rsidRPr="00EB269F">
        <w:rPr>
          <w:sz w:val="24"/>
          <w:szCs w:val="24"/>
          <w:lang w:val="ru-RU"/>
        </w:rPr>
        <w:t xml:space="preserve">Защита прав в цифровом </w:t>
      </w:r>
      <w:r w:rsidRPr="00EB269F">
        <w:rPr>
          <w:spacing w:val="-2"/>
          <w:sz w:val="24"/>
          <w:szCs w:val="24"/>
          <w:lang w:val="ru-RU"/>
        </w:rPr>
        <w:t>пространстве</w:t>
      </w:r>
    </w:p>
    <w:p w:rsidR="000E4161" w:rsidRPr="00EB269F" w:rsidRDefault="00EB269F" w:rsidP="00EB269F">
      <w:pPr>
        <w:pStyle w:val="TableParagraph"/>
        <w:spacing w:line="318" w:lineRule="exact"/>
        <w:ind w:left="24"/>
        <w:rPr>
          <w:b/>
          <w:i/>
          <w:spacing w:val="-2"/>
          <w:sz w:val="24"/>
          <w:szCs w:val="24"/>
          <w:lang w:val="ru-RU"/>
        </w:rPr>
      </w:pPr>
      <w:r w:rsidRPr="00EB269F">
        <w:rPr>
          <w:b/>
          <w:i/>
          <w:spacing w:val="-4"/>
          <w:sz w:val="24"/>
          <w:szCs w:val="24"/>
          <w:lang w:val="ru-RU"/>
        </w:rPr>
        <w:t>Тема 10.7</w:t>
      </w:r>
      <w:r w:rsidRPr="00EB269F">
        <w:rPr>
          <w:b/>
          <w:i/>
          <w:spacing w:val="-4"/>
          <w:sz w:val="24"/>
          <w:szCs w:val="24"/>
          <w:lang w:val="ru-RU"/>
        </w:rPr>
        <w:t xml:space="preserve"> </w:t>
      </w:r>
      <w:r w:rsidRPr="00EB269F">
        <w:rPr>
          <w:b/>
          <w:i/>
          <w:sz w:val="24"/>
          <w:szCs w:val="24"/>
          <w:lang w:val="ru-RU"/>
        </w:rPr>
        <w:t xml:space="preserve">Защита прав в цифровом </w:t>
      </w:r>
      <w:r w:rsidRPr="00EB269F">
        <w:rPr>
          <w:b/>
          <w:i/>
          <w:spacing w:val="-2"/>
          <w:sz w:val="24"/>
          <w:szCs w:val="24"/>
          <w:lang w:val="ru-RU"/>
        </w:rPr>
        <w:t>пространстве</w:t>
      </w:r>
    </w:p>
    <w:p w:rsidR="00EB269F" w:rsidRPr="00EB269F" w:rsidRDefault="00EB269F" w:rsidP="00EB269F">
      <w:pPr>
        <w:pStyle w:val="TableParagraph"/>
        <w:spacing w:line="318" w:lineRule="exact"/>
        <w:ind w:left="24"/>
        <w:rPr>
          <w:b/>
          <w:i/>
          <w:spacing w:val="-4"/>
          <w:sz w:val="24"/>
          <w:szCs w:val="24"/>
          <w:lang w:val="ru-RU"/>
        </w:rPr>
      </w:pPr>
    </w:p>
    <w:p w:rsidR="000E4161" w:rsidRPr="00EB269F" w:rsidRDefault="00EB269F" w:rsidP="00EB269F">
      <w:pPr>
        <w:pStyle w:val="TableParagraph"/>
        <w:spacing w:line="311" w:lineRule="exact"/>
        <w:ind w:left="0"/>
        <w:rPr>
          <w:spacing w:val="-4"/>
          <w:sz w:val="24"/>
          <w:szCs w:val="24"/>
          <w:lang w:val="ru-RU"/>
        </w:rPr>
      </w:pPr>
      <w:r w:rsidRPr="00EB269F">
        <w:rPr>
          <w:b/>
          <w:sz w:val="24"/>
          <w:szCs w:val="24"/>
          <w:lang w:val="ru-RU"/>
        </w:rPr>
        <w:t>Раздел</w:t>
      </w:r>
      <w:r w:rsidRPr="00EB269F">
        <w:rPr>
          <w:b/>
          <w:spacing w:val="-5"/>
          <w:sz w:val="24"/>
          <w:szCs w:val="24"/>
          <w:lang w:val="ru-RU"/>
        </w:rPr>
        <w:t xml:space="preserve"> </w:t>
      </w:r>
      <w:r w:rsidRPr="00EB269F">
        <w:rPr>
          <w:b/>
          <w:sz w:val="24"/>
          <w:szCs w:val="24"/>
          <w:lang w:val="ru-RU"/>
        </w:rPr>
        <w:t>11</w:t>
      </w:r>
      <w:r w:rsidRPr="00EB269F">
        <w:rPr>
          <w:b/>
          <w:spacing w:val="-5"/>
          <w:sz w:val="24"/>
          <w:szCs w:val="24"/>
          <w:lang w:val="ru-RU"/>
        </w:rPr>
        <w:t xml:space="preserve"> </w:t>
      </w:r>
      <w:r w:rsidRPr="00EB269F">
        <w:rPr>
          <w:b/>
          <w:sz w:val="24"/>
          <w:szCs w:val="24"/>
          <w:lang w:val="ru-RU"/>
        </w:rPr>
        <w:t>«Основы</w:t>
      </w:r>
      <w:r w:rsidRPr="00EB269F">
        <w:rPr>
          <w:b/>
          <w:spacing w:val="-8"/>
          <w:sz w:val="24"/>
          <w:szCs w:val="24"/>
          <w:lang w:val="ru-RU"/>
        </w:rPr>
        <w:t xml:space="preserve"> </w:t>
      </w:r>
      <w:r w:rsidRPr="00EB269F">
        <w:rPr>
          <w:b/>
          <w:sz w:val="24"/>
          <w:szCs w:val="24"/>
          <w:lang w:val="ru-RU"/>
        </w:rPr>
        <w:t>противодействия</w:t>
      </w:r>
      <w:r w:rsidRPr="00EB269F">
        <w:rPr>
          <w:b/>
          <w:spacing w:val="-4"/>
          <w:sz w:val="24"/>
          <w:szCs w:val="24"/>
          <w:lang w:val="ru-RU"/>
        </w:rPr>
        <w:t xml:space="preserve"> </w:t>
      </w:r>
      <w:r w:rsidRPr="00EB269F">
        <w:rPr>
          <w:b/>
          <w:sz w:val="24"/>
          <w:szCs w:val="24"/>
          <w:lang w:val="ru-RU"/>
        </w:rPr>
        <w:t>экстремизму</w:t>
      </w:r>
      <w:r w:rsidRPr="00EB269F">
        <w:rPr>
          <w:b/>
          <w:spacing w:val="-8"/>
          <w:sz w:val="24"/>
          <w:szCs w:val="24"/>
          <w:lang w:val="ru-RU"/>
        </w:rPr>
        <w:t xml:space="preserve"> </w:t>
      </w:r>
      <w:r w:rsidRPr="00EB269F">
        <w:rPr>
          <w:b/>
          <w:sz w:val="24"/>
          <w:szCs w:val="24"/>
          <w:lang w:val="ru-RU"/>
        </w:rPr>
        <w:t>и</w:t>
      </w:r>
      <w:r w:rsidRPr="00EB269F">
        <w:rPr>
          <w:b/>
          <w:spacing w:val="-7"/>
          <w:sz w:val="24"/>
          <w:szCs w:val="24"/>
          <w:lang w:val="ru-RU"/>
        </w:rPr>
        <w:t xml:space="preserve"> </w:t>
      </w:r>
      <w:r w:rsidRPr="00EB269F">
        <w:rPr>
          <w:b/>
          <w:spacing w:val="-2"/>
          <w:sz w:val="24"/>
          <w:szCs w:val="24"/>
          <w:lang w:val="ru-RU"/>
        </w:rPr>
        <w:t>терроризму»</w:t>
      </w:r>
      <w:r w:rsidRPr="00EB269F">
        <w:rPr>
          <w:b/>
          <w:spacing w:val="-2"/>
          <w:sz w:val="24"/>
          <w:szCs w:val="24"/>
          <w:lang w:val="ru-RU"/>
        </w:rPr>
        <w:br/>
      </w:r>
      <w:r w:rsidRPr="00EB269F">
        <w:rPr>
          <w:spacing w:val="-4"/>
          <w:sz w:val="24"/>
          <w:szCs w:val="24"/>
          <w:lang w:val="ru-RU"/>
        </w:rPr>
        <w:t>Тема 11.1</w:t>
      </w:r>
      <w:r w:rsidRPr="00EB269F">
        <w:rPr>
          <w:b/>
          <w:spacing w:val="-2"/>
          <w:sz w:val="24"/>
          <w:szCs w:val="24"/>
          <w:lang w:val="ru-RU"/>
        </w:rPr>
        <w:t xml:space="preserve"> </w:t>
      </w:r>
      <w:r w:rsidRPr="00EB269F">
        <w:rPr>
          <w:spacing w:val="-2"/>
          <w:sz w:val="24"/>
          <w:szCs w:val="24"/>
          <w:lang w:val="ru-RU"/>
        </w:rPr>
        <w:t>Экстремизм</w:t>
      </w:r>
      <w:r w:rsidRPr="00EB269F">
        <w:rPr>
          <w:spacing w:val="-2"/>
          <w:sz w:val="24"/>
          <w:szCs w:val="24"/>
          <w:lang w:val="ru-RU"/>
        </w:rPr>
        <w:t xml:space="preserve"> </w:t>
      </w:r>
      <w:r w:rsidRPr="00EB269F">
        <w:rPr>
          <w:sz w:val="24"/>
          <w:szCs w:val="24"/>
          <w:lang w:val="ru-RU"/>
        </w:rPr>
        <w:t>и терроризм как угроза</w:t>
      </w:r>
      <w:r w:rsidRPr="00EB269F">
        <w:rPr>
          <w:spacing w:val="-18"/>
          <w:sz w:val="24"/>
          <w:szCs w:val="24"/>
          <w:lang w:val="ru-RU"/>
        </w:rPr>
        <w:t xml:space="preserve"> </w:t>
      </w:r>
      <w:r w:rsidRPr="00EB269F">
        <w:rPr>
          <w:sz w:val="24"/>
          <w:szCs w:val="24"/>
          <w:lang w:val="ru-RU"/>
        </w:rPr>
        <w:t>устойчивого развития общества</w:t>
      </w:r>
      <w:r w:rsidRPr="00EB269F">
        <w:rPr>
          <w:sz w:val="24"/>
          <w:szCs w:val="24"/>
          <w:lang w:val="ru-RU"/>
        </w:rPr>
        <w:br/>
      </w:r>
      <w:r w:rsidRPr="00EB269F">
        <w:rPr>
          <w:spacing w:val="-4"/>
          <w:sz w:val="24"/>
          <w:szCs w:val="24"/>
          <w:lang w:val="ru-RU"/>
        </w:rPr>
        <w:t>Тема 11.2</w:t>
      </w:r>
      <w:r w:rsidRPr="00EB269F">
        <w:rPr>
          <w:spacing w:val="-4"/>
          <w:sz w:val="24"/>
          <w:szCs w:val="24"/>
          <w:lang w:val="ru-RU"/>
        </w:rPr>
        <w:t xml:space="preserve"> </w:t>
      </w:r>
      <w:r w:rsidRPr="00EB269F">
        <w:rPr>
          <w:spacing w:val="-2"/>
          <w:sz w:val="24"/>
          <w:szCs w:val="24"/>
          <w:lang w:val="ru-RU"/>
        </w:rPr>
        <w:t xml:space="preserve">Правила безопасного поведения </w:t>
      </w:r>
      <w:r w:rsidRPr="00EB269F">
        <w:rPr>
          <w:sz w:val="24"/>
          <w:szCs w:val="24"/>
          <w:lang w:val="ru-RU"/>
        </w:rPr>
        <w:t>при угрозе</w:t>
      </w:r>
      <w:r w:rsidRPr="00EB269F">
        <w:rPr>
          <w:spacing w:val="-4"/>
          <w:sz w:val="24"/>
          <w:szCs w:val="24"/>
          <w:lang w:val="ru-RU"/>
        </w:rPr>
        <w:t xml:space="preserve"> </w:t>
      </w:r>
      <w:r w:rsidRPr="00EB269F">
        <w:rPr>
          <w:sz w:val="24"/>
          <w:szCs w:val="24"/>
          <w:lang w:val="ru-RU"/>
        </w:rPr>
        <w:t>и</w:t>
      </w:r>
      <w:r w:rsidRPr="00EB269F">
        <w:rPr>
          <w:spacing w:val="2"/>
          <w:sz w:val="24"/>
          <w:szCs w:val="24"/>
          <w:lang w:val="ru-RU"/>
        </w:rPr>
        <w:t xml:space="preserve"> </w:t>
      </w:r>
      <w:r w:rsidRPr="00EB269F">
        <w:rPr>
          <w:spacing w:val="-2"/>
          <w:sz w:val="24"/>
          <w:szCs w:val="24"/>
          <w:lang w:val="ru-RU"/>
        </w:rPr>
        <w:t>совершении</w:t>
      </w:r>
      <w:r w:rsidRPr="00EB269F">
        <w:rPr>
          <w:spacing w:val="-4"/>
          <w:sz w:val="24"/>
          <w:szCs w:val="24"/>
          <w:lang w:val="ru-RU"/>
        </w:rPr>
        <w:t xml:space="preserve"> </w:t>
      </w:r>
      <w:r w:rsidRPr="00EB269F">
        <w:rPr>
          <w:spacing w:val="-2"/>
          <w:sz w:val="24"/>
          <w:szCs w:val="24"/>
          <w:lang w:val="ru-RU"/>
        </w:rPr>
        <w:t xml:space="preserve">террористического </w:t>
      </w:r>
      <w:r w:rsidRPr="00EB269F">
        <w:rPr>
          <w:spacing w:val="-4"/>
          <w:sz w:val="24"/>
          <w:szCs w:val="24"/>
          <w:lang w:val="ru-RU"/>
        </w:rPr>
        <w:t>акта</w:t>
      </w:r>
    </w:p>
    <w:p w:rsidR="000E4161" w:rsidRPr="00EB269F" w:rsidRDefault="00EB269F" w:rsidP="00EB269F">
      <w:pPr>
        <w:pStyle w:val="TableParagraph"/>
        <w:spacing w:line="311" w:lineRule="exact"/>
        <w:ind w:left="34" w:right="-108"/>
        <w:rPr>
          <w:b/>
          <w:i/>
          <w:spacing w:val="-4"/>
          <w:sz w:val="24"/>
          <w:szCs w:val="24"/>
          <w:lang w:val="ru-RU"/>
        </w:rPr>
      </w:pPr>
      <w:r w:rsidRPr="00EB269F">
        <w:rPr>
          <w:b/>
          <w:i/>
          <w:spacing w:val="-4"/>
          <w:sz w:val="24"/>
          <w:szCs w:val="24"/>
          <w:lang w:val="ru-RU"/>
        </w:rPr>
        <w:t>Тема 11.3</w:t>
      </w:r>
      <w:r w:rsidRPr="00EB269F">
        <w:rPr>
          <w:b/>
          <w:i/>
          <w:spacing w:val="-4"/>
          <w:sz w:val="24"/>
          <w:szCs w:val="24"/>
          <w:lang w:val="ru-RU"/>
        </w:rPr>
        <w:t xml:space="preserve"> </w:t>
      </w:r>
      <w:r w:rsidRPr="00EB269F">
        <w:rPr>
          <w:b/>
          <w:i/>
          <w:spacing w:val="-2"/>
          <w:sz w:val="24"/>
          <w:szCs w:val="24"/>
          <w:lang w:val="ru-RU"/>
        </w:rPr>
        <w:t xml:space="preserve">Правила безопасного поведения </w:t>
      </w:r>
      <w:r w:rsidRPr="00EB269F">
        <w:rPr>
          <w:b/>
          <w:i/>
          <w:sz w:val="24"/>
          <w:szCs w:val="24"/>
          <w:lang w:val="ru-RU"/>
        </w:rPr>
        <w:t>при угрозе и</w:t>
      </w:r>
      <w:r w:rsidRPr="00EB269F">
        <w:rPr>
          <w:b/>
          <w:i/>
          <w:spacing w:val="2"/>
          <w:sz w:val="24"/>
          <w:szCs w:val="24"/>
          <w:lang w:val="ru-RU"/>
        </w:rPr>
        <w:t xml:space="preserve"> </w:t>
      </w:r>
      <w:r w:rsidRPr="00EB269F">
        <w:rPr>
          <w:b/>
          <w:i/>
          <w:spacing w:val="-2"/>
          <w:sz w:val="24"/>
          <w:szCs w:val="24"/>
          <w:lang w:val="ru-RU"/>
        </w:rPr>
        <w:t>совершении</w:t>
      </w:r>
      <w:r w:rsidRPr="00EB269F">
        <w:rPr>
          <w:b/>
          <w:i/>
          <w:spacing w:val="-2"/>
          <w:sz w:val="24"/>
          <w:szCs w:val="24"/>
          <w:lang w:val="ru-RU"/>
        </w:rPr>
        <w:t xml:space="preserve"> </w:t>
      </w:r>
      <w:r w:rsidRPr="00EB269F">
        <w:rPr>
          <w:b/>
          <w:i/>
          <w:spacing w:val="-2"/>
          <w:sz w:val="24"/>
          <w:szCs w:val="24"/>
          <w:lang w:val="ru-RU"/>
        </w:rPr>
        <w:t xml:space="preserve">террористического </w:t>
      </w:r>
      <w:r w:rsidRPr="00EB269F">
        <w:rPr>
          <w:b/>
          <w:i/>
          <w:spacing w:val="-4"/>
          <w:sz w:val="24"/>
          <w:szCs w:val="24"/>
          <w:lang w:val="ru-RU"/>
        </w:rPr>
        <w:t>акта на предприятии</w:t>
      </w:r>
    </w:p>
    <w:p w:rsidR="00EB269F" w:rsidRPr="00EB269F" w:rsidRDefault="00EB269F" w:rsidP="00EB269F">
      <w:pPr>
        <w:pStyle w:val="TableParagraph"/>
        <w:spacing w:line="318" w:lineRule="exact"/>
        <w:ind w:left="34"/>
        <w:rPr>
          <w:spacing w:val="-2"/>
          <w:sz w:val="24"/>
          <w:szCs w:val="24"/>
          <w:lang w:val="ru-RU"/>
        </w:rPr>
      </w:pPr>
      <w:proofErr w:type="gramStart"/>
      <w:r w:rsidRPr="00EB269F">
        <w:rPr>
          <w:spacing w:val="-4"/>
          <w:sz w:val="24"/>
          <w:szCs w:val="24"/>
          <w:lang w:val="ru-RU"/>
        </w:rPr>
        <w:t>Тема  11.4</w:t>
      </w:r>
      <w:proofErr w:type="gramEnd"/>
      <w:r w:rsidRPr="00EB269F">
        <w:rPr>
          <w:spacing w:val="-4"/>
          <w:sz w:val="24"/>
          <w:szCs w:val="24"/>
          <w:lang w:val="ru-RU"/>
        </w:rPr>
        <w:t xml:space="preserve"> </w:t>
      </w:r>
      <w:r w:rsidRPr="00EB269F">
        <w:rPr>
          <w:spacing w:val="-2"/>
          <w:sz w:val="24"/>
          <w:szCs w:val="24"/>
          <w:lang w:val="ru-RU"/>
        </w:rPr>
        <w:t>Противодействие экстремизму</w:t>
      </w:r>
      <w:r w:rsidRPr="00EB269F">
        <w:rPr>
          <w:spacing w:val="-4"/>
          <w:sz w:val="24"/>
          <w:szCs w:val="24"/>
          <w:lang w:val="ru-RU"/>
        </w:rPr>
        <w:t xml:space="preserve"> </w:t>
      </w:r>
      <w:r w:rsidRPr="00EB269F">
        <w:rPr>
          <w:sz w:val="24"/>
          <w:szCs w:val="24"/>
          <w:lang w:val="ru-RU"/>
        </w:rPr>
        <w:t>и</w:t>
      </w:r>
      <w:r w:rsidRPr="00EB269F">
        <w:rPr>
          <w:spacing w:val="2"/>
          <w:sz w:val="24"/>
          <w:szCs w:val="24"/>
          <w:lang w:val="ru-RU"/>
        </w:rPr>
        <w:t xml:space="preserve"> </w:t>
      </w:r>
      <w:r w:rsidRPr="00EB269F">
        <w:rPr>
          <w:spacing w:val="-2"/>
          <w:sz w:val="24"/>
          <w:szCs w:val="24"/>
          <w:lang w:val="ru-RU"/>
        </w:rPr>
        <w:t>терроризму</w:t>
      </w:r>
    </w:p>
    <w:p w:rsidR="00EB269F" w:rsidRPr="00EB269F" w:rsidRDefault="00EB269F" w:rsidP="00EB269F">
      <w:pPr>
        <w:pStyle w:val="TableParagraph"/>
        <w:spacing w:line="318" w:lineRule="exact"/>
        <w:ind w:left="34" w:right="-108"/>
        <w:rPr>
          <w:b/>
          <w:i/>
          <w:spacing w:val="-4"/>
          <w:sz w:val="24"/>
          <w:szCs w:val="24"/>
          <w:lang w:val="ru-RU"/>
        </w:rPr>
      </w:pPr>
      <w:r w:rsidRPr="00EB269F">
        <w:rPr>
          <w:b/>
          <w:i/>
          <w:spacing w:val="-4"/>
          <w:sz w:val="24"/>
          <w:szCs w:val="24"/>
          <w:lang w:val="ru-RU"/>
        </w:rPr>
        <w:t>Тема 11.5</w:t>
      </w:r>
      <w:r w:rsidRPr="00EB269F">
        <w:rPr>
          <w:b/>
          <w:i/>
          <w:spacing w:val="-4"/>
          <w:sz w:val="24"/>
          <w:szCs w:val="24"/>
          <w:lang w:val="ru-RU"/>
        </w:rPr>
        <w:t xml:space="preserve"> </w:t>
      </w:r>
      <w:r w:rsidRPr="00EB269F">
        <w:rPr>
          <w:b/>
          <w:i/>
          <w:spacing w:val="-4"/>
          <w:sz w:val="24"/>
          <w:szCs w:val="24"/>
          <w:lang w:val="ru-RU"/>
        </w:rPr>
        <w:t xml:space="preserve">Пропаганда </w:t>
      </w:r>
      <w:r w:rsidRPr="00EB269F">
        <w:rPr>
          <w:b/>
          <w:i/>
          <w:spacing w:val="-2"/>
          <w:sz w:val="24"/>
          <w:szCs w:val="24"/>
          <w:lang w:val="ru-RU"/>
        </w:rPr>
        <w:t>противодействия экстремизму</w:t>
      </w:r>
      <w:r w:rsidRPr="00EB269F">
        <w:rPr>
          <w:b/>
          <w:i/>
          <w:spacing w:val="-4"/>
          <w:sz w:val="24"/>
          <w:szCs w:val="24"/>
          <w:lang w:val="ru-RU"/>
        </w:rPr>
        <w:t xml:space="preserve"> </w:t>
      </w:r>
      <w:r w:rsidRPr="00EB269F">
        <w:rPr>
          <w:b/>
          <w:i/>
          <w:sz w:val="24"/>
          <w:szCs w:val="24"/>
          <w:lang w:val="ru-RU"/>
        </w:rPr>
        <w:t>и</w:t>
      </w:r>
      <w:r w:rsidRPr="00EB269F">
        <w:rPr>
          <w:b/>
          <w:i/>
          <w:spacing w:val="2"/>
          <w:sz w:val="24"/>
          <w:szCs w:val="24"/>
          <w:lang w:val="ru-RU"/>
        </w:rPr>
        <w:t xml:space="preserve"> </w:t>
      </w:r>
      <w:r w:rsidRPr="00EB269F">
        <w:rPr>
          <w:b/>
          <w:i/>
          <w:spacing w:val="-2"/>
          <w:sz w:val="24"/>
          <w:szCs w:val="24"/>
          <w:lang w:val="ru-RU"/>
        </w:rPr>
        <w:t>терроризму в профессиональной деятельности</w:t>
      </w: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0E4161" w:rsidRDefault="000E4161">
      <w:pPr>
        <w:rPr>
          <w:rFonts w:ascii="Times New Roman" w:hAnsi="Times New Roman" w:cs="Times New Roman"/>
        </w:rPr>
      </w:pPr>
    </w:p>
    <w:p w:rsidR="00D50DE5" w:rsidRDefault="00D50DE5">
      <w:pPr>
        <w:rPr>
          <w:rFonts w:ascii="Times New Roman" w:hAnsi="Times New Roman" w:cs="Times New Roman"/>
        </w:rPr>
      </w:pPr>
    </w:p>
    <w:p w:rsidR="00D50DE5" w:rsidRPr="00D50DE5" w:rsidRDefault="00D50DE5">
      <w:pPr>
        <w:rPr>
          <w:rFonts w:ascii="Times New Roman" w:hAnsi="Times New Roman" w:cs="Times New Roman"/>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EB269F" w:rsidRDefault="00EB269F">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rPr>
          <w:rFonts w:ascii="Times New Roman" w:eastAsia="Times New Roman" w:hAnsi="Times New Roman" w:cs="Times New Roman"/>
          <w:b/>
          <w:caps/>
          <w:sz w:val="24"/>
          <w:szCs w:val="24"/>
        </w:rPr>
      </w:pPr>
      <w:r w:rsidRPr="00D50DE5">
        <w:rPr>
          <w:rFonts w:ascii="Times New Roman" w:eastAsia="Calibri" w:hAnsi="Times New Roman" w:cs="Times New Roman"/>
          <w:b/>
          <w:sz w:val="24"/>
          <w:szCs w:val="24"/>
        </w:rPr>
        <w:t>СОО.01.10</w:t>
      </w:r>
      <w:r w:rsidRPr="00D50DE5">
        <w:rPr>
          <w:rFonts w:ascii="Times New Roman" w:eastAsia="Times New Roman" w:hAnsi="Times New Roman" w:cs="Times New Roman"/>
          <w:b/>
          <w:sz w:val="24"/>
          <w:szCs w:val="24"/>
        </w:rPr>
        <w:t xml:space="preserve"> Математика</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D172ED">
      <w:pPr>
        <w:numPr>
          <w:ilvl w:val="0"/>
          <w:numId w:val="18"/>
        </w:numPr>
        <w:spacing w:after="0" w:line="360" w:lineRule="auto"/>
        <w:ind w:left="1320"/>
        <w:contextualSpacing/>
        <w:jc w:val="center"/>
        <w:rPr>
          <w:rFonts w:ascii="Times New Roman" w:eastAsia="Times New Roman" w:hAnsi="Times New Roman" w:cs="Times New Roman"/>
          <w:b/>
          <w:caps/>
          <w:sz w:val="24"/>
          <w:szCs w:val="24"/>
        </w:rPr>
      </w:pPr>
      <w:r w:rsidRPr="00D50DE5">
        <w:rPr>
          <w:rFonts w:ascii="Times New Roman" w:eastAsia="Times New Roman" w:hAnsi="Times New Roman" w:cs="Times New Roman"/>
          <w:b/>
          <w:sz w:val="24"/>
          <w:szCs w:val="24"/>
          <w:lang w:eastAsia="ru-RU"/>
        </w:rPr>
        <w:t>Общая характеристика рабочей программы учебной дисциплины</w:t>
      </w:r>
    </w:p>
    <w:p w:rsidR="004D595A" w:rsidRPr="00D50DE5" w:rsidRDefault="00D172ED">
      <w:pPr>
        <w:spacing w:after="0" w:line="360" w:lineRule="auto"/>
        <w:ind w:left="1320"/>
        <w:contextualSpacing/>
        <w:jc w:val="center"/>
        <w:rPr>
          <w:rFonts w:ascii="Times New Roman" w:eastAsia="Times New Roman" w:hAnsi="Times New Roman" w:cs="Times New Roman"/>
          <w:b/>
          <w:caps/>
          <w:sz w:val="24"/>
          <w:szCs w:val="24"/>
        </w:rPr>
      </w:pPr>
      <w:r w:rsidRPr="00D50DE5">
        <w:rPr>
          <w:rFonts w:ascii="Times New Roman" w:eastAsia="Calibri" w:hAnsi="Times New Roman" w:cs="Times New Roman"/>
          <w:b/>
          <w:sz w:val="24"/>
          <w:szCs w:val="24"/>
        </w:rPr>
        <w:t>СОО.01.10</w:t>
      </w:r>
      <w:r w:rsidRPr="00D50DE5">
        <w:rPr>
          <w:rFonts w:ascii="Times New Roman" w:eastAsia="Times New Roman" w:hAnsi="Times New Roman" w:cs="Times New Roman"/>
          <w:b/>
          <w:sz w:val="24"/>
          <w:szCs w:val="24"/>
        </w:rPr>
        <w:t xml:space="preserve"> Математика</w:t>
      </w:r>
    </w:p>
    <w:p w:rsidR="004D595A" w:rsidRPr="00D50DE5" w:rsidRDefault="00D172ED">
      <w:pPr>
        <w:numPr>
          <w:ilvl w:val="1"/>
          <w:numId w:val="18"/>
        </w:numPr>
        <w:spacing w:after="0" w:line="360" w:lineRule="auto"/>
        <w:contextualSpacing/>
        <w:jc w:val="both"/>
        <w:rPr>
          <w:rFonts w:ascii="Times New Roman" w:eastAsia="Times New Roman" w:hAnsi="Times New Roman" w:cs="Times New Roman"/>
          <w:sz w:val="20"/>
          <w:szCs w:val="20"/>
          <w:lang w:eastAsia="ru-RU"/>
        </w:rPr>
      </w:pPr>
      <w:r w:rsidRPr="00D50DE5">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4D595A" w:rsidRPr="00D50DE5" w:rsidRDefault="00D172ED">
      <w:pPr>
        <w:widowControl w:val="0"/>
        <w:autoSpaceDE w:val="0"/>
        <w:autoSpaceDN w:val="0"/>
        <w:ind w:firstLine="567"/>
        <w:jc w:val="both"/>
        <w:rPr>
          <w:rFonts w:ascii="Times New Roman" w:eastAsia="Calibri" w:hAnsi="Times New Roman" w:cs="Times New Roman"/>
          <w:b/>
          <w:sz w:val="24"/>
          <w:szCs w:val="28"/>
        </w:rPr>
      </w:pPr>
      <w:r w:rsidRPr="00D50DE5">
        <w:rPr>
          <w:rFonts w:ascii="Times New Roman" w:eastAsia="Calibri" w:hAnsi="Times New Roman" w:cs="Times New Roman"/>
          <w:sz w:val="24"/>
          <w:szCs w:val="24"/>
        </w:rPr>
        <w:t xml:space="preserve">Общеобразовательная дисциплина «Математика» является обязательной частью общеобразовательного цикла образовательной программы в соответствии с ФГОС СПО по специальности: </w:t>
      </w:r>
      <w:r w:rsidRPr="00D50DE5">
        <w:rPr>
          <w:rFonts w:ascii="Times New Roman" w:eastAsia="Calibri" w:hAnsi="Times New Roman" w:cs="Times New Roman"/>
          <w:sz w:val="24"/>
          <w:szCs w:val="28"/>
        </w:rPr>
        <w:t>40.02.04 Юриспруденция</w:t>
      </w:r>
      <w:r w:rsidRPr="00D50DE5">
        <w:rPr>
          <w:rFonts w:ascii="Times New Roman" w:eastAsia="Calibri" w:hAnsi="Times New Roman" w:cs="Times New Roman"/>
          <w:sz w:val="24"/>
          <w:szCs w:val="24"/>
        </w:rPr>
        <w:t>.</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567"/>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Программа или ее части могут быть реализованы с применением ЭО и ДОТ при проведении учебных занятий, практик, текущего контроля успеваемости, промежуточной и государственной аттестации обучающихся.</w:t>
      </w:r>
    </w:p>
    <w:p w:rsidR="004D595A" w:rsidRPr="00D50DE5" w:rsidRDefault="004D595A">
      <w:pPr>
        <w:spacing w:after="0" w:line="360" w:lineRule="auto"/>
        <w:ind w:firstLine="708"/>
        <w:jc w:val="both"/>
        <w:rPr>
          <w:rFonts w:ascii="Times New Roman" w:eastAsia="Times New Roman" w:hAnsi="Times New Roman" w:cs="Times New Roman"/>
          <w:sz w:val="20"/>
          <w:szCs w:val="20"/>
          <w:lang w:eastAsia="ru-RU"/>
        </w:rPr>
      </w:pPr>
    </w:p>
    <w:p w:rsidR="004D595A" w:rsidRPr="00D50DE5" w:rsidRDefault="00D172ED">
      <w:pPr>
        <w:numPr>
          <w:ilvl w:val="1"/>
          <w:numId w:val="18"/>
        </w:numPr>
        <w:spacing w:after="0" w:line="360" w:lineRule="auto"/>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Цель и планируемые результаты освоения учебной дисциплины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Содержание программы общеобразовательной дисциплины «Математика» направлено на достижение результатов ее изучения в соответствии с требованиями ФГОС СОО с учетом профессиональной направленности ФГОС СПО.</w:t>
      </w:r>
    </w:p>
    <w:p w:rsidR="004D595A" w:rsidRPr="00D50DE5" w:rsidRDefault="00D172ED">
      <w:pPr>
        <w:spacing w:after="0" w:line="240" w:lineRule="auto"/>
        <w:ind w:firstLine="709"/>
        <w:jc w:val="both"/>
        <w:rPr>
          <w:rFonts w:ascii="Times New Roman" w:eastAsia="Calibri" w:hAnsi="Times New Roman" w:cs="Times New Roman"/>
          <w:bCs/>
          <w:i/>
          <w:sz w:val="24"/>
          <w:szCs w:val="24"/>
          <w:lang w:eastAsia="ru-RU"/>
        </w:rPr>
      </w:pPr>
      <w:r w:rsidRPr="00D50DE5">
        <w:rPr>
          <w:rFonts w:ascii="Times New Roman" w:eastAsia="Calibri" w:hAnsi="Times New Roman" w:cs="Times New Roman"/>
          <w:i/>
          <w:sz w:val="24"/>
          <w:szCs w:val="24"/>
          <w:lang w:eastAsia="ru-RU"/>
        </w:rPr>
        <w:t>Цели:</w:t>
      </w:r>
    </w:p>
    <w:p w:rsidR="004D595A" w:rsidRPr="00D50DE5" w:rsidRDefault="00D172ED">
      <w:pPr>
        <w:spacing w:after="0" w:line="240" w:lineRule="auto"/>
        <w:ind w:firstLine="709"/>
        <w:jc w:val="both"/>
        <w:rPr>
          <w:rFonts w:ascii="Times New Roman" w:eastAsia="Calibri" w:hAnsi="Times New Roman" w:cs="Times New Roman"/>
          <w:bCs/>
          <w:sz w:val="24"/>
          <w:szCs w:val="24"/>
          <w:lang w:eastAsia="ru-RU"/>
        </w:rPr>
      </w:pPr>
      <w:r w:rsidRPr="00D50DE5">
        <w:rPr>
          <w:rFonts w:ascii="Times New Roman" w:eastAsia="Calibri" w:hAnsi="Times New Roman" w:cs="Times New Roman"/>
          <w:bCs/>
          <w:sz w:val="24"/>
          <w:szCs w:val="24"/>
          <w:lang w:eastAsia="ru-RU"/>
        </w:rPr>
        <w:t>– раскрыть студентам мировоззренческое значение математики, углубить их представление о роли и месте математики в изучении окружающего мира;</w:t>
      </w:r>
    </w:p>
    <w:p w:rsidR="004D595A" w:rsidRPr="00D50DE5" w:rsidRDefault="00D172ED">
      <w:pPr>
        <w:spacing w:after="0" w:line="240" w:lineRule="auto"/>
        <w:ind w:firstLine="709"/>
        <w:jc w:val="both"/>
        <w:rPr>
          <w:rFonts w:ascii="Times New Roman" w:eastAsia="Calibri" w:hAnsi="Times New Roman" w:cs="Times New Roman"/>
          <w:sz w:val="24"/>
          <w:szCs w:val="24"/>
          <w:lang w:eastAsia="ru-RU"/>
        </w:rPr>
      </w:pPr>
      <w:r w:rsidRPr="00D50DE5">
        <w:rPr>
          <w:rFonts w:ascii="Times New Roman" w:eastAsia="Calibri" w:hAnsi="Times New Roman" w:cs="Times New Roman"/>
          <w:bCs/>
          <w:sz w:val="24"/>
          <w:szCs w:val="24"/>
          <w:lang w:eastAsia="ru-RU"/>
        </w:rPr>
        <w:t>– освоить основные понятия, определения,</w:t>
      </w:r>
      <w:r w:rsidRPr="00D50DE5">
        <w:rPr>
          <w:rFonts w:ascii="Times New Roman" w:eastAsia="Calibri" w:hAnsi="Times New Roman" w:cs="Times New Roman"/>
          <w:sz w:val="24"/>
          <w:szCs w:val="24"/>
          <w:lang w:eastAsia="ru-RU"/>
        </w:rPr>
        <w:t xml:space="preserve"> изучить теоремы и методы, формирующие общую математическую подготовку и развивающие абстрактное, логическое и творческое мышление;</w:t>
      </w:r>
    </w:p>
    <w:p w:rsidR="004D595A" w:rsidRPr="00D50DE5" w:rsidRDefault="00D172ED">
      <w:pPr>
        <w:spacing w:after="0" w:line="240" w:lineRule="auto"/>
        <w:ind w:firstLine="709"/>
        <w:jc w:val="both"/>
        <w:rPr>
          <w:rFonts w:ascii="Times New Roman" w:eastAsia="Calibri" w:hAnsi="Times New Roman" w:cs="Times New Roman"/>
          <w:bCs/>
          <w:i/>
          <w:sz w:val="24"/>
          <w:szCs w:val="24"/>
          <w:lang w:eastAsia="ru-RU"/>
        </w:rPr>
      </w:pPr>
      <w:r w:rsidRPr="00D50DE5">
        <w:rPr>
          <w:rFonts w:ascii="Times New Roman" w:eastAsia="Calibri" w:hAnsi="Times New Roman" w:cs="Times New Roman"/>
          <w:bCs/>
          <w:i/>
          <w:sz w:val="24"/>
          <w:szCs w:val="24"/>
          <w:lang w:eastAsia="ru-RU"/>
        </w:rPr>
        <w:t>Задачи:</w:t>
      </w:r>
    </w:p>
    <w:p w:rsidR="004D595A" w:rsidRPr="00D50DE5" w:rsidRDefault="00D172ED">
      <w:pPr>
        <w:spacing w:after="0" w:line="240" w:lineRule="auto"/>
        <w:ind w:firstLine="709"/>
        <w:jc w:val="both"/>
        <w:rPr>
          <w:rFonts w:ascii="Times New Roman" w:eastAsia="Calibri" w:hAnsi="Times New Roman" w:cs="Times New Roman"/>
          <w:sz w:val="24"/>
          <w:szCs w:val="24"/>
          <w:lang w:eastAsia="ru-RU"/>
        </w:rPr>
      </w:pPr>
      <w:r w:rsidRPr="00D50DE5">
        <w:rPr>
          <w:rFonts w:ascii="Times New Roman" w:eastAsia="Calibri" w:hAnsi="Times New Roman" w:cs="Times New Roman"/>
          <w:sz w:val="24"/>
          <w:szCs w:val="24"/>
          <w:lang w:eastAsia="ru-RU"/>
        </w:rPr>
        <w:t>– систематизировать и углубить теоретические знания по предусмотренным стандартом разделам математики;</w:t>
      </w:r>
    </w:p>
    <w:p w:rsidR="004D595A" w:rsidRPr="00D50DE5" w:rsidRDefault="00D172ED">
      <w:pPr>
        <w:spacing w:after="0" w:line="240" w:lineRule="auto"/>
        <w:ind w:firstLine="709"/>
        <w:jc w:val="both"/>
        <w:rPr>
          <w:rFonts w:ascii="Times New Roman" w:eastAsia="Calibri" w:hAnsi="Times New Roman" w:cs="Times New Roman"/>
          <w:bCs/>
          <w:sz w:val="24"/>
          <w:szCs w:val="24"/>
          <w:lang w:eastAsia="ru-RU"/>
        </w:rPr>
      </w:pPr>
      <w:r w:rsidRPr="00D50DE5">
        <w:rPr>
          <w:rFonts w:ascii="Times New Roman" w:eastAsia="Calibri" w:hAnsi="Times New Roman" w:cs="Times New Roman"/>
          <w:sz w:val="24"/>
          <w:szCs w:val="24"/>
          <w:lang w:eastAsia="ru-RU"/>
        </w:rPr>
        <w:t>– сформировать у студента требуемый набор компетенций, соответствующих его специализации и обеспечивающих его конкурентоспособность на рынке труда;</w:t>
      </w:r>
    </w:p>
    <w:p w:rsidR="004D595A" w:rsidRPr="00D50DE5" w:rsidRDefault="00D172ED">
      <w:pPr>
        <w:spacing w:after="0" w:line="240" w:lineRule="auto"/>
        <w:ind w:firstLine="709"/>
        <w:jc w:val="both"/>
        <w:rPr>
          <w:rFonts w:ascii="Times New Roman" w:eastAsia="Calibri" w:hAnsi="Times New Roman" w:cs="Times New Roman"/>
          <w:sz w:val="24"/>
          <w:szCs w:val="24"/>
          <w:lang w:eastAsia="ru-RU"/>
        </w:rPr>
      </w:pPr>
      <w:r w:rsidRPr="00D50DE5">
        <w:rPr>
          <w:rFonts w:ascii="Times New Roman" w:eastAsia="Calibri" w:hAnsi="Times New Roman" w:cs="Times New Roman"/>
          <w:sz w:val="24"/>
          <w:szCs w:val="24"/>
          <w:lang w:eastAsia="ru-RU"/>
        </w:rPr>
        <w:t xml:space="preserve">–  научить </w:t>
      </w:r>
      <w:proofErr w:type="gramStart"/>
      <w:r w:rsidRPr="00D50DE5">
        <w:rPr>
          <w:rFonts w:ascii="Times New Roman" w:eastAsia="Calibri" w:hAnsi="Times New Roman" w:cs="Times New Roman"/>
          <w:sz w:val="24"/>
          <w:szCs w:val="24"/>
          <w:lang w:eastAsia="ru-RU"/>
        </w:rPr>
        <w:t>студентов  самостоятельно</w:t>
      </w:r>
      <w:proofErr w:type="gramEnd"/>
      <w:r w:rsidRPr="00D50DE5">
        <w:rPr>
          <w:rFonts w:ascii="Times New Roman" w:eastAsia="Calibri" w:hAnsi="Times New Roman" w:cs="Times New Roman"/>
          <w:sz w:val="24"/>
          <w:szCs w:val="24"/>
          <w:lang w:eastAsia="ru-RU"/>
        </w:rPr>
        <w:t xml:space="preserve"> работать с  учебной,   научной и справочной литературой по математике.</w:t>
      </w:r>
    </w:p>
    <w:p w:rsidR="004D595A" w:rsidRPr="00D50DE5" w:rsidRDefault="004D595A">
      <w:pPr>
        <w:spacing w:after="0" w:line="240" w:lineRule="auto"/>
        <w:ind w:firstLine="708"/>
        <w:jc w:val="both"/>
        <w:rPr>
          <w:rFonts w:ascii="Times New Roman" w:eastAsia="Times New Roman" w:hAnsi="Times New Roman" w:cs="Times New Roman"/>
          <w:sz w:val="24"/>
          <w:szCs w:val="24"/>
          <w:lang w:eastAsia="ru-RU"/>
        </w:rPr>
      </w:pPr>
    </w:p>
    <w:tbl>
      <w:tblPr>
        <w:tblStyle w:val="afff3"/>
        <w:tblW w:w="0" w:type="auto"/>
        <w:tblLook w:val="04A0" w:firstRow="1" w:lastRow="0" w:firstColumn="1" w:lastColumn="0" w:noHBand="0" w:noVBand="1"/>
      </w:tblPr>
      <w:tblGrid>
        <w:gridCol w:w="2289"/>
        <w:gridCol w:w="7282"/>
      </w:tblGrid>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val="en-US" w:eastAsia="zh-CN"/>
              </w:rPr>
            </w:pPr>
            <w:r w:rsidRPr="00D50DE5">
              <w:rPr>
                <w:rFonts w:ascii="Times New Roman" w:eastAsia="SimSun" w:hAnsi="Times New Roman" w:cs="Times New Roman"/>
                <w:sz w:val="24"/>
                <w:szCs w:val="24"/>
                <w:lang w:val="en-US" w:eastAsia="zh-CN"/>
              </w:rPr>
              <w:t>Коды результатов</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Планируемые результаты освоения учебного предмета включают: </w:t>
            </w:r>
          </w:p>
        </w:tc>
      </w:tr>
      <w:tr w:rsidR="004D595A" w:rsidRPr="00D50DE5">
        <w:trPr>
          <w:trHeight w:val="90"/>
        </w:trPr>
        <w:tc>
          <w:tcPr>
            <w:tcW w:w="9854" w:type="dxa"/>
            <w:gridSpan w:val="2"/>
          </w:tcPr>
          <w:p w:rsidR="004D595A" w:rsidRPr="00D50DE5" w:rsidRDefault="00D172ED">
            <w:pPr>
              <w:spacing w:after="0" w:line="240" w:lineRule="auto"/>
              <w:jc w:val="center"/>
              <w:rPr>
                <w:rFonts w:ascii="Times New Roman" w:eastAsia="SimSun" w:hAnsi="Times New Roman" w:cs="Times New Roman"/>
                <w:sz w:val="24"/>
                <w:szCs w:val="24"/>
                <w:lang w:val="en-US" w:eastAsia="zh-CN"/>
              </w:rPr>
            </w:pPr>
            <w:r w:rsidRPr="00D50DE5">
              <w:rPr>
                <w:rFonts w:ascii="Times New Roman" w:eastAsia="SimSun" w:hAnsi="Times New Roman" w:cs="Times New Roman"/>
                <w:sz w:val="24"/>
                <w:szCs w:val="24"/>
                <w:lang w:eastAsia="zh-CN"/>
              </w:rPr>
              <w:t>Целевые ориентиры воспитания</w:t>
            </w:r>
            <w:r w:rsidRPr="00D50DE5">
              <w:rPr>
                <w:rFonts w:ascii="Times New Roman" w:eastAsia="SimSun" w:hAnsi="Times New Roman" w:cs="Times New Roman"/>
                <w:sz w:val="24"/>
                <w:szCs w:val="24"/>
                <w:lang w:val="en-US" w:eastAsia="zh-CN"/>
              </w:rPr>
              <w:t xml:space="preserve"> (</w:t>
            </w:r>
            <w:r w:rsidRPr="00D50DE5">
              <w:rPr>
                <w:rFonts w:ascii="Times New Roman" w:eastAsia="SimSun" w:hAnsi="Times New Roman" w:cs="Times New Roman"/>
                <w:sz w:val="24"/>
                <w:szCs w:val="24"/>
                <w:lang w:eastAsia="zh-CN"/>
              </w:rPr>
              <w:t>ЦО</w:t>
            </w:r>
            <w:r w:rsidRPr="00D50DE5">
              <w:rPr>
                <w:rFonts w:ascii="Times New Roman" w:eastAsia="SimSun" w:hAnsi="Times New Roman" w:cs="Times New Roman"/>
                <w:sz w:val="24"/>
                <w:szCs w:val="24"/>
                <w:lang w:val="en-US" w:eastAsia="zh-CN"/>
              </w:rPr>
              <w:t>)</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05</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06</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w:t>
            </w:r>
            <w:r w:rsidRPr="00D50DE5">
              <w:rPr>
                <w:rFonts w:ascii="Times New Roman" w:eastAsia="SimSun" w:hAnsi="Times New Roman" w:cs="Times New Roman"/>
                <w:sz w:val="24"/>
                <w:szCs w:val="24"/>
                <w:lang w:eastAsia="zh-CN"/>
              </w:rPr>
              <w:lastRenderedPageBreak/>
              <w:t>явлениям;</w:t>
            </w:r>
          </w:p>
        </w:tc>
      </w:tr>
      <w:tr w:rsidR="004D595A" w:rsidRPr="00D50DE5">
        <w:trPr>
          <w:trHeight w:val="244"/>
        </w:trPr>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lastRenderedPageBreak/>
              <w:t>ЦО 07</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08</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нравственное сознание и поведение на основе усвоения общечеловеческих ценностей;</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09</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10</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эстетическое отношение к миру, включая эстетику быта, научного и технического творчества, спорта, общественных отношений;</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ЦО 13</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r>
      <w:tr w:rsidR="004D595A" w:rsidRPr="00D50DE5">
        <w:tc>
          <w:tcPr>
            <w:tcW w:w="9854" w:type="dxa"/>
            <w:gridSpan w:val="2"/>
          </w:tcPr>
          <w:p w:rsidR="004D595A" w:rsidRPr="00D50DE5" w:rsidRDefault="00D172ED">
            <w:pPr>
              <w:spacing w:after="0" w:line="240" w:lineRule="auto"/>
              <w:jc w:val="center"/>
              <w:rPr>
                <w:rFonts w:ascii="Times New Roman" w:eastAsia="SimSun" w:hAnsi="Times New Roman" w:cs="Times New Roman"/>
                <w:b/>
                <w:bCs/>
                <w:sz w:val="24"/>
                <w:szCs w:val="24"/>
                <w:lang w:val="en-US" w:eastAsia="zh-CN"/>
              </w:rPr>
            </w:pPr>
            <w:r w:rsidRPr="00D50DE5">
              <w:rPr>
                <w:rFonts w:ascii="Times New Roman" w:eastAsia="SimSun" w:hAnsi="Times New Roman" w:cs="Times New Roman"/>
                <w:sz w:val="24"/>
                <w:szCs w:val="24"/>
                <w:lang w:val="en-US" w:eastAsia="zh-CN"/>
              </w:rPr>
              <w:t>Метапредметные результаты (МР)</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МР 01</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МР 02</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МР 03 </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МР 04</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МР 05</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МР 07</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умение самостоятельно оценивать и принимать решения, определяющие стратегию поведения, с учетом гражданских и нравственных ценностей;</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МР 08</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 владение языковыми средствами – умение ясно, логично и точно излагать свою точку зрения, использовать адекватные языковые средства;</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 </w:t>
            </w:r>
            <w:r w:rsidRPr="00D50DE5">
              <w:rPr>
                <w:rFonts w:ascii="Times New Roman" w:eastAsia="SimSun" w:hAnsi="Times New Roman" w:cs="Times New Roman"/>
                <w:sz w:val="24"/>
                <w:szCs w:val="24"/>
                <w:lang w:val="en-US" w:eastAsia="zh-CN"/>
              </w:rPr>
              <w:t>МР 09</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владение навыками познавательной рефлексии как осознания совершаемых действий и мыслительных процессов, их результатов </w:t>
            </w:r>
            <w:r w:rsidRPr="00D50DE5">
              <w:rPr>
                <w:rFonts w:ascii="Times New Roman" w:eastAsia="SimSun" w:hAnsi="Times New Roman" w:cs="Times New Roman"/>
                <w:sz w:val="24"/>
                <w:szCs w:val="24"/>
                <w:lang w:eastAsia="zh-CN"/>
              </w:rPr>
              <w:lastRenderedPageBreak/>
              <w:t xml:space="preserve">и оснований, границ своего знания и незнания, новых познавательных задач и средств их достижения. </w:t>
            </w:r>
          </w:p>
        </w:tc>
      </w:tr>
      <w:tr w:rsidR="004D595A" w:rsidRPr="00D50DE5">
        <w:tc>
          <w:tcPr>
            <w:tcW w:w="9854" w:type="dxa"/>
            <w:gridSpan w:val="2"/>
          </w:tcPr>
          <w:p w:rsidR="004D595A" w:rsidRPr="00D50DE5" w:rsidRDefault="00D172ED">
            <w:pPr>
              <w:spacing w:after="0" w:line="240" w:lineRule="auto"/>
              <w:jc w:val="center"/>
              <w:rPr>
                <w:rFonts w:ascii="Times New Roman" w:eastAsia="SimSun" w:hAnsi="Times New Roman" w:cs="Times New Roman"/>
                <w:sz w:val="24"/>
                <w:szCs w:val="24"/>
                <w:lang w:val="en-US" w:eastAsia="zh-CN"/>
              </w:rPr>
            </w:pPr>
            <w:r w:rsidRPr="00D50DE5">
              <w:rPr>
                <w:rFonts w:ascii="Times New Roman" w:eastAsia="SimSun" w:hAnsi="Times New Roman" w:cs="Times New Roman"/>
                <w:sz w:val="24"/>
                <w:szCs w:val="24"/>
                <w:lang w:val="en-US" w:eastAsia="zh-CN"/>
              </w:rPr>
              <w:lastRenderedPageBreak/>
              <w:t>Предметные результаты (ПР)</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 xml:space="preserve"> ПР 01</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сформированность представлений о необходимости доказательств при обосновании математических утверждений и роли аксиоматики в проведении дедуктивных рассуждений; </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ПР 02</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сформированность понятийного аппарата по основным разделам курса математики; знаний основных теорем, формул и умения их применять; умения доказывать теоремы и находить нестандартные способы решения задач;</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ПР 03</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сформированность умений моделировать реальные ситуации, исследовать построенные модели, интерпретировать полученный результат;</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 </w:t>
            </w:r>
            <w:r w:rsidRPr="00D50DE5">
              <w:rPr>
                <w:rFonts w:ascii="Times New Roman" w:eastAsia="SimSun" w:hAnsi="Times New Roman" w:cs="Times New Roman"/>
                <w:sz w:val="24"/>
                <w:szCs w:val="24"/>
                <w:lang w:val="en-US" w:eastAsia="zh-CN"/>
              </w:rPr>
              <w:t>ПР 04</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tc>
      </w:tr>
      <w:tr w:rsidR="004D595A" w:rsidRPr="00D50DE5">
        <w:tc>
          <w:tcPr>
            <w:tcW w:w="2341"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val="en-US" w:eastAsia="zh-CN"/>
              </w:rPr>
              <w:t>ПР 05</w:t>
            </w:r>
          </w:p>
        </w:tc>
        <w:tc>
          <w:tcPr>
            <w:tcW w:w="7513" w:type="dxa"/>
          </w:tcPr>
          <w:p w:rsidR="004D595A" w:rsidRPr="00D50DE5" w:rsidRDefault="00D172ED">
            <w:pPr>
              <w:spacing w:after="0" w:line="240" w:lineRule="auto"/>
              <w:rPr>
                <w:rFonts w:ascii="Times New Roman" w:eastAsia="SimSun" w:hAnsi="Times New Roman" w:cs="Times New Roman"/>
                <w:sz w:val="24"/>
                <w:szCs w:val="24"/>
                <w:lang w:eastAsia="zh-CN"/>
              </w:rPr>
            </w:pPr>
            <w:r w:rsidRPr="00D50DE5">
              <w:rPr>
                <w:rFonts w:ascii="Times New Roman" w:eastAsia="SimSun" w:hAnsi="Times New Roman" w:cs="Times New Roman"/>
                <w:sz w:val="24"/>
                <w:szCs w:val="24"/>
                <w:lang w:eastAsia="zh-CN"/>
              </w:rPr>
              <w:t xml:space="preserve"> владение умениями составления вероятностных моделей по условию задачи и вычисления вероятности наступления событий, в том числе с применением формул комбинаторики и основных теорем теории вероятностей; исследования случайных величин по их распределению.</w:t>
            </w:r>
          </w:p>
        </w:tc>
      </w:tr>
    </w:tbl>
    <w:p w:rsidR="004D595A" w:rsidRPr="00D50DE5" w:rsidRDefault="004D595A">
      <w:pPr>
        <w:spacing w:after="0" w:line="240" w:lineRule="auto"/>
        <w:ind w:firstLine="708"/>
        <w:jc w:val="both"/>
        <w:rPr>
          <w:rFonts w:ascii="Times New Roman" w:eastAsia="Times New Roman" w:hAnsi="Times New Roman" w:cs="Times New Roman"/>
          <w:sz w:val="24"/>
          <w:szCs w:val="24"/>
          <w:lang w:eastAsia="ru-RU"/>
        </w:rPr>
      </w:pPr>
    </w:p>
    <w:p w:rsidR="004D595A" w:rsidRPr="00D50DE5" w:rsidRDefault="00D172ED">
      <w:pPr>
        <w:spacing w:after="0" w:line="240" w:lineRule="auto"/>
        <w:ind w:firstLine="7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рамках рабочей программы учебной дисциплины обучающимися осваиваются умения и знания: </w:t>
      </w:r>
    </w:p>
    <w:tbl>
      <w:tblPr>
        <w:tblStyle w:val="2f1"/>
        <w:tblW w:w="0" w:type="auto"/>
        <w:tblInd w:w="0" w:type="dxa"/>
        <w:tblLook w:val="04A0" w:firstRow="1" w:lastRow="0" w:firstColumn="1" w:lastColumn="0" w:noHBand="0" w:noVBand="1"/>
      </w:tblPr>
      <w:tblGrid>
        <w:gridCol w:w="2161"/>
        <w:gridCol w:w="3705"/>
        <w:gridCol w:w="3705"/>
      </w:tblGrid>
      <w:tr w:rsidR="004D595A" w:rsidRPr="00D50DE5">
        <w:tc>
          <w:tcPr>
            <w:tcW w:w="2161" w:type="dxa"/>
          </w:tcPr>
          <w:p w:rsidR="004D595A" w:rsidRPr="00D50DE5" w:rsidRDefault="00D172ED">
            <w:pPr>
              <w:spacing w:after="0" w:line="240" w:lineRule="auto"/>
              <w:jc w:val="center"/>
              <w:rPr>
                <w:rFonts w:ascii="Times New Roman" w:eastAsia="Times New Roman" w:hAnsi="Times New Roman" w:cs="Times New Roman"/>
                <w:b/>
                <w:sz w:val="20"/>
                <w:szCs w:val="20"/>
              </w:rPr>
            </w:pPr>
            <w:r w:rsidRPr="00D50DE5">
              <w:rPr>
                <w:rFonts w:ascii="Times New Roman" w:eastAsia="Times New Roman" w:hAnsi="Times New Roman" w:cs="Times New Roman"/>
                <w:b/>
                <w:sz w:val="20"/>
                <w:szCs w:val="20"/>
              </w:rPr>
              <w:t>Код ОК, ПК</w:t>
            </w:r>
          </w:p>
        </w:tc>
        <w:tc>
          <w:tcPr>
            <w:tcW w:w="3705" w:type="dxa"/>
            <w:vAlign w:val="center"/>
          </w:tcPr>
          <w:p w:rsidR="004D595A" w:rsidRPr="00D50DE5" w:rsidRDefault="00D172ED">
            <w:pPr>
              <w:spacing w:after="0" w:line="240" w:lineRule="auto"/>
              <w:jc w:val="center"/>
              <w:rPr>
                <w:rFonts w:ascii="Times New Roman" w:eastAsia="Times New Roman" w:hAnsi="Times New Roman" w:cs="Times New Roman"/>
                <w:b/>
                <w:sz w:val="20"/>
                <w:szCs w:val="20"/>
              </w:rPr>
            </w:pPr>
            <w:r w:rsidRPr="00D50DE5">
              <w:rPr>
                <w:rFonts w:ascii="Times New Roman" w:eastAsia="Times New Roman" w:hAnsi="Times New Roman" w:cs="Times New Roman"/>
                <w:b/>
                <w:sz w:val="20"/>
                <w:szCs w:val="20"/>
              </w:rPr>
              <w:t>Умения</w:t>
            </w:r>
          </w:p>
        </w:tc>
        <w:tc>
          <w:tcPr>
            <w:tcW w:w="3705" w:type="dxa"/>
            <w:vAlign w:val="center"/>
          </w:tcPr>
          <w:p w:rsidR="004D595A" w:rsidRPr="00D50DE5" w:rsidRDefault="00D172ED">
            <w:pPr>
              <w:spacing w:after="0" w:line="240" w:lineRule="auto"/>
              <w:jc w:val="center"/>
              <w:rPr>
                <w:rFonts w:ascii="Times New Roman" w:eastAsia="Times New Roman" w:hAnsi="Times New Roman" w:cs="Times New Roman"/>
                <w:b/>
                <w:sz w:val="20"/>
                <w:szCs w:val="20"/>
              </w:rPr>
            </w:pPr>
            <w:r w:rsidRPr="00D50DE5">
              <w:rPr>
                <w:rFonts w:ascii="Times New Roman" w:eastAsia="Times New Roman" w:hAnsi="Times New Roman" w:cs="Times New Roman"/>
                <w:b/>
                <w:sz w:val="20"/>
                <w:szCs w:val="20"/>
              </w:rPr>
              <w:t>Знания</w:t>
            </w:r>
          </w:p>
        </w:tc>
      </w:tr>
      <w:tr w:rsidR="004D595A" w:rsidRPr="00D50DE5">
        <w:tc>
          <w:tcPr>
            <w:tcW w:w="2161" w:type="dxa"/>
          </w:tcPr>
          <w:p w:rsidR="004D595A" w:rsidRPr="00D50DE5" w:rsidRDefault="00D172ED">
            <w:pPr>
              <w:spacing w:after="0" w:line="240" w:lineRule="auto"/>
              <w:jc w:val="both"/>
              <w:rPr>
                <w:rFonts w:ascii="Times New Roman" w:eastAsia="Times New Roman" w:hAnsi="Times New Roman" w:cs="Times New Roman"/>
                <w:sz w:val="20"/>
                <w:szCs w:val="20"/>
              </w:rPr>
            </w:pPr>
            <w:r w:rsidRPr="00D50DE5">
              <w:rPr>
                <w:rFonts w:ascii="Times New Roman" w:eastAsia="Calibri" w:hAnsi="Times New Roman" w:cs="Times New Roman"/>
                <w:color w:val="000000"/>
                <w:sz w:val="20"/>
                <w:szCs w:val="20"/>
              </w:rPr>
              <w:t>ОК 01. Выбирать способы решения задач профессиональной деятельности применительно к различным контекстам</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4D595A" w:rsidRPr="00D50DE5" w:rsidRDefault="00D172ED">
            <w:pPr>
              <w:numPr>
                <w:ilvl w:val="0"/>
                <w:numId w:val="19"/>
              </w:num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4D595A" w:rsidRPr="00D50DE5" w:rsidRDefault="00D172ED">
            <w:pPr>
              <w:numPr>
                <w:ilvl w:val="0"/>
                <w:numId w:val="19"/>
              </w:num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xml:space="preserve">анализа; применять производную при </w:t>
            </w:r>
            <w:r w:rsidRPr="00D50DE5">
              <w:rPr>
                <w:rFonts w:ascii="Times New Roman" w:eastAsia="Calibri" w:hAnsi="Times New Roman" w:cs="Times New Roman"/>
                <w:color w:val="000000"/>
                <w:sz w:val="20"/>
                <w:szCs w:val="20"/>
              </w:rPr>
              <w:lastRenderedPageBreak/>
              <w:t>решении задач на движение; решать практико-ориентированные задачи на наибольшие и наименьшие значения, на нахождение пути, скорости и ускорения;</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случайный опыт и случайное</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событие, вероятность случайного события; умение вычислять вероятность с использованием графических методов;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уметь оперировать понятиями: точка, прямая, плоскость, пространство, двугранный угол, скрещивающиеся прямые, параллельность и перпендикулярность прямых и </w:t>
            </w:r>
            <w:r w:rsidRPr="00D50DE5">
              <w:rPr>
                <w:rFonts w:ascii="Times New Roman" w:eastAsia="Calibri" w:hAnsi="Times New Roman" w:cs="Times New Roman"/>
                <w:color w:val="000000"/>
                <w:sz w:val="20"/>
                <w:szCs w:val="20"/>
              </w:rPr>
              <w:lastRenderedPageBreak/>
              <w:t>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оперировать понятиями: движение в пространстве,</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подобные фигуры в пространстве; использовать отношение площадей поверхностей и объемов подобных фигур при решении задач;</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вычислять геометрические величины (длина, угол, площадь, объем, площадь поверхности), используя изученные формулы и методы;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w:t>
            </w:r>
          </w:p>
          <w:p w:rsidR="004D595A" w:rsidRPr="00D50DE5" w:rsidRDefault="00D172ED">
            <w:pPr>
              <w:spacing w:after="0" w:line="240" w:lineRule="auto"/>
              <w:jc w:val="both"/>
              <w:rPr>
                <w:rFonts w:ascii="Times New Roman" w:eastAsia="Times New Roman" w:hAnsi="Times New Roman" w:cs="Times New Roman"/>
                <w:i/>
                <w:sz w:val="20"/>
                <w:szCs w:val="20"/>
              </w:rPr>
            </w:pPr>
            <w:r w:rsidRPr="00D50DE5">
              <w:rPr>
                <w:rFonts w:ascii="Times New Roman" w:eastAsia="Calibri" w:hAnsi="Times New Roman" w:cs="Times New Roman"/>
                <w:color w:val="000000"/>
                <w:sz w:val="20"/>
                <w:szCs w:val="20"/>
              </w:rPr>
              <w:t>российской и мировой математической науки</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lastRenderedPageBreak/>
              <w:t xml:space="preserve">-знать методы доказательств, алгоритмы решения задач; определения, аксиомы и </w:t>
            </w:r>
            <w:proofErr w:type="gramStart"/>
            <w:r w:rsidRPr="00D50DE5">
              <w:rPr>
                <w:rFonts w:ascii="Times New Roman" w:eastAsia="Calibri" w:hAnsi="Times New Roman" w:cs="Times New Roman"/>
                <w:color w:val="000000"/>
                <w:sz w:val="20"/>
                <w:szCs w:val="20"/>
              </w:rPr>
              <w:t>теоремы,;</w:t>
            </w:r>
            <w:proofErr w:type="gramEnd"/>
          </w:p>
          <w:p w:rsidR="004D595A" w:rsidRPr="00D50DE5" w:rsidRDefault="00D172ED">
            <w:pPr>
              <w:numPr>
                <w:ilvl w:val="0"/>
                <w:numId w:val="19"/>
              </w:num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знать понятия: степень числа, логарифм числа; алгоритм выполнения вычислений значений и преобразований выражений со степенями и логарифмами, преобразования дробно-рациональных выражений;</w:t>
            </w:r>
          </w:p>
          <w:p w:rsidR="004D595A" w:rsidRPr="00D50DE5" w:rsidRDefault="00D172ED">
            <w:pPr>
              <w:numPr>
                <w:ilvl w:val="0"/>
                <w:numId w:val="19"/>
              </w:num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знать понятия: рациональные, иррациональные, показательные, степенные, логарифмические, тригонометрические уравнения и неравенства, их системы;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xml:space="preserve">- знать понятия: функция, непрерывная функция, производная, первообразная, определенный интеграл; алгоритм нахождения производных элементарных функций, используя справочные материалы; методы исследования в простейших случаях функции на монотонность, находить наибольшие и наименьшие значения функций; построение графиков многочленов с использованием аппарата математического анализа;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рациональная функция, показательная функция, степенная функция, логарифмическая функция, тригонометрические функции, обратные функции; построение </w:t>
            </w:r>
            <w:r w:rsidRPr="00D50DE5">
              <w:rPr>
                <w:rFonts w:ascii="Times New Roman" w:eastAsia="Calibri" w:hAnsi="Times New Roman" w:cs="Times New Roman"/>
                <w:color w:val="000000"/>
                <w:sz w:val="20"/>
                <w:szCs w:val="20"/>
              </w:rPr>
              <w:lastRenderedPageBreak/>
              <w:t xml:space="preserve">графиков изученных функций, использовать графики при изучении процессов и зависимостей, при решении задач из других учебных предметов и задач из реальной жизни;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алгоритм решения текстовых задач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построение графиков: среднее арифметическое, медиана, наибольшее и наименьшее значения, размах, дисперсия, стандартное отклонение числового набора;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понятия: случайный опыт и случайное событие, вероятность случайного события; умение вычислять вероятность с использованием графических методов;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знать формулы сложения и умножения вероятностей, комбинаторные факты и формулы при решении задач; знать примеры проявления закона больших чисел в природных и общественных явлениях;</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знать факты и теоремы планиметрии;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xml:space="preserve">- знать понятия: движение в пространстве, подобные фигуры в пространстве; формулы, способы </w:t>
            </w:r>
            <w:r w:rsidRPr="00D50DE5">
              <w:rPr>
                <w:rFonts w:ascii="Times New Roman" w:eastAsia="Calibri" w:hAnsi="Times New Roman" w:cs="Times New Roman"/>
                <w:color w:val="000000"/>
                <w:sz w:val="20"/>
                <w:szCs w:val="20"/>
              </w:rPr>
              <w:lastRenderedPageBreak/>
              <w:t>нахождения площадей поверхностей и объемов подобных фигур при решении задач;</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геометрические величины (длина, угол, площадь, объем, площадь поверхности), изученные формулы и методы;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понятия: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знать формулы нахождения координат середины отрезка, расстояние между двумя точками;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-знать методы для решения задачи, распознавать математические факты и математические модели в природных и общественных явлениях, в искусстве; примеры математических открытий</w:t>
            </w:r>
          </w:p>
          <w:p w:rsidR="004D595A" w:rsidRPr="00D50DE5" w:rsidRDefault="00D172ED">
            <w:pPr>
              <w:spacing w:after="0" w:line="240" w:lineRule="auto"/>
              <w:jc w:val="both"/>
              <w:rPr>
                <w:rFonts w:ascii="Times New Roman" w:eastAsia="Times New Roman" w:hAnsi="Times New Roman" w:cs="Times New Roman"/>
                <w:i/>
                <w:sz w:val="20"/>
                <w:szCs w:val="20"/>
              </w:rPr>
            </w:pPr>
            <w:r w:rsidRPr="00D50DE5">
              <w:rPr>
                <w:rFonts w:ascii="Times New Roman" w:eastAsia="Calibri" w:hAnsi="Times New Roman" w:cs="Times New Roman"/>
                <w:color w:val="000000"/>
                <w:sz w:val="20"/>
                <w:szCs w:val="20"/>
              </w:rPr>
              <w:t>российской и мировой математической науки</w:t>
            </w:r>
          </w:p>
        </w:tc>
      </w:tr>
      <w:tr w:rsidR="004D595A" w:rsidRPr="00D50DE5">
        <w:tc>
          <w:tcPr>
            <w:tcW w:w="2161" w:type="dxa"/>
          </w:tcPr>
          <w:p w:rsidR="004D595A" w:rsidRPr="00D50DE5" w:rsidRDefault="00D172ED">
            <w:pPr>
              <w:spacing w:after="0" w:line="240" w:lineRule="auto"/>
              <w:jc w:val="both"/>
              <w:rPr>
                <w:rFonts w:ascii="Times New Roman" w:eastAsia="Calibri" w:hAnsi="Times New Roman" w:cs="Times New Roman"/>
                <w:sz w:val="20"/>
                <w:szCs w:val="20"/>
              </w:rPr>
            </w:pPr>
            <w:r w:rsidRPr="00D50DE5">
              <w:rPr>
                <w:rFonts w:ascii="Times New Roman" w:eastAsia="Calibri" w:hAnsi="Times New Roman" w:cs="Times New Roman"/>
                <w:color w:val="000000"/>
                <w:sz w:val="20"/>
                <w:szCs w:val="20"/>
              </w:rPr>
              <w:lastRenderedPageBreak/>
              <w:t xml:space="preserve">ОК 02. Использовать современные средства поиска, анализа и </w:t>
            </w:r>
            <w:proofErr w:type="gramStart"/>
            <w:r w:rsidRPr="00D50DE5">
              <w:rPr>
                <w:rFonts w:ascii="Times New Roman" w:eastAsia="Calibri" w:hAnsi="Times New Roman" w:cs="Times New Roman"/>
                <w:color w:val="000000"/>
                <w:sz w:val="20"/>
                <w:szCs w:val="20"/>
              </w:rPr>
              <w:t xml:space="preserve">интерпретации </w:t>
            </w:r>
            <w:r w:rsidRPr="00D50DE5">
              <w:rPr>
                <w:rFonts w:ascii="Times New Roman" w:eastAsia="Calibri" w:hAnsi="Times New Roman" w:cs="Times New Roman"/>
                <w:color w:val="000000"/>
                <w:sz w:val="20"/>
                <w:szCs w:val="20"/>
              </w:rPr>
              <w:lastRenderedPageBreak/>
              <w:t>информации</w:t>
            </w:r>
            <w:proofErr w:type="gramEnd"/>
            <w:r w:rsidRPr="00D50DE5">
              <w:rPr>
                <w:rFonts w:ascii="Times New Roman" w:eastAsia="Calibri" w:hAnsi="Times New Roman" w:cs="Times New Roman"/>
                <w:color w:val="000000"/>
                <w:sz w:val="20"/>
                <w:szCs w:val="20"/>
              </w:rPr>
              <w:t xml:space="preserve"> и информационные технологии для выполнения задач профессиональной деятельности;</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lastRenderedPageBreak/>
              <w:t>-</w:t>
            </w:r>
            <w:r w:rsidRPr="00D50DE5">
              <w:rPr>
                <w:rFonts w:ascii="Times New Roman" w:eastAsia="Calibri" w:hAnsi="Times New Roman" w:cs="Times New Roman"/>
                <w:color w:val="000000"/>
                <w:sz w:val="20"/>
                <w:szCs w:val="20"/>
              </w:rPr>
              <w:tab/>
              <w:t xml:space="preserve">уметь оперировать понятиями: рациональная функция, показательная функция, степенная функция, логарифмическая функция, </w:t>
            </w:r>
            <w:r w:rsidRPr="00D50DE5">
              <w:rPr>
                <w:rFonts w:ascii="Times New Roman" w:eastAsia="Calibri" w:hAnsi="Times New Roman" w:cs="Times New Roman"/>
                <w:color w:val="000000"/>
                <w:sz w:val="20"/>
                <w:szCs w:val="20"/>
              </w:rPr>
              <w:lastRenderedPageBreak/>
              <w:t>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lastRenderedPageBreak/>
              <w:t>-</w:t>
            </w:r>
            <w:r w:rsidRPr="00D50DE5">
              <w:rPr>
                <w:rFonts w:ascii="Times New Roman" w:eastAsia="Calibri" w:hAnsi="Times New Roman" w:cs="Times New Roman"/>
                <w:color w:val="000000"/>
                <w:sz w:val="20"/>
                <w:szCs w:val="20"/>
              </w:rPr>
              <w:tab/>
              <w:t xml:space="preserve">знать понятия: рациональная функция, показательная функция, степенная функция, логарифмическая функция, тригонометрические функции, </w:t>
            </w:r>
            <w:r w:rsidRPr="00D50DE5">
              <w:rPr>
                <w:rFonts w:ascii="Times New Roman" w:eastAsia="Calibri" w:hAnsi="Times New Roman" w:cs="Times New Roman"/>
                <w:color w:val="000000"/>
                <w:sz w:val="20"/>
                <w:szCs w:val="20"/>
              </w:rPr>
              <w:lastRenderedPageBreak/>
              <w:t>обратные функции; алгоритм построения графиков изученных функций;</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алгоритм решения уравнений, неравенств и систем с помощью различных приемов;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знать понятия: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w:t>
            </w:r>
          </w:p>
        </w:tc>
      </w:tr>
      <w:tr w:rsidR="004D595A" w:rsidRPr="00D50DE5">
        <w:tc>
          <w:tcPr>
            <w:tcW w:w="2161" w:type="dxa"/>
          </w:tcPr>
          <w:p w:rsidR="004D595A" w:rsidRPr="00D50DE5" w:rsidRDefault="00D172ED">
            <w:pPr>
              <w:spacing w:after="0" w:line="240" w:lineRule="auto"/>
              <w:jc w:val="both"/>
              <w:rPr>
                <w:rFonts w:ascii="Times New Roman" w:eastAsia="Calibri" w:hAnsi="Times New Roman" w:cs="Times New Roman"/>
                <w:sz w:val="20"/>
                <w:szCs w:val="20"/>
              </w:rPr>
            </w:pPr>
            <w:r w:rsidRPr="00D50DE5">
              <w:rPr>
                <w:rFonts w:ascii="Times New Roman" w:eastAsia="Calibri" w:hAnsi="Times New Roman" w:cs="Times New Roman"/>
                <w:color w:val="000000"/>
                <w:sz w:val="20"/>
                <w:szCs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w:t>
            </w:r>
            <w:r w:rsidRPr="00D50DE5">
              <w:rPr>
                <w:rFonts w:ascii="Times New Roman" w:eastAsia="Calibri" w:hAnsi="Times New Roman" w:cs="Times New Roman"/>
                <w:color w:val="000000"/>
                <w:sz w:val="20"/>
                <w:szCs w:val="20"/>
              </w:rPr>
              <w:lastRenderedPageBreak/>
              <w:t>правильные многогранники;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lastRenderedPageBreak/>
              <w:t>-</w:t>
            </w:r>
            <w:r w:rsidRPr="00D50DE5">
              <w:rPr>
                <w:rFonts w:ascii="Times New Roman" w:eastAsia="Calibri" w:hAnsi="Times New Roman" w:cs="Times New Roman"/>
                <w:color w:val="000000"/>
                <w:sz w:val="20"/>
                <w:szCs w:val="20"/>
              </w:rPr>
              <w:tab/>
              <w:t>знать понятия: рациональные, иррациональные, показательные, степенные, логарифмические, тригонометрические уравнения и неравенства, их системы;</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понятия: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w:t>
            </w:r>
          </w:p>
        </w:tc>
      </w:tr>
      <w:tr w:rsidR="004D595A" w:rsidRPr="00D50DE5">
        <w:tc>
          <w:tcPr>
            <w:tcW w:w="2161" w:type="dxa"/>
          </w:tcPr>
          <w:p w:rsidR="004D595A" w:rsidRPr="00D50DE5" w:rsidRDefault="00D172ED">
            <w:pPr>
              <w:spacing w:after="0" w:line="240" w:lineRule="auto"/>
              <w:jc w:val="both"/>
              <w:rPr>
                <w:rFonts w:ascii="Times New Roman" w:eastAsia="Calibri" w:hAnsi="Times New Roman" w:cs="Times New Roman"/>
                <w:sz w:val="20"/>
                <w:szCs w:val="20"/>
              </w:rPr>
            </w:pPr>
            <w:r w:rsidRPr="00D50DE5">
              <w:rPr>
                <w:rFonts w:ascii="Times New Roman" w:eastAsia="Calibri" w:hAnsi="Times New Roman" w:cs="Times New Roman"/>
                <w:color w:val="000000"/>
                <w:sz w:val="20"/>
                <w:szCs w:val="20"/>
              </w:rPr>
              <w:t>ОК 04. Эффективно взаимодействовать и работать в коллективе и команде;</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свободно оперировать понятиями: степень с целым</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уметь использовать свойства и графики функций для решения уравнений, неравенств и задач с параметрами; изображать на координатной плоскости множества </w:t>
            </w:r>
            <w:r w:rsidRPr="00D50DE5">
              <w:rPr>
                <w:rFonts w:ascii="Times New Roman" w:eastAsia="Calibri" w:hAnsi="Times New Roman" w:cs="Times New Roman"/>
                <w:color w:val="000000"/>
                <w:sz w:val="20"/>
                <w:szCs w:val="20"/>
              </w:rPr>
              <w:lastRenderedPageBreak/>
              <w:t>решений уравнений,</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неравенств и их систем</w:t>
            </w:r>
          </w:p>
          <w:p w:rsidR="004D595A" w:rsidRPr="00D50DE5" w:rsidRDefault="004D595A">
            <w:pPr>
              <w:spacing w:after="0" w:line="240" w:lineRule="auto"/>
              <w:jc w:val="both"/>
              <w:rPr>
                <w:rFonts w:ascii="Times New Roman" w:eastAsia="Calibri" w:hAnsi="Times New Roman" w:cs="Times New Roman"/>
                <w:color w:val="000000"/>
                <w:sz w:val="20"/>
                <w:szCs w:val="20"/>
              </w:rPr>
            </w:pP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lastRenderedPageBreak/>
              <w:t>-</w:t>
            </w:r>
            <w:r w:rsidRPr="00D50DE5">
              <w:rPr>
                <w:rFonts w:ascii="Times New Roman" w:eastAsia="Calibri" w:hAnsi="Times New Roman" w:cs="Times New Roman"/>
                <w:color w:val="000000"/>
                <w:sz w:val="20"/>
                <w:szCs w:val="20"/>
              </w:rPr>
              <w:tab/>
              <w:t xml:space="preserve">знать понятия: случайный опыт и случайное событие, вероятность случайного события; уметь вычислять вероятность с использованием графических методов; как применять формулы сложения и умножения вероятностей, комбинаторные факты и формулы при решении задач;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понятия: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 xml:space="preserve">знать понятия: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w:t>
            </w:r>
            <w:r w:rsidRPr="00D50DE5">
              <w:rPr>
                <w:rFonts w:ascii="Times New Roman" w:eastAsia="Calibri" w:hAnsi="Times New Roman" w:cs="Times New Roman"/>
                <w:color w:val="000000"/>
                <w:sz w:val="20"/>
                <w:szCs w:val="20"/>
              </w:rPr>
              <w:tab/>
              <w:t>знать свойства и графики функций для решения уравнений, неравенств и задач с параметрами.</w:t>
            </w:r>
          </w:p>
        </w:tc>
      </w:tr>
      <w:tr w:rsidR="004D595A" w:rsidRPr="00D50DE5">
        <w:tc>
          <w:tcPr>
            <w:tcW w:w="2161"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ПК 3.2. Осуществлять действия по планированию и реализации</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мероприятий по обеспечению работы архива в правоохранительном</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органе.</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tc>
        <w:tc>
          <w:tcPr>
            <w:tcW w:w="3705" w:type="dxa"/>
          </w:tcPr>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знать алгоритм решения текстовых задач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знать, как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4D595A" w:rsidRPr="00D50DE5" w:rsidRDefault="00D172ED">
            <w:pPr>
              <w:spacing w:after="0" w:line="240" w:lineRule="auto"/>
              <w:jc w:val="both"/>
              <w:rPr>
                <w:rFonts w:ascii="Times New Roman" w:eastAsia="Calibri" w:hAnsi="Times New Roman" w:cs="Times New Roman"/>
                <w:color w:val="000000"/>
                <w:sz w:val="20"/>
                <w:szCs w:val="20"/>
              </w:rPr>
            </w:pPr>
            <w:r w:rsidRPr="00D50DE5">
              <w:rPr>
                <w:rFonts w:ascii="Times New Roman" w:eastAsia="Calibri" w:hAnsi="Times New Roman" w:cs="Times New Roman"/>
                <w:color w:val="000000"/>
                <w:sz w:val="20"/>
                <w:szCs w:val="20"/>
              </w:rPr>
              <w:t xml:space="preserve">- знать понятия: среднее арифметическое, медиана, наибольшее и наименьшее значения, размах, дисперсия, стандартное отклонение числового набора; извлекать, интерпретировать информацию, представленную в таблицах, на диаграммах, графиках, отражающую свойства реальных процессов и явлений; </w:t>
            </w:r>
          </w:p>
        </w:tc>
      </w:tr>
    </w:tbl>
    <w:p w:rsidR="004D595A" w:rsidRPr="00D50DE5" w:rsidRDefault="004D595A">
      <w:pPr>
        <w:spacing w:after="0" w:line="240" w:lineRule="auto"/>
        <w:ind w:firstLine="708"/>
        <w:jc w:val="both"/>
        <w:rPr>
          <w:rFonts w:ascii="Times New Roman" w:eastAsia="Times New Roman" w:hAnsi="Times New Roman" w:cs="Times New Roman"/>
          <w:i/>
          <w:sz w:val="20"/>
          <w:szCs w:val="20"/>
          <w:lang w:eastAsia="ru-RU"/>
        </w:rPr>
      </w:pPr>
    </w:p>
    <w:p w:rsidR="004D595A" w:rsidRPr="00D50DE5" w:rsidRDefault="00D172ED" w:rsidP="0070638C">
      <w:pPr>
        <w:numPr>
          <w:ilvl w:val="0"/>
          <w:numId w:val="54"/>
        </w:numP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Структура и содержание учебной дисциплины</w:t>
      </w: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учебной дисциплины и виды учебной работы</w:t>
      </w:r>
    </w:p>
    <w:tbl>
      <w:tblPr>
        <w:tblStyle w:val="110"/>
        <w:tblW w:w="0" w:type="auto"/>
        <w:tblInd w:w="0" w:type="dxa"/>
        <w:tblLook w:val="04A0" w:firstRow="1" w:lastRow="0" w:firstColumn="1" w:lastColumn="0" w:noHBand="0" w:noVBand="1"/>
      </w:tblPr>
      <w:tblGrid>
        <w:gridCol w:w="4439"/>
        <w:gridCol w:w="2723"/>
        <w:gridCol w:w="2409"/>
      </w:tblGrid>
      <w:tr w:rsidR="004D595A" w:rsidRPr="00D50DE5">
        <w:trPr>
          <w:trHeight w:val="562"/>
        </w:trPr>
        <w:tc>
          <w:tcPr>
            <w:tcW w:w="443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очной формы обучения)</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заочной формы обучения)</w:t>
            </w:r>
          </w:p>
        </w:tc>
      </w:tr>
      <w:tr w:rsidR="004D595A" w:rsidRPr="00D50DE5">
        <w:trPr>
          <w:trHeight w:val="625"/>
        </w:trPr>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193</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193</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108</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практические занятия</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9</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профессионально ориентированное содержание/прикладной модуль</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73</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индивидуальный проект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нет</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нет</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169</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723"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w:t>
            </w:r>
          </w:p>
        </w:tc>
        <w:tc>
          <w:tcPr>
            <w:tcW w:w="2409"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w:t>
            </w:r>
          </w:p>
        </w:tc>
      </w:tr>
    </w:tbl>
    <w:p w:rsidR="004D595A" w:rsidRPr="00D50DE5" w:rsidRDefault="004D595A">
      <w:pPr>
        <w:spacing w:after="0" w:line="240" w:lineRule="auto"/>
        <w:jc w:val="both"/>
        <w:rPr>
          <w:rFonts w:ascii="Times New Roman" w:eastAsia="Calibri" w:hAnsi="Times New Roman" w:cs="Times New Roman"/>
          <w:b/>
          <w:sz w:val="24"/>
          <w:szCs w:val="24"/>
        </w:rPr>
      </w:pPr>
    </w:p>
    <w:p w:rsidR="004D595A" w:rsidRPr="00D50DE5" w:rsidRDefault="00D172ED">
      <w:pPr>
        <w:spacing w:after="0" w:line="240" w:lineRule="auto"/>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Название разделов и тем: </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eastAsia="ru-RU"/>
        </w:rPr>
      </w:pPr>
      <w:r w:rsidRPr="00D50DE5">
        <w:rPr>
          <w:rFonts w:ascii="Times New Roman" w:eastAsia="Calibri" w:hAnsi="Times New Roman" w:cs="Times New Roman"/>
          <w:b/>
          <w:bCs/>
          <w:lang w:eastAsia="ru-RU"/>
        </w:rPr>
        <w:t>Раздел 1. Повторение курса математики основной школы</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rPr>
          <w:rFonts w:ascii="Times New Roman" w:eastAsia="Calibri" w:hAnsi="Times New Roman" w:cs="Times New Roman"/>
        </w:rPr>
      </w:pPr>
      <w:r w:rsidRPr="00D50DE5">
        <w:rPr>
          <w:rFonts w:ascii="Times New Roman" w:eastAsia="Calibri" w:hAnsi="Times New Roman" w:cs="Times New Roman"/>
          <w:lang w:eastAsia="ru-RU"/>
        </w:rPr>
        <w:t xml:space="preserve">Тема 1.1 Цель и задачи математики при освоении специальности. </w:t>
      </w:r>
      <w:r w:rsidRPr="00D50DE5">
        <w:rPr>
          <w:rFonts w:ascii="Times New Roman" w:eastAsia="Calibri" w:hAnsi="Times New Roman" w:cs="Times New Roman"/>
          <w:lang w:val="en-US" w:eastAsia="ru-RU"/>
        </w:rPr>
        <w:t>Числа и вычисления</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rPr>
          <w:rFonts w:ascii="Times New Roman" w:eastAsia="Calibri" w:hAnsi="Times New Roman" w:cs="Times New Roman"/>
        </w:rPr>
      </w:pPr>
      <w:r w:rsidRPr="00D50DE5">
        <w:rPr>
          <w:rFonts w:ascii="Times New Roman" w:eastAsia="Calibri" w:hAnsi="Times New Roman" w:cs="Times New Roman"/>
          <w:lang w:eastAsia="ru-RU"/>
        </w:rPr>
        <w:lastRenderedPageBreak/>
        <w:t>Тема 1.2 Процентные вычисления. Уравнения и неравенства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rPr>
          <w:rFonts w:ascii="Times New Roman" w:eastAsia="Calibri" w:hAnsi="Times New Roman" w:cs="Times New Roman"/>
        </w:rPr>
      </w:pPr>
      <w:r w:rsidRPr="00D50DE5">
        <w:rPr>
          <w:rFonts w:ascii="Times New Roman" w:eastAsia="Calibri" w:hAnsi="Times New Roman" w:cs="Times New Roman"/>
          <w:lang w:eastAsia="ru-RU"/>
        </w:rPr>
        <w:t xml:space="preserve">Тема 1.3 </w:t>
      </w:r>
      <w:r w:rsidRPr="00D50DE5">
        <w:rPr>
          <w:rFonts w:ascii="Times New Roman" w:eastAsia="Calibri" w:hAnsi="Times New Roman" w:cs="Times New Roman"/>
        </w:rPr>
        <w:t>Процентные вычисления в профессиональных задачах</w:t>
      </w:r>
    </w:p>
    <w:p w:rsidR="004D595A" w:rsidRPr="00D50DE5" w:rsidRDefault="00D172ED">
      <w:pPr>
        <w:widowControl w:val="0"/>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jc w:val="both"/>
        <w:rPr>
          <w:rFonts w:ascii="Times New Roman" w:eastAsia="Calibri" w:hAnsi="Times New Roman" w:cs="Times New Roman"/>
          <w:lang w:val="en-US"/>
        </w:rPr>
      </w:pPr>
      <w:r w:rsidRPr="00D50DE5">
        <w:rPr>
          <w:rFonts w:ascii="Times New Roman" w:eastAsia="Calibri" w:hAnsi="Times New Roman" w:cs="Times New Roman"/>
          <w:lang w:val="en-US"/>
        </w:rPr>
        <w:t>Тема 1.4</w:t>
      </w:r>
      <w:r w:rsidRPr="00D50DE5">
        <w:rPr>
          <w:rFonts w:ascii="Times New Roman" w:eastAsia="Calibri" w:hAnsi="Times New Roman" w:cs="Times New Roman"/>
        </w:rPr>
        <w:t xml:space="preserve"> </w:t>
      </w:r>
      <w:r w:rsidRPr="00D50DE5">
        <w:rPr>
          <w:rFonts w:ascii="Times New Roman" w:eastAsia="Calibri" w:hAnsi="Times New Roman" w:cs="Times New Roman"/>
          <w:lang w:val="en-US"/>
        </w:rPr>
        <w:t>Решение задач. Входной контроль</w:t>
      </w:r>
    </w:p>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eastAsia="ru-RU"/>
        </w:rPr>
      </w:pPr>
      <w:r w:rsidRPr="00D50DE5">
        <w:rPr>
          <w:rFonts w:ascii="Times New Roman" w:eastAsia="Calibri" w:hAnsi="Times New Roman" w:cs="Times New Roman"/>
          <w:b/>
          <w:bCs/>
          <w:lang w:eastAsia="ru-RU"/>
        </w:rPr>
        <w:t>Раздел 2. Степени и корни. Степенная, показательная и логарифмическая функции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D50DE5">
        <w:rPr>
          <w:rFonts w:ascii="Times New Roman" w:eastAsia="Calibri" w:hAnsi="Times New Roman" w:cs="Times New Roman"/>
          <w:lang w:eastAsia="ru-RU"/>
        </w:rPr>
        <w:t>Тема</w:t>
      </w:r>
      <w:r w:rsidRPr="00D50DE5">
        <w:rPr>
          <w:rFonts w:ascii="Times New Roman" w:eastAsia="Calibri" w:hAnsi="Times New Roman" w:cs="Times New Roman"/>
          <w:lang w:eastAsia="ru-RU"/>
        </w:rPr>
        <w:tab/>
        <w:t xml:space="preserve">2.1. </w:t>
      </w:r>
      <w:r w:rsidRPr="00D50DE5">
        <w:rPr>
          <w:rFonts w:ascii="Times New Roman" w:eastAsia="Calibri" w:hAnsi="Times New Roman" w:cs="Times New Roman"/>
        </w:rPr>
        <w:t xml:space="preserve">Степенная функция, ее свойства. Преобразование выражений с корнями </w:t>
      </w:r>
      <w:r w:rsidRPr="00D50DE5">
        <w:rPr>
          <w:rFonts w:ascii="Times New Roman" w:eastAsia="Calibri" w:hAnsi="Times New Roman" w:cs="Times New Roman"/>
          <w:lang w:val="en-US"/>
        </w:rPr>
        <w:t>n</w:t>
      </w:r>
      <w:r w:rsidRPr="00D50DE5">
        <w:rPr>
          <w:rFonts w:ascii="Times New Roman" w:eastAsia="Calibri" w:hAnsi="Times New Roman" w:cs="Times New Roman"/>
        </w:rPr>
        <w:t>-ой степени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D50DE5">
        <w:rPr>
          <w:rFonts w:ascii="Times New Roman" w:eastAsia="Calibri" w:hAnsi="Times New Roman" w:cs="Times New Roman"/>
          <w:lang w:eastAsia="ru-RU"/>
        </w:rPr>
        <w:t xml:space="preserve">Тема 2.2 </w:t>
      </w:r>
      <w:r w:rsidRPr="00D50DE5">
        <w:rPr>
          <w:rFonts w:ascii="Times New Roman" w:eastAsia="Calibri" w:hAnsi="Times New Roman" w:cs="Times New Roman"/>
        </w:rPr>
        <w:t xml:space="preserve">Свойства степени с рациональным и действительным показателями </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val="en-US"/>
        </w:rPr>
      </w:pPr>
      <w:r w:rsidRPr="00D50DE5">
        <w:rPr>
          <w:rFonts w:ascii="Times New Roman" w:eastAsia="Calibri" w:hAnsi="Times New Roman" w:cs="Times New Roman"/>
          <w:lang w:val="en-US" w:eastAsia="ru-RU"/>
        </w:rPr>
        <w:t xml:space="preserve">Тема 2.3. </w:t>
      </w:r>
      <w:r w:rsidRPr="00D50DE5">
        <w:rPr>
          <w:rFonts w:ascii="Times New Roman" w:eastAsia="Calibri" w:hAnsi="Times New Roman" w:cs="Times New Roman"/>
          <w:lang w:val="en-US"/>
        </w:rPr>
        <w:t>Решение иррациональных уравнений</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val="en-US" w:eastAsia="ru-RU"/>
        </w:rPr>
      </w:pPr>
      <w:r w:rsidRPr="00D50DE5">
        <w:rPr>
          <w:rFonts w:ascii="Times New Roman" w:eastAsia="Calibri" w:hAnsi="Times New Roman" w:cs="Times New Roman"/>
          <w:lang w:eastAsia="ru-RU"/>
        </w:rPr>
        <w:t xml:space="preserve">Тема 2.4 Показательная функция, ее свойства. </w:t>
      </w:r>
      <w:r w:rsidRPr="00D50DE5">
        <w:rPr>
          <w:rFonts w:ascii="Times New Roman" w:eastAsia="Calibri" w:hAnsi="Times New Roman" w:cs="Times New Roman"/>
          <w:lang w:val="en-US" w:eastAsia="ru-RU"/>
        </w:rPr>
        <w:t>Показательные уравнения и неравенства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2.5 Логарифм числа. Свойства логарифмов</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val="en-US" w:eastAsia="ru-RU"/>
        </w:rPr>
      </w:pPr>
      <w:r w:rsidRPr="00D50DE5">
        <w:rPr>
          <w:rFonts w:ascii="Times New Roman" w:eastAsia="Calibri" w:hAnsi="Times New Roman" w:cs="Times New Roman"/>
          <w:noProof/>
          <w:lang w:val="en-US" w:eastAsia="ru-RU"/>
        </w:rPr>
        <mc:AlternateContent>
          <mc:Choice Requires="wps">
            <w:drawing>
              <wp:anchor distT="0" distB="0" distL="114300" distR="114300" simplePos="0" relativeHeight="251658240" behindDoc="1" locked="0" layoutInCell="1" allowOverlap="1">
                <wp:simplePos x="0" y="0"/>
                <wp:positionH relativeFrom="page">
                  <wp:posOffset>7519670</wp:posOffset>
                </wp:positionH>
                <wp:positionV relativeFrom="page">
                  <wp:posOffset>2183765</wp:posOffset>
                </wp:positionV>
                <wp:extent cx="73025" cy="10795"/>
                <wp:effectExtent l="0" t="0" r="0" b="0"/>
                <wp:wrapNone/>
                <wp:docPr id="28"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 cy="10795"/>
                        </a:xfrm>
                        <a:prstGeom prst="rect">
                          <a:avLst/>
                        </a:prstGeom>
                        <a:solidFill>
                          <a:srgbClr val="000000"/>
                        </a:solidFill>
                        <a:ln>
                          <a:noFill/>
                        </a:ln>
                      </wps:spPr>
                      <wps:txbx>
                        <w:txbxContent>
                          <w:p w:rsidR="00B81CA1" w:rsidRDefault="00B81CA1">
                            <w:pPr>
                              <w:jc w:val="center"/>
                              <w:rPr>
                                <w:rFonts w:ascii="Calibri" w:eastAsia="Calibri" w:hAnsi="Calibri" w:cs="Times New Roman"/>
                              </w:rPr>
                            </w:pPr>
                          </w:p>
                        </w:txbxContent>
                      </wps:txbx>
                      <wps:bodyPr rot="0" vert="horz" wrap="square" lIns="91440" tIns="45720" rIns="91440" bIns="45720" anchor="t" anchorCtr="0" upright="1">
                        <a:noAutofit/>
                      </wps:bodyPr>
                    </wps:wsp>
                  </a:graphicData>
                </a:graphic>
              </wp:anchor>
            </w:drawing>
          </mc:Choice>
          <mc:Fallback>
            <w:pict>
              <v:rect id="Прямоугольник 28" o:spid="_x0000_s1026" style="position:absolute;left:0;text-align:left;margin-left:592.1pt;margin-top:171.95pt;width:5.75pt;height:.85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" fillcolor="black" stroked="f">
                <v:textbox>
                  <w:txbxContent>
                    <w:p w:rsidR="00B81CA1" w:rsidRDefault="00B81CA1">
                      <w:pPr>
                        <w:jc w:val="center"/>
                        <w:rPr>
                          <w:rFonts w:ascii="Calibri" w:eastAsia="Calibri" w:hAnsi="Calibri" w:cs="Times New Roman"/>
                        </w:rPr>
                      </w:pPr>
                    </w:p>
                  </w:txbxContent>
                </v:textbox>
                <w10:wrap anchorx="page" anchory="page"/>
              </v:rect>
            </w:pict>
          </mc:Fallback>
        </mc:AlternateContent>
      </w:r>
      <w:r w:rsidRPr="00D50DE5">
        <w:rPr>
          <w:rFonts w:ascii="Times New Roman" w:eastAsia="Calibri" w:hAnsi="Times New Roman" w:cs="Times New Roman"/>
          <w:lang w:eastAsia="ru-RU"/>
        </w:rPr>
        <w:t xml:space="preserve">Тема 2.6 Логарифмическая функция, ее свойства. </w:t>
      </w:r>
      <w:r w:rsidRPr="00D50DE5">
        <w:rPr>
          <w:rFonts w:ascii="Times New Roman" w:eastAsia="Calibri" w:hAnsi="Times New Roman" w:cs="Times New Roman"/>
          <w:lang w:val="en-US" w:eastAsia="ru-RU"/>
        </w:rPr>
        <w:t>Логарифмические уравнения, неравенства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eastAsia="ru-RU"/>
        </w:rPr>
      </w:pPr>
      <w:r w:rsidRPr="00D50DE5">
        <w:rPr>
          <w:rFonts w:ascii="Times New Roman" w:eastAsia="Calibri" w:hAnsi="Times New Roman" w:cs="Times New Roman"/>
        </w:rPr>
        <w:t>Тема 2.7 Логарифмы в природе и технике</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ight="112" w:firstLine="0"/>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2.8 Решение задач. Степенная, показательная и логарифмическая функции</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b/>
          <w:bCs/>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r w:rsidRPr="00D50DE5">
        <w:rPr>
          <w:rFonts w:ascii="Times New Roman" w:eastAsia="Calibri" w:hAnsi="Times New Roman" w:cs="Times New Roman"/>
          <w:b/>
          <w:bCs/>
          <w:lang w:eastAsia="ru-RU"/>
        </w:rPr>
        <w:t xml:space="preserve">Раздел 3. Прямые и плоскости в пространстве. </w:t>
      </w:r>
      <w:r w:rsidRPr="00D50DE5">
        <w:rPr>
          <w:rFonts w:ascii="Times New Roman" w:eastAsia="Calibri" w:hAnsi="Times New Roman" w:cs="Times New Roman"/>
          <w:b/>
          <w:bCs/>
          <w:lang w:val="en-US" w:eastAsia="ru-RU"/>
        </w:rPr>
        <w:t>Координаты и векторы в пространстве</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3.1. Основные понятия стереометрии. Расположение прямых и плоскостей</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3.2. Параллельность прямых, прямой и плоскости, плоскостей</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3.3. Перпендикулярность прямых, прямой и плоскости, плоскостей</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3.4. Перпендикуляр и наклонная. Теорема о трех перпендикулярах</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3.5. Координаты и векторы в пространстве</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3.6. Прямые и плоскости в практических задачах</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3.7 Решение задач. Прямые и плоскости, координаты и векторы в пространстве</w:t>
      </w:r>
    </w:p>
    <w:p w:rsidR="004D595A" w:rsidRPr="00D50DE5" w:rsidRDefault="004D595A">
      <w:pPr>
        <w:tabs>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b/>
          <w:bCs/>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r w:rsidRPr="00D50DE5">
        <w:rPr>
          <w:rFonts w:ascii="Times New Roman" w:eastAsia="Calibri" w:hAnsi="Times New Roman" w:cs="Times New Roman"/>
          <w:b/>
          <w:bCs/>
          <w:lang w:val="en-US" w:eastAsia="ru-RU"/>
        </w:rPr>
        <w:t>Раздел 4. Основы тригонометрии. Тригонометрические функции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4.1. Тригонометрические функции произвольного угла, числа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4.2. Основные тригонометрические тождества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4.3 Тригонометрические функции, их свойства и графики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Cs w:val="24"/>
        </w:rPr>
      </w:pPr>
      <w:r w:rsidRPr="00D50DE5">
        <w:rPr>
          <w:rFonts w:ascii="Times New Roman" w:eastAsia="Calibri" w:hAnsi="Times New Roman" w:cs="Times New Roman"/>
          <w:lang w:eastAsia="ru-RU"/>
        </w:rPr>
        <w:t xml:space="preserve">Тема 4.4 </w:t>
      </w:r>
      <w:r w:rsidRPr="00D50DE5">
        <w:rPr>
          <w:rFonts w:ascii="Times New Roman" w:eastAsia="Calibri" w:hAnsi="Times New Roman" w:cs="Times New Roman"/>
          <w:szCs w:val="24"/>
        </w:rPr>
        <w:t>Описание производственных процессов с помощью графиков функций</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4.5 Обратные тригонометрические функции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4.6 Тригонометрические уравнения и неравенства</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eastAsia="ru-RU"/>
        </w:rPr>
        <w:t xml:space="preserve">Тема 4.7 Решение задач. Основы тригонометрии. </w:t>
      </w:r>
      <w:r w:rsidRPr="00D50DE5">
        <w:rPr>
          <w:rFonts w:ascii="Times New Roman" w:eastAsia="Calibri" w:hAnsi="Times New Roman" w:cs="Times New Roman"/>
          <w:lang w:val="en-US" w:eastAsia="ru-RU"/>
        </w:rPr>
        <w:t>Тригонометрические функции</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r w:rsidRPr="00D50DE5">
        <w:rPr>
          <w:rFonts w:ascii="Times New Roman" w:eastAsia="Calibri" w:hAnsi="Times New Roman" w:cs="Times New Roman"/>
          <w:b/>
          <w:bCs/>
          <w:lang w:val="en-US" w:eastAsia="ru-RU"/>
        </w:rPr>
        <w:t>Раздел 5. Производная и первообразная функции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5.1. Понятие производной. Формулы и правила дифференцирования</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eastAsia="ru-RU"/>
        </w:rPr>
        <w:t xml:space="preserve">Тема 5.2. Понятие о непрерывности функции. </w:t>
      </w:r>
      <w:r w:rsidRPr="00D50DE5">
        <w:rPr>
          <w:rFonts w:ascii="Times New Roman" w:eastAsia="Calibri" w:hAnsi="Times New Roman" w:cs="Times New Roman"/>
          <w:lang w:val="en-US" w:eastAsia="ru-RU"/>
        </w:rPr>
        <w:t>Метод интервалов</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5.3. Геометрический и физический смысл производной</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5.4 Монотонность функции. Точки экстремума</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5.5 Исследование функций и построение графиков</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5.6 Наибольшее и наименьшее значения функции</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5.7 Нахождение оптимального результата с помощью производной в практических задачах</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5.8 Первообразная функции. Правила нахождения первообразных</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5.9 Площадь криволинейной трапеции. Формула Ньютона – Лейбница</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val="en-US" w:eastAsia="ru-RU"/>
        </w:rPr>
      </w:pPr>
      <w:r w:rsidRPr="00D50DE5">
        <w:rPr>
          <w:rFonts w:ascii="Times New Roman" w:eastAsia="Calibri" w:hAnsi="Times New Roman" w:cs="Times New Roman"/>
          <w:szCs w:val="24"/>
          <w:lang w:val="en-US"/>
        </w:rPr>
        <w:t>Тема 5.</w:t>
      </w:r>
      <w:proofErr w:type="gramStart"/>
      <w:r w:rsidRPr="00D50DE5">
        <w:rPr>
          <w:rFonts w:ascii="Times New Roman" w:eastAsia="Calibri" w:hAnsi="Times New Roman" w:cs="Times New Roman"/>
          <w:szCs w:val="24"/>
          <w:lang w:val="en-US"/>
        </w:rPr>
        <w:t>10.Определенный</w:t>
      </w:r>
      <w:proofErr w:type="gramEnd"/>
      <w:r w:rsidRPr="00D50DE5">
        <w:rPr>
          <w:rFonts w:ascii="Times New Roman" w:eastAsia="Calibri" w:hAnsi="Times New Roman" w:cs="Times New Roman"/>
          <w:szCs w:val="24"/>
          <w:lang w:val="en-US"/>
        </w:rPr>
        <w:t xml:space="preserve"> интеграл в жизни</w:t>
      </w:r>
    </w:p>
    <w:p w:rsidR="004D595A" w:rsidRPr="00D50DE5" w:rsidRDefault="00D172ED">
      <w:pPr>
        <w:numPr>
          <w:ilvl w:val="0"/>
          <w:numId w:val="20"/>
        </w:numPr>
        <w:tabs>
          <w:tab w:val="clear" w:pos="420"/>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5.11 Решение задач. Производная и первообразная функции.</w:t>
      </w:r>
    </w:p>
    <w:p w:rsidR="004D595A" w:rsidRPr="00D50DE5" w:rsidRDefault="004D595A">
      <w:pPr>
        <w:tabs>
          <w:tab w:val="left" w:pos="916"/>
          <w:tab w:val="left" w:pos="1832"/>
          <w:tab w:val="left" w:pos="275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2"/>
        <w:jc w:val="both"/>
        <w:rPr>
          <w:rFonts w:ascii="Times New Roman" w:eastAsia="Calibri" w:hAnsi="Times New Roman" w:cs="Times New Roman"/>
          <w:b/>
          <w:bCs/>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val="en-US" w:eastAsia="ru-RU"/>
        </w:rPr>
      </w:pPr>
      <w:r w:rsidRPr="00D50DE5">
        <w:rPr>
          <w:rFonts w:ascii="Times New Roman" w:eastAsia="Calibri" w:hAnsi="Times New Roman" w:cs="Times New Roman"/>
          <w:b/>
          <w:bCs/>
          <w:lang w:val="en-US" w:eastAsia="ru-RU"/>
        </w:rPr>
        <w:t>Раздел 6. Многогранники и тела вращения</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6.1 Призма, параллелепипед, куб, пирамида и их сечения</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6.2. Правильные многогранники в жизни</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6.3. Цилиндр, конус, шар и их сечения</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6.4. Объемы и площади поверхностей тел</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6.5. Примеры симметрий в профессии</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6.6. Объемы и площади поверхности многогранников в профессиональных задачах</w:t>
      </w:r>
    </w:p>
    <w:p w:rsidR="004D595A" w:rsidRPr="00D50DE5" w:rsidRDefault="00D172ED">
      <w:pPr>
        <w:numPr>
          <w:ilvl w:val="0"/>
          <w:numId w:val="20"/>
        </w:numPr>
        <w:tabs>
          <w:tab w:val="clear" w:pos="420"/>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6.7 Решение задач. Многогранники и тела вращения</w:t>
      </w:r>
    </w:p>
    <w:p w:rsidR="004D595A" w:rsidRPr="00D50DE5" w:rsidRDefault="004D595A">
      <w:pPr>
        <w:tabs>
          <w:tab w:val="left" w:pos="916"/>
          <w:tab w:val="left" w:pos="1832"/>
          <w:tab w:val="left" w:pos="26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53"/>
        <w:jc w:val="both"/>
        <w:rPr>
          <w:rFonts w:ascii="Times New Roman" w:eastAsia="Calibri" w:hAnsi="Times New Roman" w:cs="Times New Roman"/>
          <w:b/>
          <w:bCs/>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lang w:eastAsia="ru-RU"/>
        </w:rPr>
      </w:pPr>
      <w:r w:rsidRPr="00D50DE5">
        <w:rPr>
          <w:rFonts w:ascii="Times New Roman" w:eastAsia="Calibri" w:hAnsi="Times New Roman" w:cs="Times New Roman"/>
          <w:b/>
          <w:bCs/>
          <w:lang w:eastAsia="ru-RU"/>
        </w:rPr>
        <w:lastRenderedPageBreak/>
        <w:t>Раздел 7. Элементы теории вероятностей и математической статистики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7.1 Событие, вероятность события. Сложение и умножение вероятностей</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rPr>
      </w:pPr>
      <w:r w:rsidRPr="00D50DE5">
        <w:rPr>
          <w:rFonts w:ascii="Times New Roman" w:eastAsia="Calibri" w:hAnsi="Times New Roman" w:cs="Times New Roman"/>
          <w:lang w:val="en-US"/>
        </w:rPr>
        <w:t>Тема 7.2 Вероятность в профессиональных задачах</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eastAsia="ru-RU"/>
        </w:rPr>
      </w:pPr>
      <w:r w:rsidRPr="00D50DE5">
        <w:rPr>
          <w:rFonts w:ascii="Times New Roman" w:eastAsia="Calibri" w:hAnsi="Times New Roman" w:cs="Times New Roman"/>
          <w:lang w:eastAsia="ru-RU"/>
        </w:rPr>
        <w:t>Тема 7.3 Дискретная случайная величина, закон ее распределения</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lang w:val="en-US" w:eastAsia="ru-RU"/>
        </w:rPr>
      </w:pPr>
      <w:r w:rsidRPr="00D50DE5">
        <w:rPr>
          <w:rFonts w:ascii="Times New Roman" w:eastAsia="Calibri" w:hAnsi="Times New Roman" w:cs="Times New Roman"/>
          <w:lang w:val="en-US" w:eastAsia="ru-RU"/>
        </w:rPr>
        <w:t>Тема 7.4</w:t>
      </w:r>
      <w:r w:rsidRPr="00D50DE5">
        <w:rPr>
          <w:rFonts w:ascii="Times New Roman" w:eastAsia="Calibri" w:hAnsi="Times New Roman" w:cs="Times New Roman"/>
          <w:lang w:val="en-US" w:eastAsia="ru-RU"/>
        </w:rPr>
        <w:tab/>
        <w:t>Задачи математической статистики</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Cs w:val="24"/>
        </w:rPr>
      </w:pPr>
      <w:r w:rsidRPr="00D50DE5">
        <w:rPr>
          <w:rFonts w:ascii="Times New Roman" w:eastAsia="Calibri" w:hAnsi="Times New Roman" w:cs="Times New Roman"/>
          <w:lang w:eastAsia="ru-RU"/>
        </w:rPr>
        <w:t xml:space="preserve">Тема 7.5. </w:t>
      </w:r>
      <w:r w:rsidRPr="00D50DE5">
        <w:rPr>
          <w:rFonts w:ascii="Times New Roman" w:eastAsia="Calibri" w:hAnsi="Times New Roman" w:cs="Times New Roman"/>
          <w:szCs w:val="24"/>
        </w:rPr>
        <w:t>Составление таблиц и диаграмм на практике</w:t>
      </w:r>
    </w:p>
    <w:p w:rsidR="004D595A" w:rsidRPr="00D50DE5" w:rsidRDefault="00D172ED">
      <w:pPr>
        <w:numPr>
          <w:ilvl w:val="0"/>
          <w:numId w:val="20"/>
        </w:numPr>
        <w:tabs>
          <w:tab w:val="clear" w:pos="4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Cs w:val="24"/>
          <w:lang w:eastAsia="ru-RU"/>
        </w:rPr>
      </w:pPr>
      <w:r w:rsidRPr="00D50DE5">
        <w:rPr>
          <w:rFonts w:ascii="Times New Roman" w:eastAsia="Calibri" w:hAnsi="Times New Roman" w:cs="Times New Roman"/>
          <w:lang w:eastAsia="ru-RU"/>
        </w:rPr>
        <w:t xml:space="preserve">Тема 7.6 Элементы теории вероятностей и математической статистики </w:t>
      </w: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4D595A">
      <w:pPr>
        <w:jc w:val="center"/>
        <w:rPr>
          <w:rFonts w:ascii="Times New Roman" w:hAnsi="Times New Roman" w:cs="Times New Roman"/>
          <w:b/>
          <w:bCs/>
          <w:sz w:val="28"/>
          <w:szCs w:val="28"/>
        </w:rPr>
      </w:pPr>
    </w:p>
    <w:p w:rsidR="004D595A" w:rsidRPr="00D50DE5" w:rsidRDefault="00D172ED">
      <w:pPr>
        <w:jc w:val="center"/>
        <w:rPr>
          <w:rFonts w:ascii="Times New Roman" w:hAnsi="Times New Roman" w:cs="Times New Roman"/>
          <w:b/>
          <w:bCs/>
          <w:sz w:val="28"/>
          <w:szCs w:val="28"/>
        </w:rPr>
      </w:pPr>
      <w:r w:rsidRPr="00D50DE5">
        <w:rPr>
          <w:rFonts w:ascii="Times New Roman" w:hAnsi="Times New Roman" w:cs="Times New Roman"/>
          <w:b/>
          <w:bCs/>
          <w:sz w:val="28"/>
          <w:szCs w:val="28"/>
        </w:rPr>
        <w:lastRenderedPageBreak/>
        <w:t>СОО. 02 ПРОФИЛЬНЫЕ ДИСЦИПЛИНЫ</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СОО.02.03 «Обществознание»</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both"/>
        <w:rPr>
          <w:rFonts w:ascii="Times New Roman" w:eastAsia="Calibri" w:hAnsi="Times New Roman" w:cs="Times New Roman"/>
          <w:b/>
          <w:sz w:val="24"/>
          <w:szCs w:val="24"/>
        </w:rPr>
      </w:pPr>
    </w:p>
    <w:p w:rsidR="004D595A" w:rsidRPr="00D50DE5" w:rsidRDefault="00D172ED" w:rsidP="0070638C">
      <w:pPr>
        <w:numPr>
          <w:ilvl w:val="0"/>
          <w:numId w:val="54"/>
        </w:numPr>
        <w:spacing w:after="0" w:line="360" w:lineRule="auto"/>
        <w:contextualSpacing/>
        <w:jc w:val="center"/>
        <w:rPr>
          <w:rFonts w:ascii="Times New Roman" w:eastAsia="Times New Roman" w:hAnsi="Times New Roman" w:cs="Times New Roman"/>
          <w:b/>
          <w:kern w:val="2"/>
          <w:sz w:val="24"/>
          <w:szCs w:val="24"/>
          <w14:ligatures w14:val="standardContextual"/>
        </w:rPr>
      </w:pPr>
      <w:r w:rsidRPr="00D50DE5">
        <w:rPr>
          <w:rFonts w:ascii="Times New Roman" w:eastAsia="Times New Roman" w:hAnsi="Times New Roman" w:cs="Times New Roman"/>
          <w:b/>
          <w:kern w:val="2"/>
          <w:sz w:val="24"/>
          <w:szCs w:val="24"/>
          <w14:ligatures w14:val="standardContextual"/>
        </w:rPr>
        <w:t>Общая характеристика рабочей программы учебной дисциплины</w:t>
      </w:r>
    </w:p>
    <w:p w:rsidR="004D595A" w:rsidRPr="00D50DE5" w:rsidRDefault="00D172ED">
      <w:pPr>
        <w:spacing w:after="0" w:line="360" w:lineRule="auto"/>
        <w:contextualSpacing/>
        <w:jc w:val="center"/>
        <w:rPr>
          <w:rFonts w:ascii="Times New Roman" w:eastAsia="Times New Roman" w:hAnsi="Times New Roman" w:cs="Times New Roman"/>
          <w:b/>
          <w:bCs/>
          <w:kern w:val="2"/>
          <w:sz w:val="24"/>
          <w:szCs w:val="24"/>
          <w14:ligatures w14:val="standardContextual"/>
        </w:rPr>
      </w:pPr>
      <w:r w:rsidRPr="00D50DE5">
        <w:rPr>
          <w:rFonts w:ascii="Times New Roman" w:eastAsia="Times New Roman" w:hAnsi="Times New Roman" w:cs="Times New Roman"/>
          <w:b/>
          <w:bCs/>
          <w:kern w:val="2"/>
          <w:sz w:val="24"/>
          <w:szCs w:val="24"/>
          <w14:ligatures w14:val="standardContextual"/>
        </w:rPr>
        <w:t>Обществознание</w:t>
      </w: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kern w:val="2"/>
          <w:sz w:val="24"/>
          <w:szCs w:val="24"/>
          <w14:ligatures w14:val="standardContextual"/>
        </w:rPr>
      </w:pPr>
      <w:r w:rsidRPr="00D50DE5">
        <w:rPr>
          <w:rFonts w:ascii="Times New Roman" w:eastAsia="Times New Roman" w:hAnsi="Times New Roman" w:cs="Times New Roman"/>
          <w:b/>
          <w:kern w:val="2"/>
          <w:sz w:val="24"/>
          <w:szCs w:val="24"/>
          <w14:ligatures w14:val="standardContextual"/>
        </w:rPr>
        <w:t>Место учебной дисциплины в структуре основной профессиональной образовательной программы:</w:t>
      </w:r>
    </w:p>
    <w:p w:rsidR="004D595A" w:rsidRPr="00D50DE5" w:rsidRDefault="00D172ED">
      <w:pPr>
        <w:spacing w:after="0" w:line="360" w:lineRule="auto"/>
        <w:ind w:firstLine="708"/>
        <w:jc w:val="both"/>
        <w:rPr>
          <w:rFonts w:ascii="Times New Roman" w:eastAsia="Times New Roman" w:hAnsi="Times New Roman" w:cs="Times New Roman"/>
          <w:kern w:val="2"/>
          <w:sz w:val="24"/>
          <w:szCs w:val="24"/>
          <w14:ligatures w14:val="standardContextual"/>
        </w:rPr>
      </w:pPr>
      <w:r w:rsidRPr="00D50DE5">
        <w:rPr>
          <w:rFonts w:ascii="Times New Roman" w:eastAsia="Times New Roman" w:hAnsi="Times New Roman" w:cs="Times New Roman"/>
          <w:kern w:val="2"/>
          <w:sz w:val="24"/>
          <w:szCs w:val="24"/>
          <w14:ligatures w14:val="standardContextual"/>
        </w:rPr>
        <w:t>Программа общеобразовательной учебной дисциплины «Обществознание» предназначена для изучения в профессиональных образовательных организациях СПО,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и специалистов среднего звена.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Calibri" w:hAnsi="Times New Roman" w:cs="Times New Roman"/>
          <w:kern w:val="2"/>
          <w:sz w:val="24"/>
          <w:szCs w:val="24"/>
          <w14:ligatures w14:val="standardContextual"/>
        </w:rPr>
      </w:pPr>
      <w:r w:rsidRPr="00D50DE5">
        <w:rPr>
          <w:rFonts w:ascii="Times New Roman" w:eastAsia="Times New Roman" w:hAnsi="Times New Roman" w:cs="Times New Roman"/>
          <w:kern w:val="2"/>
          <w:sz w:val="24"/>
          <w:szCs w:val="24"/>
          <w14:ligatures w14:val="standardContextual"/>
        </w:rPr>
        <w:t>Особое значение учебная дисциплина имеет при формировании и развитии ОК 1, ОК 2, ОК 3, ОК 4, ОК 5, ОК 6, ОК 9</w:t>
      </w:r>
      <w:r w:rsidRPr="00D50DE5">
        <w:rPr>
          <w:rFonts w:ascii="Times New Roman" w:eastAsia="Calibri" w:hAnsi="Times New Roman" w:cs="Times New Roman"/>
          <w:kern w:val="2"/>
          <w:sz w:val="24"/>
          <w:szCs w:val="24"/>
          <w14:ligatures w14:val="standardContextual"/>
        </w:rPr>
        <w:t>.</w:t>
      </w:r>
    </w:p>
    <w:p w:rsidR="004D595A" w:rsidRPr="00D50DE5" w:rsidRDefault="004D595A">
      <w:pPr>
        <w:spacing w:after="0" w:line="360" w:lineRule="auto"/>
        <w:ind w:firstLine="708"/>
        <w:jc w:val="both"/>
        <w:rPr>
          <w:rFonts w:ascii="Times New Roman" w:eastAsia="Times New Roman" w:hAnsi="Times New Roman" w:cs="Times New Roman"/>
          <w:kern w:val="2"/>
          <w:sz w:val="24"/>
          <w:szCs w:val="24"/>
          <w14:ligatures w14:val="standardContextual"/>
        </w:rPr>
      </w:pP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b/>
          <w:kern w:val="2"/>
          <w:sz w:val="24"/>
          <w:szCs w:val="24"/>
          <w14:ligatures w14:val="standardContextual"/>
        </w:rPr>
      </w:pPr>
      <w:r w:rsidRPr="00D50DE5">
        <w:rPr>
          <w:rFonts w:ascii="Times New Roman" w:eastAsia="Times New Roman" w:hAnsi="Times New Roman" w:cs="Times New Roman"/>
          <w:i/>
          <w:kern w:val="2"/>
          <w:sz w:val="24"/>
          <w:szCs w:val="24"/>
          <w14:ligatures w14:val="standardContextual"/>
        </w:rPr>
        <w:t xml:space="preserve"> </w:t>
      </w:r>
      <w:r w:rsidRPr="00D50DE5">
        <w:rPr>
          <w:rFonts w:ascii="Times New Roman" w:eastAsia="Times New Roman" w:hAnsi="Times New Roman" w:cs="Times New Roman"/>
          <w:b/>
          <w:kern w:val="2"/>
          <w:sz w:val="24"/>
          <w:szCs w:val="24"/>
          <w14:ligatures w14:val="standardContextual"/>
        </w:rPr>
        <w:t>Цель и планируемые результаты освоения учебной дисциплины</w:t>
      </w:r>
    </w:p>
    <w:p w:rsidR="004D595A" w:rsidRPr="00D50DE5" w:rsidRDefault="00D172ED">
      <w:pPr>
        <w:spacing w:after="0" w:line="360" w:lineRule="auto"/>
        <w:ind w:firstLine="708"/>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Основной целью изучения обществознания в организациях среднего профессионального образования является освоение обучающимися знаний о российском обществе и особенностях его развития в современных условиях, различных аспектах взаимодействия людей друг с другом и с основными социальными институтами, содействие формированию способности к рефлексии, оценке своих возможностей в повседневной и профессиональной деятельности.</w:t>
      </w:r>
    </w:p>
    <w:p w:rsidR="004D595A" w:rsidRPr="00D50DE5" w:rsidRDefault="00D172ED">
      <w:pPr>
        <w:spacing w:after="0" w:line="360" w:lineRule="auto"/>
        <w:ind w:firstLine="708"/>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Ключевыми задачами изучения обществознания с учётом преемственности с основной школой являются:</w:t>
      </w:r>
    </w:p>
    <w:p w:rsidR="004D595A" w:rsidRPr="00D50DE5" w:rsidRDefault="00D172ED">
      <w:pPr>
        <w:spacing w:after="0" w:line="360" w:lineRule="auto"/>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 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приверженности демократическим ценностям, закрепленным в Конституции Российской Федерации;</w:t>
      </w:r>
    </w:p>
    <w:p w:rsidR="004D595A" w:rsidRPr="00D50DE5" w:rsidRDefault="00D172ED">
      <w:pPr>
        <w:spacing w:after="0" w:line="360" w:lineRule="auto"/>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 xml:space="preserve">- освоение системы знаний об обществе и человеке, формирование целостной картины общества; </w:t>
      </w:r>
    </w:p>
    <w:p w:rsidR="004D595A" w:rsidRPr="00D50DE5" w:rsidRDefault="00D172ED">
      <w:pPr>
        <w:spacing w:after="0" w:line="360" w:lineRule="auto"/>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lastRenderedPageBreak/>
        <w:t>- 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и жизненных задач;</w:t>
      </w:r>
    </w:p>
    <w:p w:rsidR="004D595A" w:rsidRPr="00D50DE5" w:rsidRDefault="00D172ED">
      <w:pPr>
        <w:spacing w:after="0" w:line="360" w:lineRule="auto"/>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 совершенствование опыта применения полученных знаний и умений при анализе и оценке жизненных ситуаций, социальных фактов, поведения людей и собственных поступков в различных областях общественной жизни с учётом профессиональной направленности организации среднего профессионального образования;</w:t>
      </w:r>
    </w:p>
    <w:p w:rsidR="004D595A" w:rsidRPr="00D50DE5" w:rsidRDefault="00D172ED">
      <w:pPr>
        <w:spacing w:after="0" w:line="360" w:lineRule="auto"/>
        <w:jc w:val="both"/>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t>- становление духовно-нравственных позиций и приоритетов личности в период ранней юности, выработка интереса к освоению социальных и гуманитарных дисциплин, развитие мотивации к предстоящему самоопределению.</w:t>
      </w:r>
    </w:p>
    <w:p w:rsidR="004D595A" w:rsidRPr="00D50DE5" w:rsidRDefault="004D595A">
      <w:pPr>
        <w:spacing w:after="0" w:line="360" w:lineRule="auto"/>
        <w:jc w:val="both"/>
        <w:rPr>
          <w:rFonts w:ascii="Times New Roman" w:eastAsia="Times New Roman" w:hAnsi="Times New Roman" w:cs="Times New Roman"/>
          <w:iCs/>
          <w:kern w:val="2"/>
          <w:sz w:val="24"/>
          <w:szCs w:val="24"/>
          <w14:ligatures w14:val="standardContextual"/>
        </w:rPr>
      </w:pPr>
    </w:p>
    <w:p w:rsidR="004D595A" w:rsidRPr="00D50DE5" w:rsidRDefault="00D172ED">
      <w:pPr>
        <w:shd w:val="clear" w:color="auto" w:fill="FFFFFF"/>
        <w:spacing w:after="0" w:line="276" w:lineRule="auto"/>
        <w:ind w:firstLineChars="125" w:firstLine="300"/>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В рамках программы учебного предмета Обществознание обучающимися осваиваются ценностные ориентиры воспитания, метапредметные и предметные результаты в соответствии с требованиями ФГОС среднего общего образования: ценностные ориентиры воспитания (ЦО), метапредметные (МР), предметные (ПР):</w:t>
      </w:r>
    </w:p>
    <w:p w:rsidR="004D595A" w:rsidRPr="00D50DE5" w:rsidRDefault="004D595A">
      <w:pPr>
        <w:rPr>
          <w:rFonts w:ascii="Times New Roman" w:eastAsia="Times New Roman" w:hAnsi="Times New Roman" w:cs="Times New Roman"/>
          <w:b/>
          <w:bCs/>
          <w:iCs/>
          <w:kern w:val="2"/>
          <w:sz w:val="24"/>
          <w:szCs w:val="24"/>
          <w14:ligatures w14:val="standardContextual"/>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b/>
          <w:bCs/>
          <w:color w:val="1A1A1A"/>
          <w:sz w:val="24"/>
          <w:szCs w:val="24"/>
          <w:lang w:eastAsia="zh-CN"/>
        </w:rPr>
      </w:pPr>
      <w:r w:rsidRPr="00D50DE5">
        <w:rPr>
          <w:rFonts w:ascii="Times New Roman" w:eastAsia="Helvetica" w:hAnsi="Times New Roman" w:cs="Times New Roman"/>
          <w:b/>
          <w:bCs/>
          <w:color w:val="1A1A1A"/>
          <w:sz w:val="24"/>
          <w:szCs w:val="24"/>
          <w:shd w:val="clear" w:color="auto" w:fill="FFFFFF"/>
          <w:lang w:val="en-US" w:eastAsia="zh-CN" w:bidi="ar"/>
        </w:rPr>
        <w:t>Предметные результаты</w:t>
      </w:r>
      <w:r w:rsidRPr="00D50DE5">
        <w:rPr>
          <w:rFonts w:ascii="Times New Roman" w:eastAsia="Helvetica" w:hAnsi="Times New Roman" w:cs="Times New Roman"/>
          <w:b/>
          <w:bCs/>
          <w:color w:val="1A1A1A"/>
          <w:sz w:val="24"/>
          <w:szCs w:val="24"/>
          <w:shd w:val="clear" w:color="auto" w:fill="FFFFFF"/>
          <w:lang w:eastAsia="zh-CN" w:bidi="ar"/>
        </w:rPr>
        <w:t xml:space="preserve"> </w:t>
      </w:r>
      <w:r w:rsidRPr="00D50DE5">
        <w:rPr>
          <w:rFonts w:ascii="Times New Roman" w:eastAsia="Helvetica" w:hAnsi="Times New Roman" w:cs="Times New Roman"/>
          <w:b/>
          <w:bCs/>
          <w:color w:val="1A1A1A"/>
          <w:sz w:val="24"/>
          <w:szCs w:val="24"/>
          <w:shd w:val="clear" w:color="auto" w:fill="FFFFFF"/>
          <w:lang w:val="en-US" w:eastAsia="zh-CN" w:bidi="ar"/>
        </w:rPr>
        <w:t>(ПР)</w:t>
      </w:r>
      <w:r w:rsidRPr="00D50DE5">
        <w:rPr>
          <w:rFonts w:ascii="Times New Roman" w:eastAsia="Helvetica" w:hAnsi="Times New Roman" w:cs="Times New Roman"/>
          <w:b/>
          <w:bCs/>
          <w:color w:val="1A1A1A"/>
          <w:sz w:val="24"/>
          <w:szCs w:val="24"/>
          <w:shd w:val="clear" w:color="auto" w:fill="FFFFFF"/>
          <w:lang w:eastAsia="zh-CN" w:bidi="ar"/>
        </w:rPr>
        <w:t xml:space="preserve">: </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01 сформированность знаний об обществе как целостной развивающейся</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системе в единстве и взаимодействии его основных сфер и институтов;</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02 владение базовым понятийным аппаратом социальных наук;</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03 владение умениями выявлять причинно-следственные, функциональные, иерархические и другие связи социальных объектов и процессов;</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ПРб 04 сформированность представлений об основных тенденциях и возможных</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перспективах развития мирового сообщества в глобальном мире;</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ПРб 05 сформированность представлений о </w:t>
      </w:r>
      <w:proofErr w:type="gramStart"/>
      <w:r w:rsidRPr="00D50DE5">
        <w:rPr>
          <w:rFonts w:ascii="Times New Roman" w:eastAsia="Helvetica" w:hAnsi="Times New Roman" w:cs="Times New Roman"/>
          <w:color w:val="1A1A1A"/>
          <w:sz w:val="24"/>
          <w:szCs w:val="24"/>
          <w:shd w:val="clear" w:color="auto" w:fill="FFFFFF"/>
          <w:lang w:eastAsia="zh-CN" w:bidi="ar"/>
        </w:rPr>
        <w:t>методах  познания</w:t>
      </w:r>
      <w:proofErr w:type="gramEnd"/>
      <w:r w:rsidRPr="00D50DE5">
        <w:rPr>
          <w:rFonts w:ascii="Times New Roman" w:eastAsia="Helvetica" w:hAnsi="Times New Roman" w:cs="Times New Roman"/>
          <w:color w:val="1A1A1A"/>
          <w:sz w:val="24"/>
          <w:szCs w:val="24"/>
          <w:shd w:val="clear" w:color="auto" w:fill="FFFFFF"/>
          <w:lang w:eastAsia="zh-CN" w:bidi="ar"/>
        </w:rPr>
        <w:t xml:space="preserve"> социальных явлений и процессов;</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ПРб 06 владение умениями применять полученные знания в повседневной жизни, прогнозировать последствия принимаемых решений;</w:t>
      </w:r>
    </w:p>
    <w:p w:rsidR="004D595A" w:rsidRPr="00D50DE5" w:rsidRDefault="00D172ED">
      <w:pPr>
        <w:numPr>
          <w:ilvl w:val="0"/>
          <w:numId w:val="21"/>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07 сформированность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4D595A" w:rsidRPr="00D50DE5" w:rsidRDefault="004D595A">
      <w:pPr>
        <w:spacing w:after="0" w:line="276" w:lineRule="auto"/>
        <w:jc w:val="both"/>
        <w:rPr>
          <w:rFonts w:ascii="Times New Roman" w:eastAsia="Times New Roman" w:hAnsi="Times New Roman" w:cs="Times New Roman"/>
          <w:b/>
          <w:sz w:val="24"/>
          <w:szCs w:val="24"/>
          <w:lang w:eastAsia="ru-RU"/>
        </w:rPr>
      </w:pPr>
      <w:bookmarkStart w:id="5" w:name="_Hlk136371695"/>
    </w:p>
    <w:p w:rsidR="004D595A" w:rsidRPr="00D50DE5" w:rsidRDefault="00D172ED">
      <w:pPr>
        <w:shd w:val="clear" w:color="auto" w:fill="FFFFFF"/>
        <w:spacing w:after="0" w:line="276" w:lineRule="auto"/>
        <w:jc w:val="both"/>
        <w:rPr>
          <w:rFonts w:ascii="Times New Roman" w:eastAsia="Helvetica" w:hAnsi="Times New Roman" w:cs="Times New Roman"/>
          <w:b/>
          <w:bCs/>
          <w:color w:val="1A1A1A"/>
          <w:sz w:val="24"/>
          <w:szCs w:val="24"/>
          <w:lang w:eastAsia="zh-CN"/>
        </w:rPr>
      </w:pPr>
      <w:r w:rsidRPr="00D50DE5">
        <w:rPr>
          <w:rFonts w:ascii="Times New Roman" w:eastAsia="Helvetica" w:hAnsi="Times New Roman" w:cs="Times New Roman"/>
          <w:b/>
          <w:bCs/>
          <w:color w:val="1A1A1A"/>
          <w:sz w:val="24"/>
          <w:szCs w:val="24"/>
          <w:shd w:val="clear" w:color="auto" w:fill="FFFFFF"/>
          <w:lang w:val="en-US" w:eastAsia="zh-CN" w:bidi="ar"/>
        </w:rPr>
        <w:t>Метапредметные результаты (МР)</w:t>
      </w:r>
      <w:r w:rsidRPr="00D50DE5">
        <w:rPr>
          <w:rFonts w:ascii="Times New Roman" w:eastAsia="Helvetica" w:hAnsi="Times New Roman" w:cs="Times New Roman"/>
          <w:b/>
          <w:bCs/>
          <w:color w:val="1A1A1A"/>
          <w:sz w:val="24"/>
          <w:szCs w:val="24"/>
          <w:shd w:val="clear" w:color="auto" w:fill="FFFFFF"/>
          <w:lang w:eastAsia="zh-CN" w:bidi="ar"/>
        </w:rPr>
        <w:t xml:space="preserve">: </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01 умение самостоятельно определять цели деятельности и составлять планы деятельности; самостоятельно осуществлять, контролировать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lastRenderedPageBreak/>
        <w:t>МР 02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03 Владение навыками познавательной, учебно-исследовательской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05 Умение использовать средства информационных и коммуникационных технологий (далее ИТК)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этнических норм, норм информационной безопасности;</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06 умение определять назначение и функции различных социальных институтов;</w:t>
      </w:r>
    </w:p>
    <w:p w:rsidR="004D595A" w:rsidRPr="00D50DE5" w:rsidRDefault="00D172ED">
      <w:pPr>
        <w:numPr>
          <w:ilvl w:val="0"/>
          <w:numId w:val="21"/>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07 умение самостоятельно оценивать и принимать решения, определяющие стратегию поведения, с учетом гражданских и нравственных ценностей;</w:t>
      </w:r>
    </w:p>
    <w:p w:rsidR="004D595A" w:rsidRPr="00D50DE5" w:rsidRDefault="00D172ED">
      <w:pPr>
        <w:numPr>
          <w:ilvl w:val="0"/>
          <w:numId w:val="21"/>
        </w:numPr>
        <w:shd w:val="clear" w:color="auto" w:fill="FFFFFF"/>
        <w:spacing w:after="0" w:line="276" w:lineRule="auto"/>
        <w:jc w:val="both"/>
        <w:rPr>
          <w:rFonts w:ascii="Times New Roman" w:eastAsia="Times New Roman" w:hAnsi="Times New Roman" w:cs="Times New Roman"/>
          <w:b/>
          <w:sz w:val="24"/>
          <w:szCs w:val="24"/>
          <w:lang w:eastAsia="ru-RU"/>
        </w:rPr>
      </w:pPr>
      <w:r w:rsidRPr="00D50DE5">
        <w:rPr>
          <w:rFonts w:ascii="Times New Roman" w:eastAsia="Helvetica" w:hAnsi="Times New Roman" w:cs="Times New Roman"/>
          <w:color w:val="1A1A1A"/>
          <w:sz w:val="24"/>
          <w:szCs w:val="24"/>
          <w:shd w:val="clear" w:color="auto" w:fill="FFFFFF"/>
          <w:lang w:eastAsia="zh-CN" w:bidi="ar"/>
        </w:rPr>
        <w:t>МР 08 владение языковыми средствами - умение ясно, логично и точно излагать свою точку зрения, использовать адекватные языковые средства;</w:t>
      </w:r>
    </w:p>
    <w:p w:rsidR="004D595A" w:rsidRPr="00D50DE5" w:rsidRDefault="004D595A">
      <w:pPr>
        <w:spacing w:after="0" w:line="276" w:lineRule="auto"/>
        <w:jc w:val="both"/>
        <w:rPr>
          <w:rFonts w:ascii="Times New Roman" w:eastAsia="Times New Roman" w:hAnsi="Times New Roman" w:cs="Times New Roman"/>
          <w:b/>
          <w:sz w:val="24"/>
          <w:szCs w:val="24"/>
          <w:lang w:eastAsia="ru-RU"/>
        </w:rPr>
      </w:pPr>
    </w:p>
    <w:p w:rsidR="004D595A" w:rsidRPr="00D50DE5" w:rsidRDefault="00D172ED">
      <w:pPr>
        <w:numPr>
          <w:ilvl w:val="0"/>
          <w:numId w:val="22"/>
        </w:numPr>
        <w:spacing w:after="0" w:line="276" w:lineRule="auto"/>
        <w:jc w:val="both"/>
        <w:rPr>
          <w:rFonts w:ascii="Times New Roman" w:eastAsia="Times New Roman" w:hAnsi="Times New Roman" w:cs="Times New Roman"/>
          <w:b/>
          <w:sz w:val="24"/>
          <w:szCs w:val="24"/>
          <w:lang w:val="en-US" w:eastAsia="ru-RU"/>
        </w:rPr>
      </w:pPr>
      <w:r w:rsidRPr="00D50DE5">
        <w:rPr>
          <w:rFonts w:ascii="Times New Roman" w:eastAsia="Times New Roman" w:hAnsi="Times New Roman" w:cs="Times New Roman"/>
          <w:b/>
          <w:sz w:val="24"/>
          <w:szCs w:val="24"/>
          <w:lang w:eastAsia="ru-RU"/>
        </w:rPr>
        <w:t>Ценностные</w:t>
      </w:r>
      <w:r w:rsidRPr="00D50DE5">
        <w:rPr>
          <w:rFonts w:ascii="Times New Roman" w:eastAsia="Times New Roman" w:hAnsi="Times New Roman" w:cs="Times New Roman"/>
          <w:b/>
          <w:sz w:val="24"/>
          <w:szCs w:val="24"/>
          <w:lang w:val="en-US" w:eastAsia="ru-RU"/>
        </w:rPr>
        <w:t xml:space="preserve"> ориентиры воспитания (ЦО): </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1. </w:t>
      </w:r>
      <w:r w:rsidRPr="00D50DE5">
        <w:rPr>
          <w:rFonts w:ascii="Times New Roman" w:eastAsia="Times New Roman" w:hAnsi="Times New Roman" w:cs="Times New Roman"/>
          <w:sz w:val="24"/>
          <w:szCs w:val="24"/>
          <w:lang w:eastAsia="ru-RU"/>
        </w:rPr>
        <w:t>Осознающий себя гражданином и защитником великой страны.</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2.</w:t>
      </w:r>
      <w:r w:rsidRPr="00D50DE5">
        <w:rPr>
          <w:rFonts w:ascii="Times New Roman" w:eastAsia="Times New Roman" w:hAnsi="Times New Roman" w:cs="Times New Roman"/>
          <w:sz w:val="24"/>
          <w:szCs w:val="24"/>
          <w:lang w:eastAsia="ru-RU"/>
        </w:rPr>
        <w:t xml:space="preserve">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3.</w:t>
      </w:r>
      <w:r w:rsidRPr="00D50DE5">
        <w:rPr>
          <w:rFonts w:ascii="Times New Roman" w:eastAsia="Times New Roman" w:hAnsi="Times New Roman" w:cs="Times New Roman"/>
          <w:sz w:val="24"/>
          <w:szCs w:val="24"/>
          <w:lang w:eastAsia="ru-RU"/>
        </w:rPr>
        <w:t xml:space="preserve">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4. </w:t>
      </w:r>
      <w:r w:rsidRPr="00D50DE5">
        <w:rPr>
          <w:rFonts w:ascii="Times New Roman" w:eastAsia="Times New Roman" w:hAnsi="Times New Roman" w:cs="Times New Roman"/>
          <w:sz w:val="24"/>
          <w:szCs w:val="24"/>
          <w:lang w:eastAsia="ru-RU"/>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5.</w:t>
      </w:r>
      <w:r w:rsidRPr="00D50DE5">
        <w:rPr>
          <w:rFonts w:ascii="Times New Roman" w:eastAsia="Times New Roman" w:hAnsi="Times New Roman" w:cs="Times New Roman"/>
          <w:sz w:val="24"/>
          <w:szCs w:val="24"/>
          <w:lang w:eastAsia="ru-RU"/>
        </w:rPr>
        <w:t xml:space="preserve">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6. </w:t>
      </w:r>
      <w:r w:rsidRPr="00D50DE5">
        <w:rPr>
          <w:rFonts w:ascii="Times New Roman" w:eastAsia="Times New Roman" w:hAnsi="Times New Roman" w:cs="Times New Roman"/>
          <w:sz w:val="24"/>
          <w:szCs w:val="24"/>
          <w:lang w:eastAsia="ru-RU"/>
        </w:rPr>
        <w:t xml:space="preserve">Проявляющий уважение к людям старшего поколения и готовность к участию в социальной поддержке и волонтерских движениях.  </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lastRenderedPageBreak/>
        <w:t xml:space="preserve">ЦО 7. </w:t>
      </w:r>
      <w:r w:rsidRPr="00D50DE5">
        <w:rPr>
          <w:rFonts w:ascii="Times New Roman" w:eastAsia="Times New Roman" w:hAnsi="Times New Roman" w:cs="Times New Roman"/>
          <w:sz w:val="24"/>
          <w:szCs w:val="24"/>
          <w:lang w:eastAsia="ru-RU"/>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8.</w:t>
      </w:r>
      <w:r w:rsidRPr="00D50DE5">
        <w:rPr>
          <w:rFonts w:ascii="Times New Roman" w:eastAsia="Times New Roman" w:hAnsi="Times New Roman" w:cs="Times New Roman"/>
          <w:sz w:val="24"/>
          <w:szCs w:val="24"/>
          <w:lang w:eastAsia="ru-RU"/>
        </w:rPr>
        <w:t xml:space="preserve"> 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9.</w:t>
      </w:r>
      <w:r w:rsidRPr="00D50DE5">
        <w:rPr>
          <w:rFonts w:ascii="Times New Roman" w:eastAsia="Times New Roman" w:hAnsi="Times New Roman" w:cs="Times New Roman"/>
          <w:sz w:val="24"/>
          <w:szCs w:val="24"/>
          <w:lang w:eastAsia="ru-RU"/>
        </w:rPr>
        <w:t xml:space="preserve">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10. </w:t>
      </w:r>
      <w:r w:rsidRPr="00D50DE5">
        <w:rPr>
          <w:rFonts w:ascii="Times New Roman" w:eastAsia="Times New Roman" w:hAnsi="Times New Roman" w:cs="Times New Roman"/>
          <w:sz w:val="24"/>
          <w:szCs w:val="24"/>
          <w:lang w:eastAsia="ru-RU"/>
        </w:rPr>
        <w:t>Заботящийся о защите окружающей среды, собственной и чужой безопасности, в том числе цифровой.</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11.</w:t>
      </w:r>
      <w:r w:rsidRPr="00D50DE5">
        <w:rPr>
          <w:rFonts w:ascii="Times New Roman" w:eastAsia="Times New Roman" w:hAnsi="Times New Roman" w:cs="Times New Roman"/>
          <w:sz w:val="24"/>
          <w:szCs w:val="24"/>
          <w:lang w:eastAsia="ru-RU"/>
        </w:rPr>
        <w:t xml:space="preserve"> Проявляющий уважение к эстетическим ценностям, обладающий основами эстетической культуры.</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12.</w:t>
      </w:r>
      <w:r w:rsidRPr="00D50DE5">
        <w:rPr>
          <w:rFonts w:ascii="Times New Roman" w:eastAsia="Times New Roman" w:hAnsi="Times New Roman" w:cs="Times New Roman"/>
          <w:sz w:val="24"/>
          <w:szCs w:val="24"/>
          <w:lang w:eastAsia="ru-RU"/>
        </w:rPr>
        <w:t xml:space="preserve"> 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13.</w:t>
      </w:r>
      <w:r w:rsidRPr="00D50DE5">
        <w:rPr>
          <w:rFonts w:ascii="Times New Roman" w:eastAsia="Times New Roman" w:hAnsi="Times New Roman" w:cs="Times New Roman"/>
          <w:sz w:val="24"/>
          <w:szCs w:val="24"/>
          <w:lang w:eastAsia="ru-RU"/>
        </w:rPr>
        <w:t xml:space="preserve"> Принимающий и транслирующий ценность детства как особого периода жизни человека, проявляющий уважение к детям, защищающий достоинство и интересы обучающихся, демонстрирующий готовность к проектированию безопасной и психологически комфортной образовательной среды, в том числе цифровой.</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14. </w:t>
      </w:r>
      <w:r w:rsidRPr="00D50DE5">
        <w:rPr>
          <w:rFonts w:ascii="Times New Roman" w:eastAsia="Times New Roman" w:hAnsi="Times New Roman" w:cs="Times New Roman"/>
          <w:sz w:val="24"/>
          <w:szCs w:val="24"/>
          <w:lang w:eastAsia="ru-RU"/>
        </w:rPr>
        <w:t>Стремящийся находить и демонстрировать ценностный аспект учебного знания и информации и обеспечивать его понимание и переживание обучающимися.</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15.</w:t>
      </w:r>
      <w:r w:rsidRPr="00D50DE5">
        <w:rPr>
          <w:rFonts w:ascii="Times New Roman" w:eastAsia="Times New Roman" w:hAnsi="Times New Roman" w:cs="Times New Roman"/>
          <w:sz w:val="24"/>
          <w:szCs w:val="24"/>
          <w:lang w:eastAsia="ru-RU"/>
        </w:rPr>
        <w:t xml:space="preserve"> Признающий ценности непрерывного образования, необходимость постоянного совершенствования и саморазвития; управляющий собственным профессиональным развитием, рефлексивно оценивающий собственный жизненный и профессиональный опыт.</w:t>
      </w:r>
    </w:p>
    <w:p w:rsidR="004D595A" w:rsidRPr="00D50DE5" w:rsidRDefault="00D172ED">
      <w:pPr>
        <w:numPr>
          <w:ilvl w:val="0"/>
          <w:numId w:val="22"/>
        </w:num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ЦО 16. </w:t>
      </w:r>
      <w:r w:rsidRPr="00D50DE5">
        <w:rPr>
          <w:rFonts w:ascii="Times New Roman" w:eastAsia="Times New Roman" w:hAnsi="Times New Roman" w:cs="Times New Roman"/>
          <w:sz w:val="24"/>
          <w:szCs w:val="24"/>
          <w:lang w:eastAsia="ru-RU"/>
        </w:rPr>
        <w:t>Демонстрирующий готовность к профессиональной коммуникации, толерантному общению; способность вести диалог с обучающимися, родителями (законными представителями) обучающихся, другими педагогическими работниками и специалистами, достигать в нем взаимопонимания, находить общие цели и сотрудничать для их достижения.</w:t>
      </w:r>
    </w:p>
    <w:p w:rsidR="004D595A" w:rsidRPr="00D50DE5" w:rsidRDefault="00D172ED">
      <w:pPr>
        <w:numPr>
          <w:ilvl w:val="0"/>
          <w:numId w:val="22"/>
        </w:numPr>
        <w:tabs>
          <w:tab w:val="clear" w:pos="420"/>
          <w:tab w:val="left" w:pos="1098"/>
        </w:tabs>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ЦО 17.</w:t>
      </w:r>
      <w:r w:rsidRPr="00D50DE5">
        <w:rPr>
          <w:rFonts w:ascii="Times New Roman" w:eastAsia="Times New Roman" w:hAnsi="Times New Roman" w:cs="Times New Roman"/>
          <w:sz w:val="24"/>
          <w:szCs w:val="24"/>
          <w:lang w:eastAsia="ru-RU"/>
        </w:rPr>
        <w:t xml:space="preserve"> Проявляющий ценностное отношение к культуре и искусству, к культуре речи и культуре поведения, к красоте и гармонии, готовность транслировать эстетические ценности своим воспитанникам.</w:t>
      </w:r>
    </w:p>
    <w:bookmarkEnd w:id="5"/>
    <w:p w:rsidR="004D595A" w:rsidRPr="00D50DE5" w:rsidRDefault="00D172ED">
      <w:pPr>
        <w:rPr>
          <w:rFonts w:ascii="Times New Roman" w:eastAsia="Times New Roman" w:hAnsi="Times New Roman" w:cs="Times New Roman"/>
          <w:iCs/>
          <w:kern w:val="2"/>
          <w:sz w:val="24"/>
          <w:szCs w:val="24"/>
          <w14:ligatures w14:val="standardContextual"/>
        </w:rPr>
      </w:pPr>
      <w:r w:rsidRPr="00D50DE5">
        <w:rPr>
          <w:rFonts w:ascii="Times New Roman" w:eastAsia="Times New Roman" w:hAnsi="Times New Roman" w:cs="Times New Roman"/>
          <w:iCs/>
          <w:kern w:val="2"/>
          <w:sz w:val="24"/>
          <w:szCs w:val="24"/>
          <w14:ligatures w14:val="standardContextual"/>
        </w:rPr>
        <w:br w:type="page"/>
      </w:r>
    </w:p>
    <w:p w:rsidR="004D595A" w:rsidRPr="00D50DE5" w:rsidRDefault="004D595A">
      <w:pPr>
        <w:spacing w:after="0" w:line="360" w:lineRule="auto"/>
        <w:jc w:val="both"/>
        <w:rPr>
          <w:rFonts w:ascii="Times New Roman" w:eastAsia="Times New Roman" w:hAnsi="Times New Roman" w:cs="Times New Roman"/>
          <w:iCs/>
          <w:sz w:val="24"/>
          <w:szCs w:val="24"/>
        </w:rPr>
        <w:sectPr w:rsidR="004D595A" w:rsidRPr="00D50DE5">
          <w:footerReference w:type="default" r:id="rId512"/>
          <w:footerReference w:type="first" r:id="rId513"/>
          <w:pgSz w:w="11906" w:h="16838"/>
          <w:pgMar w:top="1134" w:right="850" w:bottom="1134" w:left="1701" w:header="708" w:footer="708" w:gutter="0"/>
          <w:cols w:space="708"/>
          <w:titlePg/>
          <w:docGrid w:linePitch="360"/>
        </w:sectPr>
      </w:pPr>
    </w:p>
    <w:p w:rsidR="004D595A" w:rsidRPr="00D50DE5" w:rsidRDefault="00D172ED">
      <w:pPr>
        <w:shd w:val="clear" w:color="auto" w:fill="FFFFFF"/>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kern w:val="2"/>
          <w:sz w:val="24"/>
          <w:szCs w:val="24"/>
          <w:lang w:eastAsia="ru-RU"/>
          <w14:ligatures w14:val="standardContextual"/>
        </w:rPr>
      </w:pPr>
      <w:r w:rsidRPr="00D50DE5">
        <w:rPr>
          <w:rFonts w:ascii="Times New Roman" w:eastAsia="Times New Roman" w:hAnsi="Times New Roman" w:cs="Times New Roman"/>
          <w:kern w:val="2"/>
          <w:sz w:val="24"/>
          <w:szCs w:val="24"/>
          <w:lang w:eastAsia="ru-RU"/>
          <w14:ligatures w14:val="standardContextual"/>
        </w:rPr>
        <w:lastRenderedPageBreak/>
        <w:t>Особое значение дисциплина имеет при формировании и развитии общих компетенций.</w:t>
      </w:r>
    </w:p>
    <w:p w:rsidR="004D595A" w:rsidRPr="00D50DE5" w:rsidRDefault="004D595A">
      <w:pPr>
        <w:shd w:val="clear" w:color="auto" w:fill="FFFFFF"/>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cs="Times New Roman"/>
          <w:kern w:val="2"/>
          <w:sz w:val="28"/>
          <w:szCs w:val="28"/>
          <w:lang w:eastAsia="ru-RU"/>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316085" cy="4648200"/>
            <wp:effectExtent l="0" t="0" r="10795" b="0"/>
            <wp:docPr id="2867377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37745" name="Рисунок 1"/>
                    <pic:cNvPicPr>
                      <a:picLocks noChangeAspect="1"/>
                    </pic:cNvPicPr>
                  </pic:nvPicPr>
                  <pic:blipFill>
                    <a:blip r:embed="rId514"/>
                    <a:srcRect l="12106" t="26208" r="10803" b="5418"/>
                    <a:stretch>
                      <a:fillRect/>
                    </a:stretch>
                  </pic:blipFill>
                  <pic:spPr>
                    <a:xfrm>
                      <a:off x="0" y="0"/>
                      <a:ext cx="9331024" cy="4655543"/>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272270" cy="5623560"/>
            <wp:effectExtent l="0" t="0" r="8890" b="0"/>
            <wp:docPr id="696312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1224" name="Рисунок 1"/>
                    <pic:cNvPicPr>
                      <a:picLocks noChangeAspect="1"/>
                    </pic:cNvPicPr>
                  </pic:nvPicPr>
                  <pic:blipFill>
                    <a:blip r:embed="rId515"/>
                    <a:srcRect l="22650" t="21376" r="21263" b="18155"/>
                    <a:stretch>
                      <a:fillRect/>
                    </a:stretch>
                  </pic:blipFill>
                  <pic:spPr>
                    <a:xfrm>
                      <a:off x="0" y="0"/>
                      <a:ext cx="9282574" cy="5629519"/>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281160" cy="5609590"/>
            <wp:effectExtent l="0" t="0" r="0" b="13970"/>
            <wp:docPr id="6415589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558909" name="Рисунок 1"/>
                    <pic:cNvPicPr>
                      <a:picLocks noChangeAspect="1"/>
                    </pic:cNvPicPr>
                  </pic:nvPicPr>
                  <pic:blipFill>
                    <a:blip r:embed="rId516"/>
                    <a:srcRect l="22897" t="21376" r="21510" b="18887"/>
                    <a:stretch>
                      <a:fillRect/>
                    </a:stretch>
                  </pic:blipFill>
                  <pic:spPr>
                    <a:xfrm>
                      <a:off x="0" y="0"/>
                      <a:ext cx="9308314" cy="5626359"/>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250680" cy="5577205"/>
            <wp:effectExtent l="0" t="0" r="0" b="635"/>
            <wp:docPr id="1853967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96772" name="Рисунок 1"/>
                    <pic:cNvPicPr>
                      <a:picLocks noChangeAspect="1"/>
                    </pic:cNvPicPr>
                  </pic:nvPicPr>
                  <pic:blipFill>
                    <a:blip r:embed="rId517"/>
                    <a:srcRect l="22731" t="25183" r="21264" b="14787"/>
                    <a:stretch>
                      <a:fillRect/>
                    </a:stretch>
                  </pic:blipFill>
                  <pic:spPr>
                    <a:xfrm>
                      <a:off x="0" y="0"/>
                      <a:ext cx="9265533" cy="5586572"/>
                    </a:xfrm>
                    <a:prstGeom prst="rect">
                      <a:avLst/>
                    </a:prstGeom>
                    <a:ln>
                      <a:noFill/>
                    </a:ln>
                  </pic:spPr>
                </pic:pic>
              </a:graphicData>
            </a:graphic>
          </wp:inline>
        </w:drawing>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387840" cy="5796280"/>
            <wp:effectExtent l="0" t="0" r="0" b="10160"/>
            <wp:docPr id="5185990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99061" name="Рисунок 1"/>
                    <pic:cNvPicPr>
                      <a:picLocks noChangeAspect="1"/>
                    </pic:cNvPicPr>
                  </pic:nvPicPr>
                  <pic:blipFill>
                    <a:blip r:embed="rId518"/>
                    <a:srcRect l="23061" t="24158" r="21181" b="14641"/>
                    <a:stretch>
                      <a:fillRect/>
                    </a:stretch>
                  </pic:blipFill>
                  <pic:spPr>
                    <a:xfrm>
                      <a:off x="0" y="0"/>
                      <a:ext cx="9419290" cy="5815751"/>
                    </a:xfrm>
                    <a:prstGeom prst="rect">
                      <a:avLst/>
                    </a:prstGeom>
                    <a:ln>
                      <a:noFill/>
                    </a:ln>
                  </pic:spPr>
                </pic:pic>
              </a:graphicData>
            </a:graphic>
          </wp:inline>
        </w:drawing>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380220" cy="5650230"/>
            <wp:effectExtent l="0" t="0" r="7620" b="3810"/>
            <wp:docPr id="1874416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16289" name="Рисунок 1"/>
                    <pic:cNvPicPr>
                      <a:picLocks noChangeAspect="1"/>
                    </pic:cNvPicPr>
                  </pic:nvPicPr>
                  <pic:blipFill>
                    <a:blip r:embed="rId519"/>
                    <a:srcRect l="22897" t="23719" r="21181" b="16399"/>
                    <a:stretch>
                      <a:fillRect/>
                    </a:stretch>
                  </pic:blipFill>
                  <pic:spPr>
                    <a:xfrm>
                      <a:off x="0" y="0"/>
                      <a:ext cx="9400381" cy="5662380"/>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8768080" cy="5328285"/>
            <wp:effectExtent l="0" t="0" r="10160" b="5715"/>
            <wp:docPr id="438219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1919" name="Рисунок 1"/>
                    <pic:cNvPicPr>
                      <a:picLocks noChangeAspect="1"/>
                    </pic:cNvPicPr>
                  </pic:nvPicPr>
                  <pic:blipFill>
                    <a:blip r:embed="rId520"/>
                    <a:srcRect l="22732" t="23132" r="21428" b="16546"/>
                    <a:stretch>
                      <a:fillRect/>
                    </a:stretch>
                  </pic:blipFill>
                  <pic:spPr>
                    <a:xfrm>
                      <a:off x="0" y="0"/>
                      <a:ext cx="8768080" cy="5328285"/>
                    </a:xfrm>
                    <a:prstGeom prst="rect">
                      <a:avLst/>
                    </a:prstGeom>
                    <a:ln>
                      <a:noFill/>
                    </a:ln>
                  </pic:spPr>
                </pic:pic>
              </a:graphicData>
            </a:graphic>
          </wp:inline>
        </w:drawing>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349740" cy="5626100"/>
            <wp:effectExtent l="0" t="0" r="7620" b="12700"/>
            <wp:docPr id="16725422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42247" name="Рисунок 1"/>
                    <pic:cNvPicPr>
                      <a:picLocks noChangeAspect="1"/>
                    </pic:cNvPicPr>
                  </pic:nvPicPr>
                  <pic:blipFill>
                    <a:blip r:embed="rId521"/>
                    <a:srcRect l="22485" t="26940" r="21263" b="12884"/>
                    <a:stretch>
                      <a:fillRect/>
                    </a:stretch>
                  </pic:blipFill>
                  <pic:spPr>
                    <a:xfrm>
                      <a:off x="0" y="0"/>
                      <a:ext cx="9365760" cy="5635911"/>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304020" cy="5654040"/>
            <wp:effectExtent l="0" t="0" r="7620" b="0"/>
            <wp:docPr id="15660458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45813" name="Рисунок 1"/>
                    <pic:cNvPicPr>
                      <a:picLocks noChangeAspect="1"/>
                    </pic:cNvPicPr>
                  </pic:nvPicPr>
                  <pic:blipFill>
                    <a:blip r:embed="rId522"/>
                    <a:srcRect l="22814" t="30600" r="21345" b="9078"/>
                    <a:stretch>
                      <a:fillRect/>
                    </a:stretch>
                  </pic:blipFill>
                  <pic:spPr>
                    <a:xfrm>
                      <a:off x="0" y="0"/>
                      <a:ext cx="9324224" cy="5666048"/>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8901430" cy="5387340"/>
            <wp:effectExtent l="0" t="0" r="13970" b="7620"/>
            <wp:docPr id="14912752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75298" name="Рисунок 1"/>
                    <pic:cNvPicPr>
                      <a:picLocks noChangeAspect="1"/>
                    </pic:cNvPicPr>
                  </pic:nvPicPr>
                  <pic:blipFill>
                    <a:blip r:embed="rId523"/>
                    <a:srcRect l="22732" t="25769" r="21345" b="14056"/>
                    <a:stretch>
                      <a:fillRect/>
                    </a:stretch>
                  </pic:blipFill>
                  <pic:spPr>
                    <a:xfrm>
                      <a:off x="0" y="0"/>
                      <a:ext cx="8901430" cy="5387340"/>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265920" cy="5605780"/>
            <wp:effectExtent l="0" t="0" r="0" b="2540"/>
            <wp:docPr id="16116586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58606" name="Рисунок 1"/>
                    <pic:cNvPicPr>
                      <a:picLocks noChangeAspect="1"/>
                    </pic:cNvPicPr>
                  </pic:nvPicPr>
                  <pic:blipFill>
                    <a:blip r:embed="rId524"/>
                    <a:srcRect l="22897" t="20644" r="21428" b="19473"/>
                    <a:stretch>
                      <a:fillRect/>
                    </a:stretch>
                  </pic:blipFill>
                  <pic:spPr>
                    <a:xfrm>
                      <a:off x="0" y="0"/>
                      <a:ext cx="9280871" cy="5615202"/>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drawing>
          <wp:inline distT="0" distB="0" distL="0" distR="0">
            <wp:extent cx="9019540" cy="5478780"/>
            <wp:effectExtent l="0" t="0" r="2540" b="7620"/>
            <wp:docPr id="4538033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03315" name="Рисунок 1"/>
                    <pic:cNvPicPr>
                      <a:picLocks noChangeAspect="1"/>
                    </pic:cNvPicPr>
                  </pic:nvPicPr>
                  <pic:blipFill>
                    <a:blip r:embed="rId525"/>
                    <a:srcRect l="23061" t="33529" r="21345" b="6442"/>
                    <a:stretch>
                      <a:fillRect/>
                    </a:stretch>
                  </pic:blipFill>
                  <pic:spPr>
                    <a:xfrm>
                      <a:off x="0" y="0"/>
                      <a:ext cx="9019540" cy="5478780"/>
                    </a:xfrm>
                    <a:prstGeom prst="rect">
                      <a:avLst/>
                    </a:prstGeom>
                    <a:ln>
                      <a:noFill/>
                    </a:ln>
                  </pic:spPr>
                </pic:pic>
              </a:graphicData>
            </a:graphic>
          </wp:inline>
        </w:drawing>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326880" cy="5670550"/>
            <wp:effectExtent l="0" t="0" r="0" b="13970"/>
            <wp:docPr id="14584275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427574" name="Рисунок 1"/>
                    <pic:cNvPicPr>
                      <a:picLocks noChangeAspect="1"/>
                    </pic:cNvPicPr>
                  </pic:nvPicPr>
                  <pic:blipFill>
                    <a:blip r:embed="rId526"/>
                    <a:srcRect l="22897" t="28110" r="21428" b="11714"/>
                    <a:stretch>
                      <a:fillRect/>
                    </a:stretch>
                  </pic:blipFill>
                  <pic:spPr>
                    <a:xfrm>
                      <a:off x="0" y="0"/>
                      <a:ext cx="9338658" cy="5677794"/>
                    </a:xfrm>
                    <a:prstGeom prst="rect">
                      <a:avLst/>
                    </a:prstGeom>
                    <a:ln>
                      <a:noFill/>
                    </a:ln>
                  </pic:spPr>
                </pic:pic>
              </a:graphicData>
            </a:graphic>
          </wp:inline>
        </w:drawing>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noProof/>
          <w:kern w:val="2"/>
          <w:lang w:eastAsia="ru-RU"/>
          <w14:ligatures w14:val="standardContextual"/>
        </w:rPr>
        <w:lastRenderedPageBreak/>
        <w:drawing>
          <wp:inline distT="0" distB="0" distL="0" distR="0">
            <wp:extent cx="9250680" cy="3229610"/>
            <wp:effectExtent l="0" t="0" r="0" b="1270"/>
            <wp:docPr id="11980066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06629" name="Рисунок 1"/>
                    <pic:cNvPicPr>
                      <a:picLocks noChangeAspect="1"/>
                    </pic:cNvPicPr>
                  </pic:nvPicPr>
                  <pic:blipFill>
                    <a:blip r:embed="rId527"/>
                    <a:srcRect l="23143" t="32065" r="21428" b="33529"/>
                    <a:stretch>
                      <a:fillRect/>
                    </a:stretch>
                  </pic:blipFill>
                  <pic:spPr>
                    <a:xfrm>
                      <a:off x="0" y="0"/>
                      <a:ext cx="9283359" cy="3241589"/>
                    </a:xfrm>
                    <a:prstGeom prst="rect">
                      <a:avLst/>
                    </a:prstGeom>
                    <a:ln>
                      <a:noFill/>
                    </a:ln>
                  </pic:spPr>
                </pic:pic>
              </a:graphicData>
            </a:graphic>
          </wp:inline>
        </w:drawing>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eastAsia="Calibri" w:hAnsi="Times New Roman" w:cs="Times New Roman"/>
          <w:kern w:val="2"/>
          <w:sz w:val="28"/>
          <w:szCs w:val="28"/>
          <w14:ligatures w14:val="standardContextual"/>
        </w:rPr>
      </w:pPr>
    </w:p>
    <w:p w:rsidR="004D595A" w:rsidRPr="00D50DE5" w:rsidRDefault="00D172ED">
      <w:pPr>
        <w:rPr>
          <w:rFonts w:ascii="Times New Roman" w:eastAsia="Calibri" w:hAnsi="Times New Roman" w:cs="Times New Roman"/>
          <w:kern w:val="2"/>
          <w:sz w:val="28"/>
          <w:szCs w:val="28"/>
          <w14:ligatures w14:val="standardContextual"/>
        </w:rPr>
      </w:pPr>
      <w:r w:rsidRPr="00D50DE5">
        <w:rPr>
          <w:rFonts w:ascii="Times New Roman" w:eastAsia="Calibri" w:hAnsi="Times New Roman" w:cs="Times New Roman"/>
          <w:kern w:val="2"/>
          <w:sz w:val="28"/>
          <w:szCs w:val="28"/>
          <w14:ligatures w14:val="standardContextual"/>
        </w:rPr>
        <w:br w:type="page"/>
      </w:r>
    </w:p>
    <w:p w:rsidR="004D595A" w:rsidRPr="00D50DE5" w:rsidRDefault="004D59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jc w:val="both"/>
        <w:rPr>
          <w:rFonts w:ascii="Times New Roman" w:hAnsi="Times New Roman" w:cs="Times New Roman"/>
          <w:sz w:val="28"/>
          <w:szCs w:val="28"/>
        </w:rPr>
        <w:sectPr w:rsidR="004D595A" w:rsidRPr="00D50DE5">
          <w:pgSz w:w="16838" w:h="11906" w:orient="landscape"/>
          <w:pgMar w:top="1276" w:right="1134" w:bottom="850" w:left="1134" w:header="708" w:footer="708" w:gutter="0"/>
          <w:cols w:space="708"/>
          <w:titlePg/>
          <w:docGrid w:linePitch="360"/>
        </w:sectPr>
      </w:pPr>
    </w:p>
    <w:p w:rsidR="004D595A" w:rsidRPr="00D50DE5" w:rsidRDefault="004D595A">
      <w:pPr>
        <w:spacing w:after="0" w:line="360" w:lineRule="auto"/>
        <w:ind w:left="927"/>
        <w:contextualSpacing/>
        <w:rPr>
          <w:rFonts w:ascii="Times New Roman" w:eastAsia="Times New Roman" w:hAnsi="Times New Roman" w:cs="Times New Roman"/>
          <w:b/>
          <w:sz w:val="24"/>
          <w:szCs w:val="24"/>
          <w:lang w:eastAsia="ru-RU"/>
        </w:rPr>
      </w:pPr>
    </w:p>
    <w:tbl>
      <w:tblPr>
        <w:tblW w:w="9071" w:type="dxa"/>
        <w:shd w:val="clear" w:color="auto" w:fill="FFFFFF"/>
        <w:tblCellMar>
          <w:top w:w="15" w:type="dxa"/>
          <w:left w:w="15" w:type="dxa"/>
          <w:bottom w:w="15" w:type="dxa"/>
          <w:right w:w="15" w:type="dxa"/>
        </w:tblCellMar>
        <w:tblLook w:val="04A0" w:firstRow="1" w:lastRow="0" w:firstColumn="1" w:lastColumn="0" w:noHBand="0" w:noVBand="1"/>
      </w:tblPr>
      <w:tblGrid>
        <w:gridCol w:w="3362"/>
        <w:gridCol w:w="5709"/>
      </w:tblGrid>
      <w:tr w:rsidR="004D595A" w:rsidRPr="00D50DE5">
        <w:tc>
          <w:tcPr>
            <w:tcW w:w="0" w:type="auto"/>
            <w:tcBorders>
              <w:top w:val="single" w:sz="6" w:space="0" w:color="auto"/>
              <w:left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Виды деятельности</w:t>
            </w:r>
          </w:p>
        </w:tc>
        <w:tc>
          <w:tcPr>
            <w:tcW w:w="0" w:type="auto"/>
            <w:tcBorders>
              <w:top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Профессиональные компетенции, соответствующие видам деятельности</w:t>
            </w:r>
          </w:p>
        </w:tc>
      </w:tr>
      <w:tr w:rsidR="004D595A" w:rsidRPr="00D50DE5">
        <w:tc>
          <w:tcPr>
            <w:tcW w:w="0" w:type="auto"/>
            <w:tcBorders>
              <w:top w:val="single" w:sz="6" w:space="0" w:color="auto"/>
              <w:left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правоприменительная деятельность</w:t>
            </w:r>
          </w:p>
        </w:tc>
        <w:tc>
          <w:tcPr>
            <w:tcW w:w="0" w:type="auto"/>
            <w:tcBorders>
              <w:top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Осуществлять профессиональное толкование норм права.</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1.2. Применять нормы права для решения задач в профессиональной деятельности.</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1.3. Владеть навыками подготовки юридических документов, в том числе с использованием информационных технологий.</w:t>
            </w:r>
          </w:p>
        </w:tc>
      </w:tr>
      <w:tr w:rsidR="004D595A" w:rsidRPr="00D50DE5">
        <w:tc>
          <w:tcPr>
            <w:tcW w:w="0" w:type="auto"/>
            <w:tcBorders>
              <w:top w:val="single" w:sz="6" w:space="0" w:color="auto"/>
              <w:left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правоохранительная деятельность</w:t>
            </w:r>
          </w:p>
        </w:tc>
        <w:tc>
          <w:tcPr>
            <w:tcW w:w="0" w:type="auto"/>
            <w:tcBorders>
              <w:top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2.1. Осуществлять контроль соблюдения законодательства Российской Федерации субъектами права.</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2.2. Систематизировать нормативные правовые акты и обобщать правоприменительную практику по вопросам расследования и предупреждения преступлений и иных правонарушений.</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2.3. Осуществлять оценку противоправного поведения и определять подведомственность рассмотрения дел.</w:t>
            </w:r>
          </w:p>
        </w:tc>
      </w:tr>
      <w:tr w:rsidR="004D595A" w:rsidRPr="00D50DE5">
        <w:tc>
          <w:tcPr>
            <w:tcW w:w="0" w:type="auto"/>
            <w:tcBorders>
              <w:top w:val="single" w:sz="6" w:space="0" w:color="auto"/>
              <w:left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обеспечение реализации прав граждан в сфере пенсионного обеспечения и социальной защиты (по выбору)</w:t>
            </w:r>
          </w:p>
        </w:tc>
        <w:tc>
          <w:tcPr>
            <w:tcW w:w="0" w:type="auto"/>
            <w:tcBorders>
              <w:top w:val="single" w:sz="6" w:space="0" w:color="auto"/>
              <w:bottom w:val="single" w:sz="6" w:space="0" w:color="auto"/>
              <w:right w:val="single" w:sz="6" w:space="0" w:color="auto"/>
            </w:tcBorders>
            <w:shd w:val="clear" w:color="auto" w:fill="FFFFFF"/>
            <w:tcMar>
              <w:top w:w="90" w:type="dxa"/>
              <w:left w:w="60" w:type="dxa"/>
              <w:bottom w:w="90" w:type="dxa"/>
              <w:right w:w="60" w:type="dxa"/>
            </w:tcMar>
          </w:tcPr>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3.1. Информировать на приеме и консультировании субъектов права по вопросам социального обеспечения и социальной защиты.</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3.2. Осуществлять формирование и рассмотрение пакета документов для установления и выплаты пенсий и иных социальных выплат и предоставления услуг государственного социального обеспечения, включая выдачу документов по указанным выплатам и услугам.</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3.3. Осуществлять подготовку проектов решений об установлении (отказе в установлении) пенсий и иных социальных выплат и предоставлении услуг государственного социального обеспечения, используя информационно-коммуникационные технологии.</w:t>
            </w:r>
          </w:p>
          <w:p w:rsidR="004D595A" w:rsidRPr="00D50DE5" w:rsidRDefault="00D172ED">
            <w:pPr>
              <w:spacing w:after="0" w:line="240" w:lineRule="auto"/>
              <w:contextualSpacing/>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3.4. Осуществлять формирование и ведение баз данных об обращениях в территориальный орган Фонда пенсионного и социального страхования Российской Федерации, в организацию социальной защиты населения получателей пенсий и иных социальных выплат и о предоставлении услуг государственного социального обеспечения.</w:t>
            </w:r>
          </w:p>
        </w:tc>
      </w:tr>
    </w:tbl>
    <w:p w:rsidR="004D595A" w:rsidRPr="00D50DE5" w:rsidRDefault="004D595A">
      <w:pPr>
        <w:spacing w:after="0" w:line="360" w:lineRule="auto"/>
        <w:contextualSpacing/>
        <w:rPr>
          <w:rFonts w:ascii="Times New Roman" w:eastAsia="Times New Roman" w:hAnsi="Times New Roman" w:cs="Times New Roman"/>
          <w:b/>
          <w:sz w:val="24"/>
          <w:szCs w:val="24"/>
          <w:lang w:eastAsia="ru-RU"/>
        </w:rPr>
      </w:pPr>
    </w:p>
    <w:p w:rsidR="004D595A" w:rsidRPr="00D50DE5" w:rsidRDefault="00D172ED" w:rsidP="0070638C">
      <w:pPr>
        <w:numPr>
          <w:ilvl w:val="0"/>
          <w:numId w:val="54"/>
        </w:numPr>
        <w:spacing w:after="0" w:line="360" w:lineRule="auto"/>
        <w:contextualSpacing/>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Структура и содержание учебной дисциплины</w:t>
      </w: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учебной дисциплины и виды учебной работы</w:t>
      </w:r>
    </w:p>
    <w:tbl>
      <w:tblPr>
        <w:tblStyle w:val="19"/>
        <w:tblW w:w="0" w:type="auto"/>
        <w:tblInd w:w="0" w:type="dxa"/>
        <w:tblLook w:val="04A0" w:firstRow="1" w:lastRow="0" w:firstColumn="1" w:lastColumn="0" w:noHBand="0" w:noVBand="1"/>
      </w:tblPr>
      <w:tblGrid>
        <w:gridCol w:w="4843"/>
        <w:gridCol w:w="2360"/>
        <w:gridCol w:w="2369"/>
      </w:tblGrid>
      <w:tr w:rsidR="004D595A" w:rsidRPr="00D50DE5">
        <w:trPr>
          <w:trHeight w:val="562"/>
        </w:trPr>
        <w:tc>
          <w:tcPr>
            <w:tcW w:w="497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(очная форма)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(заочная форма)</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143</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143</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в том числе в форме практической подготовки</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110</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11</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23</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53</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индивидуальный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да/нет</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да/нет</w:t>
            </w:r>
          </w:p>
        </w:tc>
      </w:tr>
      <w:tr w:rsidR="004D595A" w:rsidRPr="00D50DE5">
        <w:trPr>
          <w:trHeight w:val="227"/>
        </w:trPr>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127</w:t>
            </w:r>
          </w:p>
        </w:tc>
      </w:tr>
      <w:tr w:rsidR="004D595A" w:rsidRPr="00D50DE5">
        <w:tc>
          <w:tcPr>
            <w:tcW w:w="497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 xml:space="preserve">Промежуточная аттестация </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r>
    </w:tbl>
    <w:p w:rsidR="004D595A" w:rsidRPr="00D50DE5" w:rsidRDefault="004D595A">
      <w:pPr>
        <w:spacing w:after="0" w:line="240" w:lineRule="auto"/>
        <w:jc w:val="both"/>
        <w:rPr>
          <w:rFonts w:ascii="Times New Roman" w:eastAsia="Calibri" w:hAnsi="Times New Roman" w:cs="Times New Roman"/>
          <w:b/>
          <w:sz w:val="24"/>
          <w:szCs w:val="24"/>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1. Человек и общество</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 xml:space="preserve">Тема 1.1. Общество и общественные отношения. Развитие общества. </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1.2. Биосоциальная природа человека и его деятельность</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1.3. Познавательная деятельность человека</w:t>
      </w:r>
    </w:p>
    <w:p w:rsidR="004D595A" w:rsidRPr="00D50DE5" w:rsidRDefault="004D595A">
      <w:pPr>
        <w:spacing w:after="0" w:line="240" w:lineRule="auto"/>
        <w:rPr>
          <w:rFonts w:ascii="Times New Roman" w:eastAsia="Times New Roman" w:hAnsi="Times New Roman" w:cs="Times New Roman"/>
          <w:bCs/>
          <w:sz w:val="24"/>
          <w:szCs w:val="24"/>
          <w:lang w:eastAsia="ru-RU"/>
        </w:rPr>
      </w:pPr>
    </w:p>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2. Экономическая жизнь общества</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2.1. Экономика - основа жизнедеятельности общества</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2.2. Рыночные отношения в экономике. Финансовые институты</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2.3. Рынок труда и безработица.  Рациональное поведение потребителя</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2.4. Предприятие в экономике.</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2.5. Экономика и государство</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2.6. Основные тенденции развития экономики России и международная экономика</w:t>
      </w:r>
    </w:p>
    <w:p w:rsidR="004D595A" w:rsidRPr="00D50DE5" w:rsidRDefault="004D595A">
      <w:pPr>
        <w:spacing w:after="0" w:line="240" w:lineRule="auto"/>
        <w:jc w:val="both"/>
        <w:rPr>
          <w:rFonts w:ascii="Times New Roman" w:eastAsia="Times New Roman" w:hAnsi="Times New Roman" w:cs="Times New Roman"/>
          <w:b/>
          <w:sz w:val="20"/>
          <w:szCs w:val="20"/>
          <w:lang w:eastAsia="ru-RU"/>
        </w:rPr>
      </w:pPr>
    </w:p>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3. Социальная сфера</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3.1. Социальная структура общества. Социальные общности и группы. Положение личности в обществе.</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3.2. Семья в современном мире.</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3.3. Этнические общности и нации</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3.4. Социальные нормы и социальный контроль. Социальный конфликт и способы его разрешения.</w:t>
      </w:r>
    </w:p>
    <w:p w:rsidR="004D595A" w:rsidRPr="00D50DE5" w:rsidRDefault="004D595A">
      <w:pPr>
        <w:spacing w:after="0" w:line="240" w:lineRule="auto"/>
        <w:rPr>
          <w:rFonts w:ascii="Times New Roman" w:eastAsia="Times New Roman" w:hAnsi="Times New Roman" w:cs="Times New Roman"/>
          <w:bCs/>
          <w:sz w:val="24"/>
          <w:szCs w:val="24"/>
          <w:lang w:eastAsia="ru-RU"/>
        </w:rPr>
      </w:pPr>
    </w:p>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4. Политическая сфера</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4.1. Политика и власть. Политическая система.</w:t>
      </w:r>
    </w:p>
    <w:p w:rsidR="004D595A" w:rsidRPr="00D50DE5" w:rsidRDefault="00D172ED">
      <w:pPr>
        <w:numPr>
          <w:ilvl w:val="0"/>
          <w:numId w:val="23"/>
        </w:num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4.2. Политическая культура общества и личности. Политический процесс и его участники</w:t>
      </w:r>
    </w:p>
    <w:p w:rsidR="004D595A" w:rsidRPr="00D50DE5" w:rsidRDefault="004D595A">
      <w:pPr>
        <w:spacing w:after="0" w:line="240" w:lineRule="auto"/>
        <w:jc w:val="both"/>
        <w:rPr>
          <w:rFonts w:ascii="Times New Roman" w:eastAsia="Times New Roman" w:hAnsi="Times New Roman" w:cs="Times New Roman"/>
          <w:b/>
          <w:sz w:val="24"/>
          <w:szCs w:val="24"/>
          <w:lang w:eastAsia="ru-RU"/>
        </w:rPr>
      </w:pPr>
    </w:p>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5. Правовое регулирование общественных отношений в РФ</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5.1. Право в системе социальных норм.</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5.2. Основы конституционного права Российской Федерации.</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5.3. Правовое регулирование гражданских, семейных, трудовых, образовательных правоотношений.</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5.4. Правовое регулирование налоговых, административных, уголовных правоотношений. Экологическое законодательство.</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5.5. Отрасли процессуального права.</w:t>
      </w:r>
      <w:r w:rsidRPr="00D50DE5">
        <w:rPr>
          <w:rFonts w:ascii="Times New Roman" w:eastAsia="Times New Roman" w:hAnsi="Times New Roman" w:cs="Times New Roman"/>
          <w:bCs/>
          <w:sz w:val="24"/>
          <w:szCs w:val="24"/>
          <w:lang w:eastAsia="ru-RU"/>
        </w:rPr>
        <w:br/>
      </w:r>
    </w:p>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6. Духовная культура</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6.1. Духовная культура личности и общества</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6.2. Наука и образование в современном мире</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lastRenderedPageBreak/>
        <w:t>Тема 6.3. Религия</w:t>
      </w:r>
    </w:p>
    <w:p w:rsidR="004D595A" w:rsidRPr="00D50DE5" w:rsidRDefault="00D172ED">
      <w:pPr>
        <w:numPr>
          <w:ilvl w:val="0"/>
          <w:numId w:val="23"/>
        </w:num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6.4. Искусство</w:t>
      </w:r>
    </w:p>
    <w:p w:rsidR="004D595A" w:rsidRPr="00D50DE5" w:rsidRDefault="004D595A">
      <w:pPr>
        <w:rPr>
          <w:rFonts w:ascii="Times New Roman" w:hAnsi="Times New Roman" w:cs="Times New Roman"/>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СОО.02.01Литература»</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autoSpaceDE w:val="0"/>
        <w:autoSpaceDN w:val="0"/>
        <w:adjustRightInd w:val="0"/>
        <w:spacing w:after="0" w:line="240" w:lineRule="auto"/>
        <w:jc w:val="center"/>
        <w:rPr>
          <w:rFonts w:ascii="Times New Roman" w:eastAsia="Calibri" w:hAnsi="Times New Roman" w:cs="Times New Roman"/>
          <w:b/>
          <w:bCs/>
          <w:color w:val="000000"/>
          <w:sz w:val="24"/>
          <w:szCs w:val="24"/>
        </w:rPr>
      </w:pPr>
    </w:p>
    <w:p w:rsidR="004D595A" w:rsidRPr="00D50DE5" w:rsidRDefault="00D172ED">
      <w:pPr>
        <w:numPr>
          <w:ilvl w:val="0"/>
          <w:numId w:val="24"/>
        </w:numPr>
        <w:spacing w:after="0" w:line="360" w:lineRule="auto"/>
        <w:ind w:left="567"/>
        <w:contextualSpacing/>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Общая характеристика рабочей программы учебной дисциплины</w:t>
      </w:r>
    </w:p>
    <w:p w:rsidR="004D595A" w:rsidRPr="00D50DE5" w:rsidRDefault="00D172ED">
      <w:pPr>
        <w:spacing w:after="200" w:line="360" w:lineRule="auto"/>
        <w:contextualSpacing/>
        <w:jc w:val="center"/>
        <w:rPr>
          <w:rFonts w:ascii="Times New Roman" w:eastAsia="Calibri" w:hAnsi="Times New Roman" w:cs="Times New Roman"/>
          <w:b/>
          <w:bCs/>
          <w:sz w:val="24"/>
          <w:szCs w:val="24"/>
        </w:rPr>
      </w:pPr>
      <w:r w:rsidRPr="00D50DE5">
        <w:rPr>
          <w:rFonts w:ascii="Times New Roman" w:eastAsia="Calibri" w:hAnsi="Times New Roman" w:cs="Times New Roman"/>
          <w:b/>
          <w:bCs/>
          <w:sz w:val="24"/>
          <w:szCs w:val="24"/>
        </w:rPr>
        <w:t>СОО.02.01 Литература</w:t>
      </w:r>
    </w:p>
    <w:p w:rsidR="004D595A" w:rsidRPr="00D50DE5" w:rsidRDefault="00D172ED">
      <w:pPr>
        <w:spacing w:after="0" w:line="360" w:lineRule="auto"/>
        <w:contextualSpacing/>
        <w:jc w:val="both"/>
        <w:rPr>
          <w:rFonts w:ascii="Times New Roman" w:eastAsia="Calibri" w:hAnsi="Times New Roman" w:cs="Times New Roman"/>
          <w:sz w:val="24"/>
          <w:szCs w:val="24"/>
        </w:rPr>
      </w:pPr>
      <w:r w:rsidRPr="00D50DE5">
        <w:rPr>
          <w:rFonts w:ascii="Times New Roman" w:eastAsia="Calibri" w:hAnsi="Times New Roman" w:cs="Times New Roman"/>
          <w:b/>
          <w:sz w:val="24"/>
          <w:szCs w:val="24"/>
        </w:rPr>
        <w:t>1.2. Место учебной дисциплины в структуре основной профессиональной образовательной программы:</w:t>
      </w:r>
    </w:p>
    <w:p w:rsidR="004D595A" w:rsidRPr="00D50DE5" w:rsidRDefault="00D172ED">
      <w:pPr>
        <w:spacing w:after="200" w:line="360" w:lineRule="auto"/>
        <w:ind w:firstLine="7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Учебная дисциплина «Литература» является обязательной частью </w:t>
      </w:r>
      <w:r w:rsidRPr="00D50DE5">
        <w:rPr>
          <w:rFonts w:ascii="Times New Roman" w:eastAsia="Calibri" w:hAnsi="Times New Roman" w:cs="Times New Roman"/>
          <w:bCs/>
          <w:sz w:val="24"/>
          <w:szCs w:val="24"/>
        </w:rPr>
        <w:t>общеобразовательного цикла</w:t>
      </w:r>
      <w:r w:rsidRPr="00D50DE5">
        <w:rPr>
          <w:rFonts w:ascii="Times New Roman" w:eastAsia="Calibri" w:hAnsi="Times New Roman" w:cs="Times New Roman"/>
          <w:sz w:val="24"/>
          <w:szCs w:val="24"/>
        </w:rPr>
        <w:t xml:space="preserve"> ППССЗ в соответствии с ФГОС СПО по специальности 40.02.04 Юриспруденция.</w:t>
      </w:r>
    </w:p>
    <w:p w:rsidR="004D595A" w:rsidRPr="00D50DE5" w:rsidRDefault="00D172ED">
      <w:pPr>
        <w:spacing w:after="200" w:line="360"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    Особое значение дисциплина имеет при формировании и развитии </w:t>
      </w:r>
      <w:r w:rsidRPr="00D50DE5">
        <w:rPr>
          <w:rFonts w:ascii="Times New Roman" w:eastAsia="Calibri" w:hAnsi="Times New Roman" w:cs="Times New Roman"/>
          <w:sz w:val="24"/>
          <w:szCs w:val="24"/>
          <w:u w:val="single"/>
        </w:rPr>
        <w:t>ОК 01-09, ПК1.1, ПК 1.2, ПК 2.2, ПК 2.3.</w:t>
      </w:r>
    </w:p>
    <w:p w:rsidR="004D595A" w:rsidRPr="00D50DE5" w:rsidRDefault="00D172ED">
      <w:pPr>
        <w:spacing w:after="200" w:line="360" w:lineRule="auto"/>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1.2. Цель и планируемые результаты освоения дисциплины:</w:t>
      </w:r>
    </w:p>
    <w:p w:rsidR="004D595A" w:rsidRPr="00D50DE5" w:rsidRDefault="00D172ED">
      <w:pPr>
        <w:shd w:val="clear" w:color="auto" w:fill="FFFFFF"/>
        <w:spacing w:after="0" w:line="276" w:lineRule="auto"/>
        <w:ind w:firstLineChars="125" w:firstLine="300"/>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Содержание общеобразовательной дисциплины «Литература» направлено на </w:t>
      </w:r>
      <w:proofErr w:type="gramStart"/>
      <w:r w:rsidRPr="00D50DE5">
        <w:rPr>
          <w:rFonts w:ascii="Times New Roman" w:eastAsia="Helvetica" w:hAnsi="Times New Roman" w:cs="Times New Roman"/>
          <w:color w:val="1A1A1A"/>
          <w:sz w:val="24"/>
          <w:szCs w:val="24"/>
          <w:shd w:val="clear" w:color="auto" w:fill="FFFFFF"/>
          <w:lang w:eastAsia="zh-CN" w:bidi="ar"/>
        </w:rPr>
        <w:t>достижение  метапредметных</w:t>
      </w:r>
      <w:proofErr w:type="gramEnd"/>
      <w:r w:rsidRPr="00D50DE5">
        <w:rPr>
          <w:rFonts w:ascii="Times New Roman" w:eastAsia="Helvetica" w:hAnsi="Times New Roman" w:cs="Times New Roman"/>
          <w:color w:val="1A1A1A"/>
          <w:sz w:val="24"/>
          <w:szCs w:val="24"/>
          <w:shd w:val="clear" w:color="auto" w:fill="FFFFFF"/>
          <w:lang w:eastAsia="zh-CN" w:bidi="ar"/>
        </w:rPr>
        <w:t xml:space="preserve"> (далее – МР) и предметных (далее – ПР) результатов обучения, регламентированных ФГОС СОО и с учетом примерной основной образовательной программой среднего общего образования (ПООП СОО).</w:t>
      </w:r>
    </w:p>
    <w:p w:rsidR="004D595A" w:rsidRPr="00D50DE5" w:rsidRDefault="004D595A">
      <w:pPr>
        <w:shd w:val="clear" w:color="auto" w:fill="FFFFFF"/>
        <w:spacing w:after="0" w:line="240" w:lineRule="auto"/>
        <w:rPr>
          <w:rFonts w:ascii="Times New Roman" w:eastAsia="Helvetica" w:hAnsi="Times New Roman" w:cs="Times New Roman"/>
          <w:b/>
          <w:bCs/>
          <w:color w:val="1A1A1A"/>
          <w:sz w:val="18"/>
          <w:szCs w:val="18"/>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val="en-US" w:eastAsia="zh-CN"/>
        </w:rPr>
      </w:pPr>
      <w:r w:rsidRPr="00D50DE5">
        <w:rPr>
          <w:rFonts w:ascii="Times New Roman" w:eastAsia="Helvetica" w:hAnsi="Times New Roman" w:cs="Times New Roman"/>
          <w:b/>
          <w:bCs/>
          <w:color w:val="1A1A1A"/>
          <w:sz w:val="24"/>
          <w:szCs w:val="24"/>
          <w:shd w:val="clear" w:color="auto" w:fill="FFFFFF"/>
          <w:lang w:val="en-US" w:eastAsia="zh-CN" w:bidi="ar"/>
        </w:rPr>
        <w:t>Метапредметные</w:t>
      </w:r>
      <w:r w:rsidRPr="00D50DE5">
        <w:rPr>
          <w:rFonts w:ascii="Times New Roman" w:eastAsia="Helvetica" w:hAnsi="Times New Roman" w:cs="Times New Roman"/>
          <w:color w:val="1A1A1A"/>
          <w:sz w:val="24"/>
          <w:szCs w:val="24"/>
          <w:shd w:val="clear" w:color="auto" w:fill="FFFFFF"/>
          <w:lang w:val="en-US" w:eastAsia="zh-CN" w:bidi="ar"/>
        </w:rPr>
        <w:t xml:space="preserve"> результаты отражают:</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МР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lastRenderedPageBreak/>
        <w:t>МР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6 Умение определять назначение и функции различных социальных институтов.</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7 Умение самостоятельно оценивать и принимать решения, определяющие стратегию поведения, с учетом гражданских и нравственных ценностей.</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8 Владение языковыми средствами - умение ясно, логично и точно излагать свою точку зрения, использовать адекватные языковые средства</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МР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b/>
          <w:bCs/>
          <w:color w:val="1A1A1A"/>
          <w:sz w:val="24"/>
          <w:szCs w:val="24"/>
          <w:shd w:val="clear" w:color="auto" w:fill="FFFFFF"/>
          <w:lang w:eastAsia="zh-CN" w:bidi="ar"/>
        </w:rPr>
        <w:t>Предметные</w:t>
      </w:r>
      <w:r w:rsidRPr="00D50DE5">
        <w:rPr>
          <w:rFonts w:ascii="Times New Roman" w:eastAsia="Helvetica" w:hAnsi="Times New Roman" w:cs="Times New Roman"/>
          <w:color w:val="1A1A1A"/>
          <w:sz w:val="24"/>
          <w:szCs w:val="24"/>
          <w:shd w:val="clear" w:color="auto" w:fill="FFFFFF"/>
          <w:lang w:eastAsia="zh-CN" w:bidi="ar"/>
        </w:rPr>
        <w:t xml:space="preserve"> результаты на базовом уровне отражают:</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1 Сформированность устойчивого интереса к чтению как средству познания других культур, уважительного отношения к ним;</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2 Сформированность навыков различных видов анализа литературных произведений;</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3 Владение навыками самоанализа и самооценки на основе наблюдений за собственной речью;</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4 Владение умением анализировать текст с точки зрения наличия в нем явной и скрытой, основной и второстепенной информации;</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5 Владение умением представлять тексты в виде тезисов, конспектов, аннотаций, рефератов, сочинений различных жанров;</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6 Знание содержания произведений русской, родной и мировой классической литературы, их историко-культурного и нравственно-ценностного влияния на формирование национальной и мировой культуры; ПР 7 Сформированность умений учитывать исторический, историко-культурный контекст и контекст творчества писателя в процессе анализа художественного произведения;</w:t>
      </w:r>
    </w:p>
    <w:p w:rsidR="004D595A" w:rsidRPr="00D50DE5" w:rsidRDefault="00D172ED">
      <w:pPr>
        <w:numPr>
          <w:ilvl w:val="0"/>
          <w:numId w:val="25"/>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8 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w:t>
      </w:r>
    </w:p>
    <w:p w:rsidR="004D595A" w:rsidRPr="00D50DE5" w:rsidRDefault="00D172ED">
      <w:pPr>
        <w:numPr>
          <w:ilvl w:val="0"/>
          <w:numId w:val="25"/>
        </w:numPr>
        <w:shd w:val="clear" w:color="auto" w:fill="FFFFFF"/>
        <w:spacing w:after="0" w:line="276" w:lineRule="auto"/>
        <w:rPr>
          <w:rFonts w:ascii="Times New Roman" w:eastAsia="Calibri" w:hAnsi="Times New Roman" w:cs="Times New Roman"/>
          <w:sz w:val="24"/>
          <w:szCs w:val="24"/>
        </w:rPr>
      </w:pPr>
      <w:r w:rsidRPr="00D50DE5">
        <w:rPr>
          <w:rFonts w:ascii="Times New Roman" w:eastAsia="Helvetica" w:hAnsi="Times New Roman" w:cs="Times New Roman"/>
          <w:color w:val="1A1A1A"/>
          <w:sz w:val="24"/>
          <w:szCs w:val="24"/>
          <w:shd w:val="clear" w:color="auto" w:fill="FFFFFF"/>
          <w:lang w:eastAsia="zh-CN" w:bidi="ar"/>
        </w:rPr>
        <w:t xml:space="preserve">ПР 9 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 </w:t>
      </w:r>
    </w:p>
    <w:p w:rsidR="004D595A" w:rsidRPr="00D50DE5" w:rsidRDefault="00D172ED">
      <w:pPr>
        <w:numPr>
          <w:ilvl w:val="0"/>
          <w:numId w:val="25"/>
        </w:numPr>
        <w:shd w:val="clear" w:color="auto" w:fill="FFFFFF"/>
        <w:spacing w:after="0" w:line="276" w:lineRule="auto"/>
        <w:rPr>
          <w:rFonts w:ascii="Times New Roman" w:eastAsia="Calibri" w:hAnsi="Times New Roman" w:cs="Times New Roman"/>
          <w:sz w:val="24"/>
          <w:szCs w:val="24"/>
        </w:rPr>
      </w:pPr>
      <w:r w:rsidRPr="00D50DE5">
        <w:rPr>
          <w:rFonts w:ascii="Times New Roman" w:eastAsia="Helvetica" w:hAnsi="Times New Roman" w:cs="Times New Roman"/>
          <w:color w:val="1A1A1A"/>
          <w:sz w:val="24"/>
          <w:szCs w:val="24"/>
          <w:shd w:val="clear" w:color="auto" w:fill="FFFFFF"/>
          <w:lang w:eastAsia="zh-CN" w:bidi="ar"/>
        </w:rPr>
        <w:t>ПР 10 Сформированность представлений о системе стилей языка художественной литературы.</w:t>
      </w:r>
    </w:p>
    <w:p w:rsidR="004D595A" w:rsidRPr="00D50DE5" w:rsidRDefault="00D172ED">
      <w:pPr>
        <w:spacing w:after="200" w:line="360" w:lineRule="auto"/>
        <w:ind w:firstLine="7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В рамках рабочей программы учебной дисциплины обучающимися осваиваются умения и знания</w:t>
      </w:r>
    </w:p>
    <w:tbl>
      <w:tblPr>
        <w:tblStyle w:val="2f1"/>
        <w:tblW w:w="9776" w:type="dxa"/>
        <w:tblInd w:w="0" w:type="dxa"/>
        <w:tblLook w:val="04A0" w:firstRow="1" w:lastRow="0" w:firstColumn="1" w:lastColumn="0" w:noHBand="0" w:noVBand="1"/>
      </w:tblPr>
      <w:tblGrid>
        <w:gridCol w:w="2549"/>
        <w:gridCol w:w="3684"/>
        <w:gridCol w:w="3543"/>
      </w:tblGrid>
      <w:tr w:rsidR="004D595A" w:rsidRPr="00D50DE5">
        <w:tc>
          <w:tcPr>
            <w:tcW w:w="2549" w:type="dxa"/>
          </w:tcPr>
          <w:p w:rsidR="004D595A" w:rsidRPr="00D50DE5" w:rsidRDefault="00D172ED">
            <w:pPr>
              <w:spacing w:after="0" w:line="360" w:lineRule="auto"/>
              <w:jc w:val="center"/>
              <w:rPr>
                <w:rFonts w:ascii="Times New Roman" w:eastAsia="Times New Roman" w:hAnsi="Times New Roman" w:cs="Times New Roman"/>
                <w:b/>
              </w:rPr>
            </w:pPr>
            <w:r w:rsidRPr="00D50DE5">
              <w:rPr>
                <w:rFonts w:ascii="Times New Roman" w:eastAsia="Times New Roman" w:hAnsi="Times New Roman" w:cs="Times New Roman"/>
                <w:b/>
              </w:rPr>
              <w:t>Код ОК, ПК</w:t>
            </w:r>
          </w:p>
        </w:tc>
        <w:tc>
          <w:tcPr>
            <w:tcW w:w="3684" w:type="dxa"/>
            <w:vAlign w:val="center"/>
          </w:tcPr>
          <w:p w:rsidR="004D595A" w:rsidRPr="00D50DE5" w:rsidRDefault="00D172ED">
            <w:pPr>
              <w:spacing w:after="0" w:line="360" w:lineRule="auto"/>
              <w:jc w:val="center"/>
              <w:rPr>
                <w:rFonts w:ascii="Times New Roman" w:eastAsia="Times New Roman" w:hAnsi="Times New Roman" w:cs="Times New Roman"/>
                <w:b/>
              </w:rPr>
            </w:pPr>
            <w:r w:rsidRPr="00D50DE5">
              <w:rPr>
                <w:rFonts w:ascii="Times New Roman" w:eastAsia="Times New Roman" w:hAnsi="Times New Roman" w:cs="Times New Roman"/>
                <w:b/>
              </w:rPr>
              <w:t>Умения</w:t>
            </w:r>
          </w:p>
        </w:tc>
        <w:tc>
          <w:tcPr>
            <w:tcW w:w="3543" w:type="dxa"/>
            <w:vAlign w:val="center"/>
          </w:tcPr>
          <w:p w:rsidR="004D595A" w:rsidRPr="00D50DE5" w:rsidRDefault="00D172ED">
            <w:pPr>
              <w:spacing w:after="0" w:line="360" w:lineRule="auto"/>
              <w:jc w:val="center"/>
              <w:rPr>
                <w:rFonts w:ascii="Times New Roman" w:eastAsia="Times New Roman" w:hAnsi="Times New Roman" w:cs="Times New Roman"/>
                <w:b/>
              </w:rPr>
            </w:pPr>
            <w:r w:rsidRPr="00D50DE5">
              <w:rPr>
                <w:rFonts w:ascii="Times New Roman" w:eastAsia="Times New Roman" w:hAnsi="Times New Roman" w:cs="Times New Roman"/>
                <w:b/>
              </w:rPr>
              <w:t>Знания</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rPr>
            </w:pPr>
            <w:r w:rsidRPr="00D50DE5">
              <w:rPr>
                <w:rFonts w:ascii="Times New Roman" w:eastAsia="Calibri" w:hAnsi="Times New Roman" w:cs="Times New Roman"/>
              </w:rPr>
              <w:t>ОК 01.</w:t>
            </w:r>
          </w:p>
          <w:p w:rsidR="004D595A" w:rsidRPr="00D50DE5" w:rsidRDefault="00D172ED">
            <w:pPr>
              <w:spacing w:after="0" w:line="240" w:lineRule="auto"/>
              <w:rPr>
                <w:rFonts w:ascii="Times New Roman" w:eastAsia="Calibri" w:hAnsi="Times New Roman" w:cs="Times New Roman"/>
                <w:bCs/>
                <w:i/>
                <w:iCs/>
                <w:color w:val="000000"/>
              </w:rPr>
            </w:pPr>
            <w:r w:rsidRPr="00D50DE5">
              <w:rPr>
                <w:rFonts w:ascii="Times New Roman" w:eastAsia="Calibri" w:hAnsi="Times New Roman" w:cs="Times New Roman"/>
              </w:rPr>
              <w:t xml:space="preserve">Выбирать способы решения задач профессиональной </w:t>
            </w:r>
            <w:r w:rsidRPr="00D50DE5">
              <w:rPr>
                <w:rFonts w:ascii="Times New Roman" w:eastAsia="Calibri" w:hAnsi="Times New Roman" w:cs="Times New Roman"/>
              </w:rPr>
              <w:lastRenderedPageBreak/>
              <w:t>деятельности применительно к различным контекстам.</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lastRenderedPageBreak/>
              <w:t>сформированность гражданской позиции обучающегося как активного и ответственного члена российского общества;</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lastRenderedPageBreak/>
              <w:t>способность оценивать ситуацию и принимать осознанные решения, ориентируясь на морально-нравственные нормы и ценности;</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осознание личного вклада в построение устойчивого будущего;</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развивать креативное мышление при решении жизненных проблем;</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26"/>
              </w:numPr>
              <w:spacing w:after="0" w:line="240" w:lineRule="auto"/>
              <w:ind w:left="166" w:hanging="141"/>
              <w:rPr>
                <w:rFonts w:ascii="Times New Roman" w:eastAsia="Calibri" w:hAnsi="Times New Roman" w:cs="Times New Roman"/>
                <w:bCs/>
                <w:i/>
                <w:iCs/>
                <w:color w:val="000000"/>
              </w:rPr>
            </w:pPr>
            <w:r w:rsidRPr="00D50DE5">
              <w:rPr>
                <w:rFonts w:ascii="Times New Roman" w:eastAsia="Calibri" w:hAnsi="Times New Roman" w:cs="Times New Roman"/>
              </w:rPr>
              <w:t>разрабатывать план решения проблемы с учетом анализа имеющихся материальных и нематериальных ресурсов.</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lastRenderedPageBreak/>
              <w:t xml:space="preserve">осознание причастности к отечественным традициям и исторической преемственности поколений; включение в </w:t>
            </w:r>
            <w:r w:rsidRPr="00D50DE5">
              <w:rPr>
                <w:rFonts w:ascii="Times New Roman" w:eastAsia="Calibri" w:hAnsi="Times New Roman" w:cs="Times New Roman"/>
                <w:color w:val="000000"/>
              </w:rPr>
              <w:lastRenderedPageBreak/>
              <w:t>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rPr>
            </w:pPr>
            <w:r w:rsidRPr="00D50DE5">
              <w:rPr>
                <w:rFonts w:ascii="Times New Roman" w:eastAsia="Calibri" w:hAnsi="Times New Roman" w:cs="Times New Roman"/>
                <w:bCs/>
                <w:iCs/>
                <w:color w:val="000000"/>
              </w:rPr>
              <w:lastRenderedPageBreak/>
              <w:t>ОК 02.</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 xml:space="preserve">Использовать современные средства поиска, анализа и </w:t>
            </w:r>
            <w:proofErr w:type="gramStart"/>
            <w:r w:rsidRPr="00D50DE5">
              <w:rPr>
                <w:rFonts w:ascii="Times New Roman" w:eastAsia="Calibri" w:hAnsi="Times New Roman" w:cs="Times New Roman"/>
              </w:rPr>
              <w:t>интерпретации информации</w:t>
            </w:r>
            <w:proofErr w:type="gramEnd"/>
            <w:r w:rsidRPr="00D50DE5">
              <w:rPr>
                <w:rFonts w:ascii="Times New Roman" w:eastAsia="Calibri" w:hAnsi="Times New Roman" w:cs="Times New Roman"/>
              </w:rPr>
              <w:t xml:space="preserve"> и информационные технологии для выполнения задач профессиональной деятельности.</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осуществлять целенаправленный поиск переноса средств и способов действия в профессиональную среду;</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lastRenderedPageBreak/>
              <w:t>оценивать достоверность, легитимность информации, ее соответствие правовым и морально-этическим нормам;</w:t>
            </w:r>
          </w:p>
          <w:p w:rsidR="004D595A" w:rsidRPr="00D50DE5" w:rsidRDefault="00D172ED">
            <w:pPr>
              <w:numPr>
                <w:ilvl w:val="0"/>
                <w:numId w:val="26"/>
              </w:numPr>
              <w:spacing w:after="0" w:line="240" w:lineRule="auto"/>
              <w:ind w:left="166" w:hanging="141"/>
              <w:rPr>
                <w:rFonts w:ascii="Times New Roman" w:eastAsia="Calibri" w:hAnsi="Times New Roman" w:cs="Times New Roman"/>
                <w:bCs/>
                <w:i/>
                <w:iCs/>
                <w:color w:val="000000"/>
              </w:rPr>
            </w:pPr>
            <w:r w:rsidRPr="00D50DE5">
              <w:rPr>
                <w:rFonts w:ascii="Times New Roman" w:eastAsia="Calibri" w:hAnsi="Times New Roman" w:cs="Times New Roman"/>
                <w:color w:val="000000"/>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lastRenderedPageBreak/>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4D595A">
            <w:pPr>
              <w:spacing w:after="0" w:line="240" w:lineRule="auto"/>
              <w:ind w:left="102" w:hanging="102"/>
              <w:rPr>
                <w:rFonts w:ascii="Times New Roman" w:eastAsia="Calibri" w:hAnsi="Times New Roman" w:cs="Times New Roman"/>
                <w:bCs/>
                <w:iCs/>
                <w:color w:val="000000"/>
              </w:rPr>
            </w:pP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bCs/>
                <w:iCs/>
                <w:color w:val="000000"/>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 xml:space="preserve">умение работать с разными информационными источниками, в том числе в медиапространстве, использовать ресурсы традиционных библиотек и </w:t>
            </w:r>
            <w:r w:rsidRPr="00D50DE5">
              <w:rPr>
                <w:rFonts w:ascii="Times New Roman" w:eastAsia="Calibri" w:hAnsi="Times New Roman" w:cs="Times New Roman"/>
                <w:bCs/>
                <w:iCs/>
                <w:color w:val="000000"/>
              </w:rPr>
              <w:lastRenderedPageBreak/>
              <w:t>электронных библиотечных систем;</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7)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rsidR="004D595A" w:rsidRPr="00D50DE5" w:rsidRDefault="00D172ED">
            <w:pPr>
              <w:numPr>
                <w:ilvl w:val="0"/>
                <w:numId w:val="26"/>
              </w:numPr>
              <w:spacing w:after="0" w:line="240" w:lineRule="auto"/>
              <w:ind w:left="102" w:hanging="102"/>
              <w:rPr>
                <w:rFonts w:ascii="Times New Roman" w:eastAsia="Calibri" w:hAnsi="Times New Roman" w:cs="Times New Roman"/>
                <w:bCs/>
                <w:i/>
                <w:iCs/>
                <w:color w:val="000000"/>
              </w:rPr>
            </w:pPr>
            <w:r w:rsidRPr="00D50DE5">
              <w:rPr>
                <w:rFonts w:ascii="Times New Roman" w:eastAsia="Calibri" w:hAnsi="Times New Roman" w:cs="Times New Roman"/>
                <w:bCs/>
                <w:iCs/>
                <w:color w:val="000000"/>
              </w:rPr>
              <w:t>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rPr>
            </w:pPr>
            <w:r w:rsidRPr="00D50DE5">
              <w:rPr>
                <w:rFonts w:ascii="Times New Roman" w:eastAsia="Calibri" w:hAnsi="Times New Roman" w:cs="Times New Roman"/>
                <w:bCs/>
                <w:iCs/>
                <w:color w:val="000000"/>
              </w:rPr>
              <w:lastRenderedPageBreak/>
              <w:t>ОК 03.</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принятие традиционных национальных, общечеловеческих гуманистических и демократических ценностей;</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готовность и способность к образованию и самообразованию на протяжении всей жизни;</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осознание ценности научной деятельности, готовность осуществлять проектную и исследовательскую деятельность индивидуально и в группе;</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
                <w:iCs/>
                <w:color w:val="000000"/>
              </w:rPr>
            </w:pPr>
            <w:r w:rsidRPr="00D50DE5">
              <w:rPr>
                <w:rFonts w:ascii="Times New Roman" w:eastAsia="Calibri" w:hAnsi="Times New Roman" w:cs="Times New Roman"/>
                <w:bCs/>
                <w:iCs/>
                <w:color w:val="000000"/>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tc>
      </w:tr>
      <w:tr w:rsidR="004D595A" w:rsidRPr="00D50DE5">
        <w:tc>
          <w:tcPr>
            <w:tcW w:w="2549" w:type="dxa"/>
          </w:tcPr>
          <w:p w:rsidR="004D595A" w:rsidRPr="00D50DE5" w:rsidRDefault="00D172ED">
            <w:pPr>
              <w:spacing w:after="0" w:line="240" w:lineRule="auto"/>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ОК 04.</w:t>
            </w:r>
          </w:p>
          <w:p w:rsidR="004D595A" w:rsidRPr="00D50DE5" w:rsidRDefault="00D172ED">
            <w:pPr>
              <w:autoSpaceDE w:val="0"/>
              <w:autoSpaceDN w:val="0"/>
              <w:adjustRightInd w:val="0"/>
              <w:spacing w:after="0" w:line="240" w:lineRule="auto"/>
              <w:rPr>
                <w:rFonts w:ascii="Times New Roman" w:eastAsia="Calibri" w:hAnsi="Times New Roman" w:cs="Times New Roman"/>
                <w:color w:val="000000"/>
              </w:rPr>
            </w:pPr>
            <w:r w:rsidRPr="00D50DE5">
              <w:rPr>
                <w:rFonts w:ascii="Times New Roman" w:eastAsia="Calibri" w:hAnsi="Times New Roman" w:cs="Times New Roman"/>
                <w:color w:val="000000"/>
              </w:rPr>
              <w:t>Эффективно взаимодействовать и работать в коллективе и команде.</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уметь взаимодействовать с социальными институтами в соответствии с их функциями и назначением;</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осуществлять коммуникации во всех сферах жизни;</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 xml:space="preserve">распознавать невербальные средства общения, понимать </w:t>
            </w:r>
            <w:r w:rsidRPr="00D50DE5">
              <w:rPr>
                <w:rFonts w:ascii="Times New Roman" w:eastAsia="Calibri" w:hAnsi="Times New Roman" w:cs="Times New Roman"/>
                <w:color w:val="000000"/>
              </w:rPr>
              <w:lastRenderedPageBreak/>
              <w:t>значение социальных знаков, распознавать предпосылки конфликтных ситуаций и смягчать конфликты;</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владеть различными способами общения и взаимодействия;</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аргументированно вести диалог, уметь смягчать конфликтные ситуации;</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Times New Roman" w:hAnsi="Times New Roman" w:cs="Times New Roman"/>
                <w:color w:val="000000"/>
                <w:lang w:eastAsia="ru-RU"/>
              </w:rPr>
              <w:t>развернуто и логично излагать свою точку зрения с использованием языковых средств.</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lastRenderedPageBreak/>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 xml:space="preserve">умение сопоставлять </w:t>
            </w:r>
            <w:r w:rsidRPr="00D50DE5">
              <w:rPr>
                <w:rFonts w:ascii="Times New Roman" w:eastAsia="Calibri" w:hAnsi="Times New Roman" w:cs="Times New Roman"/>
                <w:color w:val="000000"/>
              </w:rPr>
              <w:lastRenderedPageBreak/>
              <w:t>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rPr>
            </w:pPr>
            <w:r w:rsidRPr="00D50DE5">
              <w:rPr>
                <w:rFonts w:ascii="Times New Roman" w:eastAsia="Calibri" w:hAnsi="Times New Roman" w:cs="Times New Roman"/>
                <w:bCs/>
                <w:iCs/>
                <w:color w:val="000000"/>
              </w:rPr>
              <w:lastRenderedPageBreak/>
              <w:t>ОК 05.</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совершенствование языковой и читательской культуры как средства взаимодействия между людьми и познания мира;</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4D595A" w:rsidRPr="00D50DE5" w:rsidRDefault="00D172ED">
            <w:pPr>
              <w:numPr>
                <w:ilvl w:val="0"/>
                <w:numId w:val="26"/>
              </w:numPr>
              <w:spacing w:after="0" w:line="240" w:lineRule="auto"/>
              <w:ind w:left="166" w:hanging="141"/>
              <w:rPr>
                <w:rFonts w:ascii="Times New Roman" w:eastAsia="Calibri" w:hAnsi="Times New Roman" w:cs="Times New Roman"/>
                <w:bCs/>
                <w:i/>
                <w:iCs/>
                <w:color w:val="000000"/>
              </w:rPr>
            </w:pPr>
            <w:r w:rsidRPr="00D50DE5">
              <w:rPr>
                <w:rFonts w:ascii="Times New Roman" w:eastAsia="Calibri" w:hAnsi="Times New Roman" w:cs="Times New Roma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rPr>
            </w:pPr>
            <w:r w:rsidRPr="00D50DE5">
              <w:rPr>
                <w:rFonts w:ascii="Times New Roman" w:eastAsia="Calibri" w:hAnsi="Times New Roman" w:cs="Times New Roman"/>
                <w:bCs/>
                <w:iCs/>
              </w:rPr>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tc>
      </w:tr>
      <w:tr w:rsidR="004D595A" w:rsidRPr="00D50DE5">
        <w:tc>
          <w:tcPr>
            <w:tcW w:w="2549" w:type="dxa"/>
          </w:tcPr>
          <w:p w:rsidR="004D595A" w:rsidRPr="00D50DE5" w:rsidRDefault="00D172ED">
            <w:pPr>
              <w:spacing w:after="0" w:line="240" w:lineRule="auto"/>
              <w:rPr>
                <w:rFonts w:ascii="Times New Roman" w:eastAsia="Calibri" w:hAnsi="Times New Roman" w:cs="Times New Roman"/>
              </w:rPr>
            </w:pPr>
            <w:r w:rsidRPr="00D50DE5">
              <w:rPr>
                <w:rFonts w:ascii="Times New Roman" w:eastAsia="Calibri" w:hAnsi="Times New Roman" w:cs="Times New Roman"/>
                <w:bCs/>
                <w:iCs/>
                <w:color w:val="000000"/>
              </w:rPr>
              <w:t>ОК 06.</w:t>
            </w:r>
          </w:p>
          <w:p w:rsidR="004D595A" w:rsidRPr="00D50DE5" w:rsidRDefault="00D172ED">
            <w:pPr>
              <w:spacing w:after="0" w:line="240" w:lineRule="auto"/>
              <w:rPr>
                <w:rFonts w:ascii="Times New Roman" w:eastAsia="Calibri" w:hAnsi="Times New Roman" w:cs="Times New Roman"/>
                <w:bCs/>
                <w:i/>
                <w:iCs/>
                <w:color w:val="000000"/>
              </w:rPr>
            </w:pPr>
            <w:r w:rsidRPr="00D50DE5">
              <w:rPr>
                <w:rFonts w:ascii="Times New Roman" w:eastAsia="Calibri" w:hAnsi="Times New Roman" w:cs="Times New Roman"/>
              </w:rPr>
              <w:t xml:space="preserve">Проявлять гражданско-патриотическую позицию, демонстрировать осознанное поведение на основе традиционных </w:t>
            </w:r>
            <w:r w:rsidRPr="00D50DE5">
              <w:rPr>
                <w:rFonts w:ascii="Times New Roman" w:eastAsia="Calibri" w:hAnsi="Times New Roman" w:cs="Times New Roman"/>
              </w:rPr>
              <w:lastRenderedPageBreak/>
              <w:t>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lastRenderedPageBreak/>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w:t>
            </w:r>
            <w:r w:rsidRPr="00D50DE5">
              <w:rPr>
                <w:rFonts w:ascii="Times New Roman" w:eastAsia="Calibri" w:hAnsi="Times New Roman" w:cs="Times New Roman"/>
              </w:rPr>
              <w:lastRenderedPageBreak/>
              <w:t>России;</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умение взаимодействовать с социальными институтами в соответствии с их функциями и назначением;</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rPr>
              <w:t>эстетическое отношение к миру, включая эстетику быта, научного и технического творчества, спорта, труда и общественных отношений;</w:t>
            </w:r>
            <w:r w:rsidRPr="00D50DE5">
              <w:rPr>
                <w:rFonts w:ascii="Times New Roman" w:eastAsia="Calibri" w:hAnsi="Times New Roman" w:cs="Times New Roman"/>
                <w:color w:val="000000"/>
              </w:rPr>
              <w:t xml:space="preserve">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lastRenderedPageBreak/>
              <w:t xml:space="preserve">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w:t>
            </w:r>
            <w:r w:rsidRPr="00D50DE5">
              <w:rPr>
                <w:rFonts w:ascii="Times New Roman" w:eastAsia="Calibri" w:hAnsi="Times New Roman" w:cs="Times New Roman"/>
                <w:bCs/>
                <w:iCs/>
                <w:color w:val="000000"/>
              </w:rPr>
              <w:lastRenderedPageBreak/>
              <w:t>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rPr>
            </w:pPr>
            <w:r w:rsidRPr="00D50DE5">
              <w:rPr>
                <w:rFonts w:ascii="Times New Roman" w:eastAsia="Calibri" w:hAnsi="Times New Roman" w:cs="Times New Roman"/>
                <w:bCs/>
                <w:iCs/>
                <w:color w:val="000000"/>
              </w:rPr>
              <w:lastRenderedPageBreak/>
              <w:t>ОК 07.</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осознание личного вклада в построение устойчивого будущего;</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ОК 08.</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 xml:space="preserve">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w:t>
            </w:r>
            <w:r w:rsidRPr="00D50DE5">
              <w:rPr>
                <w:rFonts w:ascii="Times New Roman" w:eastAsia="Calibri" w:hAnsi="Times New Roman" w:cs="Times New Roman"/>
              </w:rPr>
              <w:lastRenderedPageBreak/>
              <w:t>подготовленности.</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lastRenderedPageBreak/>
              <w:t>сформированность здорового и безопасного образа жизни, ответственного отношения к своему здоровью;</w:t>
            </w:r>
          </w:p>
          <w:p w:rsidR="004D595A" w:rsidRPr="00D50DE5" w:rsidRDefault="00D172ED">
            <w:pPr>
              <w:numPr>
                <w:ilvl w:val="0"/>
                <w:numId w:val="26"/>
              </w:numPr>
              <w:spacing w:after="0" w:line="240" w:lineRule="auto"/>
              <w:ind w:left="166" w:hanging="141"/>
              <w:rPr>
                <w:rFonts w:ascii="Times New Roman" w:eastAsia="Calibri" w:hAnsi="Times New Roman" w:cs="Times New Roman"/>
              </w:rPr>
            </w:pPr>
            <w:r w:rsidRPr="00D50DE5">
              <w:rPr>
                <w:rFonts w:ascii="Times New Roman" w:eastAsia="Calibri" w:hAnsi="Times New Roman" w:cs="Times New Roman"/>
              </w:rPr>
              <w:t>активное неприятие вредных привычек и иных форм причинения вреда физическому и психическому здоровью;</w:t>
            </w:r>
          </w:p>
          <w:p w:rsidR="004D595A" w:rsidRPr="00D50DE5" w:rsidRDefault="00D172ED">
            <w:pPr>
              <w:numPr>
                <w:ilvl w:val="0"/>
                <w:numId w:val="26"/>
              </w:numPr>
              <w:spacing w:after="0" w:line="240" w:lineRule="auto"/>
              <w:ind w:left="166" w:hanging="141"/>
              <w:rPr>
                <w:rFonts w:ascii="Times New Roman" w:eastAsia="Calibri" w:hAnsi="Times New Roman" w:cs="Times New Roman"/>
                <w:bCs/>
                <w:i/>
                <w:iCs/>
                <w:color w:val="000000"/>
              </w:rPr>
            </w:pPr>
            <w:r w:rsidRPr="00D50DE5">
              <w:rPr>
                <w:rFonts w:ascii="Times New Roman" w:eastAsia="Calibri" w:hAnsi="Times New Roman" w:cs="Times New Roman"/>
              </w:rPr>
              <w:t xml:space="preserve">способствовать формированию и проявлению широкой эрудиции в разных областях знаний, </w:t>
            </w:r>
            <w:r w:rsidRPr="00D50DE5">
              <w:rPr>
                <w:rFonts w:ascii="Times New Roman" w:eastAsia="Calibri" w:hAnsi="Times New Roman" w:cs="Times New Roman"/>
              </w:rPr>
              <w:lastRenderedPageBreak/>
              <w:t>постоянно повышать свой образовательный и культурный уровень.</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lastRenderedPageBreak/>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 xml:space="preserve">осознание взаимосвязи между </w:t>
            </w:r>
            <w:r w:rsidRPr="00D50DE5">
              <w:rPr>
                <w:rFonts w:ascii="Times New Roman" w:eastAsia="Calibri" w:hAnsi="Times New Roman" w:cs="Times New Roman"/>
                <w:bCs/>
                <w:iCs/>
                <w:color w:val="000000"/>
              </w:rPr>
              <w:lastRenderedPageBreak/>
              <w:t>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5)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tc>
      </w:tr>
      <w:tr w:rsidR="004D595A" w:rsidRPr="00D50DE5">
        <w:tc>
          <w:tcPr>
            <w:tcW w:w="2549" w:type="dxa"/>
          </w:tcPr>
          <w:p w:rsidR="004D595A" w:rsidRPr="00D50DE5" w:rsidRDefault="00D172ED">
            <w:pPr>
              <w:spacing w:after="0" w:line="240" w:lineRule="auto"/>
              <w:ind w:firstLine="2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lastRenderedPageBreak/>
              <w:t>ОК 09.</w:t>
            </w:r>
          </w:p>
          <w:p w:rsidR="004D595A" w:rsidRPr="00D50DE5" w:rsidRDefault="00D172ED">
            <w:pPr>
              <w:spacing w:after="0" w:line="240" w:lineRule="auto"/>
              <w:ind w:firstLine="22"/>
              <w:rPr>
                <w:rFonts w:ascii="Times New Roman" w:eastAsia="Calibri" w:hAnsi="Times New Roman" w:cs="Times New Roman"/>
                <w:bCs/>
                <w:i/>
                <w:iCs/>
                <w:color w:val="000000"/>
              </w:rPr>
            </w:pPr>
            <w:r w:rsidRPr="00D50DE5">
              <w:rPr>
                <w:rFonts w:ascii="Times New Roman" w:eastAsia="Calibri" w:hAnsi="Times New Roman" w:cs="Times New Roman"/>
              </w:rPr>
              <w:t>Пользоваться профессиональной документацией на государственном и иностранном языках.</w:t>
            </w:r>
          </w:p>
        </w:tc>
        <w:tc>
          <w:tcPr>
            <w:tcW w:w="3684" w:type="dxa"/>
          </w:tcPr>
          <w:p w:rsidR="004D595A" w:rsidRPr="00D50DE5" w:rsidRDefault="00D172ED">
            <w:pPr>
              <w:numPr>
                <w:ilvl w:val="0"/>
                <w:numId w:val="26"/>
              </w:numPr>
              <w:spacing w:after="0" w:line="240" w:lineRule="auto"/>
              <w:ind w:left="166" w:hanging="141"/>
              <w:rPr>
                <w:rFonts w:ascii="Times New Roman" w:eastAsia="Calibri" w:hAnsi="Times New Roman" w:cs="Times New Roman"/>
                <w:color w:val="000000"/>
              </w:rPr>
            </w:pPr>
            <w:r w:rsidRPr="00D50DE5">
              <w:rPr>
                <w:rFonts w:ascii="Times New Roman" w:eastAsia="Calibri" w:hAnsi="Times New Roman" w:cs="Times New Roman"/>
                <w:color w:val="000000"/>
              </w:rPr>
              <w:t>совершенствование языковой и читательской культуры как средства взаимодействия между людьми и познания мира;</w:t>
            </w:r>
          </w:p>
          <w:p w:rsidR="004D595A" w:rsidRPr="00D50DE5" w:rsidRDefault="00D172ED">
            <w:pPr>
              <w:numPr>
                <w:ilvl w:val="0"/>
                <w:numId w:val="26"/>
              </w:numPr>
              <w:spacing w:after="0" w:line="240" w:lineRule="auto"/>
              <w:ind w:left="166" w:hanging="141"/>
              <w:rPr>
                <w:rFonts w:ascii="Times New Roman" w:eastAsia="Calibri" w:hAnsi="Times New Roman" w:cs="Times New Roman"/>
                <w:bCs/>
                <w:iCs/>
                <w:color w:val="000000"/>
              </w:rPr>
            </w:pPr>
            <w:r w:rsidRPr="00D50DE5">
              <w:rPr>
                <w:rFonts w:ascii="Times New Roman" w:eastAsia="Calibri" w:hAnsi="Times New Roman" w:cs="Times New Roma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tc>
      </w:tr>
      <w:tr w:rsidR="004D595A" w:rsidRPr="00D50DE5">
        <w:tc>
          <w:tcPr>
            <w:tcW w:w="2549" w:type="dxa"/>
          </w:tcPr>
          <w:p w:rsidR="004D595A" w:rsidRPr="00D50DE5" w:rsidRDefault="00D172ED">
            <w:pPr>
              <w:spacing w:after="0" w:line="240" w:lineRule="auto"/>
              <w:rPr>
                <w:rFonts w:ascii="Times New Roman" w:eastAsia="Times New Roman" w:hAnsi="Times New Roman" w:cs="Times New Roman"/>
                <w:lang w:eastAsia="ru-RU"/>
              </w:rPr>
            </w:pPr>
            <w:r w:rsidRPr="00D50DE5">
              <w:rPr>
                <w:rFonts w:ascii="Times New Roman" w:eastAsia="Times New Roman" w:hAnsi="Times New Roman" w:cs="Times New Roman"/>
                <w:lang w:eastAsia="ru-RU"/>
              </w:rPr>
              <w:t>ПК 1.1. Осуществлять профессиональное толкование норм права.</w:t>
            </w:r>
          </w:p>
        </w:tc>
        <w:tc>
          <w:tcPr>
            <w:tcW w:w="3684" w:type="dxa"/>
          </w:tcPr>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сформированность гражданской позиции обучающегося как активного и ответственного члена российского общества;</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сформированность нравственного сознания, этического поведения;</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способность оценивать ситуацию и принимать осознанные решения, ориентируясь на морально-нравственные нормы и ценности;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 xml:space="preserve">анализировать полученные в ходе </w:t>
            </w:r>
            <w:r w:rsidRPr="00D50DE5">
              <w:rPr>
                <w:rFonts w:ascii="Times New Roman" w:eastAsia="Calibri" w:hAnsi="Times New Roman" w:cs="Times New Roman"/>
                <w:color w:val="000000"/>
              </w:rPr>
              <w:lastRenderedPageBreak/>
              <w:t>решения задачи результаты, критически оценивать их достоверность, прогнозировать изменение в новых условиях;</w:t>
            </w:r>
          </w:p>
          <w:p w:rsidR="004D595A" w:rsidRPr="00D50DE5" w:rsidRDefault="00D172ED">
            <w:p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color w:val="000000"/>
              </w:rPr>
              <w:t>давать оценку новым ситуациям, оценивать приобретенный опыт.</w:t>
            </w:r>
          </w:p>
        </w:tc>
        <w:tc>
          <w:tcPr>
            <w:tcW w:w="3543" w:type="dxa"/>
          </w:tcPr>
          <w:p w:rsidR="004D595A" w:rsidRPr="00D50DE5" w:rsidRDefault="00D172ED">
            <w:pPr>
              <w:numPr>
                <w:ilvl w:val="0"/>
                <w:numId w:val="27"/>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lastRenderedPageBreak/>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7"/>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 xml:space="preserve">осознание взаимосвязи между </w:t>
            </w:r>
            <w:r w:rsidRPr="00D50DE5">
              <w:rPr>
                <w:rFonts w:ascii="Times New Roman" w:eastAsia="Calibri" w:hAnsi="Times New Roman" w:cs="Times New Roman"/>
              </w:rPr>
              <w:lastRenderedPageBreak/>
              <w:t>языковым, литературным, интеллектуальным, духовно-нравственным развитием личности;</w:t>
            </w:r>
          </w:p>
          <w:p w:rsidR="004D595A" w:rsidRPr="00D50DE5" w:rsidRDefault="00D172ED">
            <w:pPr>
              <w:numPr>
                <w:ilvl w:val="0"/>
                <w:numId w:val="27"/>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rsidR="004D595A" w:rsidRPr="00D50DE5" w:rsidRDefault="00D172ED">
            <w:pPr>
              <w:numPr>
                <w:ilvl w:val="0"/>
                <w:numId w:val="27"/>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r w:rsidR="004D595A" w:rsidRPr="00D50DE5">
        <w:tc>
          <w:tcPr>
            <w:tcW w:w="2549" w:type="dxa"/>
          </w:tcPr>
          <w:p w:rsidR="004D595A" w:rsidRPr="00D50DE5" w:rsidRDefault="00D172ED">
            <w:pPr>
              <w:spacing w:after="0" w:line="240" w:lineRule="auto"/>
              <w:rPr>
                <w:rFonts w:ascii="Times New Roman" w:eastAsia="Times New Roman" w:hAnsi="Times New Roman" w:cs="Times New Roman"/>
                <w:lang w:eastAsia="ru-RU"/>
              </w:rPr>
            </w:pPr>
            <w:r w:rsidRPr="00D50DE5">
              <w:rPr>
                <w:rFonts w:ascii="Times New Roman" w:eastAsia="Times New Roman" w:hAnsi="Times New Roman" w:cs="Times New Roman"/>
                <w:lang w:eastAsia="ru-RU"/>
              </w:rPr>
              <w:lastRenderedPageBreak/>
              <w:t>ПК 1.2. Применять нормы права для решения задач в профессиональной деятельности.</w:t>
            </w:r>
          </w:p>
        </w:tc>
        <w:tc>
          <w:tcPr>
            <w:tcW w:w="3684" w:type="dxa"/>
          </w:tcPr>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принятие традиционных национальных, общечеловеческих гуманистических и демократических ценностей;</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умение взаимодействовать с социальными институтами в соответствии с их функциями и назначением;</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уметь интегрировать знания из разных предметных областей;</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способность оценивать ситуацию и принимать осознанные решения, ориентируясь на морально-нравственные нормы и ценности;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rPr>
              <w:t>владеть различными способами общения и взаимодействия.</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rPr>
            </w:pPr>
            <w:r w:rsidRPr="00D50DE5">
              <w:rPr>
                <w:rFonts w:ascii="Times New Roman" w:eastAsia="Calibri" w:hAnsi="Times New Roman" w:cs="Times New Roman"/>
                <w:bCs/>
                <w:iCs/>
              </w:rPr>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rPr>
            </w:pPr>
            <w:r w:rsidRPr="00D50DE5">
              <w:rPr>
                <w:rFonts w:ascii="Times New Roman" w:eastAsia="Calibri" w:hAnsi="Times New Roman" w:cs="Times New Roman"/>
                <w:bCs/>
                <w:iCs/>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r w:rsidR="004D595A" w:rsidRPr="00D50DE5">
        <w:tc>
          <w:tcPr>
            <w:tcW w:w="2549" w:type="dxa"/>
          </w:tcPr>
          <w:p w:rsidR="004D595A" w:rsidRPr="00D50DE5" w:rsidRDefault="00D172ED">
            <w:pPr>
              <w:spacing w:after="0" w:line="240" w:lineRule="auto"/>
              <w:rPr>
                <w:rFonts w:ascii="Times New Roman" w:eastAsia="Times New Roman" w:hAnsi="Times New Roman" w:cs="Times New Roman"/>
                <w:lang w:eastAsia="ru-RU"/>
              </w:rPr>
            </w:pPr>
            <w:r w:rsidRPr="00D50DE5">
              <w:rPr>
                <w:rFonts w:ascii="Times New Roman" w:eastAsia="Times New Roman" w:hAnsi="Times New Roman" w:cs="Times New Roman"/>
                <w:lang w:eastAsia="ru-RU"/>
              </w:rPr>
              <w:t>ПК 2.2. Систематизировать нормативные правовые акты и обобщать правоприменительную практику по вопросам расследования и предупреждения преступлений и иных правонарушений.</w:t>
            </w:r>
          </w:p>
        </w:tc>
        <w:tc>
          <w:tcPr>
            <w:tcW w:w="3684" w:type="dxa"/>
          </w:tcPr>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сформированность гражданской позиции обучающегося как активного и ответственного члена российского общества;</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сформированность нравственного сознания, этического поведения;</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способность оценивать ситуацию и принимать осознанные решения, ориентируясь на морально-нравственные нормы и ценности;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color w:val="000000"/>
              </w:rPr>
              <w:t>давать оценку новым ситуациям, оценивать приобретенный опыт.</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rsidR="004D595A" w:rsidRPr="00D50DE5" w:rsidRDefault="00D172ED">
            <w:pPr>
              <w:numPr>
                <w:ilvl w:val="0"/>
                <w:numId w:val="26"/>
              </w:numPr>
              <w:spacing w:after="0" w:line="240" w:lineRule="auto"/>
              <w:ind w:left="102" w:hanging="102"/>
              <w:rPr>
                <w:rFonts w:ascii="Times New Roman" w:eastAsia="Calibri" w:hAnsi="Times New Roman" w:cs="Times New Roman"/>
                <w:bCs/>
                <w:i/>
                <w:iCs/>
                <w:color w:val="000000"/>
              </w:rPr>
            </w:pPr>
            <w:r w:rsidRPr="00D50DE5">
              <w:rPr>
                <w:rFonts w:ascii="Times New Roman" w:eastAsia="Calibri" w:hAnsi="Times New Roman" w:cs="Times New Roman"/>
                <w:bCs/>
                <w:iCs/>
                <w:color w:val="000000"/>
              </w:rPr>
              <w:lastRenderedPageBreak/>
              <w:t>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tc>
      </w:tr>
      <w:tr w:rsidR="004D595A" w:rsidRPr="00D50DE5">
        <w:tc>
          <w:tcPr>
            <w:tcW w:w="2549" w:type="dxa"/>
          </w:tcPr>
          <w:p w:rsidR="004D595A" w:rsidRPr="00D50DE5" w:rsidRDefault="00D172ED">
            <w:pPr>
              <w:spacing w:after="0" w:line="240" w:lineRule="auto"/>
              <w:rPr>
                <w:rFonts w:ascii="Times New Roman" w:eastAsia="Times New Roman" w:hAnsi="Times New Roman" w:cs="Times New Roman"/>
                <w:lang w:eastAsia="ru-RU"/>
              </w:rPr>
            </w:pPr>
            <w:r w:rsidRPr="00D50DE5">
              <w:rPr>
                <w:rFonts w:ascii="Times New Roman" w:eastAsia="Times New Roman" w:hAnsi="Times New Roman" w:cs="Times New Roman"/>
                <w:lang w:eastAsia="ru-RU"/>
              </w:rPr>
              <w:lastRenderedPageBreak/>
              <w:t>ПК 2.3. Осуществлять оценку противоправного поведения и определять подведомственность рассмотрения дел.</w:t>
            </w:r>
          </w:p>
        </w:tc>
        <w:tc>
          <w:tcPr>
            <w:tcW w:w="3684" w:type="dxa"/>
          </w:tcPr>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осознание духовных ценностей российского народа;</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способность оценивать ситуацию и принимать осознанные решения, ориентируясь на морально-нравственные нормы и ценности;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осознание личного вклада в построение устойчивого будущего;</w:t>
            </w:r>
          </w:p>
          <w:p w:rsidR="004D595A" w:rsidRPr="00D50DE5" w:rsidRDefault="00D172ED">
            <w:pPr>
              <w:numPr>
                <w:ilvl w:val="0"/>
                <w:numId w:val="26"/>
              </w:numPr>
              <w:spacing w:after="0" w:line="240" w:lineRule="auto"/>
              <w:ind w:left="102" w:hanging="102"/>
              <w:rPr>
                <w:rFonts w:ascii="Times New Roman" w:eastAsia="Calibri" w:hAnsi="Times New Roman" w:cs="Times New Roman"/>
              </w:rPr>
            </w:pPr>
            <w:r w:rsidRPr="00D50DE5">
              <w:rPr>
                <w:rFonts w:ascii="Times New Roman" w:eastAsia="Calibri" w:hAnsi="Times New Roman" w:cs="Times New Roman"/>
              </w:rPr>
              <w:t>координировать и выполнять работу в условиях реального, виртуального и комбинированного взаимодействия;</w:t>
            </w:r>
          </w:p>
          <w:p w:rsidR="004D595A" w:rsidRPr="00D50DE5" w:rsidRDefault="00D172ED">
            <w:pPr>
              <w:numPr>
                <w:ilvl w:val="0"/>
                <w:numId w:val="26"/>
              </w:numPr>
              <w:spacing w:after="0" w:line="240" w:lineRule="auto"/>
              <w:ind w:left="102" w:hanging="102"/>
              <w:rPr>
                <w:rFonts w:ascii="Times New Roman" w:eastAsia="Calibri" w:hAnsi="Times New Roman" w:cs="Times New Roman"/>
                <w:color w:val="000000"/>
              </w:rPr>
            </w:pPr>
            <w:r w:rsidRPr="00D50DE5">
              <w:rPr>
                <w:rFonts w:ascii="Times New Roman" w:eastAsia="Calibri" w:hAnsi="Times New Roman" w:cs="Times New Roman"/>
              </w:rPr>
              <w:t>осуществлять позитивное стратегическое поведение в различных ситуациях, проявлять творчество и воображение, быть инициативным.</w:t>
            </w:r>
          </w:p>
        </w:tc>
        <w:tc>
          <w:tcPr>
            <w:tcW w:w="3543" w:type="dxa"/>
          </w:tcPr>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осознание взаимосвязи между языковым, литературным, интеллектуальным, духовно-нравственным развитием личности;</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4D595A" w:rsidRPr="00D50DE5" w:rsidRDefault="00D172ED">
            <w:pPr>
              <w:numPr>
                <w:ilvl w:val="0"/>
                <w:numId w:val="26"/>
              </w:numPr>
              <w:spacing w:after="0" w:line="240" w:lineRule="auto"/>
              <w:ind w:left="102" w:hanging="102"/>
              <w:rPr>
                <w:rFonts w:ascii="Times New Roman" w:eastAsia="Calibri" w:hAnsi="Times New Roman" w:cs="Times New Roman"/>
                <w:bCs/>
                <w:iCs/>
                <w:color w:val="000000"/>
              </w:rPr>
            </w:pPr>
            <w:r w:rsidRPr="00D50DE5">
              <w:rPr>
                <w:rFonts w:ascii="Times New Roman" w:eastAsia="Calibri" w:hAnsi="Times New Roman" w:cs="Times New Roman"/>
                <w:bCs/>
                <w:iCs/>
                <w:color w:val="000000"/>
              </w:rPr>
              <w:t>8)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rPr>
              <w:t>ЦО 01.</w:t>
            </w:r>
            <w:r w:rsidRPr="00D50DE5">
              <w:rPr>
                <w:rFonts w:ascii="Times New Roman" w:eastAsia="Calibri" w:hAnsi="Times New Roman" w:cs="Times New Roman"/>
              </w:rPr>
              <w:t xml:space="preserve"> Осознающий себя гражданином и защитником великой страны</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rPr>
              <w:t>ЦО 05.</w:t>
            </w:r>
            <w:r w:rsidRPr="00D50DE5">
              <w:rPr>
                <w:rFonts w:ascii="Times New Roman" w:eastAsia="Calibri" w:hAnsi="Times New Roman" w:cs="Times New Roman"/>
              </w:rPr>
              <w:t xml:space="preserve"> Демонстрирующий приверженность к родной культуре, ис</w:t>
            </w:r>
            <w:r w:rsidRPr="00D50DE5">
              <w:rPr>
                <w:rFonts w:ascii="Times New Roman" w:eastAsia="Calibri" w:hAnsi="Times New Roman" w:cs="Times New Roman"/>
              </w:rPr>
              <w:softHyphen/>
              <w:t>торической памяти на основе любви к Родине, родному народу, малой родине, принятию традиционных ценностей многонаци</w:t>
            </w:r>
            <w:r w:rsidRPr="00D50DE5">
              <w:rPr>
                <w:rFonts w:ascii="Times New Roman" w:eastAsia="Calibri" w:hAnsi="Times New Roman" w:cs="Times New Roman"/>
              </w:rPr>
              <w:softHyphen/>
              <w:t>онального народа Рос</w:t>
            </w:r>
            <w:r w:rsidRPr="00D50DE5">
              <w:rPr>
                <w:rFonts w:ascii="Times New Roman" w:eastAsia="Calibri" w:hAnsi="Times New Roman" w:cs="Times New Roman"/>
              </w:rPr>
              <w:softHyphen/>
              <w:t>сии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rPr>
              <w:t xml:space="preserve">ЦО 07. </w:t>
            </w:r>
            <w:r w:rsidRPr="00D50DE5">
              <w:rPr>
                <w:rFonts w:ascii="Times New Roman" w:eastAsia="Calibri" w:hAnsi="Times New Roman" w:cs="Times New Roman"/>
              </w:rPr>
              <w:t>Осознающий приоритетную ценность личности человека; уважающий соб</w:t>
            </w:r>
            <w:r w:rsidRPr="00D50DE5">
              <w:rPr>
                <w:rFonts w:ascii="Times New Roman" w:eastAsia="Calibri" w:hAnsi="Times New Roman" w:cs="Times New Roman"/>
              </w:rPr>
              <w:softHyphen/>
              <w:t>ственную и чужую уникальность в раз</w:t>
            </w:r>
            <w:r w:rsidRPr="00D50DE5">
              <w:rPr>
                <w:rFonts w:ascii="Times New Roman" w:eastAsia="Calibri" w:hAnsi="Times New Roman" w:cs="Times New Roman"/>
              </w:rPr>
              <w:softHyphen/>
              <w:t>личных ситуациях, во всех формах и видах деятельности.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iCs/>
                <w:color w:val="0D0D0D"/>
              </w:rPr>
              <w:t xml:space="preserve">ЦО 10. </w:t>
            </w:r>
            <w:r w:rsidRPr="00D50DE5">
              <w:rPr>
                <w:rFonts w:ascii="Times New Roman" w:eastAsia="Calibri" w:hAnsi="Times New Roman" w:cs="Times New Roman"/>
                <w:color w:val="000000"/>
              </w:rPr>
              <w:t>Заботящийся о защите окружающей среды, собственной и чужой безопасности, в том числе цифровой</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rPr>
              <w:t>ЦО 11.</w:t>
            </w:r>
            <w:r w:rsidRPr="00D50DE5">
              <w:rPr>
                <w:rFonts w:ascii="Times New Roman" w:eastAsia="Calibri" w:hAnsi="Times New Roman" w:cs="Times New Roman"/>
              </w:rPr>
              <w:t xml:space="preserve"> Проявляющий уважение к эстетиче</w:t>
            </w:r>
            <w:r w:rsidRPr="00D50DE5">
              <w:rPr>
                <w:rFonts w:ascii="Times New Roman" w:eastAsia="Calibri" w:hAnsi="Times New Roman" w:cs="Times New Roman"/>
              </w:rPr>
              <w:softHyphen/>
              <w:t>ским ценностям, обладающий основами эстетической культуры</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rPr>
              <w:t>ЦО 12.</w:t>
            </w:r>
            <w:r w:rsidRPr="00D50DE5">
              <w:rPr>
                <w:rFonts w:ascii="Times New Roman" w:eastAsia="Calibri" w:hAnsi="Times New Roman" w:cs="Times New Roman"/>
              </w:rPr>
              <w:t xml:space="preserve"> Принимающий семейные ценности, готовый к созданию семьи и воспитанию детей; демонстрирую</w:t>
            </w:r>
            <w:r w:rsidRPr="00D50DE5">
              <w:rPr>
                <w:rFonts w:ascii="Times New Roman" w:eastAsia="Calibri" w:hAnsi="Times New Roman" w:cs="Times New Roman"/>
              </w:rPr>
              <w:softHyphen/>
              <w:t>щий неприятие наси</w:t>
            </w:r>
            <w:r w:rsidRPr="00D50DE5">
              <w:rPr>
                <w:rFonts w:ascii="Times New Roman" w:eastAsia="Calibri" w:hAnsi="Times New Roman" w:cs="Times New Roman"/>
              </w:rPr>
              <w:softHyphen/>
              <w:t>лия в семье, ухода от родительской ответ</w:t>
            </w:r>
            <w:r w:rsidRPr="00D50DE5">
              <w:rPr>
                <w:rFonts w:ascii="Times New Roman" w:eastAsia="Calibri" w:hAnsi="Times New Roman" w:cs="Times New Roman"/>
              </w:rPr>
              <w:softHyphen/>
              <w:t>ственности, отказа от отношений со своими детьми и их финансо</w:t>
            </w:r>
            <w:r w:rsidRPr="00D50DE5">
              <w:rPr>
                <w:rFonts w:ascii="Times New Roman" w:eastAsia="Calibri" w:hAnsi="Times New Roman" w:cs="Times New Roman"/>
              </w:rPr>
              <w:softHyphen/>
              <w:t>вого содержания</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iCs/>
                <w:color w:val="0D0D0D"/>
              </w:rPr>
              <w:t>ЦО 13.</w:t>
            </w:r>
            <w:r w:rsidRPr="00D50DE5">
              <w:rPr>
                <w:rFonts w:ascii="Times New Roman" w:eastAsia="Calibri" w:hAnsi="Times New Roman" w:cs="Times New Roman"/>
                <w:color w:val="000000"/>
              </w:rPr>
              <w:t xml:space="preserve"> Демонстрирую</w:t>
            </w:r>
            <w:r w:rsidRPr="00D50DE5">
              <w:rPr>
                <w:rFonts w:ascii="Times New Roman" w:eastAsia="Calibri" w:hAnsi="Times New Roman" w:cs="Times New Roman"/>
                <w:color w:val="000000"/>
              </w:rPr>
              <w:softHyphen/>
              <w:t>щий готовность и спо</w:t>
            </w:r>
            <w:r w:rsidRPr="00D50DE5">
              <w:rPr>
                <w:rFonts w:ascii="Times New Roman" w:eastAsia="Calibri" w:hAnsi="Times New Roman" w:cs="Times New Roman"/>
                <w:color w:val="000000"/>
              </w:rPr>
              <w:softHyphen/>
              <w:t>собность вести диалог с другими людьми, до</w:t>
            </w:r>
            <w:r w:rsidRPr="00D50DE5">
              <w:rPr>
                <w:rFonts w:ascii="Times New Roman" w:eastAsia="Calibri" w:hAnsi="Times New Roman" w:cs="Times New Roman"/>
                <w:color w:val="000000"/>
              </w:rPr>
              <w:softHyphen/>
              <w:t>стигать в нем взаимо</w:t>
            </w:r>
            <w:r w:rsidRPr="00D50DE5">
              <w:rPr>
                <w:rFonts w:ascii="Times New Roman" w:eastAsia="Calibri" w:hAnsi="Times New Roman" w:cs="Times New Roman"/>
                <w:color w:val="000000"/>
              </w:rPr>
              <w:softHyphen/>
              <w:t>понимания, находить общие цели и сотруд</w:t>
            </w:r>
            <w:r w:rsidRPr="00D50DE5">
              <w:rPr>
                <w:rFonts w:ascii="Times New Roman" w:eastAsia="Calibri" w:hAnsi="Times New Roman" w:cs="Times New Roman"/>
                <w:color w:val="000000"/>
              </w:rPr>
              <w:softHyphen/>
              <w:t>ничать для их дости</w:t>
            </w:r>
            <w:r w:rsidRPr="00D50DE5">
              <w:rPr>
                <w:rFonts w:ascii="Times New Roman" w:eastAsia="Calibri" w:hAnsi="Times New Roman" w:cs="Times New Roman"/>
                <w:color w:val="000000"/>
              </w:rPr>
              <w:softHyphen/>
              <w:t>жения в профессиональной деятельности</w:t>
            </w:r>
          </w:p>
        </w:tc>
      </w:tr>
      <w:tr w:rsidR="004D595A" w:rsidRPr="00D50DE5">
        <w:tc>
          <w:tcPr>
            <w:tcW w:w="9776" w:type="dxa"/>
            <w:gridSpan w:val="3"/>
          </w:tcPr>
          <w:p w:rsidR="004D595A" w:rsidRPr="00D50DE5" w:rsidRDefault="00D172ED">
            <w:pPr>
              <w:suppressAutoHyphens/>
              <w:spacing w:after="0" w:line="240" w:lineRule="auto"/>
              <w:ind w:left="-100"/>
              <w:jc w:val="both"/>
              <w:rPr>
                <w:rFonts w:ascii="Times New Roman" w:eastAsia="Calibri" w:hAnsi="Times New Roman" w:cs="Times New Roman"/>
                <w:sz w:val="24"/>
                <w:szCs w:val="24"/>
              </w:rPr>
            </w:pPr>
            <w:r w:rsidRPr="00D50DE5">
              <w:rPr>
                <w:rFonts w:ascii="Times New Roman" w:eastAsia="Calibri" w:hAnsi="Times New Roman" w:cs="Times New Roman"/>
                <w:b/>
                <w:bCs/>
                <w:iCs/>
                <w:color w:val="0D0D0D"/>
              </w:rPr>
              <w:t>ЦО 17.</w:t>
            </w:r>
            <w:r w:rsidRPr="00D50DE5">
              <w:rPr>
                <w:rFonts w:ascii="Times New Roman" w:eastAsia="Calibri" w:hAnsi="Times New Roman" w:cs="Times New Roman"/>
              </w:rPr>
              <w:t xml:space="preserve"> Проявляющий ценностное отношение к культуре и искусству, к культуре речи и культуре </w:t>
            </w:r>
            <w:r w:rsidRPr="00D50DE5">
              <w:rPr>
                <w:rFonts w:ascii="Times New Roman" w:eastAsia="Calibri" w:hAnsi="Times New Roman" w:cs="Times New Roman"/>
              </w:rPr>
              <w:lastRenderedPageBreak/>
              <w:t>поведения, к красоте и гармонии</w:t>
            </w:r>
          </w:p>
        </w:tc>
      </w:tr>
    </w:tbl>
    <w:p w:rsidR="004D595A" w:rsidRPr="00D50DE5" w:rsidRDefault="00D172ED">
      <w:pPr>
        <w:widowControl w:val="0"/>
        <w:overflowPunct w:val="0"/>
        <w:autoSpaceDE w:val="0"/>
        <w:autoSpaceDN w:val="0"/>
        <w:adjustRightInd w:val="0"/>
        <w:spacing w:after="200" w:line="276" w:lineRule="auto"/>
        <w:jc w:val="center"/>
        <w:textAlignment w:val="baseline"/>
        <w:rPr>
          <w:rFonts w:ascii="Times New Roman" w:eastAsia="Calibri" w:hAnsi="Times New Roman" w:cs="Times New Roman"/>
          <w:b/>
        </w:rPr>
      </w:pPr>
      <w:r w:rsidRPr="00D50DE5">
        <w:rPr>
          <w:rFonts w:ascii="Times New Roman" w:eastAsia="Calibri" w:hAnsi="Times New Roman" w:cs="Times New Roman"/>
          <w:b/>
        </w:rPr>
        <w:lastRenderedPageBreak/>
        <w:br/>
        <w:t>2. Структура и содержание учебной дисциплины</w:t>
      </w:r>
    </w:p>
    <w:p w:rsidR="004D595A" w:rsidRPr="00D50DE5" w:rsidRDefault="00D172ED">
      <w:pPr>
        <w:suppressAutoHyphens/>
        <w:spacing w:after="240" w:line="276" w:lineRule="auto"/>
        <w:rPr>
          <w:rFonts w:ascii="Times New Roman" w:eastAsia="Calibri" w:hAnsi="Times New Roman" w:cs="Times New Roman"/>
          <w:b/>
        </w:rPr>
      </w:pPr>
      <w:r w:rsidRPr="00D50DE5">
        <w:rPr>
          <w:rFonts w:ascii="Times New Roman" w:eastAsia="Calibri" w:hAnsi="Times New Roman" w:cs="Times New Roman"/>
          <w:b/>
        </w:rPr>
        <w:t>2.1. Объем учебной дисциплины и виды учебной работы</w:t>
      </w:r>
    </w:p>
    <w:tbl>
      <w:tblPr>
        <w:tblStyle w:val="110"/>
        <w:tblW w:w="0" w:type="auto"/>
        <w:jc w:val="center"/>
        <w:tblInd w:w="0" w:type="dxa"/>
        <w:tblLook w:val="04A0" w:firstRow="1" w:lastRow="0" w:firstColumn="1" w:lastColumn="0" w:noHBand="0" w:noVBand="1"/>
      </w:tblPr>
      <w:tblGrid>
        <w:gridCol w:w="5540"/>
        <w:gridCol w:w="1985"/>
        <w:gridCol w:w="1842"/>
      </w:tblGrid>
      <w:tr w:rsidR="004D595A" w:rsidRPr="00D50DE5">
        <w:trPr>
          <w:trHeight w:val="562"/>
          <w:jc w:val="center"/>
        </w:trPr>
        <w:tc>
          <w:tcPr>
            <w:tcW w:w="554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очной формы обучения)</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заочной формы обучения)</w:t>
            </w:r>
          </w:p>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139</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139</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133</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13</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1985" w:type="dxa"/>
            <w:tcBorders>
              <w:right w:val="single" w:sz="4" w:space="0" w:color="auto"/>
            </w:tcBorders>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1842" w:type="dxa"/>
            <w:tcBorders>
              <w:left w:val="single" w:sz="4" w:space="0" w:color="auto"/>
            </w:tcBorders>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115</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8</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1985" w:type="dxa"/>
            <w:tcBorders>
              <w:righ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14</w:t>
            </w: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1985" w:type="dxa"/>
            <w:tcBorders>
              <w:right w:val="single" w:sz="4" w:space="0" w:color="auto"/>
            </w:tcBorders>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1842" w:type="dxa"/>
            <w:tcBorders>
              <w:left w:val="single" w:sz="4" w:space="0" w:color="auto"/>
            </w:tcBorders>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125</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дифференцированного зачета</w:t>
            </w:r>
          </w:p>
        </w:tc>
        <w:tc>
          <w:tcPr>
            <w:tcW w:w="1985" w:type="dxa"/>
            <w:tcBorders>
              <w:right w:val="single" w:sz="4" w:space="0" w:color="auto"/>
            </w:tcBorders>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bCs/>
                <w:sz w:val="24"/>
                <w:szCs w:val="24"/>
                <w:lang w:eastAsia="ru-RU"/>
              </w:rPr>
              <w:t>2</w:t>
            </w:r>
          </w:p>
        </w:tc>
        <w:tc>
          <w:tcPr>
            <w:tcW w:w="1842" w:type="dxa"/>
            <w:tcBorders>
              <w:left w:val="single" w:sz="4" w:space="0" w:color="auto"/>
            </w:tcBorders>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w:t>
            </w:r>
          </w:p>
        </w:tc>
      </w:tr>
      <w:tr w:rsidR="004D595A" w:rsidRPr="00D50DE5">
        <w:trPr>
          <w:jc w:val="center"/>
        </w:trPr>
        <w:tc>
          <w:tcPr>
            <w:tcW w:w="5540"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Экзамен</w:t>
            </w:r>
          </w:p>
        </w:tc>
        <w:tc>
          <w:tcPr>
            <w:tcW w:w="1985" w:type="dxa"/>
            <w:tcBorders>
              <w:right w:val="single" w:sz="4" w:space="0" w:color="auto"/>
            </w:tcBorders>
          </w:tcPr>
          <w:p w:rsidR="004D595A" w:rsidRPr="00D50DE5" w:rsidRDefault="00D172ED">
            <w:pPr>
              <w:spacing w:after="0" w:line="240"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4</w:t>
            </w:r>
          </w:p>
        </w:tc>
        <w:tc>
          <w:tcPr>
            <w:tcW w:w="1842" w:type="dxa"/>
            <w:tcBorders>
              <w:left w:val="single" w:sz="4" w:space="0" w:color="auto"/>
            </w:tcBorders>
          </w:tcPr>
          <w:p w:rsidR="004D595A" w:rsidRPr="00D50DE5" w:rsidRDefault="004D595A">
            <w:pPr>
              <w:spacing w:after="0" w:line="240" w:lineRule="auto"/>
              <w:jc w:val="center"/>
              <w:rPr>
                <w:rFonts w:ascii="Times New Roman" w:eastAsia="Times New Roman" w:hAnsi="Times New Roman" w:cs="Times New Roman"/>
                <w:b/>
                <w:bCs/>
                <w:sz w:val="24"/>
                <w:szCs w:val="24"/>
                <w:lang w:eastAsia="ru-RU"/>
              </w:rPr>
            </w:pPr>
          </w:p>
        </w:tc>
      </w:tr>
    </w:tbl>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b/>
          <w:bCs/>
          <w:sz w:val="24"/>
          <w:szCs w:val="24"/>
          <w:lang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 xml:space="preserve">Название разделов и тем: </w:t>
      </w: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Введение</w:t>
      </w:r>
    </w:p>
    <w:p w:rsidR="004D595A" w:rsidRPr="00D50DE5" w:rsidRDefault="004D595A">
      <w:pPr>
        <w:spacing w:after="0" w:line="240" w:lineRule="auto"/>
        <w:rPr>
          <w:rFonts w:ascii="Times New Roman" w:eastAsia="Times New Roman" w:hAnsi="Times New Roman" w:cs="Times New Roman"/>
          <w:b/>
          <w:bCs/>
          <w:iCs/>
          <w:sz w:val="24"/>
          <w:szCs w:val="24"/>
          <w:lang w:eastAsia="ru-RU"/>
        </w:rPr>
      </w:pPr>
    </w:p>
    <w:p w:rsidR="004D595A" w:rsidRPr="00D50DE5" w:rsidRDefault="00D172ED">
      <w:pPr>
        <w:spacing w:after="0" w:line="240" w:lineRule="auto"/>
        <w:rPr>
          <w:rFonts w:ascii="Times New Roman" w:eastAsia="Times New Roman" w:hAnsi="Times New Roman" w:cs="Times New Roman"/>
          <w:b/>
          <w:bCs/>
          <w:iCs/>
          <w:sz w:val="24"/>
          <w:szCs w:val="24"/>
          <w:lang w:eastAsia="ru-RU"/>
        </w:rPr>
      </w:pPr>
      <w:r w:rsidRPr="00D50DE5">
        <w:rPr>
          <w:rFonts w:ascii="Times New Roman" w:eastAsia="Times New Roman" w:hAnsi="Times New Roman" w:cs="Times New Roman"/>
          <w:b/>
          <w:bCs/>
          <w:iCs/>
          <w:sz w:val="24"/>
          <w:szCs w:val="24"/>
          <w:lang w:eastAsia="ru-RU"/>
        </w:rPr>
        <w:t>Раздел 1. Человек и его время: классики первой половины XIX века и знаковые образы русской культуры</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1.1. А.С. Пушкин как национальный гений и символ.</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1.2. Тема одиночества человека в творчестве М.Ю. Лермонтова</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1.3. Фантасмагория человеческой жизни в творчестве Н.В. Гоголя</w:t>
      </w:r>
    </w:p>
    <w:p w:rsidR="004D595A" w:rsidRPr="00D50DE5" w:rsidRDefault="004D595A">
      <w:pPr>
        <w:spacing w:after="0" w:line="240" w:lineRule="auto"/>
        <w:rPr>
          <w:rFonts w:ascii="Times New Roman" w:eastAsia="Times New Roman" w:hAnsi="Times New Roman" w:cs="Times New Roman"/>
          <w:bCs/>
          <w:sz w:val="24"/>
          <w:szCs w:val="24"/>
          <w:lang w:eastAsia="ru-RU"/>
        </w:rPr>
      </w:pP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Раздел 2. Вопрос русской литературы второй половины XIX века: как человек может влиять на окружающий мир и менять его к лучшему?</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2.1. Драматургия А.Н. Островского в театре. Судьба женщины в XIX веке и ее отражение в драмах А.Н. Островского</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w:t>
      </w:r>
      <w:proofErr w:type="gramStart"/>
      <w:r w:rsidRPr="00D50DE5">
        <w:rPr>
          <w:rFonts w:ascii="Times New Roman" w:eastAsia="Times New Roman" w:hAnsi="Times New Roman" w:cs="Times New Roman"/>
          <w:bCs/>
          <w:sz w:val="24"/>
          <w:szCs w:val="24"/>
          <w:lang w:eastAsia="ru-RU"/>
        </w:rPr>
        <w:t>2.Илья</w:t>
      </w:r>
      <w:proofErr w:type="gramEnd"/>
      <w:r w:rsidRPr="00D50DE5">
        <w:rPr>
          <w:rFonts w:ascii="Times New Roman" w:eastAsia="Times New Roman" w:hAnsi="Times New Roman" w:cs="Times New Roman"/>
          <w:bCs/>
          <w:sz w:val="24"/>
          <w:szCs w:val="24"/>
          <w:lang w:eastAsia="ru-RU"/>
        </w:rPr>
        <w:t xml:space="preserve"> Ильич Обломов как вневременной тип и одна из граней национального характера</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 xml:space="preserve">Тема 2.3. Новый </w:t>
      </w:r>
      <w:proofErr w:type="gramStart"/>
      <w:r w:rsidRPr="00D50DE5">
        <w:rPr>
          <w:rFonts w:ascii="Times New Roman" w:eastAsia="Times New Roman" w:hAnsi="Times New Roman" w:cs="Times New Roman"/>
          <w:bCs/>
          <w:sz w:val="24"/>
          <w:szCs w:val="24"/>
          <w:lang w:eastAsia="ru-RU"/>
        </w:rPr>
        <w:t>герой,«</w:t>
      </w:r>
      <w:proofErr w:type="gramEnd"/>
      <w:r w:rsidRPr="00D50DE5">
        <w:rPr>
          <w:rFonts w:ascii="Times New Roman" w:eastAsia="Times New Roman" w:hAnsi="Times New Roman" w:cs="Times New Roman"/>
          <w:bCs/>
          <w:sz w:val="24"/>
          <w:szCs w:val="24"/>
          <w:lang w:eastAsia="ru-RU"/>
        </w:rPr>
        <w:t>отрицающий всё», в романе И. С. Тургенева «Отцы и дети»</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2.4. Люди и реальность в сказках М. Е. Салтыкова-Щедрина: русская жизнь в иносказаниях</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2.5. Человек и его выбор в кризисной ситуации в романе Ф.М. Достоевского «Преступление и наказание»</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2.6. Человек в поиске правды и любви: «любовь – это деятельное желание добра другому…» – в творчестве Л.Н. Толстого</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2.7. Крестьянство как собирательный герой поэзии Н.А. Некрасова</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 xml:space="preserve">Тема 2.8. Человек и мир в зеркале поэзии. Ф.И. Тютчев и А.А. Фет </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2.9. Проблема ответственности человека за свою судьбу и судьбы близких ему людей в рассказах А.П. Чехова</w:t>
      </w:r>
    </w:p>
    <w:p w:rsidR="004D595A" w:rsidRPr="00D50DE5" w:rsidRDefault="004D595A">
      <w:pPr>
        <w:spacing w:after="0" w:line="240" w:lineRule="auto"/>
        <w:rPr>
          <w:rFonts w:ascii="Times New Roman" w:eastAsia="Times New Roman" w:hAnsi="Times New Roman" w:cs="Times New Roman"/>
          <w:bCs/>
          <w:sz w:val="24"/>
          <w:szCs w:val="24"/>
          <w:lang w:eastAsia="ru-RU"/>
        </w:rPr>
      </w:pPr>
    </w:p>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3. «Человек в поиске прекрасного»: Русская литература рубежа XIХ-ХХ веков в контексте социокультурных</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lastRenderedPageBreak/>
        <w:t>Тема 3.1. Мотивы лирики и прозы И.А. Бунина</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3.2. Традиции русской классики в творчестве А.И. Куприна</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3.3. Герои М. Горького в поисках смысла жизни</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3.4. Серебряный век: общая характеристика и основные представители</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3.5. А. Блок Лирика. Поэма «Двенадцать»</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3.6. Поэтическое новаторство В. Маяковского</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3.7. Драматизм судьбы поэта</w:t>
      </w:r>
    </w:p>
    <w:p w:rsidR="004D595A" w:rsidRPr="00D50DE5" w:rsidRDefault="004D595A">
      <w:pPr>
        <w:spacing w:after="0" w:line="240" w:lineRule="auto"/>
        <w:rPr>
          <w:rFonts w:ascii="Times New Roman" w:eastAsia="Times New Roman" w:hAnsi="Times New Roman" w:cs="Times New Roman"/>
          <w:bCs/>
          <w:sz w:val="24"/>
          <w:szCs w:val="24"/>
          <w:lang w:eastAsia="ru-RU"/>
        </w:rPr>
      </w:pP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Раздел 4. «Человек перед лицом эпохальных потрясений»: Русская литература 20-40-х годов ХХ века</w:t>
      </w:r>
    </w:p>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 xml:space="preserve">Тема 4.1. </w:t>
      </w:r>
      <w:r w:rsidRPr="00D50DE5">
        <w:rPr>
          <w:rFonts w:ascii="Times New Roman" w:eastAsia="Times New Roman" w:hAnsi="Times New Roman" w:cs="Times New Roman"/>
          <w:sz w:val="24"/>
          <w:szCs w:val="24"/>
          <w:lang w:eastAsia="ru-RU"/>
        </w:rPr>
        <w:t>Исповедальность лирики М.И. Цветаевой</w:t>
      </w:r>
    </w:p>
    <w:p w:rsidR="004D595A" w:rsidRPr="00D50DE5" w:rsidRDefault="00D172ED">
      <w:pPr>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4.2. Андрей Платонов. «Усомнившийся Макар»</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4.3. Вечные темы в поэзии А.А. Ахматовой</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4.4. «Изгнанник, избранник»: М.А. Булгаков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4.5. М.А. Шолохов. Роман-эпопея «Тихий Дон»</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
          <w:sz w:val="24"/>
          <w:szCs w:val="24"/>
          <w:lang w:eastAsia="ru-RU"/>
        </w:rPr>
        <w:t xml:space="preserve">Раздел </w:t>
      </w:r>
      <w:proofErr w:type="gramStart"/>
      <w:r w:rsidRPr="00D50DE5">
        <w:rPr>
          <w:rFonts w:ascii="Times New Roman" w:eastAsia="Times New Roman" w:hAnsi="Times New Roman" w:cs="Times New Roman"/>
          <w:b/>
          <w:sz w:val="24"/>
          <w:szCs w:val="24"/>
          <w:lang w:eastAsia="ru-RU"/>
        </w:rPr>
        <w:t>5.«</w:t>
      </w:r>
      <w:proofErr w:type="gramEnd"/>
      <w:r w:rsidRPr="00D50DE5">
        <w:rPr>
          <w:rFonts w:ascii="Times New Roman" w:eastAsia="Times New Roman" w:hAnsi="Times New Roman" w:cs="Times New Roman"/>
          <w:b/>
          <w:sz w:val="24"/>
          <w:szCs w:val="24"/>
          <w:lang w:eastAsia="ru-RU"/>
        </w:rPr>
        <w:t xml:space="preserve">Поэт и мир»: Литературный процесс в России 40-х – сер. 50-х годов ХХ вв. </w:t>
      </w:r>
    </w:p>
    <w:p w:rsidR="004D595A" w:rsidRPr="00D50DE5" w:rsidRDefault="00D172ED">
      <w:pPr>
        <w:spacing w:after="0" w:line="240" w:lineRule="auto"/>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 xml:space="preserve">Тема 5.1. «Дойти до самой сути»: Б. Пастернак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5.2. Исповедальность лирики А. Твардовского</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6. «Человек и человечность»: Основные явления литературной жизни России конца 50-х – 80-х годов ХХ века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6.1. Тема Великой Отечественной войны в литературе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6.2. Тоталитарная тема в литературе второй ХХ века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6.3. Социальная и нравственная проблематика в литературе второй половины ХХ века</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Раздел 7. «Людей неинтересных в мире нет»: Литература с середины 1960-х годов до начала ХХ</w:t>
      </w:r>
      <w:r w:rsidRPr="00D50DE5">
        <w:rPr>
          <w:rFonts w:ascii="Times New Roman" w:eastAsia="Times New Roman" w:hAnsi="Times New Roman" w:cs="Times New Roman"/>
          <w:b/>
          <w:bCs/>
          <w:sz w:val="24"/>
          <w:szCs w:val="24"/>
          <w:lang w:val="en-US" w:eastAsia="ru-RU"/>
        </w:rPr>
        <w:t>I</w:t>
      </w:r>
      <w:r w:rsidRPr="00D50DE5">
        <w:rPr>
          <w:rFonts w:ascii="Times New Roman" w:eastAsia="Times New Roman" w:hAnsi="Times New Roman" w:cs="Times New Roman"/>
          <w:b/>
          <w:bCs/>
          <w:sz w:val="24"/>
          <w:szCs w:val="24"/>
          <w:lang w:eastAsia="ru-RU"/>
        </w:rPr>
        <w:t xml:space="preserve"> века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7.1. Лирика: проблематика и образы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7.</w:t>
      </w:r>
      <w:proofErr w:type="gramStart"/>
      <w:r w:rsidRPr="00D50DE5">
        <w:rPr>
          <w:rFonts w:ascii="Times New Roman" w:eastAsia="Times New Roman" w:hAnsi="Times New Roman" w:cs="Times New Roman"/>
          <w:bCs/>
          <w:sz w:val="24"/>
          <w:szCs w:val="24"/>
          <w:lang w:eastAsia="ru-RU"/>
        </w:rPr>
        <w:t>2.Драматургия</w:t>
      </w:r>
      <w:proofErr w:type="gramEnd"/>
      <w:r w:rsidRPr="00D50DE5">
        <w:rPr>
          <w:rFonts w:ascii="Times New Roman" w:eastAsia="Times New Roman" w:hAnsi="Times New Roman" w:cs="Times New Roman"/>
          <w:bCs/>
          <w:sz w:val="24"/>
          <w:szCs w:val="24"/>
          <w:lang w:eastAsia="ru-RU"/>
        </w:rPr>
        <w:t>: традиции и новаторство</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8. Литература второй половины XX - начала XXI века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8.1. Проза второй половины XX – начала XXI века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8.2. Поэзия и драматургия второй половины XX – начала XXI века</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9. Литература народов России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9.1. Поэзия и проза народов России</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10. Зарубежная литература второй половины XIX-ХХ века</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АННОТАЦИЯ</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 к рабочей программе учебной дисциплины  </w:t>
      </w:r>
    </w:p>
    <w:p w:rsidR="004D595A" w:rsidRPr="00D50DE5" w:rsidRDefault="004D595A">
      <w:pPr>
        <w:spacing w:after="0" w:line="240" w:lineRule="auto"/>
        <w:jc w:val="center"/>
        <w:rPr>
          <w:rFonts w:ascii="Times New Roman" w:eastAsia="Calibri" w:hAnsi="Times New Roman" w:cs="Times New Roman"/>
          <w:b/>
          <w:sz w:val="24"/>
          <w:szCs w:val="24"/>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СОО.02.04 «Информатика»</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jc w:val="center"/>
        <w:rPr>
          <w:rFonts w:ascii="Times New Roman" w:hAnsi="Times New Roman" w:cs="Times New Roman"/>
          <w:b/>
          <w:bCs/>
          <w:sz w:val="28"/>
          <w:szCs w:val="28"/>
        </w:rPr>
      </w:pPr>
    </w:p>
    <w:p w:rsidR="004D595A" w:rsidRPr="00D50DE5" w:rsidRDefault="00D172ED">
      <w:pPr>
        <w:jc w:val="center"/>
        <w:rPr>
          <w:rFonts w:ascii="Times New Roman" w:hAnsi="Times New Roman" w:cs="Times New Roman"/>
          <w:b/>
          <w:bCs/>
          <w:sz w:val="28"/>
          <w:szCs w:val="28"/>
        </w:rPr>
      </w:pPr>
      <w:r w:rsidRPr="00D50DE5">
        <w:rPr>
          <w:rFonts w:ascii="Times New Roman" w:hAnsi="Times New Roman" w:cs="Times New Roman"/>
          <w:b/>
          <w:bCs/>
          <w:sz w:val="28"/>
          <w:szCs w:val="28"/>
        </w:rPr>
        <w:lastRenderedPageBreak/>
        <w:t>СГ. СОЦИАЛЬНО-ГУМАНИТАРНЫЙ ЦИКЛ</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40" w:lineRule="auto"/>
        <w:jc w:val="center"/>
        <w:rPr>
          <w:rFonts w:ascii="Times New Roman" w:eastAsia="Times New Roman" w:hAnsi="Times New Roman" w:cs="Times New Roman"/>
          <w:b/>
          <w:sz w:val="24"/>
          <w:szCs w:val="24"/>
          <w:lang w:val="en-US" w:eastAsia="ru-RU"/>
        </w:rPr>
      </w:pPr>
      <w:r w:rsidRPr="00D50DE5">
        <w:rPr>
          <w:rFonts w:ascii="Times New Roman" w:eastAsia="Times New Roman" w:hAnsi="Times New Roman" w:cs="Times New Roman"/>
          <w:b/>
          <w:sz w:val="24"/>
          <w:szCs w:val="24"/>
          <w:lang w:eastAsia="ru-RU"/>
        </w:rPr>
        <w:t>СГ</w:t>
      </w:r>
      <w:r w:rsidRPr="00D50DE5">
        <w:rPr>
          <w:rFonts w:ascii="Times New Roman" w:eastAsia="Times New Roman" w:hAnsi="Times New Roman" w:cs="Times New Roman"/>
          <w:b/>
          <w:sz w:val="24"/>
          <w:szCs w:val="24"/>
          <w:lang w:val="en-US" w:eastAsia="ru-RU"/>
        </w:rPr>
        <w:t xml:space="preserve">. </w:t>
      </w:r>
      <w:r w:rsidRPr="00D50DE5">
        <w:rPr>
          <w:rFonts w:ascii="Times New Roman" w:eastAsia="Times New Roman" w:hAnsi="Times New Roman" w:cs="Times New Roman"/>
          <w:b/>
          <w:sz w:val="24"/>
          <w:szCs w:val="24"/>
          <w:lang w:eastAsia="ru-RU"/>
        </w:rPr>
        <w:t>01 История</w:t>
      </w:r>
      <w:r w:rsidRPr="00D50DE5">
        <w:rPr>
          <w:rFonts w:ascii="Times New Roman" w:eastAsia="Times New Roman" w:hAnsi="Times New Roman" w:cs="Times New Roman"/>
          <w:b/>
          <w:sz w:val="24"/>
          <w:szCs w:val="24"/>
          <w:lang w:val="en-US" w:eastAsia="ru-RU"/>
        </w:rPr>
        <w:t xml:space="preserve"> России</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Calibri" w:hAnsi="Times New Roman" w:cs="Times New Roman"/>
          <w:sz w:val="24"/>
          <w:szCs w:val="24"/>
        </w:rPr>
      </w:pPr>
    </w:p>
    <w:p w:rsidR="004D595A" w:rsidRPr="00D50DE5" w:rsidRDefault="00D172ED">
      <w:pPr>
        <w:numPr>
          <w:ilvl w:val="0"/>
          <w:numId w:val="28"/>
        </w:numPr>
        <w:suppressAutoHyphens/>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ОБЩАЯ ХАРАКТЕРИСТИКА </w:t>
      </w:r>
      <w:r w:rsidRPr="00D50DE5">
        <w:rPr>
          <w:rFonts w:ascii="Times New Roman" w:eastAsia="Times New Roman" w:hAnsi="Times New Roman" w:cs="Times New Roman"/>
          <w:b/>
          <w:color w:val="000000"/>
          <w:sz w:val="24"/>
          <w:szCs w:val="24"/>
          <w:lang w:eastAsia="ru-RU"/>
        </w:rPr>
        <w:t>ПРИМЕРНОЙ РАБОЧЕЙ ПРОГРАММЫ</w:t>
      </w:r>
      <w:r w:rsidRPr="00D50DE5">
        <w:rPr>
          <w:rFonts w:ascii="Times New Roman" w:eastAsia="Times New Roman" w:hAnsi="Times New Roman" w:cs="Times New Roman"/>
          <w:b/>
          <w:sz w:val="24"/>
          <w:szCs w:val="24"/>
          <w:lang w:eastAsia="ru-RU"/>
        </w:rPr>
        <w:t xml:space="preserve"> УЧЕБНОЙ ДИСЦИПЛИНЫ</w:t>
      </w:r>
    </w:p>
    <w:p w:rsidR="004D595A" w:rsidRPr="00D50DE5" w:rsidRDefault="00D172ED">
      <w:pPr>
        <w:suppressAutoHyphens/>
        <w:spacing w:after="0" w:line="240" w:lineRule="auto"/>
        <w:ind w:left="72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«СГ.01 История России»</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sz w:val="24"/>
          <w:szCs w:val="24"/>
          <w:lang w:eastAsia="ru-RU"/>
        </w:rPr>
        <w:t xml:space="preserve">1.1. Место дисциплины в структуре основной образовательной программы: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Учебная дисциплина «СГ.01 История России» является обязательной частью социально-гуманитарного цикла образовательной программы в соответствии с ФГОС СПО по </w:t>
      </w:r>
      <w:r w:rsidRPr="00D50DE5">
        <w:rPr>
          <w:rFonts w:ascii="Times New Roman" w:eastAsia="Times New Roman" w:hAnsi="Times New Roman" w:cs="Times New Roman"/>
          <w:color w:val="000000"/>
          <w:sz w:val="24"/>
          <w:szCs w:val="24"/>
          <w:lang w:eastAsia="ru-RU"/>
        </w:rPr>
        <w:t>специальности</w:t>
      </w:r>
      <w:r w:rsidRPr="00D50DE5">
        <w:rPr>
          <w:rFonts w:ascii="Times New Roman" w:eastAsia="Times New Roman" w:hAnsi="Times New Roman" w:cs="Times New Roman"/>
          <w:sz w:val="24"/>
          <w:szCs w:val="24"/>
          <w:lang w:eastAsia="ru-RU"/>
        </w:rPr>
        <w:t xml:space="preserve"> Юриспруденция. </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
          <w:sz w:val="24"/>
          <w:szCs w:val="24"/>
          <w:lang w:eastAsia="ru-RU"/>
        </w:rPr>
      </w:pPr>
    </w:p>
    <w:p w:rsidR="004D595A" w:rsidRPr="00D50DE5" w:rsidRDefault="00D172ED">
      <w:pPr>
        <w:spacing w:after="0" w:line="240" w:lineRule="auto"/>
        <w:ind w:firstLine="709"/>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 Цель и планируемые результаты освоения дисциплины</w:t>
      </w:r>
    </w:p>
    <w:p w:rsidR="004D595A" w:rsidRPr="00D50DE5" w:rsidRDefault="00D172ED">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1.2.1. Цели дисциплины</w:t>
      </w:r>
    </w:p>
    <w:p w:rsidR="004D595A" w:rsidRPr="00D50DE5" w:rsidRDefault="00D172ED">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Содержание программы общеобразовательной дисциплины «ИСТОРИЯ РОССИИ» направлено на достижение следующих целей: </w:t>
      </w:r>
    </w:p>
    <w:p w:rsidR="004D595A" w:rsidRPr="00D50DE5" w:rsidRDefault="00D172ED">
      <w:pPr>
        <w:suppressAutoHyphen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Главной целью общего исторического образования является формирование у обучающегося целостной картины российской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rsidR="004D595A" w:rsidRPr="00D50DE5" w:rsidRDefault="004D595A">
      <w:pPr>
        <w:suppressAutoHyphens/>
        <w:spacing w:after="0" w:line="240" w:lineRule="auto"/>
        <w:ind w:firstLine="709"/>
        <w:jc w:val="both"/>
        <w:rPr>
          <w:rFonts w:ascii="Times New Roman" w:eastAsia="Times New Roman" w:hAnsi="Times New Roman" w:cs="Times New Roman"/>
          <w:sz w:val="24"/>
          <w:szCs w:val="24"/>
        </w:rPr>
      </w:pPr>
    </w:p>
    <w:p w:rsidR="004D595A" w:rsidRPr="00D50DE5" w:rsidRDefault="00D172ED">
      <w:pPr>
        <w:suppressAutoHyphens/>
        <w:spacing w:after="0" w:line="240" w:lineRule="auto"/>
        <w:ind w:firstLine="709"/>
        <w:jc w:val="both"/>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1.2.2. Планируемые результаты освоения общеобразовательной дисциплины</w:t>
      </w:r>
      <w:r w:rsidRPr="00D50DE5">
        <w:rPr>
          <w:rFonts w:ascii="Times New Roman" w:eastAsia="Calibri" w:hAnsi="Times New Roman" w:cs="Times New Roman"/>
          <w:b/>
          <w:bCs/>
          <w:sz w:val="24"/>
          <w:szCs w:val="24"/>
        </w:rPr>
        <w:t xml:space="preserve"> в соответствии с ФГОС СПО и на основе ФГОС СОО</w:t>
      </w:r>
    </w:p>
    <w:p w:rsidR="004D595A" w:rsidRPr="00D50DE5" w:rsidRDefault="004D595A">
      <w:pPr>
        <w:suppressAutoHyphens/>
        <w:spacing w:after="0" w:line="240" w:lineRule="auto"/>
        <w:ind w:firstLine="709"/>
        <w:jc w:val="both"/>
        <w:rPr>
          <w:rFonts w:ascii="Times New Roman" w:eastAsia="Times New Roman" w:hAnsi="Times New Roman" w:cs="Times New Roman"/>
          <w:sz w:val="24"/>
          <w:szCs w:val="24"/>
          <w:lang w:eastAsia="ru-RU"/>
        </w:rPr>
      </w:pPr>
    </w:p>
    <w:p w:rsidR="004D595A" w:rsidRPr="00D50DE5" w:rsidRDefault="00D172ED">
      <w:pPr>
        <w:spacing w:after="0" w:line="276" w:lineRule="auto"/>
        <w:ind w:firstLineChars="125" w:firstLine="300"/>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 рамках программы учебной дисциплины обучающимися осваиваются ценностные ориентиры воспитания</w:t>
      </w:r>
      <w:r w:rsidRPr="00D50DE5">
        <w:rPr>
          <w:rFonts w:ascii="Times New Roman" w:eastAsia="Times-Roman" w:hAnsi="Times New Roman" w:cs="Times New Roman"/>
          <w:color w:val="000000"/>
          <w:sz w:val="24"/>
          <w:szCs w:val="24"/>
          <w:lang w:eastAsia="zh-CN" w:bidi="ar"/>
        </w:rPr>
        <w:t xml:space="preserve"> (ЦО), </w:t>
      </w:r>
      <w:r w:rsidRPr="00D50DE5">
        <w:rPr>
          <w:rFonts w:ascii="Times New Roman" w:eastAsia="SimSun" w:hAnsi="Times New Roman" w:cs="Times New Roman"/>
          <w:color w:val="000000"/>
          <w:sz w:val="24"/>
          <w:szCs w:val="24"/>
          <w:lang w:eastAsia="zh-CN" w:bidi="ar"/>
        </w:rPr>
        <w:t>метапредметные</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МР</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и предметные результаты </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ПР</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в соответствии с требованиями ФГОС среднего общего образования </w:t>
      </w:r>
    </w:p>
    <w:p w:rsidR="004D595A" w:rsidRPr="00D50DE5" w:rsidRDefault="004D595A">
      <w:pPr>
        <w:spacing w:after="0" w:line="276" w:lineRule="auto"/>
        <w:ind w:firstLineChars="125" w:firstLine="300"/>
        <w:rPr>
          <w:rFonts w:ascii="Times New Roman" w:eastAsia="SimSun" w:hAnsi="Times New Roman" w:cs="Times New Roman"/>
          <w:color w:val="000000"/>
          <w:sz w:val="24"/>
          <w:szCs w:val="24"/>
          <w:lang w:eastAsia="zh-CN" w:bidi="ar"/>
        </w:rPr>
      </w:pPr>
    </w:p>
    <w:tbl>
      <w:tblPr>
        <w:tblStyle w:val="afff3"/>
        <w:tblW w:w="0" w:type="auto"/>
        <w:tblLook w:val="04A0" w:firstRow="1" w:lastRow="0" w:firstColumn="1" w:lastColumn="0" w:noHBand="0" w:noVBand="1"/>
      </w:tblPr>
      <w:tblGrid>
        <w:gridCol w:w="2122"/>
        <w:gridCol w:w="7450"/>
      </w:tblGrid>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 xml:space="preserve">Коды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Планируемые результаты освоения дисциплины включают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05</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сформированность основ саморазвития и самовоспитания в соответствии с общечеловеческими ценностями и идеалами гражданского общества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готовность </w:t>
            </w:r>
            <w:proofErr w:type="gramStart"/>
            <w:r w:rsidRPr="00D50DE5">
              <w:rPr>
                <w:rFonts w:ascii="Times New Roman" w:eastAsia="SimSun" w:hAnsi="Times New Roman" w:cs="Times New Roman"/>
                <w:color w:val="000000"/>
                <w:sz w:val="24"/>
                <w:szCs w:val="24"/>
                <w:lang w:eastAsia="zh-CN" w:bidi="ar"/>
              </w:rPr>
              <w:t>и  способность</w:t>
            </w:r>
            <w:proofErr w:type="gramEnd"/>
            <w:r w:rsidRPr="00D50DE5">
              <w:rPr>
                <w:rFonts w:ascii="Times New Roman" w:eastAsia="SimSun" w:hAnsi="Times New Roman" w:cs="Times New Roman"/>
                <w:color w:val="000000"/>
                <w:sz w:val="24"/>
                <w:szCs w:val="24"/>
                <w:lang w:eastAsia="zh-CN" w:bidi="ar"/>
              </w:rPr>
              <w:t xml:space="preserve"> к самостоятельной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творческой и ответственной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06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толерантное сознание и поведение в поликультурном мире</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готовность и способность вести диалог с другими людьми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достигать в нем взаимопонимания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находить общие цели и сотрудничать для их достижения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противостоять идеологии экстремизма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ксенофобии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дискриминации по социальным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религиозным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расовым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национальным признакам и другим негативным социальным явлениям</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07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навыки сотрудничества со сверстниками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детьми младшего возраста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взрослыми в образовательной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общественно полезной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проектной и других видах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08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нравственное сознание и поведение на основе усвоения общечеловеческих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09</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в том числе </w:t>
            </w:r>
            <w:r w:rsidRPr="00D50DE5">
              <w:rPr>
                <w:rFonts w:ascii="Times New Roman" w:eastAsia="SimSun" w:hAnsi="Times New Roman" w:cs="Times New Roman"/>
                <w:color w:val="000000"/>
                <w:sz w:val="24"/>
                <w:szCs w:val="24"/>
                <w:lang w:eastAsia="zh-CN" w:bidi="ar"/>
              </w:rPr>
              <w:lastRenderedPageBreak/>
              <w:t>самообразованию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 протяжении всей жизни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сознательное отношение к непрерывному образованию как условию успешной профессиональной и общественной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lastRenderedPageBreak/>
              <w:t>ЦО 10</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эстетическое отношение к миру</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включая эстетику быта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научного и технического творчества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спорта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 отношений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13</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осознанный выбор будущей профессии и возможностей реализации собственных жизненных планов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отношение к профессиональной деятельности как возможности участия в решении личных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государственных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общенациональных проблем</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01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определять цели деятельности и составлять планы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самостоятельно осуществлять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контролировать и корректировать деятельность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все возможные ресурсы для достижения поставленных целей и реализации планов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выбирать успешные стратегии в различных ситуациях</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02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продуктивно общаться и взаимодействовать в процессе совместной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учитывать позиции других участников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эффективно разрешать конфликты</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03</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 и проектнойдеятельности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навыками разрешения проблем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и готовность к самостоятельному поиску методов решения практических задач</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применению различных методов познания</w:t>
            </w:r>
            <w:r w:rsidRPr="00D50DE5">
              <w:rPr>
                <w:rFonts w:ascii="Times New Roman" w:eastAsia="Times-Roman" w:hAnsi="Times New Roman" w:cs="Times New Roman"/>
                <w:color w:val="000000"/>
                <w:sz w:val="24"/>
                <w:szCs w:val="24"/>
                <w:lang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04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самостоятельной информационно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познавательной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владение навыками получения необходимой информации из словарей разных типов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умение ориентироваться в различных источниках информации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критически оценивать и интерпретировать информацию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получаемую из различных источников</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05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умение использовать средства информационных и коммуникационных технологий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далее</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ИКТ</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 решении когнитивных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коммуникативных и организационных задач с соблюдением требований эргономики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техники безопасности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гигиены</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ресурсосбережения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правовых и этических норм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норм </w:t>
            </w:r>
          </w:p>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информационной безопасности</w:t>
            </w:r>
            <w:r w:rsidRPr="00D50DE5">
              <w:rPr>
                <w:rFonts w:ascii="Times New Roman" w:eastAsia="Times-Roman" w:hAnsi="Times New Roman" w:cs="Times New Roman"/>
                <w:color w:val="000000"/>
                <w:sz w:val="24"/>
                <w:szCs w:val="24"/>
                <w:lang w:val="en-US"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07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оценивать и принимать решения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определяющие стратегию поведения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 учетом гражданских и нравственных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08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владение языковыми средствами</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умение ясно</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логично и точно излагать свою точку зрения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адекватные языковые средства</w:t>
            </w:r>
            <w:r w:rsidRPr="00D50DE5">
              <w:rPr>
                <w:rFonts w:ascii="Times New Roman" w:eastAsia="Times-Roman" w:hAnsi="Times New Roman" w:cs="Times New Roman"/>
                <w:color w:val="000000"/>
                <w:sz w:val="24"/>
                <w:szCs w:val="24"/>
                <w:lang w:eastAsia="zh-CN" w:bidi="ar"/>
              </w:rPr>
              <w:t xml:space="preserve">;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eastAsia="zh-CN" w:bidi="ar"/>
              </w:rPr>
            </w:pPr>
          </w:p>
        </w:tc>
      </w:tr>
      <w:tr w:rsidR="004D595A" w:rsidRPr="00D50DE5">
        <w:tc>
          <w:tcPr>
            <w:tcW w:w="2185"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09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 рефлексии как осознания совершаемых действий и мыслительных процессов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их результатов и оснований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границ своего знания и незнания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новых познавательных задач и средств их достижения</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ПР</w:t>
            </w:r>
            <w:r w:rsidRPr="00D50DE5">
              <w:rPr>
                <w:rFonts w:ascii="Times New Roman" w:eastAsia="Times-Roman" w:hAnsi="Times New Roman" w:cs="Times New Roman"/>
                <w:color w:val="000000"/>
                <w:sz w:val="24"/>
                <w:szCs w:val="24"/>
                <w:lang w:val="en-US" w:eastAsia="zh-CN" w:bidi="ar"/>
              </w:rPr>
              <w:t xml:space="preserve"> 01 </w:t>
            </w:r>
          </w:p>
        </w:tc>
        <w:tc>
          <w:tcPr>
            <w:tcW w:w="7669"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формирование основ гражданской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этнонациональной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социальной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культурной самоидентификации личности обучающегося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осмысление им опыта российской истории как части мировой истории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усвоение базовых национальных ценностей современного российского общества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гуманистических и демократических ценностей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идей мира и взаимопонимания между народами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людьми разных </w:t>
            </w:r>
          </w:p>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культур</w:t>
            </w:r>
            <w:r w:rsidRPr="00D50DE5">
              <w:rPr>
                <w:rFonts w:ascii="Times New Roman" w:eastAsia="Times-Roman" w:hAnsi="Times New Roman" w:cs="Times New Roman"/>
                <w:color w:val="000000"/>
                <w:sz w:val="24"/>
                <w:szCs w:val="24"/>
                <w:lang w:val="en-US"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ПР</w:t>
            </w:r>
            <w:r w:rsidRPr="00D50DE5">
              <w:rPr>
                <w:rFonts w:ascii="Times New Roman" w:eastAsia="Times-Roman" w:hAnsi="Times New Roman" w:cs="Times New Roman"/>
                <w:color w:val="000000"/>
                <w:sz w:val="24"/>
                <w:szCs w:val="24"/>
                <w:lang w:val="en-US" w:eastAsia="zh-CN" w:bidi="ar"/>
              </w:rPr>
              <w:t xml:space="preserve"> 02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овладение базовыми историческими знаниями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а также </w:t>
            </w:r>
            <w:r w:rsidRPr="00D50DE5">
              <w:rPr>
                <w:rFonts w:ascii="Times New Roman" w:eastAsia="SimSun" w:hAnsi="Times New Roman" w:cs="Times New Roman"/>
                <w:color w:val="000000"/>
                <w:sz w:val="24"/>
                <w:szCs w:val="24"/>
                <w:lang w:eastAsia="zh-CN" w:bidi="ar"/>
              </w:rPr>
              <w:lastRenderedPageBreak/>
              <w:t>представлениями о закономерностях развития человеческого общества с древности до наших дней в социальной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экономической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политической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научной и культурной сферах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приобретение опыта историко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культурного</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цивилизационного подхода к оценке социальных явлений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современных глобальных процессов</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lastRenderedPageBreak/>
              <w:t>ПР</w:t>
            </w:r>
            <w:r w:rsidRPr="00D50DE5">
              <w:rPr>
                <w:rFonts w:ascii="Times New Roman" w:eastAsia="Times-Roman" w:hAnsi="Times New Roman" w:cs="Times New Roman"/>
                <w:color w:val="000000"/>
                <w:sz w:val="24"/>
                <w:szCs w:val="24"/>
                <w:lang w:val="en-US" w:eastAsia="zh-CN" w:bidi="ar"/>
              </w:rPr>
              <w:t xml:space="preserve"> 03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формирование умений применения исторических знаний для осмысления сущности современных общественных явлений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жизни в современном поликультурном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полиэтничном и многоконфессиональном мире</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ПР</w:t>
            </w:r>
            <w:r w:rsidRPr="00D50DE5">
              <w:rPr>
                <w:rFonts w:ascii="Times New Roman" w:eastAsia="Times-Roman" w:hAnsi="Times New Roman" w:cs="Times New Roman"/>
                <w:color w:val="000000"/>
                <w:sz w:val="24"/>
                <w:szCs w:val="24"/>
                <w:lang w:val="en-US" w:eastAsia="zh-CN" w:bidi="ar"/>
              </w:rPr>
              <w:t xml:space="preserve"> 04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формирование важнейших культурно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исторических ориентиров для гражданской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этнонациональной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социальной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культурной самоидентификации личности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миропонимания и познания современного общества на основе изучения исторического опыта России и человечества</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ПР</w:t>
            </w:r>
            <w:r w:rsidRPr="00D50DE5">
              <w:rPr>
                <w:rFonts w:ascii="Times New Roman" w:eastAsia="Times-Roman" w:hAnsi="Times New Roman" w:cs="Times New Roman"/>
                <w:color w:val="000000"/>
                <w:sz w:val="24"/>
                <w:szCs w:val="24"/>
                <w:lang w:val="en-US" w:eastAsia="zh-CN" w:bidi="ar"/>
              </w:rPr>
              <w:t xml:space="preserve"> 05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развитие умений искать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анализировать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сопоставлять и оценивать содержащуюся в различных источниках информацию о событиях и явлениях прошлого и настоящего</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способностей определять и аргументировать своё отношение к ней</w:t>
            </w:r>
            <w:r w:rsidRPr="00D50DE5">
              <w:rPr>
                <w:rFonts w:ascii="Times New Roman" w:eastAsia="Times-Roman" w:hAnsi="Times New Roman" w:cs="Times New Roman"/>
                <w:color w:val="000000"/>
                <w:sz w:val="24"/>
                <w:szCs w:val="24"/>
                <w:lang w:eastAsia="zh-CN" w:bidi="ar"/>
              </w:rPr>
              <w:t>;</w:t>
            </w:r>
          </w:p>
        </w:tc>
      </w:tr>
      <w:tr w:rsidR="004D595A" w:rsidRPr="00D50DE5">
        <w:tc>
          <w:tcPr>
            <w:tcW w:w="2185"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val="en-US" w:eastAsia="zh-CN" w:bidi="ar"/>
              </w:rPr>
              <w:t>ПР</w:t>
            </w:r>
            <w:r w:rsidRPr="00D50DE5">
              <w:rPr>
                <w:rFonts w:ascii="Times New Roman" w:eastAsia="Times-Roman" w:hAnsi="Times New Roman" w:cs="Times New Roman"/>
                <w:color w:val="000000"/>
                <w:sz w:val="24"/>
                <w:szCs w:val="24"/>
                <w:lang w:val="en-US" w:eastAsia="zh-CN" w:bidi="ar"/>
              </w:rPr>
              <w:t xml:space="preserve"> 06 </w:t>
            </w:r>
          </w:p>
        </w:tc>
        <w:tc>
          <w:tcPr>
            <w:tcW w:w="7669"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воспитание уважения к историческому наследию народов России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восприятие традиций исторического диалога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сложившихся в поликультурном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полиэтничном и многоконфессиональном Российском государстве</w:t>
            </w:r>
            <w:r w:rsidRPr="00D50DE5">
              <w:rPr>
                <w:rFonts w:ascii="Times New Roman" w:eastAsia="Times-Roman" w:hAnsi="Times New Roman" w:cs="Times New Roman"/>
                <w:color w:val="000000"/>
                <w:sz w:val="24"/>
                <w:szCs w:val="24"/>
                <w:lang w:eastAsia="zh-CN" w:bidi="ar"/>
              </w:rPr>
              <w:t xml:space="preserve">. </w:t>
            </w:r>
          </w:p>
        </w:tc>
      </w:tr>
    </w:tbl>
    <w:p w:rsidR="004D595A" w:rsidRPr="00D50DE5" w:rsidRDefault="004D595A">
      <w:pPr>
        <w:suppressAutoHyphens/>
        <w:spacing w:after="0" w:line="240" w:lineRule="auto"/>
        <w:ind w:firstLine="709"/>
        <w:jc w:val="both"/>
        <w:rPr>
          <w:rFonts w:ascii="Times New Roman" w:eastAsia="Times New Roman" w:hAnsi="Times New Roman" w:cs="Times New Roman"/>
          <w:sz w:val="24"/>
          <w:szCs w:val="24"/>
          <w:lang w:eastAsia="ru-RU"/>
        </w:rPr>
      </w:pPr>
    </w:p>
    <w:p w:rsidR="004D595A" w:rsidRPr="00D50DE5" w:rsidRDefault="004D595A">
      <w:pPr>
        <w:suppressAutoHyphens/>
        <w:spacing w:after="0" w:line="240" w:lineRule="auto"/>
        <w:jc w:val="both"/>
        <w:rPr>
          <w:rFonts w:ascii="Times New Roman" w:eastAsia="Times New Roman" w:hAnsi="Times New Roman" w:cs="Times New Roman"/>
          <w:sz w:val="24"/>
          <w:szCs w:val="24"/>
          <w:lang w:eastAsia="ru-RU"/>
        </w:rPr>
      </w:pPr>
    </w:p>
    <w:p w:rsidR="004D595A" w:rsidRPr="00D50DE5" w:rsidRDefault="00D172ED">
      <w:pPr>
        <w:suppressAutoHyphen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рамках программы учебной дисциплины обучающимися осваиваются следующие умения и знания:</w:t>
      </w:r>
    </w:p>
    <w:tbl>
      <w:tblPr>
        <w:tblW w:w="51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2549"/>
        <w:gridCol w:w="6585"/>
      </w:tblGrid>
      <w:tr w:rsidR="004D595A" w:rsidRPr="00D50DE5">
        <w:trPr>
          <w:cantSplit/>
          <w:trHeight w:val="1066"/>
          <w:jc w:val="center"/>
        </w:trPr>
        <w:tc>
          <w:tcPr>
            <w:tcW w:w="472" w:type="pct"/>
            <w:textDirection w:val="btLr"/>
            <w:vAlign w:val="center"/>
          </w:tcPr>
          <w:p w:rsidR="004D595A" w:rsidRPr="00D50DE5" w:rsidRDefault="00D172ED">
            <w:pPr>
              <w:suppressAutoHyphens/>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b/>
                <w:sz w:val="24"/>
                <w:szCs w:val="24"/>
              </w:rPr>
              <w:t>Код компетенции</w:t>
            </w:r>
          </w:p>
        </w:tc>
        <w:tc>
          <w:tcPr>
            <w:tcW w:w="1146" w:type="pct"/>
            <w:vAlign w:val="center"/>
          </w:tcPr>
          <w:p w:rsidR="004D595A" w:rsidRPr="00D50DE5" w:rsidRDefault="00D172ED">
            <w:pPr>
              <w:suppressAutoHyphens/>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Формулировка компетенции</w:t>
            </w:r>
          </w:p>
        </w:tc>
        <w:tc>
          <w:tcPr>
            <w:tcW w:w="3381" w:type="pct"/>
            <w:vAlign w:val="center"/>
          </w:tcPr>
          <w:p w:rsidR="004D595A" w:rsidRPr="00D50DE5" w:rsidRDefault="00D172ED">
            <w:pPr>
              <w:suppressAutoHyphens/>
              <w:spacing w:after="0" w:line="240" w:lineRule="auto"/>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 xml:space="preserve">Знания, умения </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01</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iCs/>
                <w:sz w:val="24"/>
                <w:szCs w:val="24"/>
              </w:rPr>
              <w:t xml:space="preserve">Выбирать способы решения задач профессиональной деятельности применительно </w:t>
            </w:r>
            <w:r w:rsidRPr="00D50DE5">
              <w:rPr>
                <w:rFonts w:ascii="Times New Roman" w:eastAsia="Calibri" w:hAnsi="Times New Roman" w:cs="Times New Roman"/>
                <w:iCs/>
                <w:sz w:val="24"/>
                <w:szCs w:val="24"/>
              </w:rPr>
              <w:br/>
              <w:t>к различным контекстам</w:t>
            </w: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распознавать задачу и/или проблему </w:t>
            </w:r>
            <w:r w:rsidRPr="00D50DE5">
              <w:rPr>
                <w:rFonts w:ascii="Times New Roman" w:eastAsia="Calibri" w:hAnsi="Times New Roman" w:cs="Times New Roman"/>
                <w:iCs/>
                <w:sz w:val="24"/>
                <w:szCs w:val="24"/>
              </w:rPr>
              <w:br/>
              <w:t>в профессиональном и/или социальном контексте</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анализировать задачу и/или проблему и выделять её составные части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этапы решения задачи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выявлять и эффективно искать информацию, необходимую для решения задачи и/или проблемы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составлять план действия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необходимые ресурсы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владеть актуальными методами работы </w:t>
            </w:r>
            <w:r w:rsidRPr="00D50DE5">
              <w:rPr>
                <w:rFonts w:ascii="Times New Roman" w:eastAsia="Calibri" w:hAnsi="Times New Roman" w:cs="Times New Roman"/>
                <w:iCs/>
                <w:sz w:val="24"/>
                <w:szCs w:val="24"/>
              </w:rPr>
              <w:br/>
              <w:t>в профессиональной и смежных сферах</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реализовывать составленный план</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оценивать результат и последствия своих действий (самостоятельно или с помощью наставника)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iCs/>
                <w:sz w:val="24"/>
                <w:szCs w:val="24"/>
              </w:rPr>
              <w:t>а</w:t>
            </w:r>
            <w:r w:rsidRPr="00D50DE5">
              <w:rPr>
                <w:rFonts w:ascii="Times New Roman" w:eastAsia="Calibri" w:hAnsi="Times New Roman" w:cs="Times New Roman"/>
                <w:bCs/>
                <w:sz w:val="24"/>
                <w:szCs w:val="24"/>
              </w:rPr>
              <w:t xml:space="preserve">ктуальный профессиональный и социальный контекст, в котором приходится работать и жить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sz w:val="24"/>
                <w:szCs w:val="24"/>
              </w:rPr>
              <w:t>основные источники информации и ресурсы д</w:t>
            </w:r>
            <w:r w:rsidRPr="00D50DE5">
              <w:rPr>
                <w:rFonts w:ascii="Times New Roman" w:eastAsia="Calibri" w:hAnsi="Times New Roman" w:cs="Times New Roman"/>
                <w:bCs/>
                <w:sz w:val="24"/>
                <w:szCs w:val="24"/>
              </w:rPr>
              <w:br/>
              <w:t>ля решения задач и проблем в профессиональном и/или социальном контексте</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sz w:val="24"/>
                <w:szCs w:val="24"/>
              </w:rPr>
              <w:t>алгоритмы выполнения работ в профессиональной и смежных областях</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методы работы в профессиональной и смежных сферах;</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структуру плана для решения задач</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порядок оценки результатов решения задач профессиональной деятельности</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02</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Использовать современные средства поиска, анализа </w:t>
            </w:r>
            <w:r w:rsidRPr="00D50DE5">
              <w:rPr>
                <w:rFonts w:ascii="Times New Roman" w:eastAsia="Calibri" w:hAnsi="Times New Roman" w:cs="Times New Roman"/>
                <w:sz w:val="24"/>
                <w:szCs w:val="24"/>
              </w:rPr>
              <w:br/>
              <w:t xml:space="preserve">и интерпретации информации, </w:t>
            </w:r>
            <w:r w:rsidRPr="00D50DE5">
              <w:rPr>
                <w:rFonts w:ascii="Times New Roman" w:eastAsia="Calibri" w:hAnsi="Times New Roman" w:cs="Times New Roman"/>
                <w:sz w:val="24"/>
                <w:szCs w:val="24"/>
              </w:rPr>
              <w:br/>
              <w:t>и информационные технологии для выполнения задач профессиональной деятельности</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iCs/>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определять задачи для поиска информации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определять необходимые источники информации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планировать процесс поиска; структурировать получаемую информацию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выделять наиболее значимое в перечне информации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оценивать практическую значимость результатов поиска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современное программное обеспечение</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различные цифровые средства для решения профессиональных задач</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номенклатура информационных источников, применяемых в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приемы структурирования информации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формат оформления результатов поиска информации, </w:t>
            </w:r>
            <w:r w:rsidRPr="00D50DE5">
              <w:rPr>
                <w:rFonts w:ascii="Times New Roman" w:eastAsia="Calibri" w:hAnsi="Times New Roman" w:cs="Times New Roman"/>
                <w:bCs/>
                <w:iCs/>
                <w:sz w:val="24"/>
                <w:szCs w:val="24"/>
              </w:rPr>
              <w:t>современные средства и устройства информатизации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03</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Планировать </w:t>
            </w:r>
            <w:r w:rsidRPr="00D50DE5">
              <w:rPr>
                <w:rFonts w:ascii="Times New Roman" w:eastAsia="Calibri" w:hAnsi="Times New Roman" w:cs="Times New Roman"/>
                <w:sz w:val="24"/>
                <w:szCs w:val="24"/>
              </w:rPr>
              <w:br/>
              <w:t xml:space="preserve">и реализовывать собственное профессиональное </w:t>
            </w:r>
            <w:r w:rsidRPr="00D50DE5">
              <w:rPr>
                <w:rFonts w:ascii="Times New Roman" w:eastAsia="Calibri" w:hAnsi="Times New Roman" w:cs="Times New Roman"/>
                <w:sz w:val="24"/>
                <w:szCs w:val="24"/>
              </w:rPr>
              <w:br/>
              <w:t xml:space="preserve">и личностное развитие, предпринимательскую деятельность </w:t>
            </w:r>
            <w:r w:rsidRPr="00D50DE5">
              <w:rPr>
                <w:rFonts w:ascii="Times New Roman" w:eastAsia="Calibri" w:hAnsi="Times New Roman" w:cs="Times New Roman"/>
                <w:sz w:val="24"/>
                <w:szCs w:val="24"/>
              </w:rPr>
              <w:br/>
              <w:t xml:space="preserve">в профессиональной сфере, использовать знания по финансовой грамотности </w:t>
            </w:r>
            <w:r w:rsidRPr="00D50DE5">
              <w:rPr>
                <w:rFonts w:ascii="Times New Roman" w:eastAsia="Calibri" w:hAnsi="Times New Roman" w:cs="Times New Roman"/>
                <w:sz w:val="24"/>
                <w:szCs w:val="24"/>
              </w:rPr>
              <w:br/>
              <w:t>в различных жизненных ситуациях</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bCs/>
                <w:iCs/>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определять актуальность нормативно-правовой документации в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sz w:val="24"/>
                <w:szCs w:val="24"/>
              </w:rPr>
              <w:t>применять современную научную профессиональную терминологию</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sz w:val="24"/>
                <w:szCs w:val="24"/>
              </w:rPr>
              <w:t>определять и выстраивать траектории профессионального развития и самообразования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bCs/>
                <w:sz w:val="24"/>
                <w:szCs w:val="24"/>
              </w:rPr>
              <w:t>выявлять достоинства и недостатки коммерческой идеи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презентовать идеи открытия собственного дела </w:t>
            </w:r>
            <w:r w:rsidRPr="00D50DE5">
              <w:rPr>
                <w:rFonts w:ascii="Times New Roman" w:eastAsia="Calibri" w:hAnsi="Times New Roman" w:cs="Times New Roman"/>
                <w:bCs/>
                <w:sz w:val="24"/>
                <w:szCs w:val="24"/>
              </w:rPr>
              <w:br/>
              <w:t>в профессиональной деятельности; оформлять бизнес-план</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рассчитывать размеры выплат по процентным ставкам кредитования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определять инвестиционную привлекательность коммерческих идей в рамках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iCs/>
                <w:sz w:val="24"/>
                <w:szCs w:val="24"/>
              </w:rPr>
              <w:t xml:space="preserve">презентовать бизнес-идею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источники финансирования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iCs/>
                <w:sz w:val="24"/>
                <w:szCs w:val="24"/>
              </w:rPr>
              <w:t>содержание актуальной нормативно-правовой документации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современная научная и профессиональная терминология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возможные траектории профессионального развития и самообразования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основы предпринимательской деятельности основы финансовой грамотности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правила разработки бизнес-планов</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порядок выстраивания презентации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кредитные банковские продукты</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lastRenderedPageBreak/>
              <w:t>ОК 04</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Эффективно взаимодействовать </w:t>
            </w:r>
            <w:r w:rsidRPr="00D50DE5">
              <w:rPr>
                <w:rFonts w:ascii="Times New Roman" w:eastAsia="Calibri" w:hAnsi="Times New Roman" w:cs="Times New Roman"/>
                <w:sz w:val="24"/>
                <w:szCs w:val="24"/>
              </w:rPr>
              <w:br/>
              <w:t>и работать в коллективе и команде</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bCs/>
                <w:iCs/>
                <w:spacing w:val="-4"/>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pacing w:val="-4"/>
                <w:sz w:val="24"/>
                <w:szCs w:val="24"/>
              </w:rPr>
              <w:t>организовывать работу коллектива и команды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pacing w:val="-4"/>
                <w:sz w:val="24"/>
                <w:szCs w:val="24"/>
              </w:rPr>
              <w:t>взаимодействовать с коллегами, руководством, клиентами в ходе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pacing w:val="-4"/>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z w:val="24"/>
                <w:szCs w:val="24"/>
              </w:rPr>
              <w:t>психологические основы деятельности коллектива, психологические особенности личности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основы проектной деятельности</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05</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Осуществлять устную </w:t>
            </w:r>
            <w:r w:rsidRPr="00D50DE5">
              <w:rPr>
                <w:rFonts w:ascii="Times New Roman" w:eastAsia="Calibri" w:hAnsi="Times New Roman" w:cs="Times New Roman"/>
                <w:sz w:val="24"/>
                <w:szCs w:val="24"/>
              </w:rPr>
              <w:br/>
              <w:t xml:space="preserve">и письменную коммуникацию </w:t>
            </w:r>
            <w:r w:rsidRPr="00D50DE5">
              <w:rPr>
                <w:rFonts w:ascii="Times New Roman" w:eastAsia="Calibri" w:hAnsi="Times New Roman" w:cs="Times New Roman"/>
                <w:sz w:val="24"/>
                <w:szCs w:val="24"/>
              </w:rPr>
              <w:br/>
              <w:t xml:space="preserve">на государственном языке Российской Федерации с учетом особенностей социального </w:t>
            </w:r>
            <w:r w:rsidRPr="00D50DE5">
              <w:rPr>
                <w:rFonts w:ascii="Times New Roman" w:eastAsia="Calibri" w:hAnsi="Times New Roman" w:cs="Times New Roman"/>
                <w:sz w:val="24"/>
                <w:szCs w:val="24"/>
              </w:rPr>
              <w:br/>
              <w:t>и культурного контекста</w:t>
            </w: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iCs/>
                <w:sz w:val="24"/>
                <w:szCs w:val="24"/>
              </w:rPr>
              <w:t xml:space="preserve">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 xml:space="preserve">грамотно </w:t>
            </w:r>
            <w:r w:rsidRPr="00D50DE5">
              <w:rPr>
                <w:rFonts w:ascii="Times New Roman" w:eastAsia="Calibri" w:hAnsi="Times New Roman" w:cs="Times New Roman"/>
                <w:bCs/>
                <w:sz w:val="24"/>
                <w:szCs w:val="24"/>
              </w:rPr>
              <w:t xml:space="preserve">излагать свои мысли и оформлять документы по профессиональной тематике на государственном языке, </w:t>
            </w:r>
            <w:r w:rsidRPr="00D50DE5">
              <w:rPr>
                <w:rFonts w:ascii="Times New Roman" w:eastAsia="Calibri" w:hAnsi="Times New Roman" w:cs="Times New Roman"/>
                <w:iCs/>
                <w:sz w:val="24"/>
                <w:szCs w:val="24"/>
              </w:rPr>
              <w:t>проявлять толерантность в рабочем коллективе</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особенности социального и культурного контекста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правила оформления документов и построения устных сообщений</w:t>
            </w:r>
          </w:p>
        </w:tc>
      </w:tr>
      <w:tr w:rsidR="004D595A" w:rsidRPr="00D50DE5">
        <w:trPr>
          <w:trHeight w:val="20"/>
          <w:jc w:val="center"/>
        </w:trPr>
        <w:tc>
          <w:tcPr>
            <w:tcW w:w="472" w:type="pct"/>
            <w:vMerge w:val="restart"/>
            <w:shd w:val="clear" w:color="auto" w:fill="auto"/>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06</w:t>
            </w:r>
          </w:p>
        </w:tc>
        <w:tc>
          <w:tcPr>
            <w:tcW w:w="1146" w:type="pct"/>
            <w:vMerge w:val="restart"/>
            <w:shd w:val="clear" w:color="auto" w:fill="auto"/>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Проявлять гражданско-патриотическую позицию, демонстрировать осознанное поведение </w:t>
            </w:r>
            <w:r w:rsidRPr="00D50DE5">
              <w:rPr>
                <w:rFonts w:ascii="Times New Roman" w:eastAsia="Calibri" w:hAnsi="Times New Roman" w:cs="Times New Roman"/>
                <w:sz w:val="24"/>
                <w:szCs w:val="24"/>
              </w:rPr>
              <w:br/>
              <w:t xml:space="preserve">на основе </w:t>
            </w:r>
            <w:proofErr w:type="gramStart"/>
            <w:r w:rsidRPr="00D50DE5">
              <w:rPr>
                <w:rFonts w:ascii="Times New Roman" w:eastAsia="Calibri" w:hAnsi="Times New Roman" w:cs="Times New Roman"/>
                <w:sz w:val="24"/>
                <w:szCs w:val="24"/>
              </w:rPr>
              <w:t>традиционных  российских</w:t>
            </w:r>
            <w:proofErr w:type="gramEnd"/>
            <w:r w:rsidRPr="00D50DE5">
              <w:rPr>
                <w:rFonts w:ascii="Times New Roman" w:eastAsia="Calibri" w:hAnsi="Times New Roman" w:cs="Times New Roman"/>
                <w:sz w:val="24"/>
                <w:szCs w:val="24"/>
              </w:rPr>
              <w:t xml:space="preserve"> духовно-нравственных ценностей, в том числе с учетом гармонизации межнациональных </w:t>
            </w:r>
            <w:r w:rsidRPr="00D50DE5">
              <w:rPr>
                <w:rFonts w:ascii="Times New Roman" w:eastAsia="Calibri" w:hAnsi="Times New Roman" w:cs="Times New Roman"/>
                <w:sz w:val="24"/>
                <w:szCs w:val="24"/>
              </w:rPr>
              <w:br/>
              <w:t>и межрелигиозных отношений, применять стандарты антикоррупционного поведения</w:t>
            </w: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bCs/>
                <w:iCs/>
                <w:sz w:val="24"/>
                <w:szCs w:val="24"/>
              </w:rPr>
              <w:t xml:space="preserve"> </w:t>
            </w:r>
          </w:p>
        </w:tc>
      </w:tr>
      <w:tr w:rsidR="004D595A" w:rsidRPr="00D50DE5">
        <w:trPr>
          <w:trHeight w:val="20"/>
          <w:jc w:val="center"/>
        </w:trPr>
        <w:tc>
          <w:tcPr>
            <w:tcW w:w="472"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описывать значимость своей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2"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применять стандарты антикоррупционного поведения</w:t>
            </w:r>
          </w:p>
        </w:tc>
      </w:tr>
      <w:tr w:rsidR="004D595A" w:rsidRPr="00D50DE5">
        <w:trPr>
          <w:trHeight w:val="20"/>
          <w:jc w:val="center"/>
        </w:trPr>
        <w:tc>
          <w:tcPr>
            <w:tcW w:w="472"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Cs/>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сущность гражданско-патриотической позиции, общечеловеческих ценностей</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iCs/>
                <w:sz w:val="24"/>
                <w:szCs w:val="24"/>
              </w:rPr>
            </w:pPr>
            <w:r w:rsidRPr="00D50DE5">
              <w:rPr>
                <w:rFonts w:ascii="Times New Roman" w:eastAsia="Calibri" w:hAnsi="Times New Roman" w:cs="Times New Roman"/>
                <w:bCs/>
                <w:iCs/>
                <w:sz w:val="24"/>
                <w:szCs w:val="24"/>
              </w:rPr>
              <w:t xml:space="preserve">значимость профессиональной деятельности по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Cs/>
                <w:iCs/>
                <w:sz w:val="24"/>
                <w:szCs w:val="24"/>
              </w:rPr>
              <w:t>стандарты антикоррупционного поведения и последствия его нарушения</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07</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Содействовать сохранению окружающей среды, ресурсосбережению, применять знания </w:t>
            </w:r>
            <w:r w:rsidRPr="00D50DE5">
              <w:rPr>
                <w:rFonts w:ascii="Times New Roman" w:eastAsia="Calibri" w:hAnsi="Times New Roman" w:cs="Times New Roman"/>
                <w:sz w:val="24"/>
                <w:szCs w:val="24"/>
              </w:rPr>
              <w:br/>
              <w:t xml:space="preserve">об изменении климата, принципы бережливого производства, эффективно действовать </w:t>
            </w:r>
            <w:r w:rsidRPr="00D50DE5">
              <w:rPr>
                <w:rFonts w:ascii="Times New Roman" w:eastAsia="Calibri" w:hAnsi="Times New Roman" w:cs="Times New Roman"/>
                <w:sz w:val="24"/>
                <w:szCs w:val="24"/>
              </w:rPr>
              <w:br/>
              <w:t>в чрезвычайных ситуациях</w:t>
            </w: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соблюдать нормы экологической безопасности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определять направления ресурсосбережения в рамках профессиональной деятельности по </w:t>
            </w:r>
            <w:r w:rsidRPr="00D50DE5">
              <w:rPr>
                <w:rFonts w:ascii="Times New Roman" w:eastAsia="Calibri" w:hAnsi="Times New Roman" w:cs="Times New Roman"/>
                <w:bCs/>
                <w:sz w:val="24"/>
                <w:szCs w:val="24"/>
              </w:rPr>
              <w:t>специальности</w:t>
            </w:r>
            <w:r w:rsidRPr="00D50DE5">
              <w:rPr>
                <w:rFonts w:ascii="Times New Roman" w:eastAsia="Calibri" w:hAnsi="Times New Roman" w:cs="Times New Roman"/>
                <w:bCs/>
                <w:i/>
                <w:iCs/>
                <w:sz w:val="24"/>
                <w:szCs w:val="24"/>
              </w:rPr>
              <w:t>,</w:t>
            </w:r>
            <w:r w:rsidRPr="00D50DE5">
              <w:rPr>
                <w:rFonts w:ascii="Times New Roman" w:eastAsia="Calibri" w:hAnsi="Times New Roman" w:cs="Times New Roman"/>
                <w:sz w:val="24"/>
                <w:szCs w:val="24"/>
              </w:rPr>
              <w:t xml:space="preserve"> </w:t>
            </w:r>
            <w:r w:rsidRPr="00D50DE5">
              <w:rPr>
                <w:rFonts w:ascii="Times New Roman" w:eastAsia="Calibri" w:hAnsi="Times New Roman" w:cs="Times New Roman"/>
                <w:bCs/>
                <w:sz w:val="24"/>
                <w:szCs w:val="24"/>
              </w:rPr>
              <w:t>осуществлять работу с соблюдением принципов бережливого производства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правила экологической безопасности при ведении профессиональной деятельности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основные ресурсы, задействованные в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пути обеспечения ресурсосбережения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принципы бережливого производства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iCs/>
                <w:sz w:val="24"/>
                <w:szCs w:val="24"/>
              </w:rPr>
              <w:t xml:space="preserve">основные направления изменения климатических условий </w:t>
            </w:r>
            <w:r w:rsidRPr="00D50DE5">
              <w:rPr>
                <w:rFonts w:ascii="Times New Roman" w:eastAsia="Calibri" w:hAnsi="Times New Roman" w:cs="Times New Roman"/>
                <w:bCs/>
                <w:iCs/>
                <w:sz w:val="24"/>
                <w:szCs w:val="24"/>
              </w:rPr>
              <w:lastRenderedPageBreak/>
              <w:t>региона</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lastRenderedPageBreak/>
              <w:t>ОК 08</w:t>
            </w:r>
          </w:p>
        </w:tc>
        <w:tc>
          <w:tcPr>
            <w:tcW w:w="1146" w:type="pct"/>
            <w:vMerge w:val="restart"/>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Использовать средства физической культуры для сохранения </w:t>
            </w:r>
            <w:r w:rsidRPr="00D50DE5">
              <w:rPr>
                <w:rFonts w:ascii="Times New Roman" w:eastAsia="Calibri" w:hAnsi="Times New Roman" w:cs="Times New Roman"/>
                <w:sz w:val="24"/>
                <w:szCs w:val="24"/>
              </w:rPr>
              <w:br/>
              <w:t xml:space="preserve">и укрепления здоровья </w:t>
            </w:r>
            <w:r w:rsidRPr="00D50DE5">
              <w:rPr>
                <w:rFonts w:ascii="Times New Roman" w:eastAsia="Calibri" w:hAnsi="Times New Roman" w:cs="Times New Roman"/>
                <w:sz w:val="24"/>
                <w:szCs w:val="24"/>
              </w:rPr>
              <w:br/>
              <w:t xml:space="preserve">в процессе профессиональной деятельности </w:t>
            </w:r>
            <w:r w:rsidRPr="00D50DE5">
              <w:rPr>
                <w:rFonts w:ascii="Times New Roman" w:eastAsia="Calibri" w:hAnsi="Times New Roman" w:cs="Times New Roman"/>
                <w:sz w:val="24"/>
                <w:szCs w:val="24"/>
              </w:rPr>
              <w:br/>
              <w:t>и поддержания необходимого уровня физической подготовленности</w:t>
            </w: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 xml:space="preserve">Умения: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применять рациональные приемы двигательных функций в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пользоваться средствами профилактики перенапряжения, характерными для данной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роль физической культуры в общекультурном, профессиональном и социальном развитии человека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основы здорового образа жизни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условия профессиональной деятельности и зоны риска физического здоровья для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средства профилактики перенапряжения</w:t>
            </w:r>
          </w:p>
        </w:tc>
      </w:tr>
      <w:tr w:rsidR="004D595A" w:rsidRPr="00D50DE5">
        <w:trPr>
          <w:trHeight w:val="20"/>
          <w:jc w:val="center"/>
        </w:trPr>
        <w:tc>
          <w:tcPr>
            <w:tcW w:w="472"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09</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Пользоваться профессиональной документацией </w:t>
            </w:r>
            <w:r w:rsidRPr="00D50DE5">
              <w:rPr>
                <w:rFonts w:ascii="Times New Roman" w:eastAsia="Calibri" w:hAnsi="Times New Roman" w:cs="Times New Roman"/>
                <w:sz w:val="24"/>
                <w:szCs w:val="24"/>
              </w:rPr>
              <w:br/>
              <w:t xml:space="preserve">на государственном </w:t>
            </w:r>
            <w:r w:rsidRPr="00D50DE5">
              <w:rPr>
                <w:rFonts w:ascii="Times New Roman" w:eastAsia="Calibri" w:hAnsi="Times New Roman" w:cs="Times New Roman"/>
                <w:sz w:val="24"/>
                <w:szCs w:val="24"/>
              </w:rPr>
              <w:br/>
              <w:t>и иностранном языках</w:t>
            </w: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iCs/>
                <w:sz w:val="24"/>
                <w:szCs w:val="24"/>
              </w:rPr>
              <w:t xml:space="preserve"> </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 xml:space="preserve">участвовать в диалогах на знакомые общие </w:t>
            </w:r>
            <w:r w:rsidRPr="00D50DE5">
              <w:rPr>
                <w:rFonts w:ascii="Times New Roman" w:eastAsia="Calibri" w:hAnsi="Times New Roman" w:cs="Times New Roman"/>
                <w:iCs/>
                <w:sz w:val="24"/>
                <w:szCs w:val="24"/>
              </w:rPr>
              <w:br/>
              <w:t>и профессиональные темы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строить простые высказывания о себе и о своей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кратко обосновывать и объяснять свои действия (текущие и планируемые)</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писать простые связные сообщения на знакомые или интересующие профессиональные темы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правила построения простых и сложных предложений на профессиональные темы</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основные общеупотребительные глаголы (бытовая и профессиональная лексика)</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лексический минимум, относящийся к описанию предметов, средств и процессов профессиональной деятельности</w:t>
            </w:r>
          </w:p>
        </w:tc>
      </w:tr>
      <w:tr w:rsidR="004D595A" w:rsidRPr="00D50DE5">
        <w:trPr>
          <w:trHeight w:val="2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особенности произношения</w:t>
            </w:r>
          </w:p>
        </w:tc>
      </w:tr>
      <w:tr w:rsidR="004D595A" w:rsidRPr="00D50DE5">
        <w:trPr>
          <w:trHeight w:val="90"/>
          <w:jc w:val="center"/>
        </w:trPr>
        <w:tc>
          <w:tcPr>
            <w:tcW w:w="472"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правила чтения текстов профессиональной направленности</w:t>
            </w:r>
          </w:p>
        </w:tc>
      </w:tr>
      <w:tr w:rsidR="004D595A" w:rsidRPr="00D50DE5">
        <w:trPr>
          <w:trHeight w:val="20"/>
          <w:jc w:val="center"/>
        </w:trPr>
        <w:tc>
          <w:tcPr>
            <w:tcW w:w="472" w:type="pc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ПК 1.2</w:t>
            </w:r>
          </w:p>
        </w:tc>
        <w:tc>
          <w:tcPr>
            <w:tcW w:w="1146" w:type="pct"/>
          </w:tcPr>
          <w:p w:rsidR="004D595A" w:rsidRPr="00D50DE5" w:rsidRDefault="00D172ED">
            <w:pPr>
              <w:suppressAutoHyphens/>
              <w:spacing w:after="0" w:line="240" w:lineRule="auto"/>
              <w:rPr>
                <w:rFonts w:ascii="Times New Roman" w:eastAsia="Calibri" w:hAnsi="Times New Roman" w:cs="Times New Roman"/>
                <w:color w:val="FF0000"/>
                <w:sz w:val="24"/>
                <w:szCs w:val="24"/>
              </w:rPr>
            </w:pPr>
            <w:r w:rsidRPr="00D50DE5">
              <w:rPr>
                <w:rFonts w:ascii="Times New Roman" w:eastAsiaTheme="minorEastAsia" w:hAnsi="Times New Roman" w:cs="Times New Roman"/>
                <w:sz w:val="24"/>
                <w:szCs w:val="24"/>
                <w:lang w:eastAsia="zh-CN"/>
              </w:rPr>
              <w:t xml:space="preserve">Применять нормы права для решения задач в </w:t>
            </w:r>
            <w:r w:rsidRPr="00D50DE5">
              <w:rPr>
                <w:rFonts w:ascii="Times New Roman" w:eastAsiaTheme="minorEastAsia" w:hAnsi="Times New Roman" w:cs="Times New Roman"/>
                <w:spacing w:val="-2"/>
                <w:sz w:val="24"/>
                <w:szCs w:val="24"/>
                <w:lang w:eastAsia="zh-CN"/>
              </w:rPr>
              <w:t>профессиональной деятельности.</w:t>
            </w:r>
          </w:p>
        </w:tc>
        <w:tc>
          <w:tcPr>
            <w:tcW w:w="3381" w:type="pct"/>
          </w:tcPr>
          <w:p w:rsidR="004D595A" w:rsidRPr="00D50DE5" w:rsidRDefault="00D172ED">
            <w:pPr>
              <w:widowControl w:val="0"/>
              <w:numPr>
                <w:ilvl w:val="0"/>
                <w:numId w:val="14"/>
              </w:numPr>
              <w:spacing w:after="0" w:line="240" w:lineRule="auto"/>
              <w:jc w:val="both"/>
              <w:rPr>
                <w:rFonts w:ascii="Times New Roman" w:eastAsia="Calibri" w:hAnsi="Times New Roman" w:cs="Times New Roman"/>
                <w:iCs/>
                <w:sz w:val="24"/>
                <w:szCs w:val="24"/>
              </w:rPr>
            </w:pPr>
            <w:r w:rsidRPr="00D50DE5">
              <w:rPr>
                <w:rFonts w:ascii="Times New Roman" w:eastAsiaTheme="minorEastAsia" w:hAnsi="Times New Roman" w:cs="Times New Roman"/>
                <w:sz w:val="24"/>
                <w:szCs w:val="24"/>
                <w:lang w:eastAsia="zh-CN"/>
              </w:rPr>
              <w:t>оперировать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юридическими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понятиями</w:t>
            </w:r>
            <w:r w:rsidRPr="00D50DE5">
              <w:rPr>
                <w:rFonts w:ascii="Times New Roman" w:eastAsiaTheme="minorEastAsia" w:hAnsi="Times New Roman" w:cs="Times New Roman"/>
                <w:spacing w:val="-12"/>
                <w:sz w:val="24"/>
                <w:szCs w:val="24"/>
                <w:lang w:eastAsia="zh-CN"/>
              </w:rPr>
              <w:t xml:space="preserve"> </w:t>
            </w:r>
            <w:r w:rsidRPr="00D50DE5">
              <w:rPr>
                <w:rFonts w:ascii="Times New Roman" w:eastAsiaTheme="minorEastAsia" w:hAnsi="Times New Roman" w:cs="Times New Roman"/>
                <w:sz w:val="24"/>
                <w:szCs w:val="24"/>
                <w:lang w:eastAsia="zh-CN"/>
              </w:rPr>
              <w:t xml:space="preserve">и </w:t>
            </w:r>
            <w:r w:rsidRPr="00D50DE5">
              <w:rPr>
                <w:rFonts w:ascii="Times New Roman" w:eastAsiaTheme="minorEastAsia" w:hAnsi="Times New Roman" w:cs="Times New Roman"/>
                <w:spacing w:val="-2"/>
                <w:sz w:val="24"/>
                <w:szCs w:val="24"/>
                <w:lang w:eastAsia="zh-CN"/>
              </w:rPr>
              <w:t>категориями;</w:t>
            </w:r>
          </w:p>
          <w:p w:rsidR="004D595A" w:rsidRPr="00D50DE5" w:rsidRDefault="00D172ED">
            <w:pPr>
              <w:widowControl w:val="0"/>
              <w:numPr>
                <w:ilvl w:val="0"/>
                <w:numId w:val="14"/>
              </w:numPr>
              <w:spacing w:after="0" w:line="240" w:lineRule="auto"/>
              <w:jc w:val="both"/>
              <w:rPr>
                <w:rFonts w:ascii="Times New Roman" w:eastAsia="Calibri" w:hAnsi="Times New Roman" w:cs="Times New Roman"/>
                <w:iCs/>
                <w:sz w:val="24"/>
                <w:szCs w:val="24"/>
              </w:rPr>
            </w:pPr>
            <w:r w:rsidRPr="00D50DE5">
              <w:rPr>
                <w:rFonts w:ascii="Times New Roman" w:eastAsiaTheme="minorEastAsia" w:hAnsi="Times New Roman" w:cs="Times New Roman"/>
                <w:sz w:val="24"/>
                <w:szCs w:val="24"/>
                <w:lang w:eastAsia="zh-CN"/>
              </w:rPr>
              <w:t>анализировать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решать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 xml:space="preserve">юридические проблемы в сфере административно- правовых, гражданско-правовых и трудовых </w:t>
            </w:r>
            <w:r w:rsidRPr="00D50DE5">
              <w:rPr>
                <w:rFonts w:ascii="Times New Roman" w:eastAsiaTheme="minorEastAsia" w:hAnsi="Times New Roman" w:cs="Times New Roman"/>
                <w:spacing w:val="-2"/>
                <w:sz w:val="24"/>
                <w:szCs w:val="24"/>
                <w:lang w:eastAsia="zh-CN"/>
              </w:rPr>
              <w:t>отношений;</w:t>
            </w:r>
          </w:p>
          <w:p w:rsidR="004D595A" w:rsidRPr="00D50DE5" w:rsidRDefault="00D172ED">
            <w:pPr>
              <w:widowControl w:val="0"/>
              <w:numPr>
                <w:ilvl w:val="0"/>
                <w:numId w:val="14"/>
              </w:numPr>
              <w:spacing w:after="0" w:line="240" w:lineRule="auto"/>
              <w:jc w:val="both"/>
              <w:rPr>
                <w:rFonts w:ascii="Times New Roman" w:eastAsia="Calibri" w:hAnsi="Times New Roman" w:cs="Times New Roman"/>
                <w:iCs/>
                <w:sz w:val="24"/>
                <w:szCs w:val="24"/>
              </w:rPr>
            </w:pPr>
            <w:r w:rsidRPr="00D50DE5">
              <w:rPr>
                <w:rFonts w:ascii="Times New Roman" w:eastAsia="Calibri" w:hAnsi="Times New Roman" w:cs="Times New Roman"/>
                <w:sz w:val="24"/>
                <w:szCs w:val="24"/>
              </w:rPr>
              <w:t>находить и анализировать информацию, необходимую для решения профессиональных проблем, повышения эффективности деятельности, профессионального самообразования и саморазвития.</w:t>
            </w:r>
          </w:p>
        </w:tc>
      </w:tr>
      <w:tr w:rsidR="004D595A" w:rsidRPr="00D50DE5">
        <w:trPr>
          <w:trHeight w:val="20"/>
          <w:jc w:val="center"/>
        </w:trPr>
        <w:tc>
          <w:tcPr>
            <w:tcW w:w="472" w:type="pc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ПК 1.3</w:t>
            </w:r>
          </w:p>
        </w:tc>
        <w:tc>
          <w:tcPr>
            <w:tcW w:w="1146" w:type="pc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8"/>
              </w:rPr>
              <w:t>Владеть навыками подготовки юридических документов, в том числе с использованием информационных технологий.</w:t>
            </w:r>
          </w:p>
        </w:tc>
        <w:tc>
          <w:tcPr>
            <w:tcW w:w="3381" w:type="pct"/>
          </w:tcPr>
          <w:p w:rsidR="004D595A" w:rsidRPr="00D50DE5" w:rsidRDefault="00D172ED">
            <w:pPr>
              <w:widowControl w:val="0"/>
              <w:numPr>
                <w:ilvl w:val="0"/>
                <w:numId w:val="14"/>
              </w:numPr>
              <w:spacing w:after="0" w:line="240" w:lineRule="auto"/>
              <w:jc w:val="both"/>
              <w:rPr>
                <w:rFonts w:ascii="Times New Roman" w:eastAsia="Calibri" w:hAnsi="Times New Roman" w:cs="Times New Roman"/>
                <w:iCs/>
                <w:sz w:val="24"/>
                <w:szCs w:val="24"/>
              </w:rPr>
            </w:pPr>
            <w:r w:rsidRPr="00D50DE5">
              <w:rPr>
                <w:rFonts w:ascii="Times New Roman" w:eastAsiaTheme="minorEastAsia" w:hAnsi="Times New Roman" w:cs="Times New Roman"/>
                <w:sz w:val="24"/>
                <w:szCs w:val="24"/>
                <w:lang w:eastAsia="zh-CN"/>
              </w:rPr>
              <w:t>применять современные информационные</w:t>
            </w:r>
            <w:r w:rsidRPr="00D50DE5">
              <w:rPr>
                <w:rFonts w:ascii="Times New Roman" w:eastAsiaTheme="minorEastAsia" w:hAnsi="Times New Roman" w:cs="Times New Roman"/>
                <w:spacing w:val="-12"/>
                <w:sz w:val="24"/>
                <w:szCs w:val="24"/>
                <w:lang w:eastAsia="zh-CN"/>
              </w:rPr>
              <w:t xml:space="preserve"> </w:t>
            </w:r>
            <w:r w:rsidRPr="00D50DE5">
              <w:rPr>
                <w:rFonts w:ascii="Times New Roman" w:eastAsiaTheme="minorEastAsia" w:hAnsi="Times New Roman" w:cs="Times New Roman"/>
                <w:sz w:val="24"/>
                <w:szCs w:val="24"/>
                <w:lang w:eastAsia="zh-CN"/>
              </w:rPr>
              <w:t>технологии</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для</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поиска и обработки правовой информации и оформления юридических документов;</w:t>
            </w:r>
          </w:p>
          <w:p w:rsidR="004D595A" w:rsidRPr="00D50DE5" w:rsidRDefault="00D172ED">
            <w:pPr>
              <w:widowControl w:val="0"/>
              <w:numPr>
                <w:ilvl w:val="0"/>
                <w:numId w:val="14"/>
              </w:numPr>
              <w:spacing w:after="0" w:line="240" w:lineRule="auto"/>
              <w:jc w:val="both"/>
              <w:rPr>
                <w:rFonts w:ascii="Times New Roman" w:eastAsia="Calibri" w:hAnsi="Times New Roman" w:cs="Times New Roman"/>
                <w:iCs/>
                <w:sz w:val="24"/>
                <w:szCs w:val="24"/>
              </w:rPr>
            </w:pPr>
            <w:r w:rsidRPr="00D50DE5">
              <w:rPr>
                <w:rFonts w:ascii="Times New Roman" w:eastAsiaTheme="minorEastAsia" w:hAnsi="Times New Roman" w:cs="Times New Roman"/>
                <w:sz w:val="24"/>
                <w:szCs w:val="24"/>
                <w:lang w:eastAsia="zh-CN"/>
              </w:rPr>
              <w:t>составлять</w:t>
            </w:r>
            <w:r w:rsidRPr="00D50DE5">
              <w:rPr>
                <w:rFonts w:ascii="Times New Roman" w:eastAsiaTheme="minorEastAsia" w:hAnsi="Times New Roman" w:cs="Times New Roman"/>
                <w:spacing w:val="-14"/>
                <w:sz w:val="24"/>
                <w:szCs w:val="24"/>
                <w:lang w:eastAsia="zh-CN"/>
              </w:rPr>
              <w:t xml:space="preserve"> </w:t>
            </w:r>
            <w:r w:rsidRPr="00D50DE5">
              <w:rPr>
                <w:rFonts w:ascii="Times New Roman" w:eastAsiaTheme="minorEastAsia" w:hAnsi="Times New Roman" w:cs="Times New Roman"/>
                <w:sz w:val="24"/>
                <w:szCs w:val="24"/>
                <w:lang w:eastAsia="zh-CN"/>
              </w:rPr>
              <w:t>различные</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виды</w:t>
            </w:r>
            <w:r w:rsidRPr="00D50DE5">
              <w:rPr>
                <w:rFonts w:ascii="Times New Roman" w:eastAsiaTheme="minorEastAsia" w:hAnsi="Times New Roman" w:cs="Times New Roman"/>
                <w:spacing w:val="-13"/>
                <w:sz w:val="24"/>
                <w:szCs w:val="24"/>
                <w:lang w:eastAsia="zh-CN"/>
              </w:rPr>
              <w:t xml:space="preserve"> </w:t>
            </w:r>
            <w:r w:rsidRPr="00D50DE5">
              <w:rPr>
                <w:rFonts w:ascii="Times New Roman" w:eastAsiaTheme="minorEastAsia" w:hAnsi="Times New Roman" w:cs="Times New Roman"/>
                <w:sz w:val="24"/>
                <w:szCs w:val="24"/>
                <w:lang w:eastAsia="zh-CN"/>
              </w:rPr>
              <w:t xml:space="preserve">юридических </w:t>
            </w:r>
            <w:r w:rsidRPr="00D50DE5">
              <w:rPr>
                <w:rFonts w:ascii="Times New Roman" w:eastAsiaTheme="minorEastAsia" w:hAnsi="Times New Roman" w:cs="Times New Roman"/>
                <w:spacing w:val="-2"/>
                <w:sz w:val="24"/>
                <w:szCs w:val="24"/>
                <w:lang w:eastAsia="zh-CN"/>
              </w:rPr>
              <w:t>документов.</w:t>
            </w:r>
          </w:p>
        </w:tc>
      </w:tr>
    </w:tbl>
    <w:p w:rsidR="004D595A" w:rsidRPr="00D50DE5" w:rsidRDefault="00D172ED">
      <w:pPr>
        <w:widowControl w:val="0"/>
        <w:spacing w:after="0" w:line="36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br/>
        <w:t xml:space="preserve">2. СТРУКТУРА И СОДЕРЖАНИЕ УЧЕБНОЙ ДИСЦИПЛИНЫ </w:t>
      </w:r>
    </w:p>
    <w:p w:rsidR="004D595A" w:rsidRPr="00D50DE5" w:rsidRDefault="00D172ED">
      <w:pPr>
        <w:suppressAutoHyphens/>
        <w:spacing w:after="0" w:line="360" w:lineRule="auto"/>
        <w:ind w:firstLine="709"/>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Объем учебной дисциплины и виды учебной работы</w:t>
      </w:r>
    </w:p>
    <w:p w:rsidR="004D595A" w:rsidRPr="00D50DE5" w:rsidRDefault="004D595A">
      <w:pPr>
        <w:spacing w:after="0" w:line="240" w:lineRule="auto"/>
        <w:rPr>
          <w:rFonts w:ascii="Times New Roman" w:eastAsiaTheme="minorEastAsia" w:hAnsi="Times New Roman" w:cs="Times New Roman"/>
          <w:sz w:val="20"/>
          <w:szCs w:val="20"/>
          <w:lang w:eastAsia="zh-CN"/>
        </w:rPr>
      </w:pPr>
    </w:p>
    <w:tbl>
      <w:tblPr>
        <w:tblStyle w:val="19"/>
        <w:tblW w:w="0" w:type="auto"/>
        <w:tblInd w:w="0" w:type="dxa"/>
        <w:tblLook w:val="04A0" w:firstRow="1" w:lastRow="0" w:firstColumn="1" w:lastColumn="0" w:noHBand="0" w:noVBand="1"/>
      </w:tblPr>
      <w:tblGrid>
        <w:gridCol w:w="4870"/>
        <w:gridCol w:w="2346"/>
        <w:gridCol w:w="2356"/>
      </w:tblGrid>
      <w:tr w:rsidR="004D595A" w:rsidRPr="00D50DE5">
        <w:trPr>
          <w:trHeight w:val="562"/>
        </w:trPr>
        <w:tc>
          <w:tcPr>
            <w:tcW w:w="497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(очная форма)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(заочная форма)</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72</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72</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54</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10</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10</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rPr>
          <w:trHeight w:val="227"/>
        </w:trPr>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56</w:t>
            </w:r>
          </w:p>
        </w:tc>
      </w:tr>
      <w:tr w:rsidR="004D595A" w:rsidRPr="00D50DE5">
        <w:tc>
          <w:tcPr>
            <w:tcW w:w="497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val="en-US" w:eastAsia="ru-RU"/>
              </w:rPr>
              <w:t>8</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4</w:t>
            </w:r>
          </w:p>
        </w:tc>
      </w:tr>
    </w:tbl>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 xml:space="preserve">Название разделов и тем: </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 Россия – великая наша держава</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 xml:space="preserve">Тема 2. </w:t>
      </w:r>
      <w:r w:rsidRPr="00D50DE5">
        <w:rPr>
          <w:rFonts w:ascii="Times New Roman" w:eastAsia="Times New Roman" w:hAnsi="Times New Roman" w:cs="Times New Roman"/>
          <w:sz w:val="24"/>
          <w:szCs w:val="24"/>
          <w:lang w:val="en-US" w:eastAsia="ru-RU"/>
        </w:rPr>
        <w:t>Древняя Русь</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Тема</w:t>
      </w:r>
      <w:r w:rsidRPr="00D50DE5">
        <w:rPr>
          <w:rFonts w:ascii="Times New Roman" w:eastAsia="Times New Roman" w:hAnsi="Times New Roman" w:cs="Times New Roman"/>
          <w:sz w:val="24"/>
          <w:szCs w:val="24"/>
          <w:lang w:val="en-US" w:eastAsia="ru-RU"/>
        </w:rPr>
        <w:t xml:space="preserve"> 3. Формирование Российского государства</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4. Развитие России в </w:t>
      </w:r>
      <w:r w:rsidRPr="00D50DE5">
        <w:rPr>
          <w:rFonts w:ascii="Times New Roman" w:eastAsia="Times New Roman" w:hAnsi="Times New Roman" w:cs="Times New Roman"/>
          <w:sz w:val="24"/>
          <w:szCs w:val="24"/>
          <w:lang w:val="en-US" w:eastAsia="ru-RU"/>
        </w:rPr>
        <w:t>XVI</w:t>
      </w:r>
      <w:r w:rsidRPr="00D50DE5">
        <w:rPr>
          <w:rFonts w:ascii="Times New Roman" w:eastAsia="Times New Roman" w:hAnsi="Times New Roman" w:cs="Times New Roman"/>
          <w:sz w:val="24"/>
          <w:szCs w:val="24"/>
          <w:lang w:eastAsia="ru-RU"/>
        </w:rPr>
        <w:t xml:space="preserve"> - </w:t>
      </w:r>
      <w:r w:rsidRPr="00D50DE5">
        <w:rPr>
          <w:rFonts w:ascii="Times New Roman" w:eastAsia="Times New Roman" w:hAnsi="Times New Roman" w:cs="Times New Roman"/>
          <w:sz w:val="24"/>
          <w:szCs w:val="24"/>
          <w:lang w:val="en-US" w:eastAsia="ru-RU"/>
        </w:rPr>
        <w:t>XVII</w:t>
      </w:r>
      <w:r w:rsidRPr="00D50DE5">
        <w:rPr>
          <w:rFonts w:ascii="Times New Roman" w:eastAsia="Times New Roman" w:hAnsi="Times New Roman" w:cs="Times New Roman"/>
          <w:sz w:val="24"/>
          <w:szCs w:val="24"/>
          <w:lang w:eastAsia="ru-RU"/>
        </w:rPr>
        <w:t xml:space="preserve"> вв.</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5. Внешняя политика России в </w:t>
      </w:r>
      <w:r w:rsidRPr="00D50DE5">
        <w:rPr>
          <w:rFonts w:ascii="Times New Roman" w:eastAsia="Times New Roman" w:hAnsi="Times New Roman" w:cs="Times New Roman"/>
          <w:sz w:val="24"/>
          <w:szCs w:val="24"/>
          <w:lang w:val="en-US" w:eastAsia="ru-RU"/>
        </w:rPr>
        <w:t>XVI</w:t>
      </w:r>
      <w:r w:rsidRPr="00D50DE5">
        <w:rPr>
          <w:rFonts w:ascii="Times New Roman" w:eastAsia="Times New Roman" w:hAnsi="Times New Roman" w:cs="Times New Roman"/>
          <w:sz w:val="24"/>
          <w:szCs w:val="24"/>
          <w:lang w:eastAsia="ru-RU"/>
        </w:rPr>
        <w:t>-</w:t>
      </w:r>
      <w:r w:rsidRPr="00D50DE5">
        <w:rPr>
          <w:rFonts w:ascii="Times New Roman" w:eastAsia="Times New Roman" w:hAnsi="Times New Roman" w:cs="Times New Roman"/>
          <w:sz w:val="24"/>
          <w:szCs w:val="24"/>
          <w:lang w:val="en-US" w:eastAsia="ru-RU"/>
        </w:rPr>
        <w:t>XVII</w:t>
      </w:r>
      <w:r w:rsidRPr="00D50DE5">
        <w:rPr>
          <w:rFonts w:ascii="Times New Roman" w:eastAsia="Times New Roman" w:hAnsi="Times New Roman" w:cs="Times New Roman"/>
          <w:sz w:val="24"/>
          <w:szCs w:val="24"/>
          <w:lang w:eastAsia="ru-RU"/>
        </w:rPr>
        <w:t xml:space="preserve"> вв.</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 xml:space="preserve">Тема </w:t>
      </w:r>
      <w:r w:rsidRPr="00D50DE5">
        <w:rPr>
          <w:rFonts w:ascii="Times New Roman" w:eastAsia="Times New Roman" w:hAnsi="Times New Roman" w:cs="Times New Roman"/>
          <w:sz w:val="24"/>
          <w:szCs w:val="24"/>
          <w:lang w:val="en-US" w:eastAsia="ru-RU"/>
        </w:rPr>
        <w:t>6</w:t>
      </w:r>
      <w:r w:rsidRPr="00D50DE5">
        <w:rPr>
          <w:rFonts w:ascii="Times New Roman" w:eastAsia="Times New Roman" w:hAnsi="Times New Roman" w:cs="Times New Roman"/>
          <w:sz w:val="24"/>
          <w:szCs w:val="24"/>
          <w:lang w:eastAsia="ru-RU"/>
        </w:rPr>
        <w:t>.</w:t>
      </w:r>
      <w:r w:rsidRPr="00D50DE5">
        <w:rPr>
          <w:rFonts w:ascii="Times New Roman" w:eastAsia="Times New Roman" w:hAnsi="Times New Roman" w:cs="Times New Roman"/>
          <w:sz w:val="24"/>
          <w:szCs w:val="24"/>
          <w:lang w:val="en-US" w:eastAsia="ru-RU"/>
        </w:rPr>
        <w:t xml:space="preserve"> Эпоха Петра I</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7. </w:t>
      </w:r>
      <w:r w:rsidRPr="00D50DE5">
        <w:rPr>
          <w:rFonts w:ascii="Times New Roman" w:eastAsia="Calibri" w:hAnsi="Times New Roman" w:cs="Times New Roman"/>
          <w:sz w:val="24"/>
          <w:szCs w:val="24"/>
        </w:rPr>
        <w:t>XVIII век – модернизация и просвещение</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8. Россия на рубеже </w:t>
      </w:r>
      <w:r w:rsidRPr="00D50DE5">
        <w:rPr>
          <w:rFonts w:ascii="Times New Roman" w:eastAsia="Times New Roman" w:hAnsi="Times New Roman" w:cs="Times New Roman"/>
          <w:sz w:val="24"/>
          <w:szCs w:val="24"/>
          <w:lang w:val="en-US" w:eastAsia="ru-RU"/>
        </w:rPr>
        <w:t>XVIII</w:t>
      </w:r>
      <w:r w:rsidRPr="00D50DE5">
        <w:rPr>
          <w:rFonts w:ascii="Times New Roman" w:eastAsia="Times New Roman" w:hAnsi="Times New Roman" w:cs="Times New Roman"/>
          <w:sz w:val="24"/>
          <w:szCs w:val="24"/>
          <w:lang w:eastAsia="ru-RU"/>
        </w:rPr>
        <w:t>-</w:t>
      </w:r>
      <w:r w:rsidRPr="00D50DE5">
        <w:rPr>
          <w:rFonts w:ascii="Times New Roman" w:eastAsia="Times New Roman" w:hAnsi="Times New Roman" w:cs="Times New Roman"/>
          <w:sz w:val="24"/>
          <w:szCs w:val="24"/>
          <w:lang w:val="en-US" w:eastAsia="ru-RU"/>
        </w:rPr>
        <w:t>XIX</w:t>
      </w:r>
      <w:r w:rsidRPr="00D50DE5">
        <w:rPr>
          <w:rFonts w:ascii="Times New Roman" w:eastAsia="Times New Roman" w:hAnsi="Times New Roman" w:cs="Times New Roman"/>
          <w:sz w:val="24"/>
          <w:szCs w:val="24"/>
          <w:lang w:eastAsia="ru-RU"/>
        </w:rPr>
        <w:t xml:space="preserve"> вв.</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w:t>
      </w:r>
      <w:r w:rsidRPr="00D50DE5">
        <w:rPr>
          <w:rFonts w:ascii="Times New Roman" w:eastAsia="Times New Roman" w:hAnsi="Times New Roman" w:cs="Times New Roman"/>
          <w:sz w:val="24"/>
          <w:szCs w:val="24"/>
          <w:lang w:val="en-US" w:eastAsia="ru-RU"/>
        </w:rPr>
        <w:t>9</w:t>
      </w:r>
      <w:r w:rsidRPr="00D50DE5">
        <w:rPr>
          <w:rFonts w:ascii="Times New Roman" w:eastAsia="Times New Roman" w:hAnsi="Times New Roman" w:cs="Times New Roman"/>
          <w:sz w:val="24"/>
          <w:szCs w:val="24"/>
          <w:lang w:eastAsia="ru-RU"/>
        </w:rPr>
        <w:t xml:space="preserve">. Крымская война </w:t>
      </w:r>
    </w:p>
    <w:p w:rsidR="004D595A" w:rsidRPr="00D50DE5" w:rsidRDefault="00D172ED">
      <w:pPr>
        <w:numPr>
          <w:ilvl w:val="0"/>
          <w:numId w:val="14"/>
        </w:num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10. Россия во вторую половину </w:t>
      </w:r>
      <w:r w:rsidRPr="00D50DE5">
        <w:rPr>
          <w:rFonts w:ascii="Times New Roman" w:eastAsia="Times New Roman" w:hAnsi="Times New Roman" w:cs="Times New Roman"/>
          <w:sz w:val="24"/>
          <w:szCs w:val="24"/>
          <w:lang w:val="en-US" w:eastAsia="ru-RU"/>
        </w:rPr>
        <w:t>XIX</w:t>
      </w:r>
      <w:r w:rsidRPr="00D50DE5">
        <w:rPr>
          <w:rFonts w:ascii="Times New Roman" w:eastAsia="Times New Roman" w:hAnsi="Times New Roman" w:cs="Times New Roman"/>
          <w:sz w:val="24"/>
          <w:szCs w:val="24"/>
          <w:lang w:eastAsia="ru-RU"/>
        </w:rPr>
        <w:t xml:space="preserve"> в.</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Тема </w:t>
      </w:r>
      <w:r w:rsidRPr="00D50DE5">
        <w:rPr>
          <w:rFonts w:ascii="Times New Roman" w:eastAsia="Times New Roman" w:hAnsi="Times New Roman" w:cs="Times New Roman"/>
          <w:sz w:val="24"/>
          <w:szCs w:val="24"/>
          <w:lang w:val="en-US" w:eastAsia="ru-RU"/>
        </w:rPr>
        <w:t>11</w:t>
      </w:r>
      <w:r w:rsidRPr="00D50DE5">
        <w:rPr>
          <w:rFonts w:ascii="Times New Roman" w:eastAsia="Times New Roman" w:hAnsi="Times New Roman" w:cs="Times New Roman"/>
          <w:sz w:val="24"/>
          <w:szCs w:val="24"/>
          <w:lang w:eastAsia="ru-RU"/>
        </w:rPr>
        <w:t>. Гибель империи</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12. От великих потрясений к Великой победе</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Тема 1</w:t>
      </w:r>
      <w:r w:rsidRPr="00D50DE5">
        <w:rPr>
          <w:rFonts w:ascii="Times New Roman" w:eastAsia="Times New Roman" w:hAnsi="Times New Roman" w:cs="Times New Roman"/>
          <w:sz w:val="24"/>
          <w:szCs w:val="24"/>
          <w:lang w:val="en-US" w:eastAsia="ru-RU"/>
        </w:rPr>
        <w:t>3</w:t>
      </w:r>
      <w:r w:rsidRPr="00D50DE5">
        <w:rPr>
          <w:rFonts w:ascii="Times New Roman" w:eastAsia="Times New Roman" w:hAnsi="Times New Roman" w:cs="Times New Roman"/>
          <w:sz w:val="24"/>
          <w:szCs w:val="24"/>
          <w:lang w:eastAsia="ru-RU"/>
        </w:rPr>
        <w:t>. Великая</w:t>
      </w:r>
      <w:r w:rsidRPr="00D50DE5">
        <w:rPr>
          <w:rFonts w:ascii="Times New Roman" w:eastAsia="Times New Roman" w:hAnsi="Times New Roman" w:cs="Times New Roman"/>
          <w:sz w:val="24"/>
          <w:szCs w:val="24"/>
          <w:lang w:val="en-US" w:eastAsia="ru-RU"/>
        </w:rPr>
        <w:t xml:space="preserve"> Отечественная война</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w:t>
      </w:r>
      <w:r w:rsidRPr="00D50DE5">
        <w:rPr>
          <w:rFonts w:ascii="Times New Roman" w:eastAsia="Times New Roman" w:hAnsi="Times New Roman" w:cs="Times New Roman"/>
          <w:sz w:val="24"/>
          <w:szCs w:val="24"/>
          <w:lang w:val="en-US" w:eastAsia="ru-RU"/>
        </w:rPr>
        <w:t>4</w:t>
      </w:r>
      <w:r w:rsidRPr="00D50DE5">
        <w:rPr>
          <w:rFonts w:ascii="Times New Roman" w:eastAsia="Times New Roman" w:hAnsi="Times New Roman" w:cs="Times New Roman"/>
          <w:sz w:val="24"/>
          <w:szCs w:val="24"/>
          <w:lang w:eastAsia="ru-RU"/>
        </w:rPr>
        <w:t>. В буднях великих строек</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15. От перестройки к кризису, от кризиса к возрождению</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w:t>
      </w:r>
      <w:r w:rsidRPr="00D50DE5">
        <w:rPr>
          <w:rFonts w:ascii="Times New Roman" w:eastAsia="Times New Roman" w:hAnsi="Times New Roman" w:cs="Times New Roman"/>
          <w:sz w:val="24"/>
          <w:szCs w:val="24"/>
          <w:lang w:val="en-US" w:eastAsia="ru-RU"/>
        </w:rPr>
        <w:t>6</w:t>
      </w:r>
      <w:r w:rsidRPr="00D50DE5">
        <w:rPr>
          <w:rFonts w:ascii="Times New Roman" w:eastAsia="Times New Roman" w:hAnsi="Times New Roman" w:cs="Times New Roman"/>
          <w:sz w:val="24"/>
          <w:szCs w:val="24"/>
          <w:lang w:eastAsia="ru-RU"/>
        </w:rPr>
        <w:t>. Россия. ХХI век</w:t>
      </w:r>
    </w:p>
    <w:p w:rsidR="004D595A" w:rsidRPr="00D50DE5" w:rsidRDefault="00D172ED">
      <w:pPr>
        <w:numPr>
          <w:ilvl w:val="0"/>
          <w:numId w:val="14"/>
        </w:num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w:t>
      </w:r>
      <w:r w:rsidRPr="00D50DE5">
        <w:rPr>
          <w:rFonts w:ascii="Times New Roman" w:eastAsia="Times New Roman" w:hAnsi="Times New Roman" w:cs="Times New Roman"/>
          <w:sz w:val="24"/>
          <w:szCs w:val="24"/>
          <w:lang w:val="en-US" w:eastAsia="ru-RU"/>
        </w:rPr>
        <w:t>7</w:t>
      </w:r>
      <w:r w:rsidRPr="00D50DE5">
        <w:rPr>
          <w:rFonts w:ascii="Times New Roman" w:eastAsia="Times New Roman" w:hAnsi="Times New Roman" w:cs="Times New Roman"/>
          <w:sz w:val="24"/>
          <w:szCs w:val="24"/>
          <w:lang w:eastAsia="ru-RU"/>
        </w:rPr>
        <w:t>. История антироссийской пропаганды</w:t>
      </w:r>
    </w:p>
    <w:p w:rsidR="004D595A" w:rsidRPr="00D50DE5" w:rsidRDefault="00D172ED">
      <w:pPr>
        <w:numPr>
          <w:ilvl w:val="0"/>
          <w:numId w:val="14"/>
        </w:numPr>
        <w:spacing w:after="0" w:line="240" w:lineRule="auto"/>
        <w:rPr>
          <w:rFonts w:ascii="Times New Roman" w:eastAsiaTheme="minorEastAsia" w:hAnsi="Times New Roman" w:cs="Times New Roman"/>
          <w:sz w:val="24"/>
          <w:szCs w:val="24"/>
          <w:lang w:eastAsia="zh-CN"/>
        </w:rPr>
      </w:pPr>
      <w:r w:rsidRPr="00D50DE5">
        <w:rPr>
          <w:rFonts w:ascii="Times New Roman" w:eastAsia="Times New Roman" w:hAnsi="Times New Roman" w:cs="Times New Roman"/>
          <w:sz w:val="24"/>
          <w:szCs w:val="24"/>
          <w:lang w:eastAsia="ru-RU"/>
        </w:rPr>
        <w:t>Тема 1</w:t>
      </w:r>
      <w:r w:rsidRPr="00D50DE5">
        <w:rPr>
          <w:rFonts w:ascii="Times New Roman" w:eastAsia="Times New Roman" w:hAnsi="Times New Roman" w:cs="Times New Roman"/>
          <w:sz w:val="24"/>
          <w:szCs w:val="24"/>
          <w:lang w:val="en-US" w:eastAsia="ru-RU"/>
        </w:rPr>
        <w:t>8</w:t>
      </w:r>
      <w:r w:rsidRPr="00D50DE5">
        <w:rPr>
          <w:rFonts w:ascii="Times New Roman" w:eastAsia="Times New Roman" w:hAnsi="Times New Roman" w:cs="Times New Roman"/>
          <w:sz w:val="24"/>
          <w:szCs w:val="24"/>
          <w:lang w:eastAsia="ru-RU"/>
        </w:rPr>
        <w:t>. Современная Россия – достижения, перспективы</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autoSpaceDE w:val="0"/>
        <w:autoSpaceDN w:val="0"/>
        <w:adjustRightInd w:val="0"/>
        <w:spacing w:after="0" w:line="36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color w:val="000000"/>
          <w:sz w:val="24"/>
          <w:szCs w:val="24"/>
        </w:rPr>
        <w:t xml:space="preserve">СГ.02 Иностранный язык в профессиональной деятельности (английский) </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Специальности 44.02.04 Юриспруденция</w:t>
      </w:r>
    </w:p>
    <w:p w:rsidR="004D595A" w:rsidRPr="00D50DE5" w:rsidRDefault="00D172ED" w:rsidP="0070638C">
      <w:pPr>
        <w:numPr>
          <w:ilvl w:val="0"/>
          <w:numId w:val="54"/>
        </w:numPr>
        <w:spacing w:after="0" w:line="360" w:lineRule="auto"/>
        <w:contextualSpacing/>
        <w:jc w:val="center"/>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Общая характеристика рабочей программы учебной дисциплины</w:t>
      </w:r>
    </w:p>
    <w:p w:rsidR="004D595A" w:rsidRPr="00D50DE5" w:rsidRDefault="00D172ED">
      <w:pPr>
        <w:spacing w:after="0" w:line="360" w:lineRule="auto"/>
        <w:contextualSpacing/>
        <w:jc w:val="center"/>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СГ.02. Иностранный язык в профессиональной деятельности (английский)</w:t>
      </w: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sz w:val="20"/>
          <w:szCs w:val="20"/>
        </w:rPr>
      </w:pPr>
      <w:r w:rsidRPr="00D50DE5">
        <w:rPr>
          <w:rFonts w:ascii="Times New Roman" w:eastAsia="Times New Roman" w:hAnsi="Times New Roman" w:cs="Times New Roman"/>
          <w:b/>
          <w:sz w:val="24"/>
          <w:szCs w:val="24"/>
        </w:rPr>
        <w:t>Место учебной дисциплины в структуре основной профессиональной образовательной программы:</w:t>
      </w:r>
    </w:p>
    <w:p w:rsidR="004D595A" w:rsidRPr="00D50DE5" w:rsidRDefault="00D172ED">
      <w:pPr>
        <w:spacing w:after="0" w:line="360" w:lineRule="auto"/>
        <w:ind w:firstLine="705"/>
        <w:jc w:val="both"/>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Рабочая программа дисциплины является частью основной профессиональной образовательной программы в соответствии с ФГОС СПО по специальности 40.02.04 Юриспруденция. </w:t>
      </w:r>
    </w:p>
    <w:p w:rsidR="004D595A" w:rsidRPr="00D50DE5" w:rsidRDefault="00D172ED">
      <w:pPr>
        <w:spacing w:after="0" w:line="360" w:lineRule="auto"/>
        <w:ind w:firstLine="567"/>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 дисциплина «Иностранный язык в профессиональной деятельности» является обязательной частью социально-гуманитарного цикла дисциплин.</w:t>
      </w:r>
    </w:p>
    <w:p w:rsidR="004D595A" w:rsidRPr="00D50DE5" w:rsidRDefault="00D172ED">
      <w:pPr>
        <w:spacing w:after="0" w:line="360" w:lineRule="auto"/>
        <w:ind w:firstLine="708"/>
        <w:jc w:val="both"/>
        <w:rPr>
          <w:rFonts w:ascii="Times New Roman" w:eastAsia="Times New Roman" w:hAnsi="Times New Roman" w:cs="Times New Roman"/>
          <w:i/>
          <w:sz w:val="24"/>
          <w:szCs w:val="24"/>
        </w:rPr>
      </w:pPr>
      <w:r w:rsidRPr="00D50DE5">
        <w:rPr>
          <w:rFonts w:ascii="Times New Roman" w:eastAsia="Times New Roman" w:hAnsi="Times New Roman" w:cs="Times New Roman"/>
          <w:sz w:val="24"/>
          <w:szCs w:val="24"/>
        </w:rPr>
        <w:t>Особое значение учебная дисциплина имеет при формировании и развитии ОК 01, ОК 02, ОК 09, ПК 1.1.</w:t>
      </w:r>
    </w:p>
    <w:p w:rsidR="004D595A" w:rsidRPr="00D50DE5" w:rsidRDefault="004D595A">
      <w:pPr>
        <w:spacing w:after="0" w:line="360" w:lineRule="auto"/>
        <w:ind w:firstLine="708"/>
        <w:jc w:val="both"/>
        <w:rPr>
          <w:rFonts w:ascii="Times New Roman" w:eastAsia="Times New Roman" w:hAnsi="Times New Roman" w:cs="Times New Roman"/>
          <w:sz w:val="20"/>
          <w:szCs w:val="20"/>
        </w:rPr>
      </w:pPr>
    </w:p>
    <w:p w:rsidR="004D595A" w:rsidRPr="00D50DE5" w:rsidRDefault="00D172ED" w:rsidP="0070638C">
      <w:pPr>
        <w:numPr>
          <w:ilvl w:val="1"/>
          <w:numId w:val="54"/>
        </w:numPr>
        <w:spacing w:after="0" w:line="360" w:lineRule="auto"/>
        <w:ind w:left="709" w:hanging="709"/>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rPr>
        <w:t>Цель и планируемые результаты освоения учебной дисциплины</w:t>
      </w:r>
    </w:p>
    <w:p w:rsidR="004D595A" w:rsidRPr="00D50DE5" w:rsidRDefault="00D172ED">
      <w:pPr>
        <w:shd w:val="clear" w:color="auto" w:fill="FFFFFF"/>
        <w:spacing w:after="0" w:line="276" w:lineRule="auto"/>
        <w:ind w:firstLineChars="125" w:firstLine="300"/>
        <w:jc w:val="both"/>
        <w:rPr>
          <w:rFonts w:ascii="Times New Roman" w:eastAsia="Helvetica" w:hAnsi="Times New Roman" w:cs="Times New Roman"/>
          <w:b/>
          <w:bCs/>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Содержание общеобразовательной дисциплины«Иностранный язык» направлено на достижение всех целевых ориентиров воспитания (далее – ЦО), метапредметных (далее – МР) и предметных (далее – ПР) результатов обучения, регламентированных ФГОС СОО и с учетом примерной основной образовательной программой среднего общего образования (ПООП СОО).</w:t>
      </w:r>
      <w:r w:rsidRPr="00D50DE5">
        <w:rPr>
          <w:rFonts w:ascii="Times New Roman" w:eastAsia="Helvetica" w:hAnsi="Times New Roman" w:cs="Times New Roman"/>
          <w:color w:val="1A1A1A"/>
          <w:sz w:val="24"/>
          <w:szCs w:val="24"/>
          <w:shd w:val="clear" w:color="auto" w:fill="FFFFFF"/>
          <w:lang w:eastAsia="zh-CN" w:bidi="ar"/>
        </w:rPr>
        <w:br/>
      </w: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val="en-US" w:eastAsia="zh-CN"/>
        </w:rPr>
      </w:pPr>
      <w:r w:rsidRPr="00D50DE5">
        <w:rPr>
          <w:rFonts w:ascii="Times New Roman" w:eastAsia="Helvetica" w:hAnsi="Times New Roman" w:cs="Times New Roman"/>
          <w:b/>
          <w:bCs/>
          <w:color w:val="1A1A1A"/>
          <w:sz w:val="24"/>
          <w:szCs w:val="24"/>
          <w:shd w:val="clear" w:color="auto" w:fill="FFFFFF"/>
          <w:lang w:eastAsia="zh-CN" w:bidi="ar"/>
        </w:rPr>
        <w:t>Целевые ориентиры воспитания</w:t>
      </w:r>
      <w:r w:rsidRPr="00D50DE5">
        <w:rPr>
          <w:rFonts w:ascii="Times New Roman" w:eastAsia="Helvetica" w:hAnsi="Times New Roman" w:cs="Times New Roman"/>
          <w:color w:val="1A1A1A"/>
          <w:sz w:val="24"/>
          <w:szCs w:val="24"/>
          <w:shd w:val="clear" w:color="auto" w:fill="FFFFFF"/>
          <w:lang w:val="en-US" w:eastAsia="zh-CN" w:bidi="ar"/>
        </w:rPr>
        <w:t xml:space="preserve"> отражают:</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02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03 Готовность к служению Отечеству, его защите.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5 Сформированность основ саморазвития и самовоспитания в соответствии с общечеловеческими ценностями и идеалами гражданского общества; готовность способность к самостоятельной, творческой и ответственной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06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w:t>
      </w:r>
      <w:r w:rsidRPr="00D50DE5">
        <w:rPr>
          <w:rFonts w:ascii="Times New Roman" w:eastAsia="Helvetica" w:hAnsi="Times New Roman" w:cs="Times New Roman"/>
          <w:color w:val="1A1A1A"/>
          <w:sz w:val="24"/>
          <w:szCs w:val="24"/>
          <w:shd w:val="clear" w:color="auto" w:fill="FFFFFF"/>
          <w:lang w:eastAsia="zh-CN" w:bidi="ar"/>
        </w:rPr>
        <w:lastRenderedPageBreak/>
        <w:t>религиозным, расовым, национальным признакам и другим негативным социальным явлениям;</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08 Нравственное сознание и поведение на основе усвоения общечеловеческих ценностей.</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09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ЦО 10 Эстетическое отношение к миру, включая эстетику быта, научного и технического творчества, спорта, общественных отношений. </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употребление, алкоголя, наркотиков.</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p w:rsidR="004D595A" w:rsidRPr="00D50DE5" w:rsidRDefault="00D172ED">
      <w:pPr>
        <w:numPr>
          <w:ilvl w:val="0"/>
          <w:numId w:val="17"/>
        </w:numPr>
        <w:shd w:val="clear" w:color="auto" w:fill="FFFFFF"/>
        <w:spacing w:after="0" w:line="276" w:lineRule="auto"/>
        <w:jc w:val="both"/>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ЦО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b/>
          <w:bCs/>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val="en-US" w:eastAsia="zh-CN"/>
        </w:rPr>
      </w:pPr>
      <w:r w:rsidRPr="00D50DE5">
        <w:rPr>
          <w:rFonts w:ascii="Times New Roman" w:eastAsia="Helvetica" w:hAnsi="Times New Roman" w:cs="Times New Roman"/>
          <w:b/>
          <w:bCs/>
          <w:color w:val="1A1A1A"/>
          <w:sz w:val="24"/>
          <w:szCs w:val="24"/>
          <w:shd w:val="clear" w:color="auto" w:fill="FFFFFF"/>
          <w:lang w:val="en-US" w:eastAsia="zh-CN" w:bidi="ar"/>
        </w:rPr>
        <w:t xml:space="preserve">Метапредметные </w:t>
      </w:r>
      <w:r w:rsidRPr="00D50DE5">
        <w:rPr>
          <w:rFonts w:ascii="Times New Roman" w:eastAsia="Helvetica" w:hAnsi="Times New Roman" w:cs="Times New Roman"/>
          <w:color w:val="1A1A1A"/>
          <w:sz w:val="24"/>
          <w:szCs w:val="24"/>
          <w:shd w:val="clear" w:color="auto" w:fill="FFFFFF"/>
          <w:lang w:val="en-US" w:eastAsia="zh-CN" w:bidi="ar"/>
        </w:rPr>
        <w:t>результаты отражают:</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 xml:space="preserve">МР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lastRenderedPageBreak/>
        <w:t>МР 6 Умение определять назначение и функции различных социальных институтов.</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7 Умение самостоятельно оценивать и принимать решения, определяющие стратегию поведения, с учетом гражданских и нравственных ценностей.</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8 Владение языковыми средствами - умение ясно, логично и точно излагать свою точку зрения, использовать адекватные языковые средства.</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МР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4D595A" w:rsidRPr="00D50DE5" w:rsidRDefault="004D595A">
      <w:pPr>
        <w:shd w:val="clear" w:color="auto" w:fill="FFFFFF"/>
        <w:spacing w:after="0" w:line="276" w:lineRule="auto"/>
        <w:ind w:firstLineChars="125" w:firstLine="300"/>
        <w:rPr>
          <w:rFonts w:ascii="Times New Roman" w:eastAsia="Helvetica" w:hAnsi="Times New Roman" w:cs="Times New Roman"/>
          <w:color w:val="1A1A1A"/>
          <w:sz w:val="24"/>
          <w:szCs w:val="24"/>
          <w:shd w:val="clear" w:color="auto" w:fill="FFFFFF"/>
          <w:lang w:eastAsia="zh-CN" w:bidi="ar"/>
        </w:rPr>
      </w:pPr>
    </w:p>
    <w:p w:rsidR="004D595A" w:rsidRPr="00D50DE5" w:rsidRDefault="00D172ED">
      <w:pPr>
        <w:shd w:val="clear" w:color="auto" w:fill="FFFFFF"/>
        <w:spacing w:after="0" w:line="276" w:lineRule="auto"/>
        <w:ind w:firstLineChars="125" w:firstLine="300"/>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b/>
          <w:bCs/>
          <w:color w:val="1A1A1A"/>
          <w:sz w:val="24"/>
          <w:szCs w:val="24"/>
          <w:shd w:val="clear" w:color="auto" w:fill="FFFFFF"/>
          <w:lang w:eastAsia="zh-CN" w:bidi="ar"/>
        </w:rPr>
        <w:t>Предметные</w:t>
      </w:r>
      <w:r w:rsidRPr="00D50DE5">
        <w:rPr>
          <w:rFonts w:ascii="Times New Roman" w:eastAsia="Helvetica" w:hAnsi="Times New Roman" w:cs="Times New Roman"/>
          <w:color w:val="1A1A1A"/>
          <w:sz w:val="24"/>
          <w:szCs w:val="24"/>
          <w:shd w:val="clear" w:color="auto" w:fill="FFFFFF"/>
          <w:lang w:eastAsia="zh-CN" w:bidi="ar"/>
        </w:rPr>
        <w:t xml:space="preserve"> результаты на базовом уровне отражают:</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ПР 1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2 Владение знаниями о социокультурной специфике страны/стран изучаемого языка и умение строить свое речевое и неречевое поведение адекватно этой специфике; умение выделять общее и различное в культуре родной страны и страны/стран изучаемого языка;</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3 Достижение порогового уровня владения иностранным языком, позволяющего выпускникам 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общения;</w:t>
      </w:r>
    </w:p>
    <w:p w:rsidR="004D595A" w:rsidRPr="00D50DE5" w:rsidRDefault="00D172ED">
      <w:pPr>
        <w:numPr>
          <w:ilvl w:val="0"/>
          <w:numId w:val="17"/>
        </w:numPr>
        <w:shd w:val="clear" w:color="auto" w:fill="FFFFFF"/>
        <w:spacing w:after="0" w:line="276" w:lineRule="auto"/>
        <w:rPr>
          <w:rFonts w:ascii="Times New Roman" w:eastAsia="Helvetica" w:hAnsi="Times New Roman" w:cs="Times New Roman"/>
          <w:color w:val="1A1A1A"/>
          <w:sz w:val="24"/>
          <w:szCs w:val="24"/>
          <w:lang w:eastAsia="zh-CN"/>
        </w:rPr>
      </w:pPr>
      <w:r w:rsidRPr="00D50DE5">
        <w:rPr>
          <w:rFonts w:ascii="Times New Roman" w:eastAsia="Helvetica" w:hAnsi="Times New Roman" w:cs="Times New Roman"/>
          <w:color w:val="1A1A1A"/>
          <w:sz w:val="24"/>
          <w:szCs w:val="24"/>
          <w:shd w:val="clear" w:color="auto" w:fill="FFFFFF"/>
          <w:lang w:eastAsia="zh-CN" w:bidi="ar"/>
        </w:rPr>
        <w:t>ПР 4 Сформированность умения использовать иностранный язык как средство для получения информации из иноязычных источников в образовательных и самообразовательных целях.</w:t>
      </w:r>
    </w:p>
    <w:p w:rsidR="004D595A" w:rsidRPr="00D50DE5" w:rsidRDefault="004D595A">
      <w:pPr>
        <w:spacing w:after="0" w:line="360" w:lineRule="auto"/>
        <w:ind w:firstLine="705"/>
        <w:jc w:val="both"/>
        <w:textAlignment w:val="baseline"/>
        <w:rPr>
          <w:rFonts w:ascii="Times New Roman" w:eastAsia="Times New Roman" w:hAnsi="Times New Roman" w:cs="Times New Roman"/>
          <w:sz w:val="24"/>
          <w:szCs w:val="24"/>
          <w:lang w:eastAsia="ru-RU"/>
        </w:rPr>
      </w:pPr>
    </w:p>
    <w:p w:rsidR="004D595A" w:rsidRPr="00D50DE5" w:rsidRDefault="00D172ED">
      <w:pPr>
        <w:spacing w:after="0" w:line="360" w:lineRule="auto"/>
        <w:ind w:firstLine="705"/>
        <w:jc w:val="both"/>
        <w:textAlignment w:val="baseline"/>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рамках рабочей программы учебной дисциплины обучающимися осваиваются умения и знания</w:t>
      </w:r>
    </w:p>
    <w:tbl>
      <w:tblPr>
        <w:tblW w:w="0" w:type="auto"/>
        <w:tblCellMar>
          <w:top w:w="15" w:type="dxa"/>
          <w:left w:w="15" w:type="dxa"/>
          <w:bottom w:w="15" w:type="dxa"/>
          <w:right w:w="15" w:type="dxa"/>
        </w:tblCellMar>
        <w:tblLook w:val="04A0" w:firstRow="1" w:lastRow="0" w:firstColumn="1" w:lastColumn="0" w:noHBand="0" w:noVBand="1"/>
      </w:tblPr>
      <w:tblGrid>
        <w:gridCol w:w="1108"/>
        <w:gridCol w:w="3969"/>
        <w:gridCol w:w="4508"/>
      </w:tblGrid>
      <w:tr w:rsidR="004D595A" w:rsidRPr="00D50DE5">
        <w:trPr>
          <w:trHeight w:val="20"/>
        </w:trPr>
        <w:tc>
          <w:tcPr>
            <w:tcW w:w="110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Код</w:t>
            </w:r>
          </w:p>
          <w:p w:rsidR="004D595A" w:rsidRPr="00D50DE5" w:rsidRDefault="00D172ED">
            <w:pPr>
              <w:spacing w:after="0" w:line="20" w:lineRule="atLeast"/>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ПК, ОК</w:t>
            </w:r>
          </w:p>
        </w:tc>
        <w:tc>
          <w:tcPr>
            <w:tcW w:w="8477"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Дисциплинарные результаты</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Умения</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Знания</w:t>
            </w:r>
          </w:p>
        </w:tc>
      </w:tr>
      <w:tr w:rsidR="004D595A" w:rsidRPr="00D50DE5">
        <w:trPr>
          <w:trHeight w:val="20"/>
        </w:trPr>
        <w:tc>
          <w:tcPr>
            <w:tcW w:w="110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ОК 01</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ОК 02</w:t>
            </w:r>
          </w:p>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ОК 09</w:t>
            </w:r>
          </w:p>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w:t>
            </w: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строить простые высказывания о себе и о своей профессиональной деятельности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лексический и грамматический минимум, относящийся к описанию предметов, средств и процессов профессиональной деятельности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взаимодействовать в коллективе, принимать участие в диалогах на общие и профессиональные темы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лексический и грамматический минимум, необходимый для чтения и перевода текстов профессиональной направленности (со словарем)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применять различные формы и виды устной и письменной коммуникации на иностранном языке при межличностном и межкультурном взаимодействии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общеупотребительные глаголы (общая и профессиональная лексика)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понимать общий смысл четко произнесенных высказываний на общие и базовые профессиональные темы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правила чтения текстов профессиональной направленности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понимать тексты на базовые профессиональные темы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 xml:space="preserve">правила построения простых и сложных предложений на профессиональные </w:t>
            </w:r>
            <w:r w:rsidRPr="00D50DE5">
              <w:rPr>
                <w:rFonts w:ascii="Times New Roman" w:eastAsia="Times New Roman" w:hAnsi="Times New Roman" w:cs="Times New Roman"/>
                <w:color w:val="000000"/>
                <w:sz w:val="24"/>
                <w:szCs w:val="24"/>
                <w:lang w:eastAsia="ru-RU"/>
              </w:rPr>
              <w:lastRenderedPageBreak/>
              <w:t>темы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составлять простые связные сообщения на общие или интересующие профессиональные темы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правила речевого этикета и социокультурные нормы общения на иностранном языке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 xml:space="preserve">общаться (устно и </w:t>
            </w:r>
            <w:proofErr w:type="gramStart"/>
            <w:r w:rsidRPr="00D50DE5">
              <w:rPr>
                <w:rFonts w:ascii="Times New Roman" w:eastAsia="Times New Roman" w:hAnsi="Times New Roman" w:cs="Times New Roman"/>
                <w:color w:val="000000"/>
                <w:sz w:val="24"/>
                <w:szCs w:val="24"/>
                <w:lang w:eastAsia="ru-RU"/>
              </w:rPr>
              <w:t>письменно)  на</w:t>
            </w:r>
            <w:proofErr w:type="gramEnd"/>
            <w:r w:rsidRPr="00D50DE5">
              <w:rPr>
                <w:rFonts w:ascii="Times New Roman" w:eastAsia="Times New Roman" w:hAnsi="Times New Roman" w:cs="Times New Roman"/>
                <w:color w:val="000000"/>
                <w:sz w:val="24"/>
                <w:szCs w:val="24"/>
                <w:lang w:eastAsia="ru-RU"/>
              </w:rPr>
              <w:t xml:space="preserve"> иностранном языке на профессиональные и повседневные темы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формы и виды устной и письменной коммуникации на иностранном языке при межличностном и межкультурном взаимодействии</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переводить иностранные тексты профессиональной направленности (со словарем) </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 </w:t>
            </w:r>
          </w:p>
        </w:tc>
      </w:tr>
      <w:tr w:rsidR="004D595A" w:rsidRPr="00D50DE5">
        <w:trPr>
          <w:trHeight w:val="20"/>
        </w:trPr>
        <w:tc>
          <w:tcPr>
            <w:tcW w:w="1108" w:type="dxa"/>
            <w:vMerge/>
            <w:tcBorders>
              <w:top w:val="single" w:sz="4" w:space="0" w:color="000000"/>
              <w:left w:val="single" w:sz="4" w:space="0" w:color="000000"/>
              <w:bottom w:val="single" w:sz="4" w:space="0" w:color="000000"/>
              <w:right w:val="single" w:sz="4" w:space="0" w:color="000000"/>
            </w:tcBorders>
            <w:vAlign w:val="center"/>
          </w:tcPr>
          <w:p w:rsidR="004D595A" w:rsidRPr="00D50DE5" w:rsidRDefault="004D595A">
            <w:pPr>
              <w:spacing w:after="0" w:line="240" w:lineRule="auto"/>
              <w:rPr>
                <w:rFonts w:ascii="Times New Roman" w:eastAsia="Times New Roman" w:hAnsi="Times New Roman" w:cs="Times New Roman"/>
                <w:sz w:val="24"/>
                <w:szCs w:val="24"/>
                <w:lang w:eastAsia="ru-RU"/>
              </w:rPr>
            </w:pPr>
          </w:p>
        </w:tc>
        <w:tc>
          <w:tcPr>
            <w:tcW w:w="396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 xml:space="preserve">самостоятельно совершенствовать </w:t>
            </w:r>
            <w:proofErr w:type="gramStart"/>
            <w:r w:rsidRPr="00D50DE5">
              <w:rPr>
                <w:rFonts w:ascii="Times New Roman" w:eastAsia="Times New Roman" w:hAnsi="Times New Roman" w:cs="Times New Roman"/>
                <w:color w:val="000000"/>
                <w:sz w:val="24"/>
                <w:szCs w:val="24"/>
                <w:lang w:eastAsia="ru-RU"/>
              </w:rPr>
              <w:t>устную  и</w:t>
            </w:r>
            <w:proofErr w:type="gramEnd"/>
            <w:r w:rsidRPr="00D50DE5">
              <w:rPr>
                <w:rFonts w:ascii="Times New Roman" w:eastAsia="Times New Roman" w:hAnsi="Times New Roman" w:cs="Times New Roman"/>
                <w:color w:val="000000"/>
                <w:sz w:val="24"/>
                <w:szCs w:val="24"/>
                <w:lang w:eastAsia="ru-RU"/>
              </w:rPr>
              <w:t xml:space="preserve"> письменную речь, пополнять словарный запас</w:t>
            </w:r>
          </w:p>
        </w:tc>
        <w:tc>
          <w:tcPr>
            <w:tcW w:w="45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4D595A" w:rsidRPr="00D50DE5" w:rsidRDefault="00D172ED">
            <w:pPr>
              <w:spacing w:after="0" w:line="20" w:lineRule="atLeast"/>
              <w:rPr>
                <w:rFonts w:ascii="Times New Roman" w:eastAsia="Times New Roman" w:hAnsi="Times New Roman" w:cs="Times New Roman"/>
                <w:sz w:val="24"/>
                <w:szCs w:val="24"/>
                <w:lang w:eastAsia="ru-RU"/>
              </w:rPr>
            </w:pPr>
            <w:r w:rsidRPr="00D50DE5">
              <w:rPr>
                <w:rFonts w:ascii="Times New Roman" w:eastAsia="Times New Roman" w:hAnsi="Times New Roman" w:cs="Times New Roman"/>
                <w:color w:val="000000"/>
                <w:sz w:val="24"/>
                <w:szCs w:val="24"/>
                <w:lang w:eastAsia="ru-RU"/>
              </w:rPr>
              <w:t> </w:t>
            </w:r>
          </w:p>
        </w:tc>
      </w:tr>
    </w:tbl>
    <w:p w:rsidR="004D595A" w:rsidRPr="00D50DE5" w:rsidRDefault="004D595A">
      <w:pPr>
        <w:spacing w:after="0" w:line="360" w:lineRule="auto"/>
        <w:ind w:firstLine="705"/>
        <w:jc w:val="both"/>
        <w:textAlignment w:val="baseline"/>
        <w:rPr>
          <w:rFonts w:ascii="Times New Roman" w:eastAsia="Times New Roman" w:hAnsi="Times New Roman" w:cs="Times New Roman"/>
          <w:sz w:val="24"/>
          <w:szCs w:val="24"/>
          <w:lang w:eastAsia="ru-RU"/>
        </w:rPr>
      </w:pPr>
    </w:p>
    <w:p w:rsidR="004D595A" w:rsidRPr="00D50DE5" w:rsidRDefault="00D172ED">
      <w:pPr>
        <w:numPr>
          <w:ilvl w:val="0"/>
          <w:numId w:val="28"/>
        </w:numPr>
        <w:spacing w:after="200" w:line="276" w:lineRule="auto"/>
        <w:jc w:val="both"/>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Структура и содержание учебной дисциплины</w:t>
      </w:r>
    </w:p>
    <w:p w:rsidR="004D595A" w:rsidRPr="00D50DE5" w:rsidRDefault="00D172ED">
      <w:pPr>
        <w:numPr>
          <w:ilvl w:val="1"/>
          <w:numId w:val="28"/>
        </w:numPr>
        <w:spacing w:after="0" w:line="360" w:lineRule="auto"/>
        <w:contextualSpacing/>
        <w:jc w:val="both"/>
        <w:rPr>
          <w:rFonts w:ascii="Times New Roman" w:eastAsia="Times New Roman" w:hAnsi="Times New Roman" w:cs="Times New Roman"/>
          <w:b/>
          <w:sz w:val="24"/>
          <w:szCs w:val="24"/>
        </w:rPr>
      </w:pPr>
      <w:r w:rsidRPr="00D50DE5">
        <w:rPr>
          <w:rFonts w:ascii="Times New Roman" w:eastAsia="Times New Roman" w:hAnsi="Times New Roman" w:cs="Times New Roman"/>
          <w:b/>
          <w:sz w:val="24"/>
          <w:szCs w:val="24"/>
        </w:rPr>
        <w:t>Объем учебной дисциплины и виды учебной работы</w:t>
      </w:r>
    </w:p>
    <w:tbl>
      <w:tblPr>
        <w:tblStyle w:val="19"/>
        <w:tblW w:w="0" w:type="auto"/>
        <w:tblInd w:w="0" w:type="dxa"/>
        <w:tblLook w:val="04A0" w:firstRow="1" w:lastRow="0" w:firstColumn="1" w:lastColumn="0" w:noHBand="0" w:noVBand="1"/>
      </w:tblPr>
      <w:tblGrid>
        <w:gridCol w:w="4566"/>
        <w:gridCol w:w="2503"/>
        <w:gridCol w:w="2503"/>
      </w:tblGrid>
      <w:tr w:rsidR="004D595A" w:rsidRPr="00D50DE5">
        <w:trPr>
          <w:trHeight w:val="562"/>
        </w:trPr>
        <w:tc>
          <w:tcPr>
            <w:tcW w:w="4978"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(для очной формы обучения)</w:t>
            </w:r>
          </w:p>
        </w:tc>
        <w:tc>
          <w:tcPr>
            <w:tcW w:w="2090" w:type="dxa"/>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i/>
                <w:sz w:val="24"/>
                <w:szCs w:val="24"/>
                <w:lang w:eastAsia="ru-RU"/>
              </w:rPr>
              <w:t>(для заочной формы обучения)</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74</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78</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77</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50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090"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практические занятия</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eastAsia="ru-RU"/>
              </w:rPr>
              <w:t>профессионально ориентированное содержание</w:t>
            </w:r>
          </w:p>
        </w:tc>
        <w:tc>
          <w:tcPr>
            <w:tcW w:w="250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c>
          <w:tcPr>
            <w:tcW w:w="2090"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курсовая работа (проект)</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индивидуальный проект </w:t>
            </w:r>
          </w:p>
        </w:tc>
        <w:tc>
          <w:tcPr>
            <w:tcW w:w="250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090"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978"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50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0</w:t>
            </w:r>
          </w:p>
        </w:tc>
        <w:tc>
          <w:tcPr>
            <w:tcW w:w="2090"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65</w:t>
            </w:r>
          </w:p>
        </w:tc>
      </w:tr>
      <w:tr w:rsidR="004D595A" w:rsidRPr="00D50DE5">
        <w:tc>
          <w:tcPr>
            <w:tcW w:w="4978"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503"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 семестр -дифференцированный зачет.</w:t>
            </w:r>
          </w:p>
        </w:tc>
        <w:tc>
          <w:tcPr>
            <w:tcW w:w="2090"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 семестр -дифференцированный зачет.</w:t>
            </w:r>
          </w:p>
        </w:tc>
      </w:tr>
    </w:tbl>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pacing w:after="0" w:line="240" w:lineRule="auto"/>
        <w:jc w:val="both"/>
        <w:rPr>
          <w:rFonts w:ascii="Times New Roman" w:eastAsia="Times New Roman" w:hAnsi="Times New Roman" w:cs="Times New Roman"/>
          <w:b/>
          <w:sz w:val="24"/>
          <w:szCs w:val="24"/>
          <w:lang w:val="en-US" w:eastAsia="ru-RU"/>
        </w:rPr>
      </w:pPr>
      <w:r w:rsidRPr="00D50DE5">
        <w:rPr>
          <w:rFonts w:ascii="Times New Roman" w:eastAsia="Times New Roman" w:hAnsi="Times New Roman" w:cs="Times New Roman"/>
          <w:b/>
          <w:sz w:val="24"/>
          <w:szCs w:val="24"/>
          <w:lang w:eastAsia="ru-RU"/>
        </w:rPr>
        <w:t>Название</w:t>
      </w:r>
      <w:r w:rsidRPr="00D50DE5">
        <w:rPr>
          <w:rFonts w:ascii="Times New Roman" w:eastAsia="Times New Roman" w:hAnsi="Times New Roman" w:cs="Times New Roman"/>
          <w:b/>
          <w:sz w:val="24"/>
          <w:szCs w:val="24"/>
          <w:lang w:val="en-US" w:eastAsia="ru-RU"/>
        </w:rPr>
        <w:t xml:space="preserve"> разделов и тем:</w:t>
      </w:r>
    </w:p>
    <w:p w:rsidR="004D595A" w:rsidRPr="00D50DE5" w:rsidRDefault="004D595A">
      <w:pPr>
        <w:spacing w:after="0" w:line="240" w:lineRule="auto"/>
        <w:jc w:val="both"/>
        <w:rPr>
          <w:rFonts w:ascii="Times New Roman" w:eastAsia="Times New Roman" w:hAnsi="Times New Roman" w:cs="Times New Roman"/>
          <w:b/>
          <w:sz w:val="24"/>
          <w:szCs w:val="24"/>
          <w:lang w:val="en-US" w:eastAsia="ru-RU"/>
        </w:rPr>
      </w:pPr>
    </w:p>
    <w:p w:rsidR="004D595A" w:rsidRPr="00D50DE5" w:rsidRDefault="00D172ED">
      <w:pPr>
        <w:spacing w:after="0" w:line="240" w:lineRule="auto"/>
        <w:rPr>
          <w:rFonts w:ascii="Times New Roman" w:eastAsia="Times New Roman" w:hAnsi="Times New Roman" w:cs="Times New Roman"/>
          <w:b/>
          <w:bCs/>
          <w:color w:val="000000"/>
          <w:sz w:val="24"/>
          <w:szCs w:val="24"/>
          <w:lang w:eastAsia="ru-RU"/>
        </w:rPr>
      </w:pPr>
      <w:r w:rsidRPr="00D50DE5">
        <w:rPr>
          <w:rFonts w:ascii="Times New Roman" w:eastAsia="Times New Roman" w:hAnsi="Times New Roman" w:cs="Times New Roman"/>
          <w:b/>
          <w:bCs/>
          <w:color w:val="000000"/>
          <w:sz w:val="24"/>
          <w:szCs w:val="24"/>
          <w:lang w:eastAsia="ru-RU"/>
        </w:rPr>
        <w:t>Раздел 1. Роль иностранного языка в профессиональной деятельности</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bCs/>
          <w:color w:val="000000"/>
          <w:sz w:val="24"/>
          <w:szCs w:val="24"/>
          <w:lang w:eastAsia="ru-RU"/>
        </w:rPr>
        <w:t xml:space="preserve">Тема 1.1. </w:t>
      </w:r>
      <w:r w:rsidRPr="00D50DE5">
        <w:rPr>
          <w:rFonts w:ascii="Times New Roman" w:eastAsia="Times New Roman" w:hAnsi="Times New Roman" w:cs="Times New Roman"/>
          <w:color w:val="000000"/>
          <w:sz w:val="24"/>
          <w:szCs w:val="24"/>
          <w:lang w:eastAsia="ru-RU"/>
        </w:rPr>
        <w:t>Страна изучаемого языка, ее культура и обычаи</w:t>
      </w:r>
    </w:p>
    <w:p w:rsidR="004D595A" w:rsidRPr="00D50DE5" w:rsidRDefault="00D172ED">
      <w:pPr>
        <w:numPr>
          <w:ilvl w:val="0"/>
          <w:numId w:val="29"/>
        </w:numPr>
        <w:spacing w:after="0" w:line="240" w:lineRule="auto"/>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bCs/>
          <w:color w:val="000000"/>
          <w:sz w:val="24"/>
          <w:szCs w:val="24"/>
          <w:lang w:eastAsia="ru-RU"/>
        </w:rPr>
        <w:t xml:space="preserve">Тема 1.2. </w:t>
      </w:r>
      <w:r w:rsidRPr="00D50DE5">
        <w:rPr>
          <w:rFonts w:ascii="Times New Roman" w:eastAsia="Times New Roman" w:hAnsi="Times New Roman" w:cs="Times New Roman"/>
          <w:color w:val="000000"/>
          <w:sz w:val="24"/>
          <w:szCs w:val="24"/>
          <w:lang w:eastAsia="ru-RU"/>
        </w:rPr>
        <w:t>Роль образования в современном мире</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bCs/>
          <w:color w:val="000000"/>
          <w:sz w:val="24"/>
          <w:szCs w:val="24"/>
          <w:lang w:eastAsia="ru-RU"/>
        </w:rPr>
        <w:t xml:space="preserve">Тема 1.3. </w:t>
      </w:r>
      <w:r w:rsidRPr="00D50DE5">
        <w:rPr>
          <w:rFonts w:ascii="Times New Roman" w:eastAsia="Times New Roman" w:hAnsi="Times New Roman" w:cs="Times New Roman"/>
          <w:color w:val="000000"/>
          <w:sz w:val="24"/>
          <w:szCs w:val="24"/>
          <w:lang w:eastAsia="ru-RU"/>
        </w:rPr>
        <w:t>Значение иностранного языка в освоении профессии</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bCs/>
          <w:color w:val="000000"/>
          <w:sz w:val="24"/>
          <w:szCs w:val="24"/>
          <w:lang w:eastAsia="ru-RU"/>
        </w:rPr>
        <w:t>Тема 1.4.</w:t>
      </w:r>
      <w:r w:rsidRPr="00D50DE5">
        <w:rPr>
          <w:rFonts w:ascii="Times New Roman" w:eastAsia="Times New Roman" w:hAnsi="Times New Roman" w:cs="Times New Roman"/>
          <w:b/>
          <w:bCs/>
          <w:color w:val="000000"/>
          <w:sz w:val="24"/>
          <w:szCs w:val="24"/>
          <w:lang w:val="en-US" w:eastAsia="ru-RU"/>
        </w:rPr>
        <w:t xml:space="preserve"> </w:t>
      </w:r>
      <w:r w:rsidRPr="00D50DE5">
        <w:rPr>
          <w:rFonts w:ascii="Times New Roman" w:eastAsia="Times New Roman" w:hAnsi="Times New Roman" w:cs="Times New Roman"/>
          <w:color w:val="000000"/>
          <w:sz w:val="24"/>
          <w:szCs w:val="24"/>
          <w:lang w:eastAsia="ru-RU"/>
        </w:rPr>
        <w:t>Основы делового общения</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bCs/>
          <w:color w:val="000000"/>
          <w:sz w:val="24"/>
          <w:szCs w:val="24"/>
          <w:lang w:eastAsia="ru-RU"/>
        </w:rPr>
        <w:t xml:space="preserve">Тема 1.5. </w:t>
      </w:r>
      <w:r w:rsidRPr="00D50DE5">
        <w:rPr>
          <w:rFonts w:ascii="Times New Roman" w:eastAsia="Times New Roman" w:hAnsi="Times New Roman" w:cs="Times New Roman"/>
          <w:color w:val="000000"/>
          <w:sz w:val="24"/>
          <w:szCs w:val="24"/>
          <w:lang w:eastAsia="ru-RU"/>
        </w:rPr>
        <w:t>Рынок труда, трудоустройство и карьера</w:t>
      </w:r>
    </w:p>
    <w:p w:rsidR="004D595A" w:rsidRPr="00D50DE5" w:rsidRDefault="004D595A">
      <w:pPr>
        <w:spacing w:after="0" w:line="240" w:lineRule="auto"/>
        <w:jc w:val="both"/>
        <w:rPr>
          <w:rFonts w:ascii="Times New Roman" w:eastAsia="Times New Roman" w:hAnsi="Times New Roman" w:cs="Times New Roman"/>
          <w:color w:val="000000"/>
          <w:sz w:val="24"/>
          <w:szCs w:val="24"/>
          <w:lang w:eastAsia="ru-RU"/>
        </w:rPr>
      </w:pPr>
    </w:p>
    <w:p w:rsidR="004D595A" w:rsidRPr="00D50DE5" w:rsidRDefault="00D172ED">
      <w:pPr>
        <w:spacing w:after="0" w:line="240" w:lineRule="auto"/>
        <w:jc w:val="both"/>
        <w:rPr>
          <w:rFonts w:ascii="Times New Roman" w:eastAsia="Times New Roman" w:hAnsi="Times New Roman" w:cs="Times New Roman"/>
          <w:b/>
          <w:bCs/>
          <w:color w:val="000000"/>
          <w:sz w:val="24"/>
          <w:szCs w:val="24"/>
          <w:lang w:eastAsia="ru-RU"/>
        </w:rPr>
      </w:pPr>
      <w:r w:rsidRPr="00D50DE5">
        <w:rPr>
          <w:rFonts w:ascii="Times New Roman" w:eastAsia="Times New Roman" w:hAnsi="Times New Roman" w:cs="Times New Roman"/>
          <w:b/>
          <w:bCs/>
          <w:color w:val="000000"/>
          <w:sz w:val="24"/>
          <w:szCs w:val="24"/>
          <w:lang w:eastAsia="ru-RU"/>
        </w:rPr>
        <w:t>Раздел 2. Научно-технический прогресс: открытия, которые потрясли мир</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lang w:eastAsia="ru-RU"/>
        </w:rPr>
      </w:pPr>
      <w:r w:rsidRPr="00D50DE5">
        <w:rPr>
          <w:rFonts w:ascii="Times New Roman" w:eastAsia="Times New Roman" w:hAnsi="Times New Roman" w:cs="Times New Roman"/>
          <w:b/>
          <w:bCs/>
          <w:color w:val="000000"/>
          <w:lang w:eastAsia="ru-RU"/>
        </w:rPr>
        <w:t xml:space="preserve">Тема 2.1. </w:t>
      </w:r>
      <w:r w:rsidRPr="00D50DE5">
        <w:rPr>
          <w:rFonts w:ascii="Times New Roman" w:eastAsia="Times New Roman" w:hAnsi="Times New Roman" w:cs="Times New Roman"/>
          <w:color w:val="000000"/>
          <w:lang w:eastAsia="ru-RU"/>
        </w:rPr>
        <w:t>Достижения и инновации в науке и технике и их изобретатели.</w:t>
      </w:r>
    </w:p>
    <w:p w:rsidR="004D595A" w:rsidRPr="00D50DE5" w:rsidRDefault="004D595A">
      <w:pPr>
        <w:spacing w:after="0" w:line="240" w:lineRule="auto"/>
        <w:jc w:val="both"/>
        <w:rPr>
          <w:rFonts w:ascii="Times New Roman" w:eastAsia="Times New Roman" w:hAnsi="Times New Roman" w:cs="Times New Roman"/>
          <w:color w:val="000000"/>
          <w:lang w:eastAsia="ru-RU"/>
        </w:rPr>
      </w:pPr>
    </w:p>
    <w:p w:rsidR="004D595A" w:rsidRPr="00D50DE5" w:rsidRDefault="00D172ED">
      <w:pPr>
        <w:spacing w:after="0" w:line="240" w:lineRule="auto"/>
        <w:jc w:val="both"/>
        <w:rPr>
          <w:rFonts w:ascii="Times New Roman" w:eastAsia="Times New Roman" w:hAnsi="Times New Roman" w:cs="Times New Roman"/>
          <w:b/>
          <w:bCs/>
          <w:color w:val="000000"/>
          <w:lang w:eastAsia="ru-RU"/>
        </w:rPr>
      </w:pPr>
      <w:r w:rsidRPr="00D50DE5">
        <w:rPr>
          <w:rFonts w:ascii="Times New Roman" w:eastAsia="Times New Roman" w:hAnsi="Times New Roman" w:cs="Times New Roman"/>
          <w:b/>
          <w:bCs/>
          <w:color w:val="000000"/>
          <w:lang w:eastAsia="ru-RU"/>
        </w:rPr>
        <w:lastRenderedPageBreak/>
        <w:t>Раздел 3. Профессиональное содержание</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lang w:eastAsia="ru-RU"/>
        </w:rPr>
      </w:pPr>
      <w:r w:rsidRPr="00D50DE5">
        <w:rPr>
          <w:rFonts w:ascii="Times New Roman" w:eastAsia="Times New Roman" w:hAnsi="Times New Roman" w:cs="Times New Roman"/>
          <w:b/>
          <w:bCs/>
          <w:color w:val="000000"/>
          <w:lang w:eastAsia="ru-RU"/>
        </w:rPr>
        <w:t>Тема 3.1.</w:t>
      </w:r>
      <w:r w:rsidRPr="00D50DE5">
        <w:rPr>
          <w:rFonts w:ascii="Times New Roman" w:eastAsia="Times New Roman" w:hAnsi="Times New Roman" w:cs="Times New Roman"/>
          <w:b/>
          <w:bCs/>
          <w:color w:val="000000"/>
          <w:lang w:val="en-US" w:eastAsia="ru-RU"/>
        </w:rPr>
        <w:t xml:space="preserve"> </w:t>
      </w:r>
      <w:r w:rsidRPr="00D50DE5">
        <w:rPr>
          <w:rFonts w:ascii="Times New Roman" w:eastAsia="Times New Roman" w:hAnsi="Times New Roman" w:cs="Times New Roman"/>
          <w:color w:val="000000"/>
          <w:lang w:eastAsia="ru-RU"/>
        </w:rPr>
        <w:t>Государство и право</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lang w:eastAsia="ru-RU"/>
        </w:rPr>
      </w:pPr>
      <w:r w:rsidRPr="00D50DE5">
        <w:rPr>
          <w:rFonts w:ascii="Times New Roman" w:eastAsia="Times New Roman" w:hAnsi="Times New Roman" w:cs="Times New Roman"/>
          <w:b/>
          <w:bCs/>
          <w:color w:val="000000"/>
          <w:lang w:eastAsia="ru-RU"/>
        </w:rPr>
        <w:t>Тема 3.2.</w:t>
      </w:r>
      <w:r w:rsidRPr="00D50DE5">
        <w:rPr>
          <w:rFonts w:ascii="Times New Roman" w:eastAsia="Times New Roman" w:hAnsi="Times New Roman" w:cs="Times New Roman"/>
          <w:b/>
          <w:bCs/>
          <w:color w:val="000000"/>
          <w:lang w:val="en-US" w:eastAsia="ru-RU"/>
        </w:rPr>
        <w:t xml:space="preserve"> </w:t>
      </w:r>
      <w:r w:rsidRPr="00D50DE5">
        <w:rPr>
          <w:rFonts w:ascii="Times New Roman" w:eastAsia="Times New Roman" w:hAnsi="Times New Roman" w:cs="Times New Roman"/>
          <w:color w:val="000000"/>
          <w:lang w:eastAsia="ru-RU"/>
        </w:rPr>
        <w:t>Отрасли права</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lang w:eastAsia="ru-RU"/>
        </w:rPr>
      </w:pPr>
      <w:r w:rsidRPr="00D50DE5">
        <w:rPr>
          <w:rFonts w:ascii="Times New Roman" w:eastAsia="Times New Roman" w:hAnsi="Times New Roman" w:cs="Times New Roman"/>
          <w:b/>
          <w:bCs/>
          <w:color w:val="000000"/>
          <w:lang w:eastAsia="ru-RU"/>
        </w:rPr>
        <w:t>Тема 3.3.</w:t>
      </w:r>
      <w:r w:rsidRPr="00D50DE5">
        <w:rPr>
          <w:rFonts w:ascii="Times New Roman" w:eastAsia="Times New Roman" w:hAnsi="Times New Roman" w:cs="Times New Roman"/>
          <w:b/>
          <w:bCs/>
          <w:color w:val="000000"/>
          <w:lang w:val="en-US" w:eastAsia="ru-RU"/>
        </w:rPr>
        <w:t xml:space="preserve"> </w:t>
      </w:r>
      <w:r w:rsidRPr="00D50DE5">
        <w:rPr>
          <w:rFonts w:ascii="Times New Roman" w:eastAsia="Times New Roman" w:hAnsi="Times New Roman" w:cs="Times New Roman"/>
          <w:color w:val="000000"/>
          <w:lang w:eastAsia="ru-RU"/>
        </w:rPr>
        <w:t>Юридические документы</w:t>
      </w:r>
    </w:p>
    <w:p w:rsidR="004D595A" w:rsidRPr="00D50DE5" w:rsidRDefault="00D172ED">
      <w:pPr>
        <w:numPr>
          <w:ilvl w:val="0"/>
          <w:numId w:val="29"/>
        </w:numPr>
        <w:spacing w:after="0" w:line="240" w:lineRule="auto"/>
        <w:jc w:val="both"/>
        <w:rPr>
          <w:rFonts w:ascii="Times New Roman" w:eastAsia="Times New Roman" w:hAnsi="Times New Roman" w:cs="Times New Roman"/>
          <w:color w:val="000000"/>
          <w:lang w:eastAsia="ru-RU"/>
        </w:rPr>
      </w:pPr>
      <w:r w:rsidRPr="00D50DE5">
        <w:rPr>
          <w:rFonts w:ascii="Times New Roman" w:eastAsia="Times New Roman" w:hAnsi="Times New Roman" w:cs="Times New Roman"/>
          <w:b/>
          <w:bCs/>
          <w:color w:val="000000"/>
          <w:lang w:eastAsia="ru-RU"/>
        </w:rPr>
        <w:t>Тема 3.4.</w:t>
      </w:r>
      <w:r w:rsidRPr="00D50DE5">
        <w:rPr>
          <w:rFonts w:ascii="Times New Roman" w:eastAsia="Times New Roman" w:hAnsi="Times New Roman" w:cs="Times New Roman"/>
          <w:b/>
          <w:bCs/>
          <w:color w:val="000000"/>
          <w:lang w:val="en-US" w:eastAsia="ru-RU"/>
        </w:rPr>
        <w:t xml:space="preserve"> </w:t>
      </w:r>
      <w:r w:rsidRPr="00D50DE5">
        <w:rPr>
          <w:rFonts w:ascii="Times New Roman" w:eastAsia="Times New Roman" w:hAnsi="Times New Roman" w:cs="Times New Roman"/>
          <w:color w:val="000000"/>
          <w:lang w:eastAsia="ru-RU"/>
        </w:rPr>
        <w:t>Саморазвитие в профессии</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992FA4" w:rsidRDefault="00992FA4">
      <w:pPr>
        <w:spacing w:after="0" w:line="240" w:lineRule="auto"/>
        <w:jc w:val="center"/>
        <w:rPr>
          <w:rFonts w:ascii="Times New Roman" w:eastAsia="Times New Roman" w:hAnsi="Times New Roman" w:cs="Times New Roman"/>
          <w:b/>
          <w:sz w:val="24"/>
          <w:szCs w:val="24"/>
          <w:lang w:eastAsia="ru-RU"/>
        </w:rPr>
      </w:pPr>
    </w:p>
    <w:p w:rsidR="00992FA4" w:rsidRDefault="00992FA4">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autoSpaceDE w:val="0"/>
        <w:autoSpaceDN w:val="0"/>
        <w:adjustRightInd w:val="0"/>
        <w:spacing w:after="0" w:line="36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color w:val="000000"/>
          <w:sz w:val="24"/>
          <w:szCs w:val="24"/>
        </w:rPr>
        <w:t xml:space="preserve">СГ.03 </w:t>
      </w:r>
      <w:r w:rsidRPr="00D50DE5">
        <w:rPr>
          <w:rFonts w:ascii="Times New Roman" w:eastAsia="Times New Roman" w:hAnsi="Times New Roman" w:cs="Times New Roman"/>
          <w:b/>
          <w:color w:val="000000"/>
          <w:sz w:val="24"/>
          <w:szCs w:val="24"/>
          <w:lang w:eastAsia="ru-RU"/>
        </w:rPr>
        <w:t>Безопасность жизнедеятельности</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hAnsi="Times New Roman" w:cs="Times New Roman"/>
          <w:sz w:val="24"/>
          <w:szCs w:val="24"/>
        </w:rPr>
      </w:pPr>
    </w:p>
    <w:p w:rsidR="00992FA4" w:rsidRPr="00445157" w:rsidRDefault="00992FA4" w:rsidP="00992FA4">
      <w:pPr>
        <w:numPr>
          <w:ilvl w:val="0"/>
          <w:numId w:val="11"/>
        </w:numPr>
        <w:spacing w:after="0" w:line="360" w:lineRule="auto"/>
        <w:ind w:left="927"/>
        <w:contextualSpacing/>
        <w:jc w:val="center"/>
        <w:rPr>
          <w:rFonts w:ascii="Times New Roman" w:eastAsia="Times New Roman" w:hAnsi="Times New Roman" w:cs="Times New Roman"/>
          <w:b/>
          <w:sz w:val="24"/>
          <w:szCs w:val="24"/>
          <w:lang w:eastAsia="ru-RU"/>
        </w:rPr>
      </w:pPr>
      <w:r w:rsidRPr="00445157">
        <w:rPr>
          <w:rFonts w:ascii="Times New Roman" w:eastAsia="Times New Roman" w:hAnsi="Times New Roman" w:cs="Times New Roman"/>
          <w:b/>
          <w:sz w:val="24"/>
          <w:szCs w:val="24"/>
          <w:lang w:eastAsia="ru-RU"/>
        </w:rPr>
        <w:t>Общая характеристика рабочей программы учебной дисциплины</w:t>
      </w:r>
    </w:p>
    <w:p w:rsidR="00992FA4" w:rsidRDefault="00992FA4" w:rsidP="00992FA4">
      <w:pPr>
        <w:spacing w:after="0" w:line="360" w:lineRule="auto"/>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СГ. 03 Безопасность жизнедеятельности</w:t>
      </w:r>
    </w:p>
    <w:p w:rsidR="00992FA4" w:rsidRPr="00445157" w:rsidRDefault="00992FA4" w:rsidP="00992FA4">
      <w:pPr>
        <w:spacing w:after="0" w:line="360" w:lineRule="auto"/>
        <w:contextualSpacing/>
        <w:jc w:val="center"/>
        <w:rPr>
          <w:rFonts w:ascii="Times New Roman" w:eastAsia="Times New Roman" w:hAnsi="Times New Roman" w:cs="Times New Roman"/>
          <w:i/>
          <w:sz w:val="20"/>
          <w:szCs w:val="20"/>
          <w:lang w:eastAsia="ru-RU"/>
        </w:rPr>
      </w:pPr>
      <w:r w:rsidRPr="00445157">
        <w:rPr>
          <w:rFonts w:ascii="Times New Roman" w:eastAsia="Times New Roman" w:hAnsi="Times New Roman" w:cs="Times New Roman"/>
          <w:i/>
          <w:sz w:val="20"/>
          <w:szCs w:val="20"/>
          <w:lang w:eastAsia="ru-RU"/>
        </w:rPr>
        <w:t>(код и наименование учебной дисциплины)</w:t>
      </w:r>
    </w:p>
    <w:p w:rsidR="00992FA4" w:rsidRPr="00445157" w:rsidRDefault="00992FA4" w:rsidP="00992FA4">
      <w:pPr>
        <w:numPr>
          <w:ilvl w:val="1"/>
          <w:numId w:val="11"/>
        </w:numPr>
        <w:spacing w:after="0" w:line="360" w:lineRule="auto"/>
        <w:ind w:left="709" w:hanging="709"/>
        <w:contextualSpacing/>
        <w:jc w:val="both"/>
        <w:rPr>
          <w:rFonts w:ascii="Times New Roman" w:eastAsia="Times New Roman" w:hAnsi="Times New Roman" w:cs="Times New Roman"/>
          <w:sz w:val="20"/>
          <w:szCs w:val="20"/>
          <w:lang w:eastAsia="ru-RU"/>
        </w:rPr>
      </w:pPr>
      <w:r w:rsidRPr="00445157">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992FA4" w:rsidRPr="00EC6819" w:rsidRDefault="00992FA4" w:rsidP="00992FA4">
      <w:pPr>
        <w:widowControl w:val="0"/>
        <w:tabs>
          <w:tab w:val="left" w:pos="4117"/>
        </w:tabs>
        <w:overflowPunct w:val="0"/>
        <w:autoSpaceDE w:val="0"/>
        <w:autoSpaceDN w:val="0"/>
        <w:adjustRightInd w:val="0"/>
        <w:spacing w:after="0" w:line="360" w:lineRule="auto"/>
        <w:ind w:firstLine="567"/>
        <w:jc w:val="both"/>
        <w:rPr>
          <w:rFonts w:ascii="Times New Roman" w:hAnsi="Times New Roman"/>
          <w:sz w:val="24"/>
          <w:szCs w:val="24"/>
        </w:rPr>
      </w:pPr>
      <w:r w:rsidRPr="00EC6819">
        <w:rPr>
          <w:rFonts w:ascii="Times New Roman" w:hAnsi="Times New Roman"/>
          <w:sz w:val="24"/>
          <w:szCs w:val="24"/>
        </w:rPr>
        <w:t xml:space="preserve">Учебная дисциплина «Безопасность жизнедеятельности» является обязательной частью социально-гуманитарного цикла примерной образовательной программы в соответствии с ФГОС СПО по </w:t>
      </w:r>
      <w:r w:rsidRPr="00EC6819">
        <w:rPr>
          <w:rFonts w:ascii="Times New Roman" w:hAnsi="Times New Roman"/>
          <w:color w:val="000000"/>
          <w:sz w:val="24"/>
          <w:szCs w:val="24"/>
        </w:rPr>
        <w:t>специальности</w:t>
      </w:r>
      <w:r>
        <w:rPr>
          <w:rFonts w:ascii="Times New Roman" w:hAnsi="Times New Roman"/>
          <w:color w:val="000000"/>
          <w:sz w:val="24"/>
          <w:szCs w:val="24"/>
        </w:rPr>
        <w:t xml:space="preserve"> </w:t>
      </w:r>
      <w:r>
        <w:rPr>
          <w:rFonts w:ascii="Times New Roman" w:hAnsi="Times New Roman"/>
          <w:sz w:val="24"/>
          <w:szCs w:val="24"/>
        </w:rPr>
        <w:t>44.02.02 Преподавание в начальных классах</w:t>
      </w:r>
      <w:r w:rsidRPr="00EC6819">
        <w:rPr>
          <w:rFonts w:ascii="Times New Roman" w:hAnsi="Times New Roman"/>
          <w:sz w:val="24"/>
          <w:szCs w:val="24"/>
        </w:rPr>
        <w:t xml:space="preserve">. </w:t>
      </w:r>
    </w:p>
    <w:p w:rsidR="00992FA4" w:rsidRPr="00EC6819" w:rsidRDefault="00992FA4" w:rsidP="00992FA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C6819">
        <w:rPr>
          <w:rFonts w:ascii="Times New Roman" w:hAnsi="Times New Roman"/>
          <w:sz w:val="24"/>
          <w:szCs w:val="24"/>
        </w:rPr>
        <w:t xml:space="preserve">Особое значение дисциплина имеет при формировании и развитии </w:t>
      </w:r>
      <w:r>
        <w:rPr>
          <w:rFonts w:ascii="Times New Roman" w:hAnsi="Times New Roman"/>
          <w:sz w:val="24"/>
          <w:szCs w:val="24"/>
        </w:rPr>
        <w:t xml:space="preserve">ОК 01, ОК 02, </w:t>
      </w:r>
      <w:r w:rsidRPr="00EC6819">
        <w:rPr>
          <w:rFonts w:ascii="Times New Roman" w:hAnsi="Times New Roman"/>
          <w:sz w:val="24"/>
          <w:szCs w:val="24"/>
        </w:rPr>
        <w:t>ОК 07</w:t>
      </w:r>
      <w:r>
        <w:rPr>
          <w:rFonts w:ascii="Times New Roman" w:hAnsi="Times New Roman"/>
          <w:sz w:val="24"/>
          <w:szCs w:val="24"/>
        </w:rPr>
        <w:t>, ПК 1.2, ПК 3.1</w:t>
      </w:r>
    </w:p>
    <w:p w:rsidR="00992FA4" w:rsidRPr="00992FA4" w:rsidRDefault="00992FA4" w:rsidP="00992FA4">
      <w:pPr>
        <w:pStyle w:val="aff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927"/>
        <w:jc w:val="both"/>
        <w:rPr>
          <w:b/>
          <w:lang w:val="ru-RU"/>
        </w:rPr>
      </w:pPr>
    </w:p>
    <w:p w:rsidR="00992FA4" w:rsidRPr="00EC6819" w:rsidRDefault="00992FA4" w:rsidP="00992FA4">
      <w:pPr>
        <w:spacing w:after="0"/>
        <w:rPr>
          <w:rFonts w:ascii="Times New Roman" w:hAnsi="Times New Roman"/>
          <w:b/>
          <w:sz w:val="24"/>
          <w:szCs w:val="24"/>
        </w:rPr>
      </w:pPr>
      <w:r w:rsidRPr="00EC6819">
        <w:rPr>
          <w:rFonts w:ascii="Times New Roman" w:hAnsi="Times New Roman"/>
          <w:b/>
          <w:sz w:val="24"/>
          <w:szCs w:val="24"/>
        </w:rPr>
        <w:t>1.2. Цель и планируемые результаты освоения дисциплины:</w:t>
      </w:r>
    </w:p>
    <w:p w:rsidR="00992FA4" w:rsidRPr="00EC6819" w:rsidRDefault="00992FA4" w:rsidP="00992FA4">
      <w:pPr>
        <w:spacing w:after="0"/>
        <w:ind w:firstLine="709"/>
        <w:jc w:val="both"/>
        <w:rPr>
          <w:rFonts w:ascii="Times New Roman" w:hAnsi="Times New Roman"/>
          <w:sz w:val="24"/>
          <w:szCs w:val="24"/>
        </w:rPr>
      </w:pPr>
      <w:r w:rsidRPr="00EC6819">
        <w:rPr>
          <w:rFonts w:ascii="Times New Roman" w:hAnsi="Times New Roman"/>
          <w:sz w:val="24"/>
          <w:szCs w:val="24"/>
        </w:rPr>
        <w:t xml:space="preserve">В рамках программы учебной дисциплины обучающимися осваиваются умения </w:t>
      </w:r>
      <w:r w:rsidRPr="00EC6819">
        <w:rPr>
          <w:rFonts w:ascii="Times New Roman" w:hAnsi="Times New Roman"/>
          <w:sz w:val="24"/>
          <w:szCs w:val="24"/>
        </w:rPr>
        <w:br/>
        <w:t>и знания</w:t>
      </w:r>
    </w:p>
    <w:p w:rsidR="00992FA4" w:rsidRPr="00445157" w:rsidRDefault="00992FA4" w:rsidP="00992FA4">
      <w:pPr>
        <w:spacing w:after="0" w:line="240" w:lineRule="auto"/>
        <w:jc w:val="both"/>
        <w:rPr>
          <w:rFonts w:ascii="Times New Roman" w:eastAsia="Times New Roman" w:hAnsi="Times New Roman" w:cs="Times New Roman"/>
          <w:sz w:val="24"/>
          <w:szCs w:val="24"/>
          <w:lang w:eastAsia="ru-RU"/>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4178"/>
        <w:gridCol w:w="3615"/>
      </w:tblGrid>
      <w:tr w:rsidR="00992FA4" w:rsidTr="00A05ACB">
        <w:tc>
          <w:tcPr>
            <w:tcW w:w="1129" w:type="dxa"/>
            <w:tcBorders>
              <w:top w:val="single" w:sz="4" w:space="0" w:color="auto"/>
              <w:left w:val="single" w:sz="4" w:space="0" w:color="auto"/>
              <w:bottom w:val="single" w:sz="4" w:space="0" w:color="auto"/>
              <w:right w:val="single" w:sz="4" w:space="0" w:color="auto"/>
            </w:tcBorders>
            <w:hideMark/>
          </w:tcPr>
          <w:p w:rsidR="00992FA4" w:rsidRDefault="00992FA4" w:rsidP="00A05ACB">
            <w:pPr>
              <w:rPr>
                <w:rStyle w:val="a9"/>
                <w:b/>
                <w:sz w:val="24"/>
                <w:szCs w:val="24"/>
              </w:rPr>
            </w:pPr>
            <w:r>
              <w:rPr>
                <w:rStyle w:val="a9"/>
                <w:b/>
                <w:sz w:val="24"/>
                <w:szCs w:val="24"/>
              </w:rPr>
              <w:t xml:space="preserve">Код ОК, ПК </w:t>
            </w:r>
          </w:p>
        </w:tc>
        <w:tc>
          <w:tcPr>
            <w:tcW w:w="4683" w:type="dxa"/>
            <w:tcBorders>
              <w:top w:val="single" w:sz="4" w:space="0" w:color="auto"/>
              <w:left w:val="single" w:sz="4" w:space="0" w:color="auto"/>
              <w:bottom w:val="single" w:sz="4" w:space="0" w:color="auto"/>
              <w:right w:val="single" w:sz="4" w:space="0" w:color="auto"/>
            </w:tcBorders>
            <w:hideMark/>
          </w:tcPr>
          <w:p w:rsidR="00992FA4" w:rsidRDefault="00992FA4" w:rsidP="00A05ACB">
            <w:pPr>
              <w:jc w:val="center"/>
              <w:rPr>
                <w:rFonts w:ascii="Times New Roman" w:hAnsi="Times New Roman" w:cs="Times New Roman"/>
                <w:b/>
                <w:sz w:val="24"/>
                <w:szCs w:val="24"/>
              </w:rPr>
            </w:pPr>
            <w:r>
              <w:rPr>
                <w:rFonts w:ascii="Times New Roman" w:hAnsi="Times New Roman" w:cs="Times New Roman"/>
                <w:b/>
                <w:sz w:val="24"/>
                <w:szCs w:val="24"/>
              </w:rPr>
              <w:t>Уметь</w:t>
            </w:r>
          </w:p>
        </w:tc>
        <w:tc>
          <w:tcPr>
            <w:tcW w:w="3969" w:type="dxa"/>
            <w:tcBorders>
              <w:top w:val="single" w:sz="4" w:space="0" w:color="auto"/>
              <w:left w:val="single" w:sz="4" w:space="0" w:color="auto"/>
              <w:bottom w:val="single" w:sz="4" w:space="0" w:color="auto"/>
              <w:right w:val="single" w:sz="4" w:space="0" w:color="auto"/>
            </w:tcBorders>
            <w:hideMark/>
          </w:tcPr>
          <w:p w:rsidR="00992FA4" w:rsidRDefault="00992FA4" w:rsidP="00A05ACB">
            <w:pPr>
              <w:jc w:val="center"/>
              <w:rPr>
                <w:rFonts w:ascii="Times New Roman" w:hAnsi="Times New Roman" w:cs="Times New Roman"/>
                <w:b/>
                <w:i/>
                <w:sz w:val="24"/>
                <w:szCs w:val="24"/>
              </w:rPr>
            </w:pPr>
            <w:r>
              <w:rPr>
                <w:rFonts w:ascii="Times New Roman" w:hAnsi="Times New Roman" w:cs="Times New Roman"/>
                <w:b/>
                <w:sz w:val="24"/>
                <w:szCs w:val="24"/>
              </w:rPr>
              <w:t>Знать</w:t>
            </w:r>
          </w:p>
        </w:tc>
      </w:tr>
      <w:tr w:rsidR="00992FA4" w:rsidTr="00A05ACB">
        <w:tc>
          <w:tcPr>
            <w:tcW w:w="1129" w:type="dxa"/>
            <w:tcBorders>
              <w:top w:val="single" w:sz="4" w:space="0" w:color="auto"/>
              <w:left w:val="single" w:sz="4" w:space="0" w:color="auto"/>
              <w:bottom w:val="single" w:sz="4" w:space="0" w:color="auto"/>
              <w:right w:val="single" w:sz="4" w:space="0" w:color="auto"/>
            </w:tcBorders>
          </w:tcPr>
          <w:p w:rsidR="00992FA4" w:rsidRDefault="00992FA4" w:rsidP="00A05ACB">
            <w:pPr>
              <w:suppressAutoHyphens/>
              <w:jc w:val="center"/>
              <w:rPr>
                <w:rFonts w:ascii="Times New Roman" w:hAnsi="Times New Roman" w:cs="Times New Roman"/>
                <w:color w:val="0D0D0D"/>
                <w:sz w:val="24"/>
                <w:szCs w:val="24"/>
              </w:rPr>
            </w:pPr>
            <w:r>
              <w:rPr>
                <w:rFonts w:ascii="Times New Roman" w:hAnsi="Times New Roman" w:cs="Times New Roman"/>
                <w:color w:val="0D0D0D"/>
                <w:sz w:val="24"/>
                <w:szCs w:val="24"/>
              </w:rPr>
              <w:t>ОК 1</w:t>
            </w:r>
          </w:p>
        </w:tc>
        <w:tc>
          <w:tcPr>
            <w:tcW w:w="4683" w:type="dxa"/>
            <w:tcBorders>
              <w:top w:val="single" w:sz="4" w:space="0" w:color="auto"/>
              <w:left w:val="single" w:sz="4" w:space="0" w:color="auto"/>
              <w:bottom w:val="single" w:sz="4" w:space="0" w:color="auto"/>
              <w:right w:val="single" w:sz="4" w:space="0" w:color="auto"/>
            </w:tcBorders>
          </w:tcPr>
          <w:p w:rsidR="00992FA4" w:rsidRPr="00992FA4" w:rsidRDefault="00992FA4" w:rsidP="00A05ACB">
            <w:pPr>
              <w:pStyle w:val="afff9"/>
              <w:suppressAutoHyphens/>
              <w:spacing w:after="0"/>
              <w:ind w:left="0"/>
              <w:jc w:val="both"/>
              <w:rPr>
                <w:rFonts w:cs="Times New Roman"/>
                <w:color w:val="0D0D0D"/>
                <w:lang w:val="ru-RU"/>
              </w:rPr>
            </w:pPr>
            <w:r w:rsidRPr="00992FA4">
              <w:rPr>
                <w:rFonts w:cs="Times New Roman"/>
                <w:color w:val="0D0D0D"/>
                <w:lang w:val="ru-RU"/>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c>
          <w:tcPr>
            <w:tcW w:w="3969" w:type="dxa"/>
            <w:tcBorders>
              <w:top w:val="single" w:sz="4" w:space="0" w:color="auto"/>
              <w:left w:val="single" w:sz="4" w:space="0" w:color="auto"/>
              <w:bottom w:val="single" w:sz="4" w:space="0" w:color="auto"/>
              <w:right w:val="single" w:sz="4" w:space="0" w:color="auto"/>
            </w:tcBorders>
          </w:tcPr>
          <w:p w:rsidR="00992FA4" w:rsidRPr="00992FA4" w:rsidRDefault="00992FA4" w:rsidP="00A05ACB">
            <w:pPr>
              <w:pStyle w:val="afff9"/>
              <w:suppressAutoHyphens/>
              <w:spacing w:after="0"/>
              <w:ind w:left="0"/>
              <w:jc w:val="both"/>
              <w:rPr>
                <w:rFonts w:cs="Times New Roman"/>
                <w:color w:val="0D0D0D"/>
                <w:lang w:val="ru-RU"/>
              </w:rPr>
            </w:pPr>
            <w:r w:rsidRPr="00992FA4">
              <w:rPr>
                <w:rFonts w:cs="Times New Roman"/>
                <w:color w:val="0D0D0D"/>
                <w:lang w:val="ru-RU"/>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992FA4" w:rsidTr="00A05ACB">
        <w:tc>
          <w:tcPr>
            <w:tcW w:w="1129" w:type="dxa"/>
            <w:tcBorders>
              <w:top w:val="single" w:sz="4" w:space="0" w:color="auto"/>
              <w:left w:val="single" w:sz="4" w:space="0" w:color="auto"/>
              <w:bottom w:val="single" w:sz="4" w:space="0" w:color="auto"/>
              <w:right w:val="single" w:sz="4" w:space="0" w:color="auto"/>
            </w:tcBorders>
          </w:tcPr>
          <w:p w:rsidR="00992FA4" w:rsidRDefault="00992FA4" w:rsidP="00A05ACB">
            <w:pPr>
              <w:suppressAutoHyphens/>
              <w:jc w:val="center"/>
              <w:rPr>
                <w:rFonts w:ascii="Times New Roman" w:hAnsi="Times New Roman" w:cs="Times New Roman"/>
                <w:color w:val="0D0D0D"/>
                <w:sz w:val="24"/>
                <w:szCs w:val="24"/>
              </w:rPr>
            </w:pPr>
            <w:r>
              <w:rPr>
                <w:rFonts w:ascii="Times New Roman" w:hAnsi="Times New Roman" w:cs="Times New Roman"/>
                <w:color w:val="0D0D0D"/>
                <w:sz w:val="24"/>
                <w:szCs w:val="24"/>
              </w:rPr>
              <w:t>ОК 02</w:t>
            </w:r>
          </w:p>
        </w:tc>
        <w:tc>
          <w:tcPr>
            <w:tcW w:w="4683" w:type="dxa"/>
            <w:tcBorders>
              <w:top w:val="single" w:sz="4" w:space="0" w:color="auto"/>
              <w:left w:val="single" w:sz="4" w:space="0" w:color="auto"/>
              <w:bottom w:val="single" w:sz="4" w:space="0" w:color="auto"/>
              <w:right w:val="single" w:sz="4" w:space="0" w:color="auto"/>
            </w:tcBorders>
          </w:tcPr>
          <w:p w:rsidR="00992FA4" w:rsidRPr="00992FA4" w:rsidRDefault="00992FA4" w:rsidP="00A05ACB">
            <w:pPr>
              <w:pStyle w:val="afff9"/>
              <w:suppressAutoHyphens/>
              <w:spacing w:after="0"/>
              <w:ind w:left="0"/>
              <w:jc w:val="both"/>
              <w:rPr>
                <w:rFonts w:cs="Times New Roman"/>
                <w:color w:val="0D0D0D"/>
                <w:lang w:val="ru-RU"/>
              </w:rPr>
            </w:pPr>
            <w:r w:rsidRPr="00992FA4">
              <w:rPr>
                <w:rFonts w:cs="Times New Roman"/>
                <w:color w:val="0D0D0D"/>
                <w:lang w:val="ru-RU"/>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w:t>
            </w:r>
            <w:r w:rsidRPr="00992FA4">
              <w:rPr>
                <w:rFonts w:cs="Times New Roman"/>
                <w:color w:val="0D0D0D"/>
                <w:lang w:val="ru-RU"/>
              </w:rPr>
              <w:lastRenderedPageBreak/>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3969" w:type="dxa"/>
            <w:tcBorders>
              <w:top w:val="single" w:sz="4" w:space="0" w:color="auto"/>
              <w:left w:val="single" w:sz="4" w:space="0" w:color="auto"/>
              <w:bottom w:val="single" w:sz="4" w:space="0" w:color="auto"/>
              <w:right w:val="single" w:sz="4" w:space="0" w:color="auto"/>
            </w:tcBorders>
          </w:tcPr>
          <w:p w:rsidR="00992FA4" w:rsidRPr="00992FA4" w:rsidRDefault="00992FA4" w:rsidP="00A05ACB">
            <w:pPr>
              <w:pStyle w:val="afff9"/>
              <w:suppressAutoHyphens/>
              <w:spacing w:after="0"/>
              <w:ind w:left="0"/>
              <w:jc w:val="both"/>
              <w:rPr>
                <w:rFonts w:cs="Times New Roman"/>
                <w:color w:val="0D0D0D"/>
                <w:lang w:val="ru-RU"/>
              </w:rPr>
            </w:pPr>
            <w:r w:rsidRPr="00992FA4">
              <w:rPr>
                <w:rFonts w:cs="Times New Roman"/>
                <w:color w:val="0D0D0D"/>
                <w:lang w:val="ru-RU"/>
              </w:rPr>
              <w:lastRenderedPageBreak/>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992FA4">
              <w:rPr>
                <w:rFonts w:cs="Times New Roman"/>
                <w:color w:val="0D0D0D"/>
                <w:lang w:val="ru-RU"/>
              </w:rPr>
              <w:lastRenderedPageBreak/>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992FA4" w:rsidTr="00A05ACB">
        <w:tc>
          <w:tcPr>
            <w:tcW w:w="1129" w:type="dxa"/>
            <w:tcBorders>
              <w:top w:val="single" w:sz="4" w:space="0" w:color="auto"/>
              <w:left w:val="single" w:sz="4" w:space="0" w:color="auto"/>
              <w:bottom w:val="single" w:sz="4" w:space="0" w:color="auto"/>
              <w:right w:val="single" w:sz="4" w:space="0" w:color="auto"/>
            </w:tcBorders>
          </w:tcPr>
          <w:p w:rsidR="00992FA4" w:rsidRDefault="00992FA4" w:rsidP="00A05ACB">
            <w:pPr>
              <w:suppressAutoHyphens/>
              <w:jc w:val="center"/>
              <w:rPr>
                <w:rFonts w:ascii="Times New Roman" w:hAnsi="Times New Roman" w:cs="Times New Roman"/>
                <w:color w:val="0D0D0D"/>
                <w:sz w:val="24"/>
                <w:szCs w:val="24"/>
              </w:rPr>
            </w:pPr>
            <w:r>
              <w:rPr>
                <w:rFonts w:ascii="Times New Roman" w:hAnsi="Times New Roman" w:cs="Times New Roman"/>
                <w:color w:val="0D0D0D"/>
                <w:sz w:val="24"/>
                <w:szCs w:val="24"/>
              </w:rPr>
              <w:lastRenderedPageBreak/>
              <w:t>ОК 07</w:t>
            </w:r>
          </w:p>
          <w:p w:rsidR="00992FA4" w:rsidRDefault="00992FA4" w:rsidP="00A05ACB">
            <w:pPr>
              <w:rPr>
                <w:rFonts w:ascii="Times New Roman" w:hAnsi="Times New Roman" w:cs="Times New Roman"/>
                <w:bCs/>
                <w:sz w:val="24"/>
                <w:szCs w:val="24"/>
              </w:rPr>
            </w:pPr>
          </w:p>
        </w:tc>
        <w:tc>
          <w:tcPr>
            <w:tcW w:w="4683" w:type="dxa"/>
            <w:tcBorders>
              <w:top w:val="single" w:sz="4" w:space="0" w:color="auto"/>
              <w:left w:val="single" w:sz="4" w:space="0" w:color="auto"/>
              <w:bottom w:val="single" w:sz="4" w:space="0" w:color="auto"/>
              <w:right w:val="single" w:sz="4" w:space="0" w:color="auto"/>
            </w:tcBorders>
            <w:hideMark/>
          </w:tcPr>
          <w:p w:rsidR="00992FA4" w:rsidRPr="00992FA4" w:rsidRDefault="00992FA4" w:rsidP="00F7525A">
            <w:pPr>
              <w:pStyle w:val="afff9"/>
              <w:numPr>
                <w:ilvl w:val="0"/>
                <w:numId w:val="56"/>
              </w:numPr>
              <w:suppressAutoHyphens/>
              <w:spacing w:before="0" w:after="0"/>
              <w:ind w:left="0" w:firstLine="0"/>
              <w:contextualSpacing/>
              <w:jc w:val="both"/>
              <w:rPr>
                <w:rFonts w:cs="Times New Roman"/>
                <w:color w:val="0D0D0D"/>
                <w:lang w:val="ru-RU"/>
              </w:rPr>
            </w:pPr>
            <w:r w:rsidRPr="00992FA4">
              <w:rPr>
                <w:rFonts w:cs="Times New Roman"/>
                <w:color w:val="0D0D0D"/>
                <w:lang w:val="ru-RU"/>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rsidR="00992FA4" w:rsidRDefault="00992FA4" w:rsidP="00A05ACB">
            <w:pPr>
              <w:rPr>
                <w:rFonts w:ascii="Times New Roman" w:hAnsi="Times New Roman" w:cs="Times New Roman"/>
                <w:bCs/>
                <w:sz w:val="24"/>
                <w:szCs w:val="24"/>
              </w:rPr>
            </w:pPr>
            <w:r>
              <w:rPr>
                <w:rFonts w:ascii="Times New Roman" w:hAnsi="Times New Roman" w:cs="Times New Roman"/>
                <w:color w:val="0D0D0D"/>
              </w:rPr>
              <w:t>организовывать профессиональную деятельность с учетом знаний об изменении климатических условий региона.</w:t>
            </w:r>
          </w:p>
        </w:tc>
        <w:tc>
          <w:tcPr>
            <w:tcW w:w="3969" w:type="dxa"/>
            <w:tcBorders>
              <w:top w:val="single" w:sz="4" w:space="0" w:color="auto"/>
              <w:left w:val="single" w:sz="4" w:space="0" w:color="auto"/>
              <w:bottom w:val="single" w:sz="4" w:space="0" w:color="auto"/>
              <w:right w:val="single" w:sz="4" w:space="0" w:color="auto"/>
            </w:tcBorders>
            <w:hideMark/>
          </w:tcPr>
          <w:p w:rsidR="00992FA4" w:rsidRPr="00992FA4" w:rsidRDefault="00992FA4" w:rsidP="00F7525A">
            <w:pPr>
              <w:pStyle w:val="afff9"/>
              <w:numPr>
                <w:ilvl w:val="0"/>
                <w:numId w:val="56"/>
              </w:numPr>
              <w:suppressAutoHyphens/>
              <w:spacing w:before="0" w:after="0"/>
              <w:ind w:left="0" w:firstLine="0"/>
              <w:contextualSpacing/>
              <w:jc w:val="both"/>
              <w:rPr>
                <w:rFonts w:cs="Times New Roman"/>
                <w:color w:val="0D0D0D"/>
                <w:lang w:val="ru-RU"/>
              </w:rPr>
            </w:pPr>
            <w:r w:rsidRPr="00992FA4">
              <w:rPr>
                <w:rFonts w:cs="Times New Roman"/>
                <w:color w:val="0D0D0D"/>
                <w:lang w:val="ru-RU"/>
              </w:rPr>
              <w:t xml:space="preserve">правила экологической безопасности при ведении профессиональной деятельности; </w:t>
            </w:r>
          </w:p>
          <w:p w:rsidR="00992FA4" w:rsidRPr="00992FA4" w:rsidRDefault="00992FA4" w:rsidP="00F7525A">
            <w:pPr>
              <w:pStyle w:val="afff9"/>
              <w:numPr>
                <w:ilvl w:val="0"/>
                <w:numId w:val="56"/>
              </w:numPr>
              <w:suppressAutoHyphens/>
              <w:spacing w:before="0" w:after="0"/>
              <w:ind w:left="0" w:firstLine="0"/>
              <w:contextualSpacing/>
              <w:jc w:val="both"/>
              <w:rPr>
                <w:rFonts w:cs="Times New Roman"/>
                <w:color w:val="0D0D0D"/>
                <w:lang w:val="ru-RU"/>
              </w:rPr>
            </w:pPr>
            <w:r w:rsidRPr="00992FA4">
              <w:rPr>
                <w:rFonts w:cs="Times New Roman"/>
                <w:color w:val="0D0D0D"/>
                <w:lang w:val="ru-RU"/>
              </w:rPr>
              <w:t xml:space="preserve">основные ресурсы, задействованные в профессиональной деятельности; </w:t>
            </w:r>
          </w:p>
          <w:p w:rsidR="00992FA4" w:rsidRDefault="00992FA4" w:rsidP="00F7525A">
            <w:pPr>
              <w:pStyle w:val="afff9"/>
              <w:numPr>
                <w:ilvl w:val="0"/>
                <w:numId w:val="56"/>
              </w:numPr>
              <w:suppressAutoHyphens/>
              <w:spacing w:before="0" w:after="0"/>
              <w:ind w:left="0" w:firstLine="0"/>
              <w:contextualSpacing/>
              <w:jc w:val="both"/>
              <w:rPr>
                <w:rFonts w:cs="Times New Roman"/>
                <w:color w:val="0D0D0D"/>
              </w:rPr>
            </w:pPr>
            <w:r>
              <w:rPr>
                <w:rFonts w:cs="Times New Roman"/>
                <w:color w:val="0D0D0D"/>
              </w:rPr>
              <w:t xml:space="preserve">пути обеспечения ресурсосбережения; </w:t>
            </w:r>
          </w:p>
          <w:p w:rsidR="00992FA4" w:rsidRDefault="00992FA4" w:rsidP="00F7525A">
            <w:pPr>
              <w:pStyle w:val="afff9"/>
              <w:numPr>
                <w:ilvl w:val="0"/>
                <w:numId w:val="56"/>
              </w:numPr>
              <w:suppressAutoHyphens/>
              <w:spacing w:before="0" w:after="0"/>
              <w:ind w:left="0" w:firstLine="0"/>
              <w:contextualSpacing/>
              <w:jc w:val="both"/>
              <w:rPr>
                <w:rFonts w:cs="Times New Roman"/>
                <w:color w:val="0D0D0D"/>
              </w:rPr>
            </w:pPr>
            <w:r>
              <w:rPr>
                <w:rFonts w:cs="Times New Roman"/>
                <w:color w:val="0D0D0D"/>
              </w:rPr>
              <w:t xml:space="preserve">принципы бережливого производства; </w:t>
            </w:r>
          </w:p>
          <w:p w:rsidR="00992FA4" w:rsidRDefault="00992FA4" w:rsidP="00A05ACB">
            <w:pPr>
              <w:rPr>
                <w:rFonts w:ascii="Times New Roman" w:hAnsi="Times New Roman" w:cs="Times New Roman"/>
                <w:bCs/>
                <w:i/>
                <w:sz w:val="24"/>
                <w:szCs w:val="24"/>
              </w:rPr>
            </w:pPr>
            <w:r>
              <w:rPr>
                <w:rFonts w:ascii="Times New Roman" w:hAnsi="Times New Roman" w:cs="Times New Roman"/>
                <w:color w:val="0D0D0D"/>
              </w:rPr>
              <w:t>основные направления изменения климатических условий региона.</w:t>
            </w:r>
          </w:p>
        </w:tc>
      </w:tr>
      <w:tr w:rsidR="00992FA4" w:rsidTr="00A05ACB">
        <w:tc>
          <w:tcPr>
            <w:tcW w:w="1129" w:type="dxa"/>
            <w:tcBorders>
              <w:top w:val="single" w:sz="4" w:space="0" w:color="auto"/>
              <w:left w:val="single" w:sz="4" w:space="0" w:color="auto"/>
              <w:bottom w:val="single" w:sz="4" w:space="0" w:color="auto"/>
              <w:right w:val="single" w:sz="4" w:space="0" w:color="auto"/>
            </w:tcBorders>
          </w:tcPr>
          <w:p w:rsidR="00992FA4" w:rsidRDefault="00992FA4" w:rsidP="00A05ACB">
            <w:pPr>
              <w:suppressAutoHyphens/>
              <w:spacing w:after="0" w:line="240" w:lineRule="auto"/>
              <w:jc w:val="both"/>
              <w:rPr>
                <w:rFonts w:ascii="Times New Roman" w:hAnsi="Times New Roman" w:cs="Times New Roman"/>
                <w:color w:val="0D0D0D"/>
              </w:rPr>
            </w:pPr>
            <w:r w:rsidRPr="008705C7">
              <w:rPr>
                <w:rFonts w:ascii="Times New Roman" w:hAnsi="Times New Roman" w:cs="Times New Roman"/>
                <w:color w:val="0D0D0D"/>
              </w:rPr>
              <w:t xml:space="preserve">ПК 1.2. </w:t>
            </w:r>
          </w:p>
          <w:p w:rsidR="00992FA4" w:rsidRPr="008705C7" w:rsidRDefault="00992FA4" w:rsidP="00A05ACB">
            <w:pPr>
              <w:suppressAutoHyphens/>
              <w:spacing w:after="0" w:line="240" w:lineRule="auto"/>
              <w:jc w:val="both"/>
              <w:rPr>
                <w:rFonts w:ascii="Times New Roman" w:hAnsi="Times New Roman" w:cs="Times New Roman"/>
                <w:color w:val="0D0D0D"/>
              </w:rPr>
            </w:pPr>
            <w:r w:rsidRPr="008705C7">
              <w:rPr>
                <w:rFonts w:ascii="Times New Roman" w:hAnsi="Times New Roman" w:cs="Times New Roman"/>
                <w:color w:val="0D0D0D"/>
              </w:rPr>
              <w:t>Применять нормы права для решения задач в профессиональной деятельности.</w:t>
            </w:r>
          </w:p>
          <w:p w:rsidR="00992FA4" w:rsidRDefault="00992FA4" w:rsidP="00A05ACB">
            <w:pPr>
              <w:suppressAutoHyphens/>
              <w:spacing w:after="0" w:line="240" w:lineRule="auto"/>
              <w:jc w:val="both"/>
              <w:rPr>
                <w:rFonts w:ascii="Times New Roman" w:hAnsi="Times New Roman" w:cs="Times New Roman"/>
                <w:color w:val="0D0D0D"/>
              </w:rPr>
            </w:pPr>
            <w:r w:rsidRPr="008705C7">
              <w:rPr>
                <w:rFonts w:ascii="Times New Roman" w:hAnsi="Times New Roman" w:cs="Times New Roman"/>
                <w:color w:val="0D0D0D"/>
              </w:rPr>
              <w:t xml:space="preserve">ПК 3.1. </w:t>
            </w:r>
          </w:p>
          <w:p w:rsidR="00992FA4" w:rsidRPr="008705C7" w:rsidRDefault="00992FA4" w:rsidP="00A05ACB">
            <w:pPr>
              <w:suppressAutoHyphens/>
              <w:spacing w:after="0" w:line="240" w:lineRule="auto"/>
              <w:jc w:val="both"/>
              <w:rPr>
                <w:rFonts w:ascii="Times New Roman" w:hAnsi="Times New Roman" w:cs="Times New Roman"/>
                <w:color w:val="0D0D0D"/>
              </w:rPr>
            </w:pPr>
            <w:r w:rsidRPr="008705C7">
              <w:rPr>
                <w:rFonts w:ascii="Times New Roman" w:hAnsi="Times New Roman" w:cs="Times New Roman"/>
                <w:color w:val="0D0D0D"/>
              </w:rPr>
              <w:t>Информировать на приеме и консультировании субъектов права по вопросам социального обеспечения и социальной защиты.</w:t>
            </w:r>
          </w:p>
        </w:tc>
        <w:tc>
          <w:tcPr>
            <w:tcW w:w="4683" w:type="dxa"/>
            <w:tcBorders>
              <w:top w:val="single" w:sz="4" w:space="0" w:color="auto"/>
              <w:left w:val="single" w:sz="4" w:space="0" w:color="auto"/>
              <w:bottom w:val="single" w:sz="4" w:space="0" w:color="auto"/>
              <w:right w:val="single" w:sz="4" w:space="0" w:color="auto"/>
            </w:tcBorders>
          </w:tcPr>
          <w:p w:rsidR="00992FA4" w:rsidRDefault="00992FA4" w:rsidP="00A05ACB">
            <w:pPr>
              <w:spacing w:after="0"/>
              <w:jc w:val="both"/>
              <w:rPr>
                <w:rFonts w:ascii="Times New Roman" w:hAnsi="Times New Roman"/>
                <w:sz w:val="24"/>
              </w:rPr>
            </w:pPr>
            <w:r>
              <w:rPr>
                <w:rFonts w:ascii="Times New Roman" w:hAnsi="Times New Roman"/>
                <w:sz w:val="24"/>
              </w:rPr>
              <w:t xml:space="preserve">определять задачи для поиска информации, содержащей актуальные сведения о безопасности жизнедеятельности; </w:t>
            </w:r>
          </w:p>
          <w:p w:rsidR="00992FA4" w:rsidRDefault="00992FA4" w:rsidP="00A05ACB">
            <w:pPr>
              <w:spacing w:after="0"/>
              <w:jc w:val="both"/>
              <w:rPr>
                <w:rFonts w:ascii="Times New Roman" w:hAnsi="Times New Roman"/>
                <w:sz w:val="24"/>
              </w:rPr>
            </w:pPr>
            <w:r>
              <w:rPr>
                <w:rFonts w:ascii="Times New Roman" w:hAnsi="Times New Roman"/>
                <w:sz w:val="24"/>
              </w:rPr>
              <w:t xml:space="preserve">определять необходимые источники информации согласно номенклатуре информационных источников, применяемых в сфере безопасности жизнедеятельности; </w:t>
            </w:r>
          </w:p>
          <w:p w:rsidR="00992FA4" w:rsidRPr="00992FA4" w:rsidRDefault="00992FA4" w:rsidP="00A05ACB">
            <w:pPr>
              <w:pStyle w:val="afff9"/>
              <w:suppressAutoHyphens/>
              <w:spacing w:after="0"/>
              <w:ind w:left="0"/>
              <w:jc w:val="both"/>
              <w:rPr>
                <w:rFonts w:cs="Times New Roman"/>
                <w:color w:val="0D0D0D"/>
                <w:lang w:val="ru-RU"/>
              </w:rPr>
            </w:pPr>
            <w:r w:rsidRPr="00992FA4">
              <w:rPr>
                <w:lang w:val="ru-RU"/>
              </w:rPr>
              <w:t xml:space="preserve">применять приемы структурирования информации для создания устных </w:t>
            </w:r>
            <w:r w:rsidRPr="00992FA4">
              <w:rPr>
                <w:lang w:val="ru-RU"/>
              </w:rPr>
              <w:br/>
              <w:t>и письменных сообщений, электронного контента и т.п. в процессе освоения информации о безопасности жизнедеятельности;</w:t>
            </w:r>
          </w:p>
        </w:tc>
        <w:tc>
          <w:tcPr>
            <w:tcW w:w="3969" w:type="dxa"/>
            <w:tcBorders>
              <w:top w:val="single" w:sz="4" w:space="0" w:color="auto"/>
              <w:left w:val="single" w:sz="4" w:space="0" w:color="auto"/>
              <w:bottom w:val="single" w:sz="4" w:space="0" w:color="auto"/>
              <w:right w:val="single" w:sz="4" w:space="0" w:color="auto"/>
            </w:tcBorders>
          </w:tcPr>
          <w:p w:rsidR="00992FA4" w:rsidRDefault="00992FA4" w:rsidP="00A05ACB">
            <w:pPr>
              <w:spacing w:after="0"/>
              <w:jc w:val="both"/>
              <w:rPr>
                <w:rFonts w:ascii="Times New Roman" w:hAnsi="Times New Roman"/>
                <w:sz w:val="24"/>
              </w:rPr>
            </w:pPr>
            <w:r>
              <w:rPr>
                <w:rFonts w:ascii="Times New Roman" w:hAnsi="Times New Roman"/>
                <w:sz w:val="24"/>
              </w:rPr>
              <w:t>номенклатуру информационных источников, применяемых в сфере безопасности жизнедеятельности: нормативно-правовые акты федерального, регионального, локального уровней, регулирующие деятельность в сфере безопасности жизнедеятельности, основы контроля и управления в сфере обеспечения безопасности жизнедеятельности и защиты окружающей среды;</w:t>
            </w:r>
          </w:p>
          <w:p w:rsidR="00992FA4" w:rsidRPr="008705C7" w:rsidRDefault="00992FA4" w:rsidP="00A05ACB">
            <w:pPr>
              <w:spacing w:after="0"/>
              <w:jc w:val="both"/>
              <w:rPr>
                <w:rFonts w:ascii="Times New Roman" w:hAnsi="Times New Roman"/>
                <w:sz w:val="24"/>
              </w:rPr>
            </w:pPr>
            <w:r>
              <w:rPr>
                <w:rFonts w:ascii="Times New Roman" w:hAnsi="Times New Roman"/>
                <w:sz w:val="24"/>
              </w:rPr>
              <w:t>приемы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электронный контент и т.п.) данной информации.</w:t>
            </w:r>
          </w:p>
        </w:tc>
      </w:tr>
    </w:tbl>
    <w:p w:rsidR="00992FA4" w:rsidRPr="009B0A36" w:rsidRDefault="00992FA4" w:rsidP="00992FA4">
      <w:pPr>
        <w:spacing w:after="0" w:line="240" w:lineRule="auto"/>
        <w:jc w:val="center"/>
        <w:rPr>
          <w:rFonts w:ascii="Times New Roman" w:eastAsia="Times New Roman" w:hAnsi="Times New Roman" w:cs="Times New Roman"/>
          <w:sz w:val="24"/>
          <w:szCs w:val="20"/>
          <w:lang w:eastAsia="ru-RU"/>
        </w:rPr>
      </w:pPr>
    </w:p>
    <w:p w:rsidR="00992FA4" w:rsidRPr="00445157" w:rsidRDefault="00992FA4" w:rsidP="00992FA4">
      <w:pPr>
        <w:pageBreakBefore/>
        <w:numPr>
          <w:ilvl w:val="0"/>
          <w:numId w:val="11"/>
        </w:numPr>
        <w:spacing w:after="0" w:line="360" w:lineRule="auto"/>
        <w:ind w:left="924" w:hanging="357"/>
        <w:contextualSpacing/>
        <w:jc w:val="center"/>
        <w:rPr>
          <w:rFonts w:ascii="Times New Roman" w:eastAsia="Times New Roman" w:hAnsi="Times New Roman" w:cs="Times New Roman"/>
          <w:b/>
          <w:sz w:val="24"/>
          <w:szCs w:val="24"/>
          <w:lang w:eastAsia="ru-RU"/>
        </w:rPr>
      </w:pPr>
      <w:r w:rsidRPr="00445157">
        <w:rPr>
          <w:rFonts w:ascii="Times New Roman" w:eastAsia="Times New Roman" w:hAnsi="Times New Roman" w:cs="Times New Roman"/>
          <w:b/>
          <w:sz w:val="24"/>
          <w:szCs w:val="24"/>
          <w:lang w:eastAsia="ru-RU"/>
        </w:rPr>
        <w:lastRenderedPageBreak/>
        <w:t>Структура и содержание учебной дисциплины</w:t>
      </w:r>
    </w:p>
    <w:p w:rsidR="00992FA4" w:rsidRPr="00445157" w:rsidRDefault="00992FA4" w:rsidP="00992FA4">
      <w:pPr>
        <w:numPr>
          <w:ilvl w:val="1"/>
          <w:numId w:val="11"/>
        </w:numPr>
        <w:spacing w:after="0" w:line="360" w:lineRule="auto"/>
        <w:ind w:left="709" w:hanging="709"/>
        <w:contextualSpacing/>
        <w:jc w:val="both"/>
        <w:rPr>
          <w:rFonts w:ascii="Times New Roman" w:eastAsia="Times New Roman" w:hAnsi="Times New Roman" w:cs="Times New Roman"/>
          <w:b/>
          <w:sz w:val="24"/>
          <w:szCs w:val="24"/>
          <w:lang w:eastAsia="ru-RU"/>
        </w:rPr>
      </w:pPr>
      <w:r w:rsidRPr="00445157">
        <w:rPr>
          <w:rFonts w:ascii="Times New Roman" w:eastAsia="Times New Roman" w:hAnsi="Times New Roman" w:cs="Times New Roman"/>
          <w:b/>
          <w:sz w:val="24"/>
          <w:szCs w:val="24"/>
          <w:lang w:eastAsia="ru-RU"/>
        </w:rPr>
        <w:t>Объем учебной дисциплины и виды учебной работы</w:t>
      </w:r>
    </w:p>
    <w:tbl>
      <w:tblPr>
        <w:tblStyle w:val="110"/>
        <w:tblW w:w="5000" w:type="pct"/>
        <w:tblInd w:w="0" w:type="dxa"/>
        <w:tblLook w:val="04A0" w:firstRow="1" w:lastRow="0" w:firstColumn="1" w:lastColumn="0" w:noHBand="0" w:noVBand="1"/>
      </w:tblPr>
      <w:tblGrid>
        <w:gridCol w:w="6180"/>
        <w:gridCol w:w="1696"/>
        <w:gridCol w:w="1696"/>
      </w:tblGrid>
      <w:tr w:rsidR="00992FA4" w:rsidRPr="00445157" w:rsidTr="00A05ACB">
        <w:trPr>
          <w:trHeight w:val="562"/>
        </w:trPr>
        <w:tc>
          <w:tcPr>
            <w:tcW w:w="3228" w:type="pct"/>
            <w:vAlign w:val="center"/>
          </w:tcPr>
          <w:p w:rsidR="00992FA4" w:rsidRPr="00445157" w:rsidRDefault="00992FA4" w:rsidP="00A05ACB">
            <w:pPr>
              <w:jc w:val="center"/>
              <w:rPr>
                <w:rFonts w:ascii="Times New Roman" w:hAnsi="Times New Roman" w:cs="Times New Roman"/>
                <w:b/>
                <w:sz w:val="24"/>
                <w:szCs w:val="24"/>
              </w:rPr>
            </w:pPr>
            <w:r w:rsidRPr="00445157">
              <w:rPr>
                <w:rFonts w:ascii="Times New Roman" w:hAnsi="Times New Roman" w:cs="Times New Roman"/>
                <w:b/>
                <w:sz w:val="24"/>
                <w:szCs w:val="24"/>
              </w:rPr>
              <w:t>Вид учебной работы</w:t>
            </w:r>
          </w:p>
        </w:tc>
        <w:tc>
          <w:tcPr>
            <w:tcW w:w="886" w:type="pct"/>
            <w:vAlign w:val="center"/>
          </w:tcPr>
          <w:p w:rsidR="00992FA4" w:rsidRPr="00445157" w:rsidRDefault="00992FA4" w:rsidP="00A05ACB">
            <w:pPr>
              <w:jc w:val="center"/>
              <w:rPr>
                <w:rFonts w:ascii="Times New Roman" w:hAnsi="Times New Roman" w:cs="Times New Roman"/>
                <w:b/>
                <w:sz w:val="24"/>
                <w:szCs w:val="24"/>
              </w:rPr>
            </w:pPr>
            <w:r w:rsidRPr="00445157">
              <w:rPr>
                <w:rFonts w:ascii="Times New Roman" w:hAnsi="Times New Roman" w:cs="Times New Roman"/>
                <w:b/>
                <w:sz w:val="24"/>
                <w:szCs w:val="24"/>
              </w:rPr>
              <w:t xml:space="preserve">Объем в часах </w:t>
            </w:r>
          </w:p>
          <w:p w:rsidR="00992FA4" w:rsidRPr="00445157" w:rsidRDefault="00992FA4" w:rsidP="00A05ACB">
            <w:pPr>
              <w:jc w:val="center"/>
              <w:rPr>
                <w:rFonts w:ascii="Times New Roman" w:hAnsi="Times New Roman" w:cs="Times New Roman"/>
                <w:sz w:val="24"/>
                <w:szCs w:val="24"/>
              </w:rPr>
            </w:pPr>
            <w:r w:rsidRPr="00445157">
              <w:rPr>
                <w:rFonts w:ascii="Times New Roman" w:hAnsi="Times New Roman" w:cs="Times New Roman"/>
                <w:sz w:val="24"/>
                <w:szCs w:val="24"/>
              </w:rPr>
              <w:t>(для очной формы обучения)</w:t>
            </w:r>
          </w:p>
        </w:tc>
        <w:tc>
          <w:tcPr>
            <w:tcW w:w="886" w:type="pct"/>
          </w:tcPr>
          <w:p w:rsidR="00992FA4" w:rsidRPr="00445157" w:rsidRDefault="00992FA4" w:rsidP="00A05ACB">
            <w:pPr>
              <w:jc w:val="center"/>
              <w:rPr>
                <w:rFonts w:ascii="Times New Roman" w:hAnsi="Times New Roman" w:cs="Times New Roman"/>
                <w:b/>
                <w:sz w:val="24"/>
                <w:szCs w:val="24"/>
              </w:rPr>
            </w:pPr>
            <w:r w:rsidRPr="00445157">
              <w:rPr>
                <w:rFonts w:ascii="Times New Roman" w:hAnsi="Times New Roman" w:cs="Times New Roman"/>
                <w:b/>
                <w:sz w:val="24"/>
                <w:szCs w:val="24"/>
              </w:rPr>
              <w:t xml:space="preserve">Объем в часах </w:t>
            </w:r>
          </w:p>
          <w:p w:rsidR="00992FA4" w:rsidRPr="00445157" w:rsidRDefault="00992FA4" w:rsidP="00A05ACB">
            <w:pPr>
              <w:jc w:val="center"/>
              <w:rPr>
                <w:rFonts w:ascii="Times New Roman" w:hAnsi="Times New Roman" w:cs="Times New Roman"/>
                <w:b/>
                <w:sz w:val="24"/>
                <w:szCs w:val="24"/>
              </w:rPr>
            </w:pPr>
            <w:r w:rsidRPr="00445157">
              <w:rPr>
                <w:rFonts w:ascii="Times New Roman" w:hAnsi="Times New Roman" w:cs="Times New Roman"/>
                <w:sz w:val="24"/>
                <w:szCs w:val="24"/>
              </w:rPr>
              <w:t xml:space="preserve">(для </w:t>
            </w:r>
            <w:r>
              <w:rPr>
                <w:rFonts w:ascii="Times New Roman" w:hAnsi="Times New Roman" w:cs="Times New Roman"/>
                <w:sz w:val="24"/>
                <w:szCs w:val="24"/>
              </w:rPr>
              <w:t>за</w:t>
            </w:r>
            <w:r w:rsidRPr="00445157">
              <w:rPr>
                <w:rFonts w:ascii="Times New Roman" w:hAnsi="Times New Roman" w:cs="Times New Roman"/>
                <w:sz w:val="24"/>
                <w:szCs w:val="24"/>
              </w:rPr>
              <w:t>очной формы обучения)</w:t>
            </w:r>
          </w:p>
        </w:tc>
      </w:tr>
      <w:tr w:rsidR="00992FA4" w:rsidRPr="00445157" w:rsidTr="00A05ACB">
        <w:tc>
          <w:tcPr>
            <w:tcW w:w="3228" w:type="pct"/>
          </w:tcPr>
          <w:p w:rsidR="00992FA4" w:rsidRPr="00445157" w:rsidRDefault="00992FA4" w:rsidP="00A05ACB">
            <w:pPr>
              <w:rPr>
                <w:rFonts w:ascii="Times New Roman" w:hAnsi="Times New Roman" w:cs="Times New Roman"/>
                <w:b/>
                <w:sz w:val="24"/>
                <w:szCs w:val="24"/>
              </w:rPr>
            </w:pPr>
            <w:r w:rsidRPr="00445157">
              <w:rPr>
                <w:rFonts w:ascii="Times New Roman" w:hAnsi="Times New Roman" w:cs="Times New Roman"/>
                <w:b/>
                <w:sz w:val="24"/>
                <w:szCs w:val="24"/>
              </w:rPr>
              <w:t>Объем рабочей программы учебной дисциплины</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74</w:t>
            </w:r>
          </w:p>
        </w:tc>
        <w:tc>
          <w:tcPr>
            <w:tcW w:w="886" w:type="pct"/>
          </w:tcPr>
          <w:p w:rsidR="00992FA4" w:rsidRDefault="00992FA4" w:rsidP="00A05ACB">
            <w:pPr>
              <w:jc w:val="center"/>
              <w:rPr>
                <w:rFonts w:ascii="Times New Roman" w:hAnsi="Times New Roman" w:cs="Times New Roman"/>
                <w:sz w:val="24"/>
                <w:szCs w:val="24"/>
              </w:rPr>
            </w:pPr>
            <w:r>
              <w:rPr>
                <w:rFonts w:ascii="Times New Roman" w:hAnsi="Times New Roman" w:cs="Times New Roman"/>
                <w:sz w:val="24"/>
                <w:szCs w:val="24"/>
              </w:rPr>
              <w:t>74</w:t>
            </w:r>
          </w:p>
        </w:tc>
      </w:tr>
      <w:tr w:rsidR="00992FA4" w:rsidRPr="00445157" w:rsidTr="00A05ACB">
        <w:tc>
          <w:tcPr>
            <w:tcW w:w="3228" w:type="pct"/>
          </w:tcPr>
          <w:p w:rsidR="00992FA4" w:rsidRPr="00445157" w:rsidRDefault="00992FA4" w:rsidP="00A05ACB">
            <w:pPr>
              <w:rPr>
                <w:rFonts w:ascii="Times New Roman" w:hAnsi="Times New Roman" w:cs="Times New Roman"/>
                <w:b/>
                <w:sz w:val="24"/>
                <w:szCs w:val="24"/>
              </w:rPr>
            </w:pPr>
            <w:r w:rsidRPr="00445157">
              <w:rPr>
                <w:rFonts w:ascii="Times New Roman" w:hAnsi="Times New Roman" w:cs="Times New Roman"/>
                <w:b/>
                <w:sz w:val="24"/>
                <w:szCs w:val="24"/>
              </w:rPr>
              <w:t>в том числе в форме практической подготовки</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33</w:t>
            </w:r>
          </w:p>
        </w:tc>
        <w:tc>
          <w:tcPr>
            <w:tcW w:w="886" w:type="pct"/>
          </w:tcPr>
          <w:p w:rsidR="00992FA4" w:rsidRDefault="00992FA4" w:rsidP="00A05ACB">
            <w:pPr>
              <w:jc w:val="center"/>
              <w:rPr>
                <w:rFonts w:ascii="Times New Roman" w:hAnsi="Times New Roman" w:cs="Times New Roman"/>
                <w:sz w:val="24"/>
                <w:szCs w:val="24"/>
              </w:rPr>
            </w:pPr>
            <w:r>
              <w:rPr>
                <w:rFonts w:ascii="Times New Roman" w:hAnsi="Times New Roman" w:cs="Times New Roman"/>
                <w:sz w:val="24"/>
                <w:szCs w:val="24"/>
              </w:rPr>
              <w:t>4</w:t>
            </w: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sidRPr="00445157">
              <w:rPr>
                <w:rFonts w:ascii="Times New Roman" w:hAnsi="Times New Roman" w:cs="Times New Roman"/>
                <w:sz w:val="24"/>
                <w:szCs w:val="24"/>
              </w:rPr>
              <w:t>в том числе:</w:t>
            </w:r>
          </w:p>
        </w:tc>
        <w:tc>
          <w:tcPr>
            <w:tcW w:w="886" w:type="pct"/>
            <w:vAlign w:val="center"/>
          </w:tcPr>
          <w:p w:rsidR="00992FA4" w:rsidRPr="00445157" w:rsidRDefault="00992FA4" w:rsidP="00A05ACB">
            <w:pPr>
              <w:jc w:val="center"/>
              <w:rPr>
                <w:rFonts w:ascii="Times New Roman" w:hAnsi="Times New Roman" w:cs="Times New Roman"/>
                <w:sz w:val="24"/>
                <w:szCs w:val="24"/>
              </w:rPr>
            </w:pPr>
          </w:p>
        </w:tc>
        <w:tc>
          <w:tcPr>
            <w:tcW w:w="886" w:type="pct"/>
          </w:tcPr>
          <w:p w:rsidR="00992FA4" w:rsidRPr="00445157" w:rsidRDefault="00992FA4" w:rsidP="00A05ACB">
            <w:pPr>
              <w:jc w:val="center"/>
              <w:rPr>
                <w:rFonts w:ascii="Times New Roman" w:hAnsi="Times New Roman" w:cs="Times New Roman"/>
                <w:sz w:val="24"/>
                <w:szCs w:val="24"/>
              </w:rPr>
            </w:pP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sidRPr="00445157">
              <w:rPr>
                <w:rFonts w:ascii="Times New Roman" w:hAnsi="Times New Roman" w:cs="Times New Roman"/>
                <w:sz w:val="24"/>
                <w:szCs w:val="24"/>
              </w:rPr>
              <w:t>теоретическое обучение</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33</w:t>
            </w:r>
          </w:p>
        </w:tc>
        <w:tc>
          <w:tcPr>
            <w:tcW w:w="886" w:type="pct"/>
          </w:tcPr>
          <w:p w:rsidR="00992FA4" w:rsidRDefault="00992FA4" w:rsidP="00A05ACB">
            <w:pPr>
              <w:jc w:val="center"/>
              <w:rPr>
                <w:rFonts w:ascii="Times New Roman" w:hAnsi="Times New Roman" w:cs="Times New Roman"/>
                <w:sz w:val="24"/>
                <w:szCs w:val="24"/>
              </w:rPr>
            </w:pPr>
            <w:r>
              <w:rPr>
                <w:rFonts w:ascii="Times New Roman" w:hAnsi="Times New Roman" w:cs="Times New Roman"/>
                <w:sz w:val="24"/>
                <w:szCs w:val="24"/>
              </w:rPr>
              <w:t>13</w:t>
            </w: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33</w:t>
            </w:r>
          </w:p>
        </w:tc>
        <w:tc>
          <w:tcPr>
            <w:tcW w:w="886" w:type="pct"/>
          </w:tcPr>
          <w:p w:rsidR="00992FA4" w:rsidRDefault="00992FA4" w:rsidP="00A05ACB">
            <w:pPr>
              <w:jc w:val="center"/>
              <w:rPr>
                <w:rFonts w:ascii="Times New Roman" w:hAnsi="Times New Roman" w:cs="Times New Roman"/>
                <w:sz w:val="24"/>
                <w:szCs w:val="24"/>
              </w:rPr>
            </w:pPr>
            <w:r>
              <w:rPr>
                <w:rFonts w:ascii="Times New Roman" w:hAnsi="Times New Roman" w:cs="Times New Roman"/>
                <w:sz w:val="24"/>
                <w:szCs w:val="24"/>
              </w:rPr>
              <w:t>4</w:t>
            </w: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Pr>
                <w:rFonts w:ascii="Times New Roman" w:hAnsi="Times New Roman" w:cs="Times New Roman"/>
                <w:sz w:val="24"/>
                <w:szCs w:val="24"/>
              </w:rPr>
              <w:t>профессионально-</w:t>
            </w:r>
            <w:r w:rsidRPr="00445157">
              <w:rPr>
                <w:rFonts w:ascii="Times New Roman" w:hAnsi="Times New Roman" w:cs="Times New Roman"/>
                <w:sz w:val="24"/>
                <w:szCs w:val="24"/>
              </w:rPr>
              <w:t>ориентированн</w:t>
            </w:r>
            <w:r>
              <w:rPr>
                <w:rFonts w:ascii="Times New Roman" w:hAnsi="Times New Roman" w:cs="Times New Roman"/>
                <w:sz w:val="24"/>
                <w:szCs w:val="24"/>
              </w:rPr>
              <w:t>ое содержание/прикладной модуль</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w:t>
            </w:r>
          </w:p>
        </w:tc>
        <w:tc>
          <w:tcPr>
            <w:tcW w:w="886" w:type="pct"/>
          </w:tcPr>
          <w:p w:rsidR="00992FA4" w:rsidRDefault="00992FA4" w:rsidP="00A05ACB">
            <w:pPr>
              <w:jc w:val="center"/>
              <w:rPr>
                <w:rFonts w:ascii="Times New Roman" w:hAnsi="Times New Roman" w:cs="Times New Roman"/>
                <w:sz w:val="24"/>
                <w:szCs w:val="24"/>
              </w:rPr>
            </w:pP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Pr>
                <w:rFonts w:ascii="Times New Roman" w:hAnsi="Times New Roman" w:cs="Times New Roman"/>
                <w:sz w:val="24"/>
                <w:szCs w:val="24"/>
              </w:rPr>
              <w:t>Самостоятельная работа</w:t>
            </w:r>
          </w:p>
        </w:tc>
        <w:tc>
          <w:tcPr>
            <w:tcW w:w="886" w:type="pct"/>
            <w:vAlign w:val="center"/>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6</w:t>
            </w:r>
          </w:p>
        </w:tc>
        <w:tc>
          <w:tcPr>
            <w:tcW w:w="886" w:type="pct"/>
          </w:tcPr>
          <w:p w:rsidR="00992FA4" w:rsidRDefault="00992FA4" w:rsidP="00A05ACB">
            <w:pPr>
              <w:jc w:val="center"/>
              <w:rPr>
                <w:rFonts w:ascii="Times New Roman" w:hAnsi="Times New Roman" w:cs="Times New Roman"/>
                <w:sz w:val="24"/>
                <w:szCs w:val="24"/>
              </w:rPr>
            </w:pPr>
            <w:r>
              <w:rPr>
                <w:rFonts w:ascii="Times New Roman" w:hAnsi="Times New Roman" w:cs="Times New Roman"/>
                <w:sz w:val="24"/>
                <w:szCs w:val="24"/>
              </w:rPr>
              <w:t>56</w:t>
            </w:r>
          </w:p>
        </w:tc>
      </w:tr>
      <w:tr w:rsidR="00992FA4" w:rsidRPr="00445157" w:rsidTr="00A05ACB">
        <w:tc>
          <w:tcPr>
            <w:tcW w:w="3228" w:type="pct"/>
          </w:tcPr>
          <w:p w:rsidR="00992FA4" w:rsidRPr="00445157" w:rsidRDefault="00992FA4" w:rsidP="00A05ACB">
            <w:pPr>
              <w:rPr>
                <w:rFonts w:ascii="Times New Roman" w:hAnsi="Times New Roman" w:cs="Times New Roman"/>
                <w:sz w:val="24"/>
                <w:szCs w:val="24"/>
              </w:rPr>
            </w:pPr>
            <w:r w:rsidRPr="00445157">
              <w:rPr>
                <w:rFonts w:ascii="Times New Roman" w:hAnsi="Times New Roman" w:cs="Times New Roman"/>
                <w:b/>
                <w:sz w:val="24"/>
                <w:szCs w:val="24"/>
              </w:rPr>
              <w:t xml:space="preserve">Промежуточная аттестация в форме </w:t>
            </w:r>
            <w:r>
              <w:rPr>
                <w:rFonts w:ascii="Times New Roman" w:hAnsi="Times New Roman" w:cs="Times New Roman"/>
                <w:b/>
                <w:sz w:val="24"/>
                <w:szCs w:val="24"/>
              </w:rPr>
              <w:t>дифференцированного зачета</w:t>
            </w:r>
          </w:p>
        </w:tc>
        <w:tc>
          <w:tcPr>
            <w:tcW w:w="886" w:type="pct"/>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2</w:t>
            </w:r>
          </w:p>
        </w:tc>
        <w:tc>
          <w:tcPr>
            <w:tcW w:w="886" w:type="pct"/>
          </w:tcPr>
          <w:p w:rsidR="00992FA4" w:rsidRPr="00445157" w:rsidRDefault="00992FA4" w:rsidP="00A05ACB">
            <w:pPr>
              <w:jc w:val="center"/>
              <w:rPr>
                <w:rFonts w:ascii="Times New Roman" w:hAnsi="Times New Roman" w:cs="Times New Roman"/>
                <w:sz w:val="24"/>
                <w:szCs w:val="24"/>
              </w:rPr>
            </w:pPr>
            <w:r>
              <w:rPr>
                <w:rFonts w:ascii="Times New Roman" w:hAnsi="Times New Roman" w:cs="Times New Roman"/>
                <w:sz w:val="24"/>
                <w:szCs w:val="24"/>
              </w:rPr>
              <w:t>1</w:t>
            </w:r>
          </w:p>
        </w:tc>
      </w:tr>
    </w:tbl>
    <w:p w:rsidR="00992FA4" w:rsidRPr="00445157" w:rsidRDefault="00992FA4" w:rsidP="00992FA4">
      <w:pPr>
        <w:spacing w:after="0" w:line="360" w:lineRule="auto"/>
        <w:jc w:val="both"/>
        <w:rPr>
          <w:rFonts w:ascii="Times New Roman" w:eastAsia="Times New Roman" w:hAnsi="Times New Roman" w:cs="Times New Roman"/>
          <w:i/>
          <w:sz w:val="24"/>
          <w:szCs w:val="24"/>
          <w:lang w:eastAsia="ru-RU"/>
        </w:rPr>
      </w:pPr>
    </w:p>
    <w:p w:rsidR="00992FA4" w:rsidRDefault="00992FA4" w:rsidP="00992FA4">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Название разделов и тем: </w:t>
      </w:r>
    </w:p>
    <w:p w:rsidR="00992FA4" w:rsidRPr="00992FA4" w:rsidRDefault="00992FA4" w:rsidP="00992FA4">
      <w:pPr>
        <w:spacing w:after="0" w:line="360" w:lineRule="auto"/>
        <w:jc w:val="both"/>
        <w:rPr>
          <w:rFonts w:ascii="Times New Roman" w:eastAsia="Times New Roman" w:hAnsi="Times New Roman" w:cs="Times New Roman"/>
          <w:sz w:val="24"/>
          <w:szCs w:val="24"/>
          <w:lang w:eastAsia="ru-RU"/>
        </w:rPr>
      </w:pPr>
      <w:r w:rsidRPr="001763AF">
        <w:rPr>
          <w:rFonts w:ascii="Times New Roman" w:hAnsi="Times New Roman"/>
          <w:b/>
          <w:bCs/>
          <w:sz w:val="24"/>
          <w:szCs w:val="24"/>
        </w:rPr>
        <w:t>Раздел 1. Безопасность жизнедеятельности в чрезвычайных ситуациях</w:t>
      </w:r>
    </w:p>
    <w:p w:rsidR="004D595A" w:rsidRP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Тема 1.1.</w:t>
      </w:r>
      <w:r>
        <w:rPr>
          <w:rFonts w:ascii="Times New Roman" w:hAnsi="Times New Roman"/>
          <w:b/>
          <w:bCs/>
          <w:sz w:val="24"/>
          <w:szCs w:val="24"/>
        </w:rPr>
        <w:t xml:space="preserve"> </w:t>
      </w:r>
      <w:r w:rsidRPr="001763AF">
        <w:rPr>
          <w:rFonts w:ascii="Times New Roman" w:hAnsi="Times New Roman"/>
          <w:sz w:val="24"/>
          <w:szCs w:val="24"/>
        </w:rPr>
        <w:t>Чрезвычайные ситуации мирного времени и защита от них</w:t>
      </w:r>
    </w:p>
    <w:p w:rsidR="004D595A" w:rsidRP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 xml:space="preserve">Тема 1.2. </w:t>
      </w:r>
      <w:r w:rsidRPr="001763AF">
        <w:rPr>
          <w:rFonts w:ascii="Times New Roman" w:hAnsi="Times New Roman"/>
          <w:sz w:val="24"/>
          <w:szCs w:val="24"/>
        </w:rPr>
        <w:t>Способы защиты населения от оружия массового поражения</w:t>
      </w:r>
    </w:p>
    <w:p w:rsidR="004D595A"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 xml:space="preserve">Тема 1.3. </w:t>
      </w:r>
      <w:r w:rsidRPr="001763AF">
        <w:rPr>
          <w:rFonts w:ascii="Times New Roman" w:hAnsi="Times New Roman"/>
          <w:sz w:val="24"/>
          <w:szCs w:val="24"/>
        </w:rPr>
        <w:t>Организационные и правовые основы обеспечения безопасности жизнедеятельности в чрезвычайных ситуациях</w:t>
      </w:r>
    </w:p>
    <w:p w:rsidR="00992FA4" w:rsidRDefault="00992FA4" w:rsidP="00992FA4">
      <w:pPr>
        <w:spacing w:after="0" w:line="240" w:lineRule="auto"/>
        <w:rPr>
          <w:rFonts w:ascii="Times New Roman" w:hAnsi="Times New Roman"/>
          <w:b/>
          <w:bCs/>
          <w:sz w:val="24"/>
          <w:szCs w:val="24"/>
        </w:rPr>
      </w:pPr>
    </w:p>
    <w:p w:rsid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Раздел 2. Основы военной службы и медицинской подготовки</w:t>
      </w:r>
    </w:p>
    <w:p w:rsid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Модуль «Основы военной службы» (для юношей)</w:t>
      </w:r>
    </w:p>
    <w:p w:rsidR="00992FA4"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Тема 2.1</w:t>
      </w:r>
      <w:r w:rsidRPr="001763AF">
        <w:rPr>
          <w:rFonts w:ascii="Times New Roman" w:hAnsi="Times New Roman"/>
          <w:sz w:val="24"/>
          <w:szCs w:val="24"/>
        </w:rPr>
        <w:t>.</w:t>
      </w:r>
      <w:r>
        <w:rPr>
          <w:rFonts w:ascii="Times New Roman" w:hAnsi="Times New Roman"/>
          <w:b/>
          <w:bCs/>
          <w:sz w:val="24"/>
          <w:szCs w:val="24"/>
        </w:rPr>
        <w:t xml:space="preserve"> </w:t>
      </w:r>
      <w:r w:rsidRPr="001763AF">
        <w:rPr>
          <w:rFonts w:ascii="Times New Roman" w:hAnsi="Times New Roman"/>
          <w:sz w:val="24"/>
          <w:szCs w:val="24"/>
        </w:rPr>
        <w:t>Основы военной безопасности Российской Федерации</w:t>
      </w:r>
    </w:p>
    <w:p w:rsidR="00992FA4"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 xml:space="preserve">Тема 2.2. </w:t>
      </w:r>
      <w:r w:rsidRPr="001763AF">
        <w:rPr>
          <w:rFonts w:ascii="Times New Roman" w:hAnsi="Times New Roman"/>
          <w:sz w:val="24"/>
          <w:szCs w:val="24"/>
        </w:rPr>
        <w:t>Вооруженные Силы Российской Федерации</w:t>
      </w:r>
    </w:p>
    <w:p w:rsidR="00992FA4" w:rsidRP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 xml:space="preserve">Тема 2.3. </w:t>
      </w:r>
      <w:r w:rsidRPr="001763AF">
        <w:rPr>
          <w:rFonts w:ascii="Times New Roman" w:hAnsi="Times New Roman"/>
          <w:sz w:val="24"/>
          <w:szCs w:val="24"/>
        </w:rPr>
        <w:t>Воинская обязанность в Российской Федерации</w:t>
      </w:r>
    </w:p>
    <w:p w:rsidR="004D595A" w:rsidRPr="00992FA4"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Тема 2.4.</w:t>
      </w:r>
      <w:r>
        <w:rPr>
          <w:rFonts w:ascii="Times New Roman" w:hAnsi="Times New Roman"/>
          <w:sz w:val="24"/>
          <w:szCs w:val="24"/>
        </w:rPr>
        <w:t xml:space="preserve"> </w:t>
      </w:r>
      <w:r w:rsidRPr="001763AF">
        <w:rPr>
          <w:rFonts w:ascii="Times New Roman" w:hAnsi="Times New Roman"/>
          <w:sz w:val="24"/>
          <w:szCs w:val="24"/>
        </w:rPr>
        <w:t>Символы воинской чести. Боевые традиции Вооруженных Сил России</w:t>
      </w:r>
    </w:p>
    <w:p w:rsidR="004D595A"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 xml:space="preserve">Тема 2.5. </w:t>
      </w:r>
      <w:r w:rsidRPr="001763AF">
        <w:rPr>
          <w:rFonts w:ascii="Times New Roman" w:hAnsi="Times New Roman"/>
          <w:sz w:val="24"/>
          <w:szCs w:val="24"/>
        </w:rPr>
        <w:t>Организационные и правовые основы военной службы в Российской Федерации</w:t>
      </w:r>
    </w:p>
    <w:p w:rsidR="00992FA4" w:rsidRDefault="00992FA4" w:rsidP="00992FA4">
      <w:pPr>
        <w:spacing w:after="0" w:line="240" w:lineRule="auto"/>
        <w:rPr>
          <w:rFonts w:ascii="Times New Roman" w:hAnsi="Times New Roman"/>
          <w:b/>
          <w:bCs/>
          <w:sz w:val="24"/>
          <w:szCs w:val="24"/>
        </w:rPr>
      </w:pPr>
    </w:p>
    <w:p w:rsidR="00992FA4" w:rsidRDefault="00992FA4" w:rsidP="00992FA4">
      <w:pPr>
        <w:spacing w:after="0" w:line="240" w:lineRule="auto"/>
        <w:rPr>
          <w:rFonts w:ascii="Times New Roman" w:hAnsi="Times New Roman"/>
          <w:b/>
          <w:bCs/>
          <w:sz w:val="24"/>
          <w:szCs w:val="24"/>
        </w:rPr>
      </w:pPr>
      <w:r w:rsidRPr="001763AF">
        <w:rPr>
          <w:rFonts w:ascii="Times New Roman" w:hAnsi="Times New Roman"/>
          <w:b/>
          <w:bCs/>
          <w:sz w:val="24"/>
          <w:szCs w:val="24"/>
        </w:rPr>
        <w:t>Модуль «Основы медицинских знаний» (для девушек)</w:t>
      </w:r>
    </w:p>
    <w:p w:rsidR="00992FA4"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Тема 2.1</w:t>
      </w:r>
      <w:r w:rsidRPr="001763AF">
        <w:rPr>
          <w:rFonts w:ascii="Times New Roman" w:hAnsi="Times New Roman"/>
          <w:sz w:val="24"/>
          <w:szCs w:val="24"/>
        </w:rPr>
        <w:t>. Общие правила оказания первой помощи</w:t>
      </w:r>
    </w:p>
    <w:p w:rsidR="00992FA4" w:rsidRDefault="00992FA4" w:rsidP="00992FA4">
      <w:pPr>
        <w:spacing w:after="0" w:line="240" w:lineRule="auto"/>
        <w:rPr>
          <w:rFonts w:ascii="Times New Roman" w:hAnsi="Times New Roman"/>
          <w:sz w:val="24"/>
          <w:szCs w:val="24"/>
        </w:rPr>
      </w:pPr>
      <w:r w:rsidRPr="001763AF">
        <w:rPr>
          <w:rFonts w:ascii="Times New Roman" w:hAnsi="Times New Roman"/>
          <w:b/>
          <w:bCs/>
          <w:sz w:val="24"/>
          <w:szCs w:val="24"/>
        </w:rPr>
        <w:t xml:space="preserve">Тема 2.2. </w:t>
      </w:r>
      <w:r w:rsidRPr="001763AF">
        <w:rPr>
          <w:rFonts w:ascii="Times New Roman" w:hAnsi="Times New Roman"/>
          <w:sz w:val="24"/>
          <w:szCs w:val="24"/>
        </w:rPr>
        <w:t>Профилактика инфекционных заболеваний</w:t>
      </w:r>
    </w:p>
    <w:p w:rsidR="00992FA4" w:rsidRPr="00992FA4" w:rsidRDefault="001575B6" w:rsidP="001575B6">
      <w:pPr>
        <w:spacing w:after="0" w:line="240" w:lineRule="auto"/>
        <w:rPr>
          <w:rFonts w:ascii="Times New Roman" w:hAnsi="Times New Roman"/>
          <w:b/>
          <w:bCs/>
          <w:sz w:val="24"/>
          <w:szCs w:val="24"/>
        </w:rPr>
      </w:pPr>
      <w:r w:rsidRPr="001763AF">
        <w:rPr>
          <w:rFonts w:ascii="Times New Roman" w:hAnsi="Times New Roman"/>
          <w:b/>
          <w:bCs/>
          <w:sz w:val="24"/>
          <w:szCs w:val="24"/>
        </w:rPr>
        <w:t xml:space="preserve">Тема 2.3. </w:t>
      </w:r>
      <w:r w:rsidRPr="001763AF">
        <w:rPr>
          <w:rFonts w:ascii="Times New Roman" w:hAnsi="Times New Roman"/>
          <w:sz w:val="24"/>
          <w:szCs w:val="24"/>
        </w:rPr>
        <w:t>Обеспечение здорового образа жизни</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bookmarkStart w:id="6" w:name="_GoBack"/>
      <w:bookmarkEnd w:id="6"/>
    </w:p>
    <w:p w:rsidR="004D595A" w:rsidRPr="00D50DE5" w:rsidRDefault="004D595A" w:rsidP="00992FA4">
      <w:pPr>
        <w:spacing w:after="0" w:line="240" w:lineRule="auto"/>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992FA4"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СГ</w:t>
      </w:r>
      <w:r w:rsidRPr="00992FA4">
        <w:rPr>
          <w:rFonts w:ascii="Times New Roman" w:eastAsia="Times New Roman" w:hAnsi="Times New Roman" w:cs="Times New Roman"/>
          <w:b/>
          <w:sz w:val="24"/>
          <w:szCs w:val="24"/>
          <w:lang w:eastAsia="ru-RU"/>
        </w:rPr>
        <w:t xml:space="preserve">. </w:t>
      </w:r>
      <w:r w:rsidRPr="00D50DE5">
        <w:rPr>
          <w:rFonts w:ascii="Times New Roman" w:eastAsia="Times New Roman" w:hAnsi="Times New Roman" w:cs="Times New Roman"/>
          <w:b/>
          <w:sz w:val="24"/>
          <w:szCs w:val="24"/>
          <w:lang w:eastAsia="ru-RU"/>
        </w:rPr>
        <w:t>0</w:t>
      </w:r>
      <w:r w:rsidRPr="00992FA4">
        <w:rPr>
          <w:rFonts w:ascii="Times New Roman" w:eastAsia="Times New Roman" w:hAnsi="Times New Roman" w:cs="Times New Roman"/>
          <w:b/>
          <w:sz w:val="24"/>
          <w:szCs w:val="24"/>
          <w:lang w:eastAsia="ru-RU"/>
        </w:rPr>
        <w:t>5</w:t>
      </w:r>
      <w:r w:rsidRPr="00D50DE5">
        <w:rPr>
          <w:rFonts w:ascii="Times New Roman" w:eastAsia="Times New Roman" w:hAnsi="Times New Roman" w:cs="Times New Roman"/>
          <w:b/>
          <w:sz w:val="24"/>
          <w:szCs w:val="24"/>
          <w:lang w:eastAsia="ru-RU"/>
        </w:rPr>
        <w:t xml:space="preserve"> Основы</w:t>
      </w:r>
      <w:r w:rsidRPr="00992FA4">
        <w:rPr>
          <w:rFonts w:ascii="Times New Roman" w:eastAsia="Times New Roman" w:hAnsi="Times New Roman" w:cs="Times New Roman"/>
          <w:b/>
          <w:sz w:val="24"/>
          <w:szCs w:val="24"/>
          <w:lang w:eastAsia="ru-RU"/>
        </w:rPr>
        <w:t xml:space="preserve"> бережливого производства</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Calibri" w:hAnsi="Times New Roman" w:cs="Times New Roman"/>
          <w:sz w:val="24"/>
          <w:szCs w:val="24"/>
        </w:rPr>
      </w:pPr>
    </w:p>
    <w:p w:rsidR="004D595A" w:rsidRPr="00D50DE5" w:rsidRDefault="00D172ED">
      <w:pPr>
        <w:numPr>
          <w:ilvl w:val="0"/>
          <w:numId w:val="28"/>
        </w:numPr>
        <w:suppressAutoHyphens/>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ОБЩАЯ ХАРАКТЕРИСТИКА </w:t>
      </w:r>
      <w:r w:rsidRPr="00D50DE5">
        <w:rPr>
          <w:rFonts w:ascii="Times New Roman" w:eastAsia="Times New Roman" w:hAnsi="Times New Roman" w:cs="Times New Roman"/>
          <w:b/>
          <w:color w:val="000000"/>
          <w:sz w:val="24"/>
          <w:szCs w:val="24"/>
          <w:lang w:eastAsia="ru-RU"/>
        </w:rPr>
        <w:t>ПРИМЕРНОЙ РАБОЧЕЙ ПРОГРАММЫ</w:t>
      </w:r>
      <w:r w:rsidRPr="00D50DE5">
        <w:rPr>
          <w:rFonts w:ascii="Times New Roman" w:eastAsia="Times New Roman" w:hAnsi="Times New Roman" w:cs="Times New Roman"/>
          <w:b/>
          <w:sz w:val="24"/>
          <w:szCs w:val="24"/>
          <w:lang w:eastAsia="ru-RU"/>
        </w:rPr>
        <w:t xml:space="preserve"> УЧЕБНОЙ ДИСЦИПЛИНЫ</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«СГ. 05 Основы бережливого производства»</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sz w:val="24"/>
          <w:szCs w:val="24"/>
          <w:lang w:eastAsia="ru-RU"/>
        </w:rPr>
        <w:t xml:space="preserve">1.1. Место дисциплины в структуре основной образовательной программы: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 дисциплина «</w:t>
      </w:r>
      <w:r w:rsidRPr="00D50DE5">
        <w:rPr>
          <w:rFonts w:ascii="Times New Roman" w:eastAsia="Times New Roman" w:hAnsi="Times New Roman" w:cs="Times New Roman"/>
          <w:bCs/>
          <w:sz w:val="24"/>
          <w:szCs w:val="24"/>
          <w:lang w:eastAsia="ru-RU"/>
        </w:rPr>
        <w:t>СГ. 05 Основы бережливого производства</w:t>
      </w:r>
      <w:r w:rsidRPr="00D50DE5">
        <w:rPr>
          <w:rFonts w:ascii="Times New Roman" w:eastAsia="Times New Roman" w:hAnsi="Times New Roman" w:cs="Times New Roman"/>
          <w:sz w:val="24"/>
          <w:szCs w:val="24"/>
          <w:lang w:eastAsia="ru-RU"/>
        </w:rPr>
        <w:t xml:space="preserve">» является обязательной частью социально-гуманитарного цикла образовательной программы в соответствии с ФГОС СПО по </w:t>
      </w:r>
      <w:r w:rsidRPr="00D50DE5">
        <w:rPr>
          <w:rFonts w:ascii="Times New Roman" w:eastAsia="Times New Roman" w:hAnsi="Times New Roman" w:cs="Times New Roman"/>
          <w:color w:val="000000"/>
          <w:sz w:val="24"/>
          <w:szCs w:val="24"/>
          <w:lang w:eastAsia="ru-RU"/>
        </w:rPr>
        <w:t>специальности</w:t>
      </w:r>
      <w:r w:rsidRPr="00D50DE5">
        <w:rPr>
          <w:rFonts w:ascii="Times New Roman" w:eastAsia="Times New Roman" w:hAnsi="Times New Roman" w:cs="Times New Roman"/>
          <w:sz w:val="24"/>
          <w:szCs w:val="24"/>
          <w:lang w:eastAsia="ru-RU"/>
        </w:rPr>
        <w:t xml:space="preserve"> Юриспруденция. </w:t>
      </w:r>
    </w:p>
    <w:p w:rsidR="004D595A" w:rsidRPr="00D50DE5" w:rsidRDefault="004D595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p>
    <w:p w:rsidR="004D595A" w:rsidRPr="00D50DE5" w:rsidRDefault="00D172ED">
      <w:pPr>
        <w:spacing w:after="0" w:line="240" w:lineRule="auto"/>
        <w:ind w:firstLine="709"/>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 Цель и планируемые результаты освоения дисциплины</w:t>
      </w:r>
    </w:p>
    <w:p w:rsidR="004D595A" w:rsidRPr="00D50DE5" w:rsidRDefault="00D172ED">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rPr>
      </w:pPr>
      <w:r w:rsidRPr="00D50DE5">
        <w:rPr>
          <w:rFonts w:ascii="Times New Roman" w:eastAsia="Times New Roman" w:hAnsi="Times New Roman" w:cs="Times New Roman"/>
          <w:b/>
          <w:bCs/>
          <w:sz w:val="24"/>
          <w:szCs w:val="24"/>
        </w:rPr>
        <w:t>1.2.1. Цели дисциплины</w:t>
      </w:r>
    </w:p>
    <w:p w:rsidR="004D595A" w:rsidRPr="00D50DE5" w:rsidRDefault="00D172ED">
      <w:pPr>
        <w:tabs>
          <w:tab w:val="left" w:pos="2835"/>
        </w:tabs>
        <w:spacing w:after="0" w:line="24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Содержание программы общеобразовательной дисциплины «</w:t>
      </w:r>
      <w:r w:rsidRPr="00D50DE5">
        <w:rPr>
          <w:rFonts w:ascii="Times New Roman" w:eastAsia="Times New Roman" w:hAnsi="Times New Roman" w:cs="Times New Roman"/>
          <w:bCs/>
          <w:sz w:val="24"/>
          <w:szCs w:val="24"/>
          <w:lang w:eastAsia="ru-RU"/>
        </w:rPr>
        <w:t>Основы бережливого производства</w:t>
      </w:r>
      <w:r w:rsidRPr="00D50DE5">
        <w:rPr>
          <w:rFonts w:ascii="Times New Roman" w:eastAsia="Times New Roman" w:hAnsi="Times New Roman" w:cs="Times New Roman"/>
          <w:sz w:val="24"/>
          <w:szCs w:val="24"/>
          <w:lang w:eastAsia="ru-RU"/>
        </w:rPr>
        <w:t xml:space="preserve">» направлено на формирование предметных, метапредметных результатов и ценностных ориентиров воспитания. </w:t>
      </w:r>
    </w:p>
    <w:p w:rsidR="004D595A" w:rsidRPr="00D50DE5" w:rsidRDefault="004D595A">
      <w:pPr>
        <w:tabs>
          <w:tab w:val="left" w:pos="2835"/>
        </w:tabs>
        <w:spacing w:after="0" w:line="240" w:lineRule="auto"/>
        <w:ind w:firstLine="709"/>
        <w:jc w:val="both"/>
        <w:rPr>
          <w:rFonts w:ascii="Times New Roman" w:eastAsia="Times New Roman" w:hAnsi="Times New Roman" w:cs="Times New Roman"/>
          <w:sz w:val="24"/>
          <w:szCs w:val="24"/>
          <w:lang w:eastAsia="ru-RU"/>
        </w:rPr>
      </w:pPr>
    </w:p>
    <w:tbl>
      <w:tblPr>
        <w:tblStyle w:val="afff3"/>
        <w:tblW w:w="10066" w:type="dxa"/>
        <w:tblLook w:val="04A0" w:firstRow="1" w:lastRow="0" w:firstColumn="1" w:lastColumn="0" w:noHBand="0" w:noVBand="1"/>
      </w:tblPr>
      <w:tblGrid>
        <w:gridCol w:w="1936"/>
        <w:gridCol w:w="8267"/>
      </w:tblGrid>
      <w:tr w:rsidR="004D595A" w:rsidRPr="00D50DE5">
        <w:tc>
          <w:tcPr>
            <w:tcW w:w="1632" w:type="dxa"/>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Коды</w:t>
            </w:r>
          </w:p>
        </w:tc>
        <w:tc>
          <w:tcPr>
            <w:tcW w:w="8434" w:type="dxa"/>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Формулировка результата</w:t>
            </w:r>
          </w:p>
        </w:tc>
      </w:tr>
      <w:tr w:rsidR="004D595A" w:rsidRPr="00D50DE5">
        <w:tc>
          <w:tcPr>
            <w:tcW w:w="10066" w:type="dxa"/>
            <w:gridSpan w:val="2"/>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Предметные результаты (ПР)</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01</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Развитие личности обучающихся средствами предлагаемого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профессиональному самоопределению</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02</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Овладение систематическими знаниями и приобретение опыта осуществления целесообразной и результативной деятельности</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03</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04</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Обеспечение академической мобильности и (или) возможности поддерживать избранное направление образования</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05</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Helvetica" w:hAnsi="Times New Roman" w:cs="Times New Roman"/>
                <w:color w:val="1A1A1A"/>
                <w:sz w:val="24"/>
                <w:szCs w:val="24"/>
                <w:shd w:val="clear" w:color="auto" w:fill="FFFFFF"/>
                <w:lang w:eastAsia="zh-CN" w:bidi="ar"/>
              </w:rPr>
              <w:t>О</w:t>
            </w:r>
            <w:r w:rsidRPr="00D50DE5">
              <w:rPr>
                <w:rFonts w:ascii="Times New Roman" w:eastAsia="Helvetica" w:hAnsi="Times New Roman" w:cs="Times New Roman"/>
                <w:color w:val="1A1A1A"/>
                <w:sz w:val="24"/>
                <w:szCs w:val="24"/>
                <w:shd w:val="clear" w:color="auto" w:fill="FFFFFF"/>
                <w:lang w:val="en-US" w:eastAsia="zh-CN" w:bidi="ar"/>
              </w:rPr>
              <w:t>беспечение профессиональной ориентации обучающихся</w:t>
            </w:r>
          </w:p>
        </w:tc>
      </w:tr>
      <w:tr w:rsidR="004D595A" w:rsidRPr="00D50DE5">
        <w:tc>
          <w:tcPr>
            <w:tcW w:w="10066" w:type="dxa"/>
            <w:gridSpan w:val="2"/>
          </w:tcPr>
          <w:p w:rsidR="004D595A" w:rsidRPr="00D50DE5" w:rsidRDefault="00D172ED">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Метапредметные результаты (МР)</w:t>
            </w:r>
          </w:p>
        </w:tc>
      </w:tr>
      <w:tr w:rsidR="004D595A" w:rsidRPr="00D50DE5">
        <w:tc>
          <w:tcPr>
            <w:tcW w:w="10066" w:type="dxa"/>
            <w:gridSpan w:val="2"/>
          </w:tcPr>
          <w:tbl>
            <w:tblPr>
              <w:tblStyle w:val="afff3"/>
              <w:tblW w:w="9977" w:type="dxa"/>
              <w:tblLook w:val="04A0" w:firstRow="1" w:lastRow="0" w:firstColumn="1" w:lastColumn="0" w:noHBand="0" w:noVBand="1"/>
            </w:tblPr>
            <w:tblGrid>
              <w:gridCol w:w="1860"/>
              <w:gridCol w:w="8117"/>
            </w:tblGrid>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01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определять цели деятельности и составлять планы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самостоятельно осуществлять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контролировать и корректировать деятельность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все возможные ресурсы для достижения поставленных целей и реализации планов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выбирать успешные стратегии в различных ситуациях</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02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продуктивно общаться и взаимодействовать в процессе совместной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учитывать позиции других участников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эффективно разрешать конфликты</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03</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 и проектнойдеятельности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навыками разрешения проблем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и готовность к самостоятельному поиску методов решения практических задач</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применению различных методов познания</w:t>
                  </w:r>
                  <w:r w:rsidRPr="00D50DE5">
                    <w:rPr>
                      <w:rFonts w:ascii="Times New Roman" w:eastAsia="Times-Roman" w:hAnsi="Times New Roman" w:cs="Times New Roman"/>
                      <w:color w:val="000000"/>
                      <w:sz w:val="24"/>
                      <w:szCs w:val="24"/>
                      <w:lang w:eastAsia="zh-CN" w:bidi="ar"/>
                    </w:rPr>
                    <w:t>;</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lastRenderedPageBreak/>
                    <w:t>МР</w:t>
                  </w:r>
                  <w:r w:rsidRPr="00D50DE5">
                    <w:rPr>
                      <w:rFonts w:ascii="Times New Roman" w:eastAsia="Times-Roman" w:hAnsi="Times New Roman" w:cs="Times New Roman"/>
                      <w:color w:val="000000"/>
                      <w:sz w:val="24"/>
                      <w:szCs w:val="24"/>
                      <w:lang w:val="en-US" w:eastAsia="zh-CN" w:bidi="ar"/>
                    </w:rPr>
                    <w:t xml:space="preserve"> 04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самостоятельной информационно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познавательной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владение навыками получения необходимой информации из словарей разных типов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умение ориентироваться в различных источниках информации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критически оценивать и интерпретировать информацию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получаемую из различных источников</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05 </w:t>
                  </w:r>
                </w:p>
              </w:tc>
              <w:tc>
                <w:tcPr>
                  <w:tcW w:w="8117"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умение использовать средства информационных и коммуникационных технологий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далее</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ИКТ</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 решении когнитивных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коммуникативных и организационных задач с соблюдением требований эргономики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техники безопасности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гигиены</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ресурсосбережения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правовых и этических норм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норм </w:t>
                  </w:r>
                </w:p>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информационной безопасности</w:t>
                  </w:r>
                  <w:r w:rsidRPr="00D50DE5">
                    <w:rPr>
                      <w:rFonts w:ascii="Times New Roman" w:eastAsia="Times-Roman" w:hAnsi="Times New Roman" w:cs="Times New Roman"/>
                      <w:color w:val="000000"/>
                      <w:sz w:val="24"/>
                      <w:szCs w:val="24"/>
                      <w:lang w:val="en-US" w:eastAsia="zh-CN" w:bidi="ar"/>
                    </w:rPr>
                    <w:t>;</w:t>
                  </w:r>
                </w:p>
              </w:tc>
            </w:tr>
            <w:tr w:rsidR="004D595A" w:rsidRPr="00D50DE5">
              <w:tc>
                <w:tcPr>
                  <w:tcW w:w="1860"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07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оценивать и принимать решения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определяющие стратегию поведения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 учетом гражданских и нравственных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08 </w:t>
                  </w:r>
                </w:p>
              </w:tc>
              <w:tc>
                <w:tcPr>
                  <w:tcW w:w="8117"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владение языковыми средствами</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умение ясно</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логично и точно излагать свою точку зрения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адекватные языковые средства</w:t>
                  </w:r>
                  <w:r w:rsidRPr="00D50DE5">
                    <w:rPr>
                      <w:rFonts w:ascii="Times New Roman" w:eastAsia="Times-Roman" w:hAnsi="Times New Roman" w:cs="Times New Roman"/>
                      <w:color w:val="000000"/>
                      <w:sz w:val="24"/>
                      <w:szCs w:val="24"/>
                      <w:lang w:eastAsia="zh-CN" w:bidi="ar"/>
                    </w:rPr>
                    <w:t xml:space="preserve">;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eastAsia="zh-CN" w:bidi="ar"/>
                    </w:rPr>
                  </w:pPr>
                </w:p>
              </w:tc>
            </w:tr>
            <w:tr w:rsidR="004D595A" w:rsidRPr="00D50DE5">
              <w:tc>
                <w:tcPr>
                  <w:tcW w:w="1860"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09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 рефлексии как осознания совершаемых действий и мыслительных процессов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их результатов и оснований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границ своего знания и незнания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новых познавательных задач и средств их достижения</w:t>
                  </w:r>
                  <w:r w:rsidRPr="00D50DE5">
                    <w:rPr>
                      <w:rFonts w:ascii="Times New Roman" w:eastAsia="Times-Roman" w:hAnsi="Times New Roman" w:cs="Times New Roman"/>
                      <w:color w:val="000000"/>
                      <w:sz w:val="24"/>
                      <w:szCs w:val="24"/>
                      <w:lang w:eastAsia="zh-CN" w:bidi="ar"/>
                    </w:rPr>
                    <w:t xml:space="preserve">. </w:t>
                  </w:r>
                </w:p>
              </w:tc>
            </w:tr>
          </w:tbl>
          <w:p w:rsidR="004D595A" w:rsidRPr="00D50DE5" w:rsidRDefault="004D595A">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p>
        </w:tc>
      </w:tr>
      <w:tr w:rsidR="004D595A" w:rsidRPr="00D50DE5">
        <w:tc>
          <w:tcPr>
            <w:tcW w:w="10066" w:type="dxa"/>
            <w:gridSpan w:val="2"/>
          </w:tcPr>
          <w:p w:rsidR="004D595A" w:rsidRPr="00D50DE5" w:rsidRDefault="00D172ED">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lastRenderedPageBreak/>
              <w:t>Ценностные ориентиры воспитания (ЦО)</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05</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сформированность основ саморазвития и самовоспитания в соответствии с общечеловеческими ценностями и идеалами гражданского общества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готовность </w:t>
            </w:r>
            <w:proofErr w:type="gramStart"/>
            <w:r w:rsidRPr="00D50DE5">
              <w:rPr>
                <w:rFonts w:ascii="Times New Roman" w:eastAsia="SimSun" w:hAnsi="Times New Roman" w:cs="Times New Roman"/>
                <w:color w:val="000000"/>
                <w:sz w:val="24"/>
                <w:szCs w:val="24"/>
                <w:lang w:eastAsia="zh-CN" w:bidi="ar"/>
              </w:rPr>
              <w:t>и  способность</w:t>
            </w:r>
            <w:proofErr w:type="gramEnd"/>
            <w:r w:rsidRPr="00D50DE5">
              <w:rPr>
                <w:rFonts w:ascii="Times New Roman" w:eastAsia="SimSun" w:hAnsi="Times New Roman" w:cs="Times New Roman"/>
                <w:color w:val="000000"/>
                <w:sz w:val="24"/>
                <w:szCs w:val="24"/>
                <w:lang w:eastAsia="zh-CN" w:bidi="ar"/>
              </w:rPr>
              <w:t xml:space="preserve"> к самостоятельной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творческой и ответственной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06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толерантное сознание и поведение в поликультурном мире</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готовность и способность вести диалог с другими людьми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достигать в нем взаимопонимания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находить общие цели и сотрудничать для их достижения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противостоять идеологии экстремизма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ксенофобии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дискриминации по социальным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религиозным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расовым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национальным признакам и другим негативным социальным явлениям</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07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навыки сотрудничества со сверстниками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детьми младшего возраста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взрослыми в образовательной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общественно полезной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проектной и других видах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08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нравственное сознание и поведение на основе усвоения общечеловеческих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09</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 том числе самообразованию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 протяжении всей жизни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сознательное отношение к непрерывному образованию как условию успешной профессиональной и общественной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10</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эстетическое отношение к миру</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включая эстетику быта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научного и технического творчества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спорта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 отношений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13</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осознанный выбор будущей профессии и возможностей реализации собственных жизненных планов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отношение к профессиональной деятельности как возможности участия в решении личных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государственных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общенациональных проблем</w:t>
            </w:r>
            <w:r w:rsidRPr="00D50DE5">
              <w:rPr>
                <w:rFonts w:ascii="Times New Roman" w:eastAsia="Times-Roman" w:hAnsi="Times New Roman" w:cs="Times New Roman"/>
                <w:color w:val="000000"/>
                <w:sz w:val="24"/>
                <w:szCs w:val="24"/>
                <w:lang w:eastAsia="zh-CN" w:bidi="ar"/>
              </w:rPr>
              <w:t xml:space="preserve">. </w:t>
            </w:r>
          </w:p>
        </w:tc>
      </w:tr>
    </w:tbl>
    <w:p w:rsidR="004D595A" w:rsidRPr="00D50DE5" w:rsidRDefault="004D595A">
      <w:pPr>
        <w:tabs>
          <w:tab w:val="left" w:pos="2835"/>
        </w:tabs>
        <w:spacing w:after="0" w:line="240" w:lineRule="auto"/>
        <w:ind w:firstLine="709"/>
        <w:jc w:val="both"/>
        <w:rPr>
          <w:rFonts w:ascii="Times New Roman" w:eastAsiaTheme="minorEastAsia" w:hAnsi="Times New Roman" w:cs="Times New Roman"/>
          <w:sz w:val="24"/>
          <w:szCs w:val="24"/>
          <w:lang w:eastAsia="zh-CN"/>
        </w:rPr>
      </w:pPr>
    </w:p>
    <w:p w:rsidR="004D595A" w:rsidRPr="00D50DE5" w:rsidRDefault="00D172ED">
      <w:pPr>
        <w:tabs>
          <w:tab w:val="left" w:pos="2835"/>
        </w:tabs>
        <w:spacing w:after="0" w:line="240" w:lineRule="auto"/>
        <w:ind w:firstLine="709"/>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Особое значение дисциплина имеет при формировании и</w:t>
      </w:r>
      <w:r w:rsidRPr="00D50DE5">
        <w:rPr>
          <w:rFonts w:ascii="Times New Roman" w:eastAsiaTheme="minorEastAsia" w:hAnsi="Times New Roman" w:cs="Times New Roman"/>
          <w:sz w:val="24"/>
          <w:szCs w:val="24"/>
          <w:lang w:val="en-US" w:eastAsia="zh-CN"/>
        </w:rPr>
        <w:t> </w:t>
      </w:r>
      <w:r w:rsidRPr="00D50DE5">
        <w:rPr>
          <w:rFonts w:ascii="Times New Roman" w:eastAsiaTheme="minorEastAsia" w:hAnsi="Times New Roman" w:cs="Times New Roman"/>
          <w:sz w:val="24"/>
          <w:szCs w:val="24"/>
          <w:lang w:eastAsia="zh-CN"/>
        </w:rPr>
        <w:t>развитии ОК 01, ОК 03.</w:t>
      </w:r>
    </w:p>
    <w:p w:rsidR="004D595A" w:rsidRPr="00D50DE5" w:rsidRDefault="004D595A">
      <w:pPr>
        <w:tabs>
          <w:tab w:val="left" w:pos="2835"/>
        </w:tabs>
        <w:spacing w:after="0" w:line="240" w:lineRule="auto"/>
        <w:ind w:firstLine="709"/>
        <w:jc w:val="both"/>
        <w:rPr>
          <w:rFonts w:ascii="Times New Roman" w:eastAsiaTheme="minorEastAsia" w:hAnsi="Times New Roman" w:cs="Times New Roman"/>
          <w:sz w:val="24"/>
          <w:szCs w:val="24"/>
          <w:lang w:eastAsia="zh-CN"/>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3686"/>
        <w:gridCol w:w="4394"/>
      </w:tblGrid>
      <w:tr w:rsidR="004D595A" w:rsidRPr="00D50DE5">
        <w:trPr>
          <w:trHeight w:val="444"/>
        </w:trPr>
        <w:tc>
          <w:tcPr>
            <w:tcW w:w="1384" w:type="dxa"/>
            <w:tcBorders>
              <w:top w:val="single" w:sz="4" w:space="0" w:color="auto"/>
              <w:left w:val="single" w:sz="4" w:space="0" w:color="auto"/>
              <w:bottom w:val="single" w:sz="4" w:space="0" w:color="auto"/>
              <w:right w:val="single" w:sz="4" w:space="0" w:color="auto"/>
            </w:tcBorders>
          </w:tcPr>
          <w:p w:rsidR="004D595A" w:rsidRPr="00D50DE5" w:rsidRDefault="00D172ED">
            <w:pPr>
              <w:suppressAutoHyphens/>
              <w:spacing w:after="0" w:line="240" w:lineRule="auto"/>
              <w:jc w:val="center"/>
              <w:rPr>
                <w:rFonts w:ascii="Times New Roman" w:eastAsiaTheme="minorEastAsia" w:hAnsi="Times New Roman" w:cs="Times New Roman"/>
                <w:b/>
                <w:bCs/>
                <w:sz w:val="24"/>
                <w:szCs w:val="24"/>
                <w:lang w:val="en-US" w:eastAsia="zh-CN"/>
              </w:rPr>
            </w:pPr>
            <w:r w:rsidRPr="00D50DE5">
              <w:rPr>
                <w:rFonts w:ascii="Times New Roman" w:eastAsiaTheme="minorEastAsia" w:hAnsi="Times New Roman" w:cs="Times New Roman"/>
                <w:b/>
                <w:bCs/>
                <w:sz w:val="24"/>
                <w:szCs w:val="24"/>
                <w:lang w:val="en-US" w:eastAsia="zh-CN"/>
              </w:rPr>
              <w:t>Код</w:t>
            </w:r>
          </w:p>
          <w:p w:rsidR="004D595A" w:rsidRPr="00D50DE5" w:rsidRDefault="00D172ED">
            <w:pPr>
              <w:suppressAutoHyphens/>
              <w:spacing w:after="0" w:line="240" w:lineRule="auto"/>
              <w:jc w:val="center"/>
              <w:rPr>
                <w:rFonts w:ascii="Times New Roman" w:eastAsiaTheme="minorEastAsia" w:hAnsi="Times New Roman" w:cs="Times New Roman"/>
                <w:b/>
                <w:bCs/>
                <w:sz w:val="24"/>
                <w:szCs w:val="24"/>
                <w:lang w:val="en-US" w:eastAsia="zh-CN"/>
              </w:rPr>
            </w:pPr>
            <w:r w:rsidRPr="00D50DE5">
              <w:rPr>
                <w:rFonts w:ascii="Times New Roman" w:eastAsiaTheme="minorEastAsia" w:hAnsi="Times New Roman" w:cs="Times New Roman"/>
                <w:b/>
                <w:bCs/>
                <w:sz w:val="24"/>
                <w:szCs w:val="24"/>
                <w:lang w:val="en-US" w:eastAsia="zh-CN"/>
              </w:rPr>
              <w:t>ПК, ОК</w:t>
            </w:r>
          </w:p>
        </w:tc>
        <w:tc>
          <w:tcPr>
            <w:tcW w:w="3686" w:type="dxa"/>
            <w:tcBorders>
              <w:top w:val="single" w:sz="4" w:space="0" w:color="auto"/>
              <w:left w:val="single" w:sz="4" w:space="0" w:color="auto"/>
              <w:bottom w:val="single" w:sz="4" w:space="0" w:color="auto"/>
              <w:right w:val="single" w:sz="4" w:space="0" w:color="auto"/>
            </w:tcBorders>
          </w:tcPr>
          <w:p w:rsidR="004D595A" w:rsidRPr="00D50DE5" w:rsidRDefault="00D172ED">
            <w:pPr>
              <w:suppressAutoHyphens/>
              <w:spacing w:after="0" w:line="240" w:lineRule="auto"/>
              <w:jc w:val="center"/>
              <w:rPr>
                <w:rFonts w:ascii="Times New Roman" w:eastAsiaTheme="minorEastAsia" w:hAnsi="Times New Roman" w:cs="Times New Roman"/>
                <w:b/>
                <w:bCs/>
                <w:sz w:val="24"/>
                <w:szCs w:val="24"/>
                <w:lang w:val="en-US" w:eastAsia="zh-CN"/>
              </w:rPr>
            </w:pPr>
            <w:r w:rsidRPr="00D50DE5">
              <w:rPr>
                <w:rFonts w:ascii="Times New Roman" w:eastAsiaTheme="minorEastAsia" w:hAnsi="Times New Roman" w:cs="Times New Roman"/>
                <w:b/>
                <w:bCs/>
                <w:sz w:val="24"/>
                <w:szCs w:val="24"/>
                <w:lang w:val="en-US" w:eastAsia="zh-CN"/>
              </w:rPr>
              <w:t>Умения</w:t>
            </w:r>
          </w:p>
        </w:tc>
        <w:tc>
          <w:tcPr>
            <w:tcW w:w="4394" w:type="dxa"/>
            <w:tcBorders>
              <w:top w:val="single" w:sz="4" w:space="0" w:color="auto"/>
              <w:left w:val="single" w:sz="4" w:space="0" w:color="auto"/>
              <w:bottom w:val="single" w:sz="4" w:space="0" w:color="auto"/>
              <w:right w:val="single" w:sz="4" w:space="0" w:color="auto"/>
            </w:tcBorders>
          </w:tcPr>
          <w:p w:rsidR="004D595A" w:rsidRPr="00D50DE5" w:rsidRDefault="00D172ED">
            <w:pPr>
              <w:suppressAutoHyphens/>
              <w:spacing w:after="0" w:line="240" w:lineRule="auto"/>
              <w:jc w:val="center"/>
              <w:rPr>
                <w:rFonts w:ascii="Times New Roman" w:eastAsiaTheme="minorEastAsia" w:hAnsi="Times New Roman" w:cs="Times New Roman"/>
                <w:b/>
                <w:bCs/>
                <w:sz w:val="24"/>
                <w:szCs w:val="24"/>
                <w:lang w:val="en-US" w:eastAsia="zh-CN"/>
              </w:rPr>
            </w:pPr>
            <w:r w:rsidRPr="00D50DE5">
              <w:rPr>
                <w:rFonts w:ascii="Times New Roman" w:eastAsiaTheme="minorEastAsia" w:hAnsi="Times New Roman" w:cs="Times New Roman"/>
                <w:b/>
                <w:bCs/>
                <w:sz w:val="24"/>
                <w:szCs w:val="24"/>
                <w:lang w:val="en-US" w:eastAsia="zh-CN"/>
              </w:rPr>
              <w:t>Знания</w:t>
            </w:r>
          </w:p>
        </w:tc>
      </w:tr>
      <w:tr w:rsidR="004D595A" w:rsidRPr="00D50DE5">
        <w:trPr>
          <w:trHeight w:val="2276"/>
        </w:trPr>
        <w:tc>
          <w:tcPr>
            <w:tcW w:w="1384" w:type="dxa"/>
            <w:tcBorders>
              <w:top w:val="single" w:sz="4" w:space="0" w:color="auto"/>
              <w:left w:val="single" w:sz="4" w:space="0" w:color="auto"/>
              <w:bottom w:val="single" w:sz="4" w:space="0" w:color="auto"/>
              <w:right w:val="single" w:sz="4" w:space="0" w:color="auto"/>
            </w:tcBorders>
          </w:tcPr>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lastRenderedPageBreak/>
              <w:t>ОК 01,</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03,</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04,</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05,</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06</w:t>
            </w:r>
          </w:p>
        </w:tc>
        <w:tc>
          <w:tcPr>
            <w:tcW w:w="3686" w:type="dxa"/>
            <w:tcBorders>
              <w:top w:val="single" w:sz="4" w:space="0" w:color="auto"/>
              <w:left w:val="single" w:sz="4" w:space="0" w:color="auto"/>
              <w:bottom w:val="single" w:sz="4" w:space="0" w:color="auto"/>
              <w:right w:val="single" w:sz="4" w:space="0" w:color="auto"/>
            </w:tcBorders>
          </w:tcPr>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использовать на практике методы планирования и организации работы подразделения;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анализировать организационные структуры управления;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проводить работу по мотивации трудовой деятельности персонала;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применять в профессиональной деятельности приемы делового и управленческого общения;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принимать эффективные решения, используя систему методов управления;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организовывать рабочее место и трудовую деятельность с учетом основ бережливого производства</w:t>
            </w:r>
          </w:p>
        </w:tc>
        <w:tc>
          <w:tcPr>
            <w:tcW w:w="4394" w:type="dxa"/>
            <w:tcBorders>
              <w:top w:val="single" w:sz="4" w:space="0" w:color="auto"/>
              <w:left w:val="single" w:sz="4" w:space="0" w:color="auto"/>
              <w:bottom w:val="single" w:sz="4" w:space="0" w:color="auto"/>
              <w:right w:val="single" w:sz="4" w:space="0" w:color="auto"/>
            </w:tcBorders>
          </w:tcPr>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сущность, характерные черты и история развития менеджмента;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методы планирования и организации работы подразделения;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принципы построения организационной структуры управления;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основы формирования мотивационной политики организации;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внешняя и внутренняя среда организации; цикл менеджмента;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процесс принятия и реализации управленческих решений;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стили управления, коммуникации −современные методы и инструменты менеджмента;</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основы бережливого производства, признаки качества транспортных услуг,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xml:space="preserve">− принципы бережливого производства; </w:t>
            </w:r>
          </w:p>
          <w:p w:rsidR="004D595A" w:rsidRPr="00D50DE5" w:rsidRDefault="00D172ED">
            <w:pPr>
              <w:pStyle w:val="affa"/>
              <w:shd w:val="clear" w:color="auto" w:fill="FFFFFF"/>
              <w:spacing w:after="0" w:line="240" w:lineRule="auto"/>
              <w:rPr>
                <w:rFonts w:ascii="Times New Roman" w:eastAsiaTheme="minorEastAsia" w:hAnsi="Times New Roman" w:cs="Times New Roman"/>
                <w:lang w:eastAsia="ru-RU"/>
              </w:rPr>
            </w:pPr>
            <w:r w:rsidRPr="00D50DE5">
              <w:rPr>
                <w:rFonts w:ascii="Times New Roman" w:eastAsiaTheme="minorEastAsia" w:hAnsi="Times New Roman" w:cs="Times New Roman"/>
                <w:lang w:eastAsia="ru-RU"/>
              </w:rPr>
              <w:t>− основы системы 5S и цели ее применения</w:t>
            </w:r>
          </w:p>
        </w:tc>
      </w:tr>
    </w:tbl>
    <w:p w:rsidR="004D595A" w:rsidRPr="00D50DE5" w:rsidRDefault="004D595A">
      <w:pPr>
        <w:tabs>
          <w:tab w:val="left" w:pos="2835"/>
        </w:tabs>
        <w:spacing w:after="0" w:line="240" w:lineRule="auto"/>
        <w:ind w:firstLine="709"/>
        <w:jc w:val="both"/>
        <w:rPr>
          <w:rFonts w:ascii="Times New Roman" w:eastAsiaTheme="minorEastAsia" w:hAnsi="Times New Roman" w:cs="Times New Roman"/>
          <w:sz w:val="24"/>
          <w:szCs w:val="24"/>
          <w:lang w:eastAsia="zh-CN"/>
        </w:rPr>
      </w:pPr>
    </w:p>
    <w:p w:rsidR="004D595A" w:rsidRPr="00D50DE5" w:rsidRDefault="00D172ED">
      <w:pPr>
        <w:widowControl w:val="0"/>
        <w:spacing w:after="0" w:line="36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2. СТРУКТУРА И СОДЕРЖАНИЕ УЧЕБНОЙ ДИСЦИПЛИНЫ </w:t>
      </w:r>
    </w:p>
    <w:p w:rsidR="004D595A" w:rsidRPr="00D50DE5" w:rsidRDefault="00D172ED">
      <w:pPr>
        <w:suppressAutoHyphens/>
        <w:spacing w:after="0" w:line="360" w:lineRule="auto"/>
        <w:ind w:firstLine="709"/>
        <w:rPr>
          <w:rFonts w:ascii="Times New Roman" w:eastAsiaTheme="minorEastAsia" w:hAnsi="Times New Roman" w:cs="Times New Roman"/>
          <w:sz w:val="20"/>
          <w:szCs w:val="20"/>
          <w:lang w:eastAsia="zh-CN"/>
        </w:rPr>
      </w:pPr>
      <w:r w:rsidRPr="00D50DE5">
        <w:rPr>
          <w:rFonts w:ascii="Times New Roman" w:eastAsia="Times New Roman" w:hAnsi="Times New Roman" w:cs="Times New Roman"/>
          <w:b/>
          <w:sz w:val="24"/>
          <w:szCs w:val="24"/>
          <w:lang w:eastAsia="ru-RU"/>
        </w:rPr>
        <w:t>2.1. Объем учебной дисциплины и виды учебной работы</w:t>
      </w:r>
    </w:p>
    <w:tbl>
      <w:tblPr>
        <w:tblStyle w:val="19"/>
        <w:tblW w:w="0" w:type="auto"/>
        <w:tblInd w:w="0" w:type="dxa"/>
        <w:tblLook w:val="04A0" w:firstRow="1" w:lastRow="0" w:firstColumn="1" w:lastColumn="0" w:noHBand="0" w:noVBand="1"/>
      </w:tblPr>
      <w:tblGrid>
        <w:gridCol w:w="4870"/>
        <w:gridCol w:w="2346"/>
        <w:gridCol w:w="2356"/>
      </w:tblGrid>
      <w:tr w:rsidR="004D595A" w:rsidRPr="00D50DE5">
        <w:trPr>
          <w:trHeight w:val="562"/>
        </w:trPr>
        <w:tc>
          <w:tcPr>
            <w:tcW w:w="497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(очная форма)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(заочная форма)</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50</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50</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48</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10</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rPr>
          <w:trHeight w:val="227"/>
        </w:trPr>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39</w:t>
            </w:r>
          </w:p>
        </w:tc>
      </w:tr>
      <w:tr w:rsidR="004D595A" w:rsidRPr="00D50DE5">
        <w:tc>
          <w:tcPr>
            <w:tcW w:w="497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w:t>
            </w:r>
          </w:p>
        </w:tc>
      </w:tr>
    </w:tbl>
    <w:p w:rsidR="004D595A" w:rsidRPr="00D50DE5" w:rsidRDefault="004D595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val="en-US" w:eastAsia="ru-RU"/>
        </w:rPr>
      </w:pP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lang w:val="en-US" w:eastAsia="zh-CN"/>
        </w:rPr>
      </w:pPr>
      <w:r w:rsidRPr="00D50DE5">
        <w:rPr>
          <w:rFonts w:ascii="Times New Roman" w:eastAsia="Times New Roman" w:hAnsi="Times New Roman" w:cs="Times New Roman"/>
          <w:b/>
          <w:bCs/>
          <w:sz w:val="24"/>
          <w:szCs w:val="24"/>
          <w:lang w:eastAsia="ru-RU"/>
        </w:rPr>
        <w:t>Название</w:t>
      </w:r>
      <w:r w:rsidRPr="00D50DE5">
        <w:rPr>
          <w:rFonts w:ascii="Times New Roman" w:eastAsia="Times New Roman" w:hAnsi="Times New Roman" w:cs="Times New Roman"/>
          <w:b/>
          <w:bCs/>
          <w:sz w:val="24"/>
          <w:szCs w:val="24"/>
          <w:lang w:val="en-US" w:eastAsia="ru-RU"/>
        </w:rPr>
        <w:t xml:space="preserve"> разделов и тем: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shd w:val="clear" w:color="auto" w:fill="FFFFFF"/>
          <w:lang w:eastAsia="zh-CN"/>
        </w:rPr>
      </w:pPr>
      <w:r w:rsidRPr="00D50DE5">
        <w:rPr>
          <w:rFonts w:ascii="Times New Roman" w:eastAsiaTheme="minorEastAsia" w:hAnsi="Times New Roman" w:cs="Times New Roman"/>
          <w:sz w:val="24"/>
          <w:szCs w:val="24"/>
          <w:lang w:eastAsia="zh-CN"/>
        </w:rPr>
        <w:t xml:space="preserve">Тема 1.1. </w:t>
      </w:r>
      <w:r w:rsidRPr="00D50DE5">
        <w:rPr>
          <w:rFonts w:ascii="Times New Roman" w:eastAsiaTheme="minorEastAsia" w:hAnsi="Times New Roman" w:cs="Times New Roman"/>
          <w:sz w:val="24"/>
          <w:szCs w:val="24"/>
          <w:shd w:val="clear" w:color="auto" w:fill="FFFFFF"/>
          <w:lang w:eastAsia="zh-CN"/>
        </w:rPr>
        <w:t>Сущность менеджмента и современные инструменты</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shd w:val="clear" w:color="auto" w:fill="FFFFFF"/>
          <w:lang w:eastAsia="zh-CN"/>
        </w:rPr>
      </w:pPr>
      <w:r w:rsidRPr="00D50DE5">
        <w:rPr>
          <w:rFonts w:ascii="Times New Roman" w:eastAsiaTheme="minorEastAsia" w:hAnsi="Times New Roman" w:cs="Times New Roman"/>
          <w:sz w:val="24"/>
          <w:szCs w:val="24"/>
          <w:lang w:eastAsia="zh-CN"/>
        </w:rPr>
        <w:t xml:space="preserve">Тема 1.2. </w:t>
      </w:r>
      <w:r w:rsidRPr="00D50DE5">
        <w:rPr>
          <w:rFonts w:ascii="Times New Roman" w:eastAsiaTheme="minorEastAsia" w:hAnsi="Times New Roman" w:cs="Times New Roman"/>
          <w:sz w:val="24"/>
          <w:szCs w:val="24"/>
          <w:shd w:val="clear" w:color="auto" w:fill="FFFFFF"/>
          <w:lang w:eastAsia="zh-CN"/>
        </w:rPr>
        <w:t>Внешняя и внутренняя среда организации (предприятия)</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shd w:val="clear" w:color="auto" w:fill="FFFFFF"/>
          <w:lang w:eastAsia="zh-CN"/>
        </w:rPr>
      </w:pPr>
      <w:r w:rsidRPr="00D50DE5">
        <w:rPr>
          <w:rFonts w:ascii="Times New Roman" w:eastAsiaTheme="minorEastAsia" w:hAnsi="Times New Roman" w:cs="Times New Roman"/>
          <w:sz w:val="24"/>
          <w:szCs w:val="24"/>
          <w:shd w:val="clear" w:color="auto" w:fill="FFFFFF"/>
          <w:lang w:eastAsia="zh-CN"/>
        </w:rPr>
        <w:t>Тема 1.3. Бережливое производство</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1.4. </w:t>
      </w:r>
      <w:r w:rsidRPr="00D50DE5">
        <w:rPr>
          <w:rFonts w:ascii="Times New Roman" w:eastAsiaTheme="minorEastAsia" w:hAnsi="Times New Roman" w:cs="Times New Roman"/>
          <w:sz w:val="24"/>
          <w:szCs w:val="24"/>
          <w:shd w:val="clear" w:color="auto" w:fill="FFFFFF"/>
          <w:lang w:eastAsia="zh-CN"/>
        </w:rPr>
        <w:t>Инструменты менеджмента</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shd w:val="clear" w:color="auto" w:fill="FFFFFF"/>
          <w:lang w:eastAsia="zh-CN"/>
        </w:rPr>
      </w:pPr>
      <w:r w:rsidRPr="00D50DE5">
        <w:rPr>
          <w:rFonts w:ascii="Times New Roman" w:eastAsiaTheme="minorEastAsia" w:hAnsi="Times New Roman" w:cs="Times New Roman"/>
          <w:sz w:val="24"/>
          <w:szCs w:val="24"/>
          <w:lang w:eastAsia="zh-CN"/>
        </w:rPr>
        <w:t xml:space="preserve">Тема 1.5. </w:t>
      </w:r>
      <w:r w:rsidRPr="00D50DE5">
        <w:rPr>
          <w:rFonts w:ascii="Times New Roman" w:eastAsiaTheme="minorEastAsia" w:hAnsi="Times New Roman" w:cs="Times New Roman"/>
          <w:sz w:val="24"/>
          <w:szCs w:val="24"/>
          <w:shd w:val="clear" w:color="auto" w:fill="FFFFFF"/>
          <w:lang w:eastAsia="zh-CN"/>
        </w:rPr>
        <w:t>Системы методов управления</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shd w:val="clear" w:color="auto" w:fill="FFFFFF"/>
          <w:lang w:eastAsia="zh-CN"/>
        </w:rPr>
      </w:pPr>
      <w:r w:rsidRPr="00D50DE5">
        <w:rPr>
          <w:rFonts w:ascii="Times New Roman" w:eastAsiaTheme="minorEastAsia" w:hAnsi="Times New Roman" w:cs="Times New Roman"/>
          <w:sz w:val="24"/>
          <w:szCs w:val="24"/>
          <w:lang w:eastAsia="zh-CN"/>
        </w:rPr>
        <w:t xml:space="preserve">Тема 1.6. </w:t>
      </w:r>
      <w:r w:rsidRPr="00D50DE5">
        <w:rPr>
          <w:rFonts w:ascii="Times New Roman" w:eastAsiaTheme="minorEastAsia" w:hAnsi="Times New Roman" w:cs="Times New Roman"/>
          <w:sz w:val="24"/>
          <w:szCs w:val="24"/>
          <w:shd w:val="clear" w:color="auto" w:fill="FFFFFF"/>
          <w:lang w:eastAsia="zh-CN"/>
        </w:rPr>
        <w:t>Коммуникации в менеджменте</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1.7. Процесс принятия решений</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1.8. Лидерство, руководство и партнерство</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D50DE5">
        <w:rPr>
          <w:rFonts w:ascii="Times New Roman" w:eastAsiaTheme="minorEastAsia" w:hAnsi="Times New Roman" w:cs="Times New Roman"/>
          <w:sz w:val="24"/>
          <w:szCs w:val="24"/>
          <w:lang w:eastAsia="zh-CN"/>
        </w:rPr>
        <w:t>Тема 1.9. Управление персоналом</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rPr>
          <w:rFonts w:ascii="Times New Roman" w:eastAsia="Times New Roman" w:hAnsi="Times New Roman" w:cs="Times New Roman"/>
          <w:b/>
          <w:caps/>
          <w:sz w:val="24"/>
          <w:szCs w:val="24"/>
        </w:rPr>
      </w:pPr>
      <w:r w:rsidRPr="00D50DE5">
        <w:rPr>
          <w:rFonts w:ascii="Times New Roman" w:eastAsia="Calibri" w:hAnsi="Times New Roman" w:cs="Times New Roman"/>
          <w:b/>
          <w:sz w:val="24"/>
          <w:szCs w:val="24"/>
        </w:rPr>
        <w:t>СГ.06 Основы финансовой грамотности</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uppressAutoHyphens/>
        <w:spacing w:after="0" w:line="276" w:lineRule="auto"/>
        <w:ind w:left="360"/>
        <w:jc w:val="center"/>
        <w:rPr>
          <w:rFonts w:ascii="Times New Roman" w:eastAsia="Calibri" w:hAnsi="Times New Roman" w:cs="Times New Roman"/>
          <w:b/>
          <w:sz w:val="24"/>
          <w:szCs w:val="24"/>
        </w:rPr>
      </w:pPr>
      <w:r w:rsidRPr="00D50DE5">
        <w:rPr>
          <w:rFonts w:ascii="Times New Roman" w:eastAsia="Calibri" w:hAnsi="Times New Roman" w:cs="Times New Roman"/>
          <w:b/>
          <w:sz w:val="24"/>
        </w:rPr>
        <w:t xml:space="preserve">. </w:t>
      </w:r>
      <w:r w:rsidRPr="00D50DE5">
        <w:rPr>
          <w:rFonts w:ascii="Times New Roman" w:eastAsia="Calibri" w:hAnsi="Times New Roman" w:cs="Times New Roman"/>
          <w:b/>
          <w:sz w:val="24"/>
          <w:szCs w:val="24"/>
        </w:rPr>
        <w:t xml:space="preserve">ОБЩАЯ ХАРАКТЕРИСТИКА </w:t>
      </w:r>
      <w:r w:rsidRPr="00D50DE5">
        <w:rPr>
          <w:rFonts w:ascii="Times New Roman" w:eastAsia="Calibri" w:hAnsi="Times New Roman" w:cs="Times New Roman"/>
          <w:b/>
          <w:color w:val="000000"/>
          <w:sz w:val="24"/>
          <w:szCs w:val="24"/>
        </w:rPr>
        <w:t>ПРИМЕРНОЙ РАБОЧЕЙ ПРОГРАММЫ</w:t>
      </w:r>
      <w:r w:rsidRPr="00D50DE5">
        <w:rPr>
          <w:rFonts w:ascii="Times New Roman" w:eastAsia="Calibri" w:hAnsi="Times New Roman" w:cs="Times New Roman"/>
          <w:b/>
          <w:sz w:val="24"/>
          <w:szCs w:val="24"/>
        </w:rPr>
        <w:t xml:space="preserve"> УЧЕБНОЙ ДИСЦИПЛИНЫ</w:t>
      </w:r>
    </w:p>
    <w:p w:rsidR="004D595A" w:rsidRPr="00D50DE5" w:rsidRDefault="00D172ED">
      <w:pPr>
        <w:suppressAutoHyphens/>
        <w:spacing w:after="0" w:line="240" w:lineRule="auto"/>
        <w:ind w:left="720"/>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«СГ.06 Основы финансовой грамотности»</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b/>
          <w:sz w:val="24"/>
          <w:szCs w:val="24"/>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color w:val="000000"/>
          <w:sz w:val="24"/>
          <w:szCs w:val="24"/>
        </w:rPr>
      </w:pPr>
      <w:r w:rsidRPr="00D50DE5">
        <w:rPr>
          <w:rFonts w:ascii="Times New Roman" w:eastAsia="Calibri" w:hAnsi="Times New Roman" w:cs="Times New Roman"/>
          <w:b/>
          <w:sz w:val="24"/>
          <w:szCs w:val="24"/>
        </w:rPr>
        <w:t xml:space="preserve">1.1. Место дисциплины в структуре основной образовательной программы: </w:t>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ind w:firstLineChars="200" w:firstLine="480"/>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Учебная дисциплина «</w:t>
      </w:r>
      <w:r w:rsidRPr="00D50DE5">
        <w:rPr>
          <w:rFonts w:ascii="Times New Roman" w:eastAsia="Times New Roman" w:hAnsi="Times New Roman" w:cs="Times New Roman"/>
          <w:bCs/>
          <w:sz w:val="24"/>
        </w:rPr>
        <w:t>СГ.06 Основы финансовой грамотности</w:t>
      </w:r>
      <w:r w:rsidRPr="00D50DE5">
        <w:rPr>
          <w:rFonts w:ascii="Times New Roman" w:eastAsia="Calibri" w:hAnsi="Times New Roman" w:cs="Times New Roman"/>
          <w:sz w:val="24"/>
          <w:szCs w:val="24"/>
        </w:rPr>
        <w:t xml:space="preserve">» является обязательной частью социально-гуманитарного цикла примерной основной образовательной программы в соответствии с ФГОС СПО по </w:t>
      </w:r>
      <w:r w:rsidRPr="00D50DE5">
        <w:rPr>
          <w:rFonts w:ascii="Times New Roman" w:eastAsia="Calibri" w:hAnsi="Times New Roman" w:cs="Times New Roman"/>
          <w:color w:val="000000"/>
          <w:sz w:val="24"/>
          <w:szCs w:val="24"/>
        </w:rPr>
        <w:t>специальности</w:t>
      </w:r>
      <w:r w:rsidRPr="00D50DE5">
        <w:rPr>
          <w:rFonts w:ascii="Times New Roman" w:eastAsia="Calibri" w:hAnsi="Times New Roman" w:cs="Times New Roman"/>
          <w:sz w:val="24"/>
          <w:szCs w:val="24"/>
        </w:rPr>
        <w:t xml:space="preserve"> Юриспруденция.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200" w:firstLine="480"/>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Изучение учебной дисциплины «Основы финансовой грамотности» при реализации образовательных программ СПО вносит существенный вклад в формирование общих компетенций квалифицированных специалистов среднего звена в рамках осваиваемой специальности. Особое значение дисциплина имеет при формировании и развитии ОК-1, ОК-2, ОК-3, ОК-4, ОК-5, ОК -7, ПК 01, ПК 02.</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b/>
          <w:sz w:val="24"/>
          <w:szCs w:val="24"/>
        </w:rPr>
      </w:pPr>
    </w:p>
    <w:p w:rsidR="004D595A" w:rsidRPr="00D50DE5" w:rsidRDefault="00D172ED">
      <w:pPr>
        <w:spacing w:after="0" w:line="276" w:lineRule="auto"/>
        <w:ind w:firstLine="709"/>
        <w:rPr>
          <w:rFonts w:ascii="Times New Roman" w:eastAsia="Calibri" w:hAnsi="Times New Roman" w:cs="Times New Roman"/>
          <w:b/>
          <w:sz w:val="24"/>
          <w:szCs w:val="24"/>
        </w:rPr>
      </w:pPr>
      <w:r w:rsidRPr="00D50DE5">
        <w:rPr>
          <w:rFonts w:ascii="Times New Roman" w:eastAsia="Calibri" w:hAnsi="Times New Roman" w:cs="Times New Roman"/>
          <w:b/>
          <w:sz w:val="24"/>
          <w:szCs w:val="24"/>
        </w:rPr>
        <w:t>1.2. Цель и планируемые результаты освоения дисциплины:</w:t>
      </w: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Целью изучения основ финансовой грамотности в организациях среднего профессионального образования является освоение знаний о финансовой жизни современного общества, финансовых институтах, финансовых продуктах, финансовых рисках, способах получения информации, позволяющей анализировать социальные ситуации и принимать индивидуальные финансовые решения с учетом их последствий и возможных альтернатив.</w:t>
      </w: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Ключевыми задачами изучения финансовой грамотности с учётом преемственности с основной школой являются:</w:t>
      </w: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w:t>
      </w:r>
      <w:r w:rsidRPr="00D50DE5">
        <w:rPr>
          <w:rFonts w:ascii="Times New Roman" w:eastAsia="Calibri" w:hAnsi="Times New Roman" w:cs="Times New Roman"/>
          <w:sz w:val="24"/>
          <w:szCs w:val="24"/>
        </w:rPr>
        <w:tab/>
        <w:t>овладение умениями получать, анализировать, интерпретировать и систематизировать финансовую информацию из различных источников, преобразовывать ее и использовать для самостоятельного решения учебно-познавательных, исследовательских и жизненных задач;</w:t>
      </w: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w:t>
      </w:r>
      <w:r w:rsidRPr="00D50DE5">
        <w:rPr>
          <w:rFonts w:ascii="Times New Roman" w:eastAsia="Calibri" w:hAnsi="Times New Roman" w:cs="Times New Roman"/>
          <w:sz w:val="24"/>
          <w:szCs w:val="24"/>
        </w:rPr>
        <w:tab/>
        <w:t>формирование представлений о грамотном финансовом поведении, включая типичные стратегии, действия, связанные с осуществлением социальных ролей в финансовой сфере жизнедеятельности человека;</w:t>
      </w: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w:t>
      </w:r>
      <w:r w:rsidRPr="00D50DE5">
        <w:rPr>
          <w:rFonts w:ascii="Times New Roman" w:eastAsia="Calibri" w:hAnsi="Times New Roman" w:cs="Times New Roman"/>
          <w:sz w:val="24"/>
          <w:szCs w:val="24"/>
        </w:rPr>
        <w:tab/>
        <w:t>совершенствование опыта применения полученных финансовых знаний и умений при анализе и оценке жизненных ситуаций, социальных фактов, поведения людей и собственных поступков с учётом профессиональной направленности организации среднего профессионального образования.</w:t>
      </w:r>
    </w:p>
    <w:p w:rsidR="004D595A" w:rsidRPr="00D50DE5" w:rsidRDefault="004D595A">
      <w:pPr>
        <w:suppressAutoHyphens/>
        <w:spacing w:after="0" w:line="240" w:lineRule="auto"/>
        <w:ind w:firstLine="709"/>
        <w:jc w:val="both"/>
        <w:rPr>
          <w:rFonts w:ascii="Times New Roman" w:eastAsia="Calibri" w:hAnsi="Times New Roman" w:cs="Times New Roman"/>
          <w:sz w:val="24"/>
          <w:szCs w:val="24"/>
        </w:rPr>
      </w:pPr>
    </w:p>
    <w:tbl>
      <w:tblPr>
        <w:tblStyle w:val="afff3"/>
        <w:tblW w:w="10066" w:type="dxa"/>
        <w:tblLook w:val="04A0" w:firstRow="1" w:lastRow="0" w:firstColumn="1" w:lastColumn="0" w:noHBand="0" w:noVBand="1"/>
      </w:tblPr>
      <w:tblGrid>
        <w:gridCol w:w="1936"/>
        <w:gridCol w:w="8267"/>
      </w:tblGrid>
      <w:tr w:rsidR="004D595A" w:rsidRPr="00D50DE5">
        <w:tc>
          <w:tcPr>
            <w:tcW w:w="1632" w:type="dxa"/>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Коды</w:t>
            </w:r>
          </w:p>
        </w:tc>
        <w:tc>
          <w:tcPr>
            <w:tcW w:w="8434" w:type="dxa"/>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Формулировка результата</w:t>
            </w:r>
          </w:p>
        </w:tc>
      </w:tr>
      <w:tr w:rsidR="004D595A" w:rsidRPr="00D50DE5">
        <w:tc>
          <w:tcPr>
            <w:tcW w:w="10066" w:type="dxa"/>
            <w:gridSpan w:val="2"/>
          </w:tcPr>
          <w:p w:rsidR="004D595A" w:rsidRPr="00D50DE5" w:rsidRDefault="00D172ED">
            <w:pPr>
              <w:widowControl/>
              <w:spacing w:after="0" w:line="276" w:lineRule="auto"/>
              <w:jc w:val="center"/>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Предметные результаты (ПР)</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01</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Развитие личности обучающихся средствами предлагаемого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профессиональному самоопределению</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02</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Овладение систематическими знаниями и приобретение опыта осуществления целесообразной и результативной деятельности</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03</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 xml:space="preserve">развитие способности к непрерывному самообразованию, овладению </w:t>
            </w:r>
            <w:r w:rsidRPr="00D50DE5">
              <w:rPr>
                <w:rFonts w:ascii="Times New Roman" w:eastAsia="Helvetica" w:hAnsi="Times New Roman" w:cs="Times New Roman"/>
                <w:color w:val="1A1A1A"/>
                <w:sz w:val="24"/>
                <w:szCs w:val="24"/>
                <w:shd w:val="clear" w:color="auto" w:fill="FFFFFF"/>
                <w:lang w:eastAsia="zh-CN" w:bidi="ar"/>
              </w:rPr>
              <w:lastRenderedPageBreak/>
              <w:t>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lastRenderedPageBreak/>
              <w:t>ПР 04</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Helvetica" w:hAnsi="Times New Roman" w:cs="Times New Roman"/>
                <w:color w:val="1A1A1A"/>
                <w:sz w:val="24"/>
                <w:szCs w:val="24"/>
                <w:shd w:val="clear" w:color="auto" w:fill="FFFFFF"/>
                <w:lang w:eastAsia="zh-CN" w:bidi="ar"/>
              </w:rPr>
              <w:t>Обеспечение академической мобильности и (или) возможности поддерживать избранное направление образования</w:t>
            </w:r>
          </w:p>
        </w:tc>
      </w:tr>
      <w:tr w:rsidR="004D595A" w:rsidRPr="00D50DE5">
        <w:tc>
          <w:tcPr>
            <w:tcW w:w="1632" w:type="dxa"/>
          </w:tcPr>
          <w:p w:rsidR="004D595A" w:rsidRPr="00D50DE5" w:rsidRDefault="00D172ED">
            <w:pPr>
              <w:widowControl/>
              <w:spacing w:after="0" w:line="276"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ПР 05</w:t>
            </w:r>
          </w:p>
        </w:tc>
        <w:tc>
          <w:tcPr>
            <w:tcW w:w="8434" w:type="dxa"/>
          </w:tcPr>
          <w:p w:rsidR="004D595A" w:rsidRPr="00D50DE5" w:rsidRDefault="00D172ED">
            <w:pPr>
              <w:widowControl/>
              <w:shd w:val="clear" w:color="auto" w:fill="FFFFFF"/>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Helvetica" w:hAnsi="Times New Roman" w:cs="Times New Roman"/>
                <w:color w:val="1A1A1A"/>
                <w:sz w:val="24"/>
                <w:szCs w:val="24"/>
                <w:shd w:val="clear" w:color="auto" w:fill="FFFFFF"/>
                <w:lang w:eastAsia="zh-CN" w:bidi="ar"/>
              </w:rPr>
              <w:t>О</w:t>
            </w:r>
            <w:r w:rsidRPr="00D50DE5">
              <w:rPr>
                <w:rFonts w:ascii="Times New Roman" w:eastAsia="Helvetica" w:hAnsi="Times New Roman" w:cs="Times New Roman"/>
                <w:color w:val="1A1A1A"/>
                <w:sz w:val="24"/>
                <w:szCs w:val="24"/>
                <w:shd w:val="clear" w:color="auto" w:fill="FFFFFF"/>
                <w:lang w:val="en-US" w:eastAsia="zh-CN" w:bidi="ar"/>
              </w:rPr>
              <w:t>беспечение профессиональной ориентации обучающихся</w:t>
            </w:r>
          </w:p>
        </w:tc>
      </w:tr>
      <w:tr w:rsidR="004D595A" w:rsidRPr="00D50DE5">
        <w:tc>
          <w:tcPr>
            <w:tcW w:w="10066" w:type="dxa"/>
            <w:gridSpan w:val="2"/>
          </w:tcPr>
          <w:p w:rsidR="004D595A" w:rsidRPr="00D50DE5" w:rsidRDefault="00D172ED">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Метапредметные результаты (МР)</w:t>
            </w:r>
          </w:p>
        </w:tc>
      </w:tr>
      <w:tr w:rsidR="004D595A" w:rsidRPr="00D50DE5">
        <w:tc>
          <w:tcPr>
            <w:tcW w:w="10066" w:type="dxa"/>
            <w:gridSpan w:val="2"/>
          </w:tcPr>
          <w:tbl>
            <w:tblPr>
              <w:tblStyle w:val="afff3"/>
              <w:tblW w:w="9977" w:type="dxa"/>
              <w:tblLook w:val="04A0" w:firstRow="1" w:lastRow="0" w:firstColumn="1" w:lastColumn="0" w:noHBand="0" w:noVBand="1"/>
            </w:tblPr>
            <w:tblGrid>
              <w:gridCol w:w="1860"/>
              <w:gridCol w:w="8117"/>
            </w:tblGrid>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01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определять цели деятельности и составлять планы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самостоятельно осуществлять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контролировать и корректировать деятельность</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все возможные ресурсы для достижения поставленных целей и реализации планов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выбирать успешные стратегии в различных ситуациях</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02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продуктивно общаться и взаимодействовать в процессе совместной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учитывать позиции других участников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эффективно разрешать конфликты</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03</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 и проектнойдеятельности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навыками разрешения проблем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и готовность к самостоятельному поиску методов решения практических задач</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применению различных методов познания</w:t>
                  </w:r>
                  <w:r w:rsidRPr="00D50DE5">
                    <w:rPr>
                      <w:rFonts w:ascii="Times New Roman" w:eastAsia="Times-Roman" w:hAnsi="Times New Roman" w:cs="Times New Roman"/>
                      <w:color w:val="000000"/>
                      <w:sz w:val="24"/>
                      <w:szCs w:val="24"/>
                      <w:lang w:eastAsia="zh-CN" w:bidi="ar"/>
                    </w:rPr>
                    <w:t>;</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04 </w:t>
                  </w: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самостоятельной информационно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познавательной деятельности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владение навыками получения необходимой информации из словарей разных типов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умение ориентироваться в различных источниках информации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критически оценивать и интерпретировать информацию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получаемую из различных источников</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05 </w:t>
                  </w:r>
                </w:p>
              </w:tc>
              <w:tc>
                <w:tcPr>
                  <w:tcW w:w="8117"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умение использовать средства информационных и коммуникационных технологий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далее</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ИКТ</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 решении когнитивных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коммуникативных и организационных задач с соблюдением требований эргономики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техники безопасности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гигиены</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ресурсосбережения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правовых и этических норм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норм </w:t>
                  </w:r>
                </w:p>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информационной безопасности</w:t>
                  </w:r>
                  <w:r w:rsidRPr="00D50DE5">
                    <w:rPr>
                      <w:rFonts w:ascii="Times New Roman" w:eastAsia="Times-Roman" w:hAnsi="Times New Roman" w:cs="Times New Roman"/>
                      <w:color w:val="000000"/>
                      <w:sz w:val="24"/>
                      <w:szCs w:val="24"/>
                      <w:lang w:val="en-US" w:eastAsia="zh-CN" w:bidi="ar"/>
                    </w:rPr>
                    <w:t>;</w:t>
                  </w:r>
                </w:p>
              </w:tc>
            </w:tr>
            <w:tr w:rsidR="004D595A" w:rsidRPr="00D50DE5">
              <w:tc>
                <w:tcPr>
                  <w:tcW w:w="1860"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07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умение самостоятельно оценивать и принимать решения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определяющие стратегию поведения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 учетом гражданских и нравственных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860"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val="en-US" w:eastAsia="zh-CN" w:bidi="ar"/>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08 </w:t>
                  </w:r>
                </w:p>
              </w:tc>
              <w:tc>
                <w:tcPr>
                  <w:tcW w:w="8117"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eastAsia="zh-CN"/>
                    </w:rPr>
                  </w:pPr>
                  <w:r w:rsidRPr="00D50DE5">
                    <w:rPr>
                      <w:rFonts w:ascii="Times New Roman" w:eastAsia="SimSun" w:hAnsi="Times New Roman" w:cs="Times New Roman"/>
                      <w:color w:val="000000"/>
                      <w:sz w:val="24"/>
                      <w:szCs w:val="24"/>
                      <w:lang w:eastAsia="zh-CN" w:bidi="ar"/>
                    </w:rPr>
                    <w:t>владение языковыми средствами</w:t>
                  </w:r>
                  <w:r w:rsidRPr="00D50DE5">
                    <w:rPr>
                      <w:rFonts w:ascii="Times New Roman" w:eastAsia="Times-Roman" w:hAnsi="Times New Roman" w:cs="Times New Roman"/>
                      <w:color w:val="000000"/>
                      <w:sz w:val="24"/>
                      <w:szCs w:val="24"/>
                      <w:lang w:eastAsia="zh-CN" w:bidi="ar"/>
                    </w:rPr>
                    <w:t xml:space="preserve"> – </w:t>
                  </w:r>
                  <w:r w:rsidRPr="00D50DE5">
                    <w:rPr>
                      <w:rFonts w:ascii="Times New Roman" w:eastAsia="SimSun" w:hAnsi="Times New Roman" w:cs="Times New Roman"/>
                      <w:color w:val="000000"/>
                      <w:sz w:val="24"/>
                      <w:szCs w:val="24"/>
                      <w:lang w:eastAsia="zh-CN" w:bidi="ar"/>
                    </w:rPr>
                    <w:t>умение ясно</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логично и точно излагать свою точку зрения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использовать адекватные языковые средства</w:t>
                  </w:r>
                  <w:r w:rsidRPr="00D50DE5">
                    <w:rPr>
                      <w:rFonts w:ascii="Times New Roman" w:eastAsia="Times-Roman" w:hAnsi="Times New Roman" w:cs="Times New Roman"/>
                      <w:color w:val="000000"/>
                      <w:sz w:val="24"/>
                      <w:szCs w:val="24"/>
                      <w:lang w:eastAsia="zh-CN" w:bidi="ar"/>
                    </w:rPr>
                    <w:t xml:space="preserve">;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eastAsia="zh-CN" w:bidi="ar"/>
                    </w:rPr>
                  </w:pPr>
                </w:p>
              </w:tc>
            </w:tr>
            <w:tr w:rsidR="004D595A" w:rsidRPr="00D50DE5">
              <w:tc>
                <w:tcPr>
                  <w:tcW w:w="1860" w:type="dxa"/>
                </w:tcPr>
                <w:p w:rsidR="004D595A" w:rsidRPr="00D50DE5" w:rsidRDefault="00D172ED">
                  <w:pPr>
                    <w:widowControl/>
                    <w:spacing w:after="0" w:line="240" w:lineRule="auto"/>
                    <w:jc w:val="left"/>
                    <w:rPr>
                      <w:rFonts w:ascii="Times New Roman" w:eastAsiaTheme="minorEastAsia" w:hAnsi="Times New Roman" w:cs="Times New Roman"/>
                      <w:sz w:val="24"/>
                      <w:szCs w:val="24"/>
                      <w:lang w:val="en-US" w:eastAsia="zh-CN"/>
                    </w:rPr>
                  </w:pPr>
                  <w:r w:rsidRPr="00D50DE5">
                    <w:rPr>
                      <w:rFonts w:ascii="Times New Roman" w:eastAsia="SimSun" w:hAnsi="Times New Roman" w:cs="Times New Roman"/>
                      <w:color w:val="000000"/>
                      <w:sz w:val="24"/>
                      <w:szCs w:val="24"/>
                      <w:lang w:val="en-US" w:eastAsia="zh-CN" w:bidi="ar"/>
                    </w:rPr>
                    <w:t>МР</w:t>
                  </w:r>
                  <w:r w:rsidRPr="00D50DE5">
                    <w:rPr>
                      <w:rFonts w:ascii="Times New Roman" w:eastAsia="Times-Roman" w:hAnsi="Times New Roman" w:cs="Times New Roman"/>
                      <w:color w:val="000000"/>
                      <w:sz w:val="24"/>
                      <w:szCs w:val="24"/>
                      <w:lang w:val="en-US" w:eastAsia="zh-CN" w:bidi="ar"/>
                    </w:rPr>
                    <w:t xml:space="preserve"> 09 </w:t>
                  </w:r>
                </w:p>
                <w:p w:rsidR="004D595A" w:rsidRPr="00D50DE5" w:rsidRDefault="004D595A">
                  <w:pPr>
                    <w:widowControl/>
                    <w:spacing w:after="0" w:line="240" w:lineRule="auto"/>
                    <w:jc w:val="left"/>
                    <w:rPr>
                      <w:rFonts w:ascii="Times New Roman" w:eastAsia="SimSun" w:hAnsi="Times New Roman" w:cs="Times New Roman"/>
                      <w:color w:val="000000"/>
                      <w:sz w:val="24"/>
                      <w:szCs w:val="24"/>
                      <w:lang w:val="en-US" w:eastAsia="zh-CN" w:bidi="ar"/>
                    </w:rPr>
                  </w:pPr>
                </w:p>
              </w:tc>
              <w:tc>
                <w:tcPr>
                  <w:tcW w:w="8117"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владение навыками познавательной рефлексии как осознания совершаемых действий и мыслительных процессов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их результатов и оснований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границ своего знания и незнания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новых познавательных задач и средств их достижения</w:t>
                  </w:r>
                  <w:r w:rsidRPr="00D50DE5">
                    <w:rPr>
                      <w:rFonts w:ascii="Times New Roman" w:eastAsia="Times-Roman" w:hAnsi="Times New Roman" w:cs="Times New Roman"/>
                      <w:color w:val="000000"/>
                      <w:sz w:val="24"/>
                      <w:szCs w:val="24"/>
                      <w:lang w:eastAsia="zh-CN" w:bidi="ar"/>
                    </w:rPr>
                    <w:t xml:space="preserve">. </w:t>
                  </w:r>
                </w:p>
              </w:tc>
            </w:tr>
          </w:tbl>
          <w:p w:rsidR="004D595A" w:rsidRPr="00D50DE5" w:rsidRDefault="004D595A">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p>
        </w:tc>
      </w:tr>
      <w:tr w:rsidR="004D595A" w:rsidRPr="00D50DE5">
        <w:tc>
          <w:tcPr>
            <w:tcW w:w="10066" w:type="dxa"/>
            <w:gridSpan w:val="2"/>
          </w:tcPr>
          <w:p w:rsidR="004D595A" w:rsidRPr="00D50DE5" w:rsidRDefault="00D172ED">
            <w:pPr>
              <w:widowControl/>
              <w:shd w:val="clear" w:color="auto" w:fill="FFFFFF"/>
              <w:spacing w:after="0" w:line="240" w:lineRule="auto"/>
              <w:jc w:val="center"/>
              <w:rPr>
                <w:rFonts w:ascii="Times New Roman" w:eastAsia="Helvetica" w:hAnsi="Times New Roman" w:cs="Times New Roman"/>
                <w:color w:val="1A1A1A"/>
                <w:sz w:val="24"/>
                <w:szCs w:val="24"/>
                <w:shd w:val="clear" w:color="auto" w:fill="FFFFFF"/>
                <w:lang w:eastAsia="zh-CN" w:bidi="ar"/>
              </w:rPr>
            </w:pPr>
            <w:r w:rsidRPr="00D50DE5">
              <w:rPr>
                <w:rFonts w:ascii="Times New Roman" w:eastAsia="Helvetica" w:hAnsi="Times New Roman" w:cs="Times New Roman"/>
                <w:color w:val="1A1A1A"/>
                <w:sz w:val="24"/>
                <w:szCs w:val="24"/>
                <w:shd w:val="clear" w:color="auto" w:fill="FFFFFF"/>
                <w:lang w:eastAsia="zh-CN" w:bidi="ar"/>
              </w:rPr>
              <w:t>Ценностные ориентиры воспитания (ЦО)</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05</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сформированность основ саморазвития и самовоспитания в соответствии с общечеловеческими ценностями и идеалами гражданского общества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 xml:space="preserve">готовность </w:t>
            </w:r>
            <w:proofErr w:type="gramStart"/>
            <w:r w:rsidRPr="00D50DE5">
              <w:rPr>
                <w:rFonts w:ascii="Times New Roman" w:eastAsia="SimSun" w:hAnsi="Times New Roman" w:cs="Times New Roman"/>
                <w:color w:val="000000"/>
                <w:sz w:val="24"/>
                <w:szCs w:val="24"/>
                <w:lang w:eastAsia="zh-CN" w:bidi="ar"/>
              </w:rPr>
              <w:t>и  способность</w:t>
            </w:r>
            <w:proofErr w:type="gramEnd"/>
            <w:r w:rsidRPr="00D50DE5">
              <w:rPr>
                <w:rFonts w:ascii="Times New Roman" w:eastAsia="SimSun" w:hAnsi="Times New Roman" w:cs="Times New Roman"/>
                <w:color w:val="000000"/>
                <w:sz w:val="24"/>
                <w:szCs w:val="24"/>
                <w:lang w:eastAsia="zh-CN" w:bidi="ar"/>
              </w:rPr>
              <w:t xml:space="preserve"> к самостоятельной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творческой и ответственной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06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толерантное сознание и поведение в поликультурном мире</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готовность и способность вести диалог с другими людьми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достигать в нем взаимопонимания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находить общие цели и сотрудничать для их достижения</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способность противостоять идеологии экстремизма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национализма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ксенофобии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дискриминации по социальным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религиозным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расовым</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национальным признакам и другим негативным социальным явлениям</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 xml:space="preserve">ЦО 07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навыки сотрудничества со сверстниками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детьми младшего возраста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lastRenderedPageBreak/>
              <w:t>взрослыми в образовательной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общественно полезной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учебно</w:t>
            </w:r>
            <w:r w:rsidRPr="00D50DE5">
              <w:rPr>
                <w:rFonts w:ascii="Times New Roman" w:eastAsia="Times-Roman" w:hAnsi="Times New Roman" w:cs="Times New Roman"/>
                <w:color w:val="000000"/>
                <w:sz w:val="24"/>
                <w:szCs w:val="24"/>
                <w:lang w:eastAsia="zh-CN" w:bidi="ar"/>
              </w:rPr>
              <w:t>-</w:t>
            </w:r>
            <w:r w:rsidRPr="00D50DE5">
              <w:rPr>
                <w:rFonts w:ascii="Times New Roman" w:eastAsia="SimSun" w:hAnsi="Times New Roman" w:cs="Times New Roman"/>
                <w:color w:val="000000"/>
                <w:sz w:val="24"/>
                <w:szCs w:val="24"/>
                <w:lang w:eastAsia="zh-CN" w:bidi="ar"/>
              </w:rPr>
              <w:t>исследовательской</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проектной и других видах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lastRenderedPageBreak/>
              <w:t xml:space="preserve">ЦО 08 </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нравственное сознание и поведение на основе усвоения общечеловеческих ценностей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09</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готовность и способность к 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 том числе самообразованию</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 протяжении всей жизни</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сознательное отношение к непрерывному образованию как условию успешной профессиональной и общественной деятельности</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10</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эстетическое отношение к миру</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включая эстетику быта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научного и технического творчества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спорта</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 отношений</w:t>
            </w:r>
            <w:r w:rsidRPr="00D50DE5">
              <w:rPr>
                <w:rFonts w:ascii="Times New Roman" w:eastAsia="Times-Roman" w:hAnsi="Times New Roman" w:cs="Times New Roman"/>
                <w:color w:val="000000"/>
                <w:sz w:val="24"/>
                <w:szCs w:val="24"/>
                <w:lang w:eastAsia="zh-CN" w:bidi="ar"/>
              </w:rPr>
              <w:t xml:space="preserve">; </w:t>
            </w:r>
          </w:p>
        </w:tc>
      </w:tr>
      <w:tr w:rsidR="004D595A" w:rsidRPr="00D50DE5">
        <w:tc>
          <w:tcPr>
            <w:tcW w:w="1632"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ЦО 13</w:t>
            </w:r>
          </w:p>
        </w:tc>
        <w:tc>
          <w:tcPr>
            <w:tcW w:w="8434" w:type="dxa"/>
          </w:tcPr>
          <w:p w:rsidR="004D595A" w:rsidRPr="00D50DE5" w:rsidRDefault="00D172ED">
            <w:pPr>
              <w:widowControl/>
              <w:spacing w:after="0" w:line="240" w:lineRule="auto"/>
              <w:jc w:val="left"/>
              <w:rPr>
                <w:rFonts w:ascii="Times New Roman" w:eastAsia="SimSun" w:hAnsi="Times New Roman" w:cs="Times New Roman"/>
                <w:color w:val="000000"/>
                <w:sz w:val="24"/>
                <w:szCs w:val="24"/>
                <w:lang w:eastAsia="zh-CN" w:bidi="ar"/>
              </w:rPr>
            </w:pPr>
            <w:r w:rsidRPr="00D50DE5">
              <w:rPr>
                <w:rFonts w:ascii="Times New Roman" w:eastAsia="SimSun" w:hAnsi="Times New Roman" w:cs="Times New Roman"/>
                <w:color w:val="000000"/>
                <w:sz w:val="24"/>
                <w:szCs w:val="24"/>
                <w:lang w:eastAsia="zh-CN" w:bidi="ar"/>
              </w:rPr>
              <w:t>осознанный выбор будущей профессии и возможностей реализации собственных жизненных планов</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отношение к профессиональной деятельности как возможности участия в решении личных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государственных</w:t>
            </w:r>
            <w:r w:rsidRPr="00D50DE5">
              <w:rPr>
                <w:rFonts w:ascii="Times New Roman" w:eastAsia="Times-Roman" w:hAnsi="Times New Roman" w:cs="Times New Roman"/>
                <w:color w:val="000000"/>
                <w:sz w:val="24"/>
                <w:szCs w:val="24"/>
                <w:lang w:eastAsia="zh-CN" w:bidi="ar"/>
              </w:rPr>
              <w:t xml:space="preserve">, </w:t>
            </w:r>
            <w:r w:rsidRPr="00D50DE5">
              <w:rPr>
                <w:rFonts w:ascii="Times New Roman" w:eastAsia="SimSun" w:hAnsi="Times New Roman" w:cs="Times New Roman"/>
                <w:color w:val="000000"/>
                <w:sz w:val="24"/>
                <w:szCs w:val="24"/>
                <w:lang w:eastAsia="zh-CN" w:bidi="ar"/>
              </w:rPr>
              <w:t>общенациональных проблем</w:t>
            </w:r>
            <w:r w:rsidRPr="00D50DE5">
              <w:rPr>
                <w:rFonts w:ascii="Times New Roman" w:eastAsia="Times-Roman" w:hAnsi="Times New Roman" w:cs="Times New Roman"/>
                <w:color w:val="000000"/>
                <w:sz w:val="24"/>
                <w:szCs w:val="24"/>
                <w:lang w:eastAsia="zh-CN" w:bidi="ar"/>
              </w:rPr>
              <w:t xml:space="preserve">. </w:t>
            </w:r>
          </w:p>
        </w:tc>
      </w:tr>
    </w:tbl>
    <w:p w:rsidR="004D595A" w:rsidRPr="00D50DE5" w:rsidRDefault="004D595A">
      <w:pPr>
        <w:suppressAutoHyphens/>
        <w:spacing w:after="0" w:line="240" w:lineRule="auto"/>
        <w:ind w:firstLine="709"/>
        <w:jc w:val="both"/>
        <w:rPr>
          <w:rFonts w:ascii="Times New Roman" w:eastAsia="Calibri" w:hAnsi="Times New Roman" w:cs="Times New Roman"/>
          <w:sz w:val="24"/>
          <w:szCs w:val="24"/>
        </w:rPr>
      </w:pPr>
    </w:p>
    <w:p w:rsidR="004D595A" w:rsidRPr="00D50DE5" w:rsidRDefault="004D595A">
      <w:pPr>
        <w:suppressAutoHyphens/>
        <w:spacing w:after="0" w:line="240" w:lineRule="auto"/>
        <w:ind w:firstLine="709"/>
        <w:jc w:val="both"/>
        <w:rPr>
          <w:rFonts w:ascii="Times New Roman" w:eastAsia="Calibri" w:hAnsi="Times New Roman" w:cs="Times New Roman"/>
          <w:sz w:val="24"/>
          <w:szCs w:val="24"/>
        </w:rPr>
      </w:pPr>
    </w:p>
    <w:p w:rsidR="004D595A" w:rsidRPr="00D50DE5" w:rsidRDefault="00D172ED">
      <w:pPr>
        <w:suppressAutoHyphens/>
        <w:spacing w:after="0" w:line="240" w:lineRule="auto"/>
        <w:ind w:firstLine="70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В рамках программы учебной дисциплины обучающимися осваиваются умения и знания:</w:t>
      </w:r>
    </w:p>
    <w:tbl>
      <w:tblPr>
        <w:tblW w:w="51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2549"/>
        <w:gridCol w:w="6586"/>
      </w:tblGrid>
      <w:tr w:rsidR="004D595A" w:rsidRPr="00D50DE5">
        <w:trPr>
          <w:cantSplit/>
          <w:trHeight w:val="1066"/>
          <w:jc w:val="center"/>
        </w:trPr>
        <w:tc>
          <w:tcPr>
            <w:tcW w:w="471" w:type="pct"/>
            <w:textDirection w:val="btLr"/>
            <w:vAlign w:val="center"/>
          </w:tcPr>
          <w:p w:rsidR="004D595A" w:rsidRPr="00D50DE5" w:rsidRDefault="00D172ED">
            <w:pPr>
              <w:suppressAutoHyphens/>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b/>
                <w:sz w:val="24"/>
                <w:szCs w:val="24"/>
              </w:rPr>
              <w:t>Код компетенции</w:t>
            </w:r>
          </w:p>
        </w:tc>
        <w:tc>
          <w:tcPr>
            <w:tcW w:w="1146" w:type="pct"/>
            <w:vAlign w:val="center"/>
          </w:tcPr>
          <w:p w:rsidR="004D595A" w:rsidRPr="00D50DE5" w:rsidRDefault="00D172ED">
            <w:pPr>
              <w:suppressAutoHyphens/>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Формулировка компетенции</w:t>
            </w:r>
          </w:p>
        </w:tc>
        <w:tc>
          <w:tcPr>
            <w:tcW w:w="3381" w:type="pct"/>
            <w:vAlign w:val="center"/>
          </w:tcPr>
          <w:p w:rsidR="004D595A" w:rsidRPr="00D50DE5" w:rsidRDefault="00D172ED">
            <w:pPr>
              <w:suppressAutoHyphens/>
              <w:spacing w:after="0" w:line="240" w:lineRule="auto"/>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 xml:space="preserve">Знания, умения </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01</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iCs/>
                <w:sz w:val="24"/>
                <w:szCs w:val="24"/>
              </w:rPr>
              <w:t xml:space="preserve">Выбирать способы решения задач профессиональной деятельности применительно </w:t>
            </w:r>
            <w:r w:rsidRPr="00D50DE5">
              <w:rPr>
                <w:rFonts w:ascii="Times New Roman" w:eastAsia="Calibri" w:hAnsi="Times New Roman" w:cs="Times New Roman"/>
                <w:iCs/>
                <w:sz w:val="24"/>
                <w:szCs w:val="24"/>
              </w:rPr>
              <w:br/>
              <w:t>к различным контекстам</w:t>
            </w: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распознавать задачу и/или проблему </w:t>
            </w:r>
            <w:r w:rsidRPr="00D50DE5">
              <w:rPr>
                <w:rFonts w:ascii="Times New Roman" w:eastAsia="Calibri" w:hAnsi="Times New Roman" w:cs="Times New Roman"/>
                <w:iCs/>
                <w:sz w:val="24"/>
                <w:szCs w:val="24"/>
              </w:rPr>
              <w:br/>
              <w:t>в профессиональном и/или социальном контексте</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анализировать задачу и/или проблему и выделять её составные части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этапы решения задачи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выявлять и эффективно искать информацию, необходимую для решения задачи и/или проблемы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составлять план действия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необходимые ресурсы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владеть актуальными методами работы </w:t>
            </w:r>
            <w:r w:rsidRPr="00D50DE5">
              <w:rPr>
                <w:rFonts w:ascii="Times New Roman" w:eastAsia="Calibri" w:hAnsi="Times New Roman" w:cs="Times New Roman"/>
                <w:iCs/>
                <w:sz w:val="24"/>
                <w:szCs w:val="24"/>
              </w:rPr>
              <w:br/>
              <w:t>в профессиональной и смежных сферах</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реализовывать составленный план</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оценивать результат и последствия своих действий (самостоятельно или с помощью наставника)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iCs/>
                <w:sz w:val="24"/>
                <w:szCs w:val="24"/>
              </w:rPr>
            </w:pPr>
          </w:p>
        </w:tc>
        <w:tc>
          <w:tcPr>
            <w:tcW w:w="3381" w:type="pct"/>
            <w:vAlign w:val="center"/>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iCs/>
                <w:sz w:val="24"/>
                <w:szCs w:val="24"/>
              </w:rPr>
              <w:t>а</w:t>
            </w:r>
            <w:r w:rsidRPr="00D50DE5">
              <w:rPr>
                <w:rFonts w:ascii="Times New Roman" w:eastAsia="Calibri" w:hAnsi="Times New Roman" w:cs="Times New Roman"/>
                <w:bCs/>
                <w:sz w:val="24"/>
                <w:szCs w:val="24"/>
              </w:rPr>
              <w:t xml:space="preserve">ктуальный профессиональный и социальный контекст, в котором приходится работать и жить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sz w:val="24"/>
                <w:szCs w:val="24"/>
              </w:rPr>
              <w:t>основные источники информации и ресурсы д</w:t>
            </w:r>
            <w:r w:rsidRPr="00D50DE5">
              <w:rPr>
                <w:rFonts w:ascii="Times New Roman" w:eastAsia="Calibri" w:hAnsi="Times New Roman" w:cs="Times New Roman"/>
                <w:bCs/>
                <w:sz w:val="24"/>
                <w:szCs w:val="24"/>
              </w:rPr>
              <w:br/>
              <w:t>ля решения задач и проблем в профессиональном и/или социальном контексте</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sz w:val="24"/>
                <w:szCs w:val="24"/>
              </w:rPr>
              <w:t>алгоритмы выполнения работ в профессиональной и смежных областях</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методы работы в профессиональной и смежных сферах;</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структуру плана для решения задач</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порядок оценки результатов решения задач профессиональной деятельности</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02</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Использовать современные средства поиска, анализа </w:t>
            </w:r>
            <w:r w:rsidRPr="00D50DE5">
              <w:rPr>
                <w:rFonts w:ascii="Times New Roman" w:eastAsia="Calibri" w:hAnsi="Times New Roman" w:cs="Times New Roman"/>
                <w:sz w:val="24"/>
                <w:szCs w:val="24"/>
              </w:rPr>
              <w:br/>
              <w:t xml:space="preserve">и интерпретации </w:t>
            </w:r>
            <w:r w:rsidRPr="00D50DE5">
              <w:rPr>
                <w:rFonts w:ascii="Times New Roman" w:eastAsia="Calibri" w:hAnsi="Times New Roman" w:cs="Times New Roman"/>
                <w:sz w:val="24"/>
                <w:szCs w:val="24"/>
              </w:rPr>
              <w:lastRenderedPageBreak/>
              <w:t xml:space="preserve">информации, </w:t>
            </w:r>
            <w:r w:rsidRPr="00D50DE5">
              <w:rPr>
                <w:rFonts w:ascii="Times New Roman" w:eastAsia="Calibri" w:hAnsi="Times New Roman" w:cs="Times New Roman"/>
                <w:sz w:val="24"/>
                <w:szCs w:val="24"/>
              </w:rPr>
              <w:br/>
              <w:t>и информационные технологии для выполнения задач профессиональной деятельности</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iCs/>
                <w:sz w:val="24"/>
                <w:szCs w:val="24"/>
              </w:rPr>
              <w:lastRenderedPageBreak/>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определять задачи для поиска информации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определять необходимые источники информации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планировать процесс поиска; структурировать получаемую </w:t>
            </w:r>
            <w:r w:rsidRPr="00D50DE5">
              <w:rPr>
                <w:rFonts w:ascii="Times New Roman" w:eastAsia="Calibri" w:hAnsi="Times New Roman" w:cs="Times New Roman"/>
                <w:iCs/>
                <w:sz w:val="24"/>
                <w:szCs w:val="24"/>
              </w:rPr>
              <w:lastRenderedPageBreak/>
              <w:t xml:space="preserve">информацию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выделять наиболее значимое в перечне информации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оценивать практическую значимость результатов поиска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современное программное обеспечение</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различные цифровые средства для решения профессиональных задач</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номенклатура информационных источников, применяемых в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приемы структурирования информации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формат оформления результатов поиска информации, </w:t>
            </w:r>
            <w:r w:rsidRPr="00D50DE5">
              <w:rPr>
                <w:rFonts w:ascii="Times New Roman" w:eastAsia="Calibri" w:hAnsi="Times New Roman" w:cs="Times New Roman"/>
                <w:bCs/>
                <w:iCs/>
                <w:sz w:val="24"/>
                <w:szCs w:val="24"/>
              </w:rPr>
              <w:t>современные средства и устройства информатизации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03</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Планировать </w:t>
            </w:r>
            <w:r w:rsidRPr="00D50DE5">
              <w:rPr>
                <w:rFonts w:ascii="Times New Roman" w:eastAsia="Calibri" w:hAnsi="Times New Roman" w:cs="Times New Roman"/>
                <w:sz w:val="24"/>
                <w:szCs w:val="24"/>
              </w:rPr>
              <w:br/>
              <w:t xml:space="preserve">и реализовывать собственное профессиональное </w:t>
            </w:r>
            <w:r w:rsidRPr="00D50DE5">
              <w:rPr>
                <w:rFonts w:ascii="Times New Roman" w:eastAsia="Calibri" w:hAnsi="Times New Roman" w:cs="Times New Roman"/>
                <w:sz w:val="24"/>
                <w:szCs w:val="24"/>
              </w:rPr>
              <w:br/>
              <w:t xml:space="preserve">и личностное развитие, предпринимательскую деятельность </w:t>
            </w:r>
            <w:r w:rsidRPr="00D50DE5">
              <w:rPr>
                <w:rFonts w:ascii="Times New Roman" w:eastAsia="Calibri" w:hAnsi="Times New Roman" w:cs="Times New Roman"/>
                <w:sz w:val="24"/>
                <w:szCs w:val="24"/>
              </w:rPr>
              <w:br/>
              <w:t xml:space="preserve">в профессиональной сфере, использовать знания по финансовой грамотности </w:t>
            </w:r>
            <w:r w:rsidRPr="00D50DE5">
              <w:rPr>
                <w:rFonts w:ascii="Times New Roman" w:eastAsia="Calibri" w:hAnsi="Times New Roman" w:cs="Times New Roman"/>
                <w:sz w:val="24"/>
                <w:szCs w:val="24"/>
              </w:rPr>
              <w:br/>
              <w:t>в различных жизненных ситуациях</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bCs/>
                <w:iCs/>
                <w:sz w:val="24"/>
                <w:szCs w:val="24"/>
              </w:rPr>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определять актуальность нормативно-правовой документации в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sz w:val="24"/>
                <w:szCs w:val="24"/>
              </w:rPr>
              <w:t>применять современную научную профессиональную терминологию</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sz w:val="24"/>
                <w:szCs w:val="24"/>
              </w:rPr>
              <w:t>определять и выстраивать траектории профессионального развития и самообразования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bCs/>
                <w:sz w:val="24"/>
                <w:szCs w:val="24"/>
              </w:rPr>
              <w:t>выявлять достоинства и недостатки коммерческой идеи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презентовать идеи открытия собственного дела </w:t>
            </w:r>
            <w:r w:rsidRPr="00D50DE5">
              <w:rPr>
                <w:rFonts w:ascii="Times New Roman" w:eastAsia="Calibri" w:hAnsi="Times New Roman" w:cs="Times New Roman"/>
                <w:bCs/>
                <w:sz w:val="24"/>
                <w:szCs w:val="24"/>
              </w:rPr>
              <w:br/>
              <w:t>в профессиональной деятельности; оформлять бизнес-план</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рассчитывать размеры выплат по процентным ставкам кредитования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определять инвестиционную привлекательность коммерческих идей в рамках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iCs/>
                <w:sz w:val="24"/>
                <w:szCs w:val="24"/>
              </w:rPr>
              <w:t xml:space="preserve">презентовать бизнес-идею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определять источники финансирования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iCs/>
                <w:sz w:val="24"/>
                <w:szCs w:val="24"/>
              </w:rPr>
              <w:t>содержание актуальной нормативно-правовой документации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современная научная и профессиональная терминология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возможные траектории профессионального развития и самообразования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основы предпринимательской деятельности основы финансовой грамотности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правила разработки бизнес-планов</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порядок выстраивания презентации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кредитные банковские продукты</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04</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Эффективно взаимодействовать </w:t>
            </w:r>
            <w:r w:rsidRPr="00D50DE5">
              <w:rPr>
                <w:rFonts w:ascii="Times New Roman" w:eastAsia="Calibri" w:hAnsi="Times New Roman" w:cs="Times New Roman"/>
                <w:sz w:val="24"/>
                <w:szCs w:val="24"/>
              </w:rPr>
              <w:br/>
              <w:t>и работать в коллективе и команде</w:t>
            </w: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
                <w:bCs/>
                <w:iCs/>
                <w:spacing w:val="-4"/>
                <w:sz w:val="24"/>
                <w:szCs w:val="24"/>
              </w:rPr>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pacing w:val="-4"/>
                <w:sz w:val="24"/>
                <w:szCs w:val="24"/>
              </w:rPr>
              <w:t>организовывать работу коллектива и команды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pacing w:val="-4"/>
                <w:sz w:val="24"/>
                <w:szCs w:val="24"/>
              </w:rPr>
              <w:t>взаимодействовать с коллегами, руководством, клиентами в ходе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pacing w:val="-4"/>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pacing w:val="-4"/>
                <w:sz w:val="24"/>
                <w:szCs w:val="24"/>
              </w:rPr>
            </w:pPr>
            <w:r w:rsidRPr="00D50DE5">
              <w:rPr>
                <w:rFonts w:ascii="Times New Roman" w:eastAsia="Calibri" w:hAnsi="Times New Roman" w:cs="Times New Roman"/>
                <w:bCs/>
                <w:sz w:val="24"/>
                <w:szCs w:val="24"/>
              </w:rPr>
              <w:t>психологические основы деятельности коллектива, психологические особенности личности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основы проектной деятельности</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lastRenderedPageBreak/>
              <w:t>ОК 05</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Осуществлять устную </w:t>
            </w:r>
            <w:r w:rsidRPr="00D50DE5">
              <w:rPr>
                <w:rFonts w:ascii="Times New Roman" w:eastAsia="Calibri" w:hAnsi="Times New Roman" w:cs="Times New Roman"/>
                <w:sz w:val="24"/>
                <w:szCs w:val="24"/>
              </w:rPr>
              <w:br/>
              <w:t xml:space="preserve">и письменную коммуникацию </w:t>
            </w:r>
            <w:r w:rsidRPr="00D50DE5">
              <w:rPr>
                <w:rFonts w:ascii="Times New Roman" w:eastAsia="Calibri" w:hAnsi="Times New Roman" w:cs="Times New Roman"/>
                <w:sz w:val="24"/>
                <w:szCs w:val="24"/>
              </w:rPr>
              <w:br/>
              <w:t xml:space="preserve">на государственном языке Российской Федерации с учетом особенностей социального </w:t>
            </w:r>
            <w:r w:rsidRPr="00D50DE5">
              <w:rPr>
                <w:rFonts w:ascii="Times New Roman" w:eastAsia="Calibri" w:hAnsi="Times New Roman" w:cs="Times New Roman"/>
                <w:sz w:val="24"/>
                <w:szCs w:val="24"/>
              </w:rPr>
              <w:br/>
              <w:t>и культурного контекста</w:t>
            </w: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iCs/>
                <w:sz w:val="24"/>
                <w:szCs w:val="24"/>
              </w:rPr>
              <w:t xml:space="preserve">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 xml:space="preserve">грамотно </w:t>
            </w:r>
            <w:r w:rsidRPr="00D50DE5">
              <w:rPr>
                <w:rFonts w:ascii="Times New Roman" w:eastAsia="Calibri" w:hAnsi="Times New Roman" w:cs="Times New Roman"/>
                <w:bCs/>
                <w:sz w:val="24"/>
                <w:szCs w:val="24"/>
              </w:rPr>
              <w:t xml:space="preserve">излагать свои мысли и оформлять документы по профессиональной тематике на государственном языке, </w:t>
            </w:r>
            <w:r w:rsidRPr="00D50DE5">
              <w:rPr>
                <w:rFonts w:ascii="Times New Roman" w:eastAsia="Calibri" w:hAnsi="Times New Roman" w:cs="Times New Roman"/>
                <w:iCs/>
                <w:sz w:val="24"/>
                <w:szCs w:val="24"/>
              </w:rPr>
              <w:t>проявлять толерантность в рабочем коллективе</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особенности социального и культурного контекста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правила оформления документов и построения устных сообщений</w:t>
            </w:r>
          </w:p>
        </w:tc>
      </w:tr>
      <w:tr w:rsidR="004D595A" w:rsidRPr="00D50DE5">
        <w:trPr>
          <w:trHeight w:val="20"/>
          <w:jc w:val="center"/>
        </w:trPr>
        <w:tc>
          <w:tcPr>
            <w:tcW w:w="471" w:type="pct"/>
            <w:vMerge w:val="restart"/>
            <w:shd w:val="clear" w:color="auto" w:fill="auto"/>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06</w:t>
            </w:r>
          </w:p>
        </w:tc>
        <w:tc>
          <w:tcPr>
            <w:tcW w:w="1146" w:type="pct"/>
            <w:vMerge w:val="restart"/>
            <w:shd w:val="clear" w:color="auto" w:fill="auto"/>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Проявлять гражданско-патриотическую позицию, демонстрировать осознанное поведение </w:t>
            </w:r>
            <w:r w:rsidRPr="00D50DE5">
              <w:rPr>
                <w:rFonts w:ascii="Times New Roman" w:eastAsia="Calibri" w:hAnsi="Times New Roman" w:cs="Times New Roman"/>
                <w:sz w:val="24"/>
                <w:szCs w:val="24"/>
              </w:rPr>
              <w:br/>
              <w:t xml:space="preserve">на основе </w:t>
            </w:r>
            <w:proofErr w:type="gramStart"/>
            <w:r w:rsidRPr="00D50DE5">
              <w:rPr>
                <w:rFonts w:ascii="Times New Roman" w:eastAsia="Calibri" w:hAnsi="Times New Roman" w:cs="Times New Roman"/>
                <w:sz w:val="24"/>
                <w:szCs w:val="24"/>
              </w:rPr>
              <w:t>традиционных  российских</w:t>
            </w:r>
            <w:proofErr w:type="gramEnd"/>
            <w:r w:rsidRPr="00D50DE5">
              <w:rPr>
                <w:rFonts w:ascii="Times New Roman" w:eastAsia="Calibri" w:hAnsi="Times New Roman" w:cs="Times New Roman"/>
                <w:sz w:val="24"/>
                <w:szCs w:val="24"/>
              </w:rPr>
              <w:t xml:space="preserve"> духовно-нравственных ценностей, в том числе с учетом гармонизации межнациональных </w:t>
            </w:r>
            <w:r w:rsidRPr="00D50DE5">
              <w:rPr>
                <w:rFonts w:ascii="Times New Roman" w:eastAsia="Calibri" w:hAnsi="Times New Roman" w:cs="Times New Roman"/>
                <w:sz w:val="24"/>
                <w:szCs w:val="24"/>
              </w:rPr>
              <w:br/>
              <w:t>и межрелигиозных отношений, применять стандарты антикоррупционного поведения</w:t>
            </w: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bCs/>
                <w:iCs/>
                <w:sz w:val="24"/>
                <w:szCs w:val="24"/>
              </w:rPr>
              <w:t xml:space="preserve"> </w:t>
            </w:r>
          </w:p>
        </w:tc>
      </w:tr>
      <w:tr w:rsidR="004D595A" w:rsidRPr="00D50DE5">
        <w:trPr>
          <w:trHeight w:val="20"/>
          <w:jc w:val="center"/>
        </w:trPr>
        <w:tc>
          <w:tcPr>
            <w:tcW w:w="471"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описывать значимость своей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1"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применять стандарты антикоррупционного поведения</w:t>
            </w:r>
          </w:p>
        </w:tc>
      </w:tr>
      <w:tr w:rsidR="004D595A" w:rsidRPr="00D50DE5">
        <w:trPr>
          <w:trHeight w:val="20"/>
          <w:jc w:val="center"/>
        </w:trPr>
        <w:tc>
          <w:tcPr>
            <w:tcW w:w="471" w:type="pct"/>
            <w:vMerge/>
            <w:shd w:val="clear" w:color="auto" w:fill="auto"/>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shd w:val="clear" w:color="auto" w:fill="auto"/>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shd w:val="clear" w:color="auto" w:fill="auto"/>
          </w:tcPr>
          <w:p w:rsidR="004D595A" w:rsidRPr="00D50DE5" w:rsidRDefault="00D172ED">
            <w:pPr>
              <w:suppressAutoHyphens/>
              <w:spacing w:after="0" w:line="240" w:lineRule="auto"/>
              <w:rPr>
                <w:rFonts w:ascii="Times New Roman" w:eastAsia="Calibri" w:hAnsi="Times New Roman" w:cs="Times New Roman"/>
                <w:bCs/>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сущность гражданско-патриотической позиции, общечеловеческих ценностей</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iCs/>
                <w:sz w:val="24"/>
                <w:szCs w:val="24"/>
              </w:rPr>
            </w:pPr>
            <w:r w:rsidRPr="00D50DE5">
              <w:rPr>
                <w:rFonts w:ascii="Times New Roman" w:eastAsia="Calibri" w:hAnsi="Times New Roman" w:cs="Times New Roman"/>
                <w:bCs/>
                <w:iCs/>
                <w:sz w:val="24"/>
                <w:szCs w:val="24"/>
              </w:rPr>
              <w:t xml:space="preserve">значимость профессиональной деятельности по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Cs/>
                <w:iCs/>
                <w:sz w:val="24"/>
                <w:szCs w:val="24"/>
              </w:rPr>
              <w:t>стандарты антикоррупционного поведения и последствия его нарушения</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07</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Содействовать сохранению окружающей среды, ресурсосбережению, применять знания </w:t>
            </w:r>
            <w:r w:rsidRPr="00D50DE5">
              <w:rPr>
                <w:rFonts w:ascii="Times New Roman" w:eastAsia="Calibri" w:hAnsi="Times New Roman" w:cs="Times New Roman"/>
                <w:sz w:val="24"/>
                <w:szCs w:val="24"/>
              </w:rPr>
              <w:br/>
              <w:t xml:space="preserve">об изменении климата, принципы бережливого производства, эффективно действовать </w:t>
            </w:r>
            <w:r w:rsidRPr="00D50DE5">
              <w:rPr>
                <w:rFonts w:ascii="Times New Roman" w:eastAsia="Calibri" w:hAnsi="Times New Roman" w:cs="Times New Roman"/>
                <w:sz w:val="24"/>
                <w:szCs w:val="24"/>
              </w:rPr>
              <w:br/>
              <w:t>в чрезвычайных ситуациях</w:t>
            </w: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соблюдать нормы экологической безопасности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определять направления ресурсосбережения в рамках профессиональной деятельности по </w:t>
            </w:r>
            <w:r w:rsidRPr="00D50DE5">
              <w:rPr>
                <w:rFonts w:ascii="Times New Roman" w:eastAsia="Calibri" w:hAnsi="Times New Roman" w:cs="Times New Roman"/>
                <w:bCs/>
                <w:sz w:val="24"/>
                <w:szCs w:val="24"/>
              </w:rPr>
              <w:t>специальности</w:t>
            </w:r>
            <w:r w:rsidRPr="00D50DE5">
              <w:rPr>
                <w:rFonts w:ascii="Times New Roman" w:eastAsia="Calibri" w:hAnsi="Times New Roman" w:cs="Times New Roman"/>
                <w:bCs/>
                <w:i/>
                <w:iCs/>
                <w:sz w:val="24"/>
                <w:szCs w:val="24"/>
              </w:rPr>
              <w:t>,</w:t>
            </w:r>
            <w:r w:rsidRPr="00D50DE5">
              <w:rPr>
                <w:rFonts w:ascii="Times New Roman" w:eastAsia="Calibri" w:hAnsi="Times New Roman" w:cs="Times New Roman"/>
                <w:sz w:val="24"/>
                <w:szCs w:val="24"/>
              </w:rPr>
              <w:t xml:space="preserve"> </w:t>
            </w:r>
            <w:r w:rsidRPr="00D50DE5">
              <w:rPr>
                <w:rFonts w:ascii="Times New Roman" w:eastAsia="Calibri" w:hAnsi="Times New Roman" w:cs="Times New Roman"/>
                <w:bCs/>
                <w:sz w:val="24"/>
                <w:szCs w:val="24"/>
              </w:rPr>
              <w:t>осуществлять работу с соблюдением принципов бережливого производства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 xml:space="preserve">правила экологической безопасности при ведении профессиональной деятельности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основные ресурсы, задействованные в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пути обеспечения ресурсосбережения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bCs/>
                <w:iCs/>
                <w:sz w:val="24"/>
                <w:szCs w:val="24"/>
              </w:rPr>
              <w:t>принципы бережливого производства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Cs/>
                <w:iCs/>
                <w:sz w:val="24"/>
                <w:szCs w:val="24"/>
              </w:rPr>
              <w:t>основные направления изменения климатических условий региона</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08</w:t>
            </w:r>
          </w:p>
        </w:tc>
        <w:tc>
          <w:tcPr>
            <w:tcW w:w="1146" w:type="pct"/>
            <w:vMerge w:val="restart"/>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Использовать средства физической культуры для сохранения </w:t>
            </w:r>
            <w:r w:rsidRPr="00D50DE5">
              <w:rPr>
                <w:rFonts w:ascii="Times New Roman" w:eastAsia="Calibri" w:hAnsi="Times New Roman" w:cs="Times New Roman"/>
                <w:sz w:val="24"/>
                <w:szCs w:val="24"/>
              </w:rPr>
              <w:br/>
              <w:t xml:space="preserve">и укрепления здоровья </w:t>
            </w:r>
            <w:r w:rsidRPr="00D50DE5">
              <w:rPr>
                <w:rFonts w:ascii="Times New Roman" w:eastAsia="Calibri" w:hAnsi="Times New Roman" w:cs="Times New Roman"/>
                <w:sz w:val="24"/>
                <w:szCs w:val="24"/>
              </w:rPr>
              <w:br/>
              <w:t xml:space="preserve">в процессе </w:t>
            </w:r>
            <w:r w:rsidRPr="00D50DE5">
              <w:rPr>
                <w:rFonts w:ascii="Times New Roman" w:eastAsia="Calibri" w:hAnsi="Times New Roman" w:cs="Times New Roman"/>
                <w:sz w:val="24"/>
                <w:szCs w:val="24"/>
              </w:rPr>
              <w:lastRenderedPageBreak/>
              <w:t xml:space="preserve">профессиональной деятельности </w:t>
            </w:r>
            <w:r w:rsidRPr="00D50DE5">
              <w:rPr>
                <w:rFonts w:ascii="Times New Roman" w:eastAsia="Calibri" w:hAnsi="Times New Roman" w:cs="Times New Roman"/>
                <w:sz w:val="24"/>
                <w:szCs w:val="24"/>
              </w:rPr>
              <w:br/>
              <w:t>и поддержания необходимого уровня физической подготовленности</w:t>
            </w: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lastRenderedPageBreak/>
              <w:t xml:space="preserve">Умения: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применять рациональные приемы двигательных функций в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 xml:space="preserve">пользоваться средствами профилактики перенапряжения, </w:t>
            </w:r>
            <w:r w:rsidRPr="00D50DE5">
              <w:rPr>
                <w:rFonts w:ascii="Times New Roman" w:eastAsia="Calibri" w:hAnsi="Times New Roman" w:cs="Times New Roman"/>
                <w:iCs/>
                <w:sz w:val="24"/>
                <w:szCs w:val="24"/>
              </w:rPr>
              <w:lastRenderedPageBreak/>
              <w:t xml:space="preserve">характерными для данной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роль физической культуры в общекультурном, профессиональном и социальном развитии человека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основы здорового образа жизни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 xml:space="preserve">условия профессиональной деятельности и зоны риска физического здоровья для </w:t>
            </w:r>
            <w:r w:rsidRPr="00D50DE5">
              <w:rPr>
                <w:rFonts w:ascii="Times New Roman" w:eastAsia="Calibri" w:hAnsi="Times New Roman" w:cs="Times New Roman"/>
                <w:bCs/>
                <w:sz w:val="24"/>
                <w:szCs w:val="24"/>
              </w:rPr>
              <w:t>специальности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jc w:val="both"/>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iCs/>
                <w:sz w:val="24"/>
                <w:szCs w:val="24"/>
              </w:rPr>
            </w:pPr>
            <w:r w:rsidRPr="00D50DE5">
              <w:rPr>
                <w:rFonts w:ascii="Times New Roman" w:eastAsia="Calibri" w:hAnsi="Times New Roman" w:cs="Times New Roman"/>
                <w:iCs/>
                <w:sz w:val="24"/>
                <w:szCs w:val="24"/>
              </w:rPr>
              <w:t>средства профилактики перенапряжения</w:t>
            </w:r>
          </w:p>
        </w:tc>
      </w:tr>
      <w:tr w:rsidR="004D595A" w:rsidRPr="00D50DE5">
        <w:trPr>
          <w:trHeight w:val="20"/>
          <w:jc w:val="center"/>
        </w:trPr>
        <w:tc>
          <w:tcPr>
            <w:tcW w:w="471" w:type="pct"/>
            <w:vMerge w:val="restart"/>
          </w:tcPr>
          <w:p w:rsidR="004D595A" w:rsidRPr="00D50DE5" w:rsidRDefault="00D172ED">
            <w:pPr>
              <w:spacing w:after="0" w:line="240" w:lineRule="auto"/>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ОК 09</w:t>
            </w:r>
          </w:p>
        </w:tc>
        <w:tc>
          <w:tcPr>
            <w:tcW w:w="1146" w:type="pct"/>
            <w:vMerge w:val="restart"/>
          </w:tcPr>
          <w:p w:rsidR="004D595A" w:rsidRPr="00D50DE5" w:rsidRDefault="00D172ED">
            <w:pPr>
              <w:suppressAutoHyphens/>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Пользоваться профессиональной документацией </w:t>
            </w:r>
            <w:r w:rsidRPr="00D50DE5">
              <w:rPr>
                <w:rFonts w:ascii="Times New Roman" w:eastAsia="Calibri" w:hAnsi="Times New Roman" w:cs="Times New Roman"/>
                <w:sz w:val="24"/>
                <w:szCs w:val="24"/>
              </w:rPr>
              <w:br/>
              <w:t xml:space="preserve">на государственном </w:t>
            </w:r>
            <w:r w:rsidRPr="00D50DE5">
              <w:rPr>
                <w:rFonts w:ascii="Times New Roman" w:eastAsia="Calibri" w:hAnsi="Times New Roman" w:cs="Times New Roman"/>
                <w:sz w:val="24"/>
                <w:szCs w:val="24"/>
              </w:rPr>
              <w:br/>
              <w:t>и иностранном языках</w:t>
            </w: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Умения:</w:t>
            </w:r>
            <w:r w:rsidRPr="00D50DE5">
              <w:rPr>
                <w:rFonts w:ascii="Times New Roman" w:eastAsia="Calibri" w:hAnsi="Times New Roman" w:cs="Times New Roman"/>
                <w:iCs/>
                <w:sz w:val="24"/>
                <w:szCs w:val="24"/>
              </w:rPr>
              <w:t xml:space="preserve"> </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 xml:space="preserve">участвовать в диалогах на знакомые общие </w:t>
            </w:r>
            <w:r w:rsidRPr="00D50DE5">
              <w:rPr>
                <w:rFonts w:ascii="Times New Roman" w:eastAsia="Calibri" w:hAnsi="Times New Roman" w:cs="Times New Roman"/>
                <w:iCs/>
                <w:sz w:val="24"/>
                <w:szCs w:val="24"/>
              </w:rPr>
              <w:br/>
              <w:t>и профессиональные темы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строить простые высказывания о себе и о своей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кратко обосновывать и объяснять свои действия (текущие и планируемые)</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писать простые связные сообщения на знакомые или интересующие профессиональные темы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b/>
                <w:bCs/>
                <w:iCs/>
                <w:sz w:val="24"/>
                <w:szCs w:val="24"/>
              </w:rPr>
              <w:t>Знания: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правила построения простых и сложных предложений на профессиональные темы</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основные общеупотребительные глаголы (бытовая и профессиональная лексика)</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лексический минимум, относящийся к описанию предметов, средств и процессов профессиональной деятельности</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b/>
                <w:bCs/>
                <w:iCs/>
                <w:sz w:val="24"/>
                <w:szCs w:val="24"/>
              </w:rPr>
            </w:pPr>
            <w:r w:rsidRPr="00D50DE5">
              <w:rPr>
                <w:rFonts w:ascii="Times New Roman" w:eastAsia="Calibri" w:hAnsi="Times New Roman" w:cs="Times New Roman"/>
                <w:iCs/>
                <w:sz w:val="24"/>
                <w:szCs w:val="24"/>
              </w:rPr>
              <w:t>особенности произношения</w:t>
            </w:r>
          </w:p>
        </w:tc>
      </w:tr>
      <w:tr w:rsidR="004D595A" w:rsidRPr="00D50DE5">
        <w:trPr>
          <w:trHeight w:val="20"/>
          <w:jc w:val="center"/>
        </w:trPr>
        <w:tc>
          <w:tcPr>
            <w:tcW w:w="471" w:type="pct"/>
            <w:vMerge/>
          </w:tcPr>
          <w:p w:rsidR="004D595A" w:rsidRPr="00D50DE5" w:rsidRDefault="004D595A">
            <w:pPr>
              <w:spacing w:after="0" w:line="240" w:lineRule="auto"/>
              <w:jc w:val="center"/>
              <w:rPr>
                <w:rFonts w:ascii="Times New Roman" w:eastAsia="Calibri" w:hAnsi="Times New Roman" w:cs="Times New Roman"/>
                <w:iCs/>
                <w:sz w:val="24"/>
                <w:szCs w:val="24"/>
              </w:rPr>
            </w:pPr>
          </w:p>
        </w:tc>
        <w:tc>
          <w:tcPr>
            <w:tcW w:w="1146" w:type="pct"/>
            <w:vMerge/>
          </w:tcPr>
          <w:p w:rsidR="004D595A" w:rsidRPr="00D50DE5" w:rsidRDefault="004D595A">
            <w:pPr>
              <w:suppressAutoHyphens/>
              <w:spacing w:after="0" w:line="240" w:lineRule="auto"/>
              <w:rPr>
                <w:rFonts w:ascii="Times New Roman" w:eastAsia="Calibri" w:hAnsi="Times New Roman" w:cs="Times New Roman"/>
                <w:sz w:val="24"/>
                <w:szCs w:val="24"/>
              </w:rPr>
            </w:pPr>
          </w:p>
        </w:tc>
        <w:tc>
          <w:tcPr>
            <w:tcW w:w="3381" w:type="pct"/>
          </w:tcPr>
          <w:p w:rsidR="004D595A" w:rsidRPr="00D50DE5" w:rsidRDefault="00D172ED">
            <w:pPr>
              <w:suppressAutoHyphens/>
              <w:spacing w:after="0" w:line="240" w:lineRule="auto"/>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правила чтения текстов профессиональной направленности</w:t>
            </w:r>
          </w:p>
        </w:tc>
      </w:tr>
    </w:tbl>
    <w:p w:rsidR="004D595A" w:rsidRPr="00D50DE5" w:rsidRDefault="004D595A">
      <w:pPr>
        <w:suppressAutoHyphens/>
        <w:spacing w:after="240" w:line="240" w:lineRule="auto"/>
        <w:jc w:val="both"/>
        <w:rPr>
          <w:rFonts w:ascii="Times New Roman" w:eastAsia="Calibri" w:hAnsi="Times New Roman" w:cs="Times New Roman"/>
          <w:b/>
          <w:sz w:val="24"/>
          <w:szCs w:val="24"/>
        </w:rPr>
      </w:pPr>
      <w:bookmarkStart w:id="7" w:name="_Hlk136371754"/>
    </w:p>
    <w:p w:rsidR="004D595A" w:rsidRPr="00D50DE5" w:rsidRDefault="00D172ED">
      <w:pPr>
        <w:suppressAutoHyphens/>
        <w:spacing w:after="24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2. СТРУКТУРА И СОДЕРЖАНИЕ УЧЕБНОЙ ДИСЦИПЛИНЫ</w:t>
      </w:r>
    </w:p>
    <w:p w:rsidR="004D595A" w:rsidRPr="00D50DE5" w:rsidRDefault="00D172ED">
      <w:pPr>
        <w:suppressAutoHyphens/>
        <w:spacing w:after="240" w:line="240" w:lineRule="auto"/>
        <w:ind w:firstLine="709"/>
        <w:rPr>
          <w:rFonts w:ascii="Times New Roman" w:eastAsia="Calibri" w:hAnsi="Times New Roman" w:cs="Times New Roman"/>
        </w:rPr>
      </w:pPr>
      <w:r w:rsidRPr="00D50DE5">
        <w:rPr>
          <w:rFonts w:ascii="Times New Roman" w:eastAsia="Calibri" w:hAnsi="Times New Roman" w:cs="Times New Roman"/>
          <w:b/>
          <w:sz w:val="24"/>
          <w:szCs w:val="24"/>
        </w:rPr>
        <w:t>2.1. Объем учебной дисциплины и виды учебной работы</w:t>
      </w:r>
      <w:bookmarkEnd w:id="7"/>
    </w:p>
    <w:tbl>
      <w:tblPr>
        <w:tblStyle w:val="19"/>
        <w:tblW w:w="0" w:type="auto"/>
        <w:tblInd w:w="0" w:type="dxa"/>
        <w:tblLook w:val="04A0" w:firstRow="1" w:lastRow="0" w:firstColumn="1" w:lastColumn="0" w:noHBand="0" w:noVBand="1"/>
      </w:tblPr>
      <w:tblGrid>
        <w:gridCol w:w="4870"/>
        <w:gridCol w:w="2346"/>
        <w:gridCol w:w="2356"/>
      </w:tblGrid>
      <w:tr w:rsidR="004D595A" w:rsidRPr="00D50DE5">
        <w:trPr>
          <w:trHeight w:val="562"/>
        </w:trPr>
        <w:tc>
          <w:tcPr>
            <w:tcW w:w="497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(очная форма)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(заочная форма)</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34</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34</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32</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9</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rPr>
          <w:trHeight w:val="227"/>
        </w:trPr>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24</w:t>
            </w:r>
          </w:p>
        </w:tc>
      </w:tr>
      <w:tr w:rsidR="004D595A" w:rsidRPr="00D50DE5">
        <w:tc>
          <w:tcPr>
            <w:tcW w:w="497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w:t>
            </w:r>
          </w:p>
        </w:tc>
      </w:tr>
    </w:tbl>
    <w:p w:rsidR="004D595A" w:rsidRPr="00D50DE5" w:rsidRDefault="004D595A">
      <w:pPr>
        <w:rPr>
          <w:rFonts w:ascii="Times New Roman" w:eastAsia="Calibri" w:hAnsi="Times New Roman" w:cs="Times New Roman"/>
          <w:lang w:val="en-US"/>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lastRenderedPageBreak/>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Calibri" w:hAnsi="Times New Roman" w:cs="Times New Roman"/>
          <w:b/>
          <w:bCs/>
          <w:sz w:val="24"/>
          <w:szCs w:val="24"/>
        </w:rPr>
      </w:pPr>
      <w:r w:rsidRPr="00D50DE5">
        <w:rPr>
          <w:rFonts w:ascii="Times New Roman" w:eastAsia="Calibri" w:hAnsi="Times New Roman" w:cs="Times New Roman"/>
          <w:b/>
          <w:bCs/>
          <w:sz w:val="24"/>
          <w:szCs w:val="24"/>
        </w:rPr>
        <w:t>Раздел 1. Управление денежными средствами семьи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1.1. Деньги и операции с ними</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1.2. Финансовое планирование и бюджет</w:t>
      </w:r>
    </w:p>
    <w:p w:rsidR="004D595A" w:rsidRPr="00D50DE5" w:rsidRDefault="004D595A">
      <w:pPr>
        <w:spacing w:after="0" w:line="240" w:lineRule="auto"/>
        <w:rPr>
          <w:rFonts w:ascii="Times New Roman" w:eastAsia="Calibri" w:hAnsi="Times New Roman" w:cs="Times New Roman"/>
          <w:b/>
          <w:bCs/>
          <w:sz w:val="24"/>
          <w:szCs w:val="24"/>
        </w:rPr>
      </w:pPr>
    </w:p>
    <w:p w:rsidR="004D595A" w:rsidRPr="00D50DE5" w:rsidRDefault="00D172ED">
      <w:pPr>
        <w:spacing w:after="0" w:line="240" w:lineRule="auto"/>
        <w:rPr>
          <w:rFonts w:ascii="Times New Roman" w:eastAsia="Calibri" w:hAnsi="Times New Roman" w:cs="Times New Roman"/>
          <w:b/>
          <w:bCs/>
          <w:sz w:val="24"/>
          <w:szCs w:val="24"/>
        </w:rPr>
      </w:pPr>
      <w:r w:rsidRPr="00D50DE5">
        <w:rPr>
          <w:rFonts w:ascii="Times New Roman" w:eastAsia="Calibri" w:hAnsi="Times New Roman" w:cs="Times New Roman"/>
          <w:b/>
          <w:bCs/>
          <w:sz w:val="24"/>
          <w:szCs w:val="24"/>
        </w:rPr>
        <w:t>Раздел 2. Семья и финансовые организации: как сотрудничать без проблем</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2.1. Личные сбережения</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2.2. Кредитование</w:t>
      </w:r>
    </w:p>
    <w:p w:rsidR="004D595A" w:rsidRPr="00D50DE5" w:rsidRDefault="004D595A">
      <w:pPr>
        <w:spacing w:after="0" w:line="240" w:lineRule="auto"/>
        <w:rPr>
          <w:rFonts w:ascii="Times New Roman" w:eastAsia="Calibri" w:hAnsi="Times New Roman" w:cs="Times New Roman"/>
          <w:b/>
          <w:bCs/>
          <w:sz w:val="24"/>
          <w:szCs w:val="24"/>
        </w:rPr>
      </w:pPr>
    </w:p>
    <w:p w:rsidR="004D595A" w:rsidRPr="00D50DE5" w:rsidRDefault="00D172ED">
      <w:pPr>
        <w:spacing w:after="0" w:line="240" w:lineRule="auto"/>
        <w:rPr>
          <w:rFonts w:ascii="Times New Roman" w:eastAsia="Calibri" w:hAnsi="Times New Roman" w:cs="Times New Roman"/>
          <w:b/>
          <w:bCs/>
          <w:sz w:val="24"/>
          <w:szCs w:val="24"/>
        </w:rPr>
      </w:pPr>
      <w:r w:rsidRPr="00D50DE5">
        <w:rPr>
          <w:rFonts w:ascii="Times New Roman" w:eastAsia="Calibri" w:hAnsi="Times New Roman" w:cs="Times New Roman"/>
          <w:b/>
          <w:bCs/>
          <w:sz w:val="24"/>
          <w:szCs w:val="24"/>
        </w:rPr>
        <w:t>Раздел 3. Финансовые институты</w:t>
      </w:r>
    </w:p>
    <w:p w:rsidR="004D595A" w:rsidRPr="00D50DE5" w:rsidRDefault="00D172ED">
      <w:pPr>
        <w:spacing w:after="0" w:line="240" w:lineRule="auto"/>
        <w:rPr>
          <w:rFonts w:ascii="Times New Roman" w:eastAsia="Calibri" w:hAnsi="Times New Roman" w:cs="Times New Roman"/>
        </w:rPr>
      </w:pPr>
      <w:r w:rsidRPr="00D50DE5">
        <w:rPr>
          <w:rFonts w:ascii="Times New Roman" w:eastAsia="Calibri" w:hAnsi="Times New Roman" w:cs="Times New Roman"/>
        </w:rPr>
        <w:t>Тема 3.1. Инвестирование. Риски и финансовая безопасность</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rPr>
      </w:pPr>
      <w:r w:rsidRPr="00D50DE5">
        <w:rPr>
          <w:rFonts w:ascii="Times New Roman" w:eastAsia="Calibri" w:hAnsi="Times New Roman" w:cs="Times New Roman"/>
        </w:rPr>
        <w:t>Тема 3.2. Страхование</w:t>
      </w:r>
    </w:p>
    <w:p w:rsidR="004D595A" w:rsidRPr="00D50DE5" w:rsidRDefault="00D172ED">
      <w:pPr>
        <w:spacing w:after="0" w:line="240" w:lineRule="auto"/>
        <w:rPr>
          <w:rFonts w:ascii="Times New Roman" w:eastAsia="Calibri" w:hAnsi="Times New Roman" w:cs="Times New Roman"/>
        </w:rPr>
      </w:pPr>
      <w:r w:rsidRPr="00D50DE5">
        <w:rPr>
          <w:rFonts w:ascii="Times New Roman" w:eastAsia="Calibri" w:hAnsi="Times New Roman" w:cs="Times New Roman"/>
        </w:rPr>
        <w:t>Тема 3.3. Налоги</w:t>
      </w:r>
    </w:p>
    <w:p w:rsidR="004D595A" w:rsidRPr="00D50DE5" w:rsidRDefault="00D172ED">
      <w:pPr>
        <w:spacing w:after="0" w:line="240" w:lineRule="auto"/>
        <w:rPr>
          <w:rFonts w:ascii="Times New Roman" w:eastAsia="Calibri" w:hAnsi="Times New Roman" w:cs="Times New Roman"/>
        </w:rPr>
      </w:pPr>
      <w:r w:rsidRPr="00D50DE5">
        <w:rPr>
          <w:rFonts w:ascii="Times New Roman" w:eastAsia="Calibri" w:hAnsi="Times New Roman" w:cs="Times New Roman"/>
        </w:rPr>
        <w:t>Тема 3.4. Пенсионное обеспечение</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4D595A">
      <w:pPr>
        <w:spacing w:after="0" w:line="240" w:lineRule="auto"/>
        <w:jc w:val="center"/>
        <w:rPr>
          <w:rFonts w:ascii="Times New Roman" w:eastAsia="Times New Roman" w:hAnsi="Times New Roman" w:cs="Times New Roman"/>
          <w:b/>
          <w:sz w:val="24"/>
          <w:szCs w:val="24"/>
          <w:lang w:eastAsia="ru-RU"/>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rPr>
          <w:rFonts w:ascii="Times New Roman" w:eastAsia="Times New Roman" w:hAnsi="Times New Roman" w:cs="Times New Roman"/>
          <w:b/>
          <w:caps/>
          <w:sz w:val="24"/>
          <w:szCs w:val="24"/>
        </w:rPr>
      </w:pPr>
      <w:r w:rsidRPr="00D50DE5">
        <w:rPr>
          <w:rFonts w:ascii="Times New Roman" w:eastAsia="Calibri" w:hAnsi="Times New Roman" w:cs="Times New Roman"/>
          <w:b/>
          <w:sz w:val="24"/>
          <w:szCs w:val="24"/>
        </w:rPr>
        <w:t>СГ.07 Основы философии</w:t>
      </w:r>
    </w:p>
    <w:p w:rsidR="004D595A" w:rsidRPr="00D50DE5" w:rsidRDefault="00D172ED">
      <w:pPr>
        <w:spacing w:after="0" w:line="240" w:lineRule="auto"/>
        <w:jc w:val="center"/>
        <w:rPr>
          <w:rFonts w:ascii="Times New Roman" w:eastAsia="Calibri" w:hAnsi="Times New Roman" w:cs="Times New Roman"/>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Calibri" w:hAnsi="Times New Roman" w:cs="Times New Roman"/>
        </w:rPr>
      </w:pPr>
    </w:p>
    <w:p w:rsidR="004D595A" w:rsidRPr="00D50DE5" w:rsidRDefault="00D172ED">
      <w:pPr>
        <w:spacing w:after="200" w:line="276" w:lineRule="auto"/>
        <w:ind w:right="425"/>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 ОБЩАЯ ХАРАКТЕРИСТИКА ПРИМЕРНОЙ РАБОЧЕЙ ПРОГРАММЫ УЧЕБНОЙ ДИСЦИПЛИНЫ «ОСНОВЫ ФИЛОСОФИИ»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sz w:val="24"/>
          <w:szCs w:val="24"/>
          <w:lang w:eastAsia="ru-RU"/>
        </w:rPr>
        <w:t xml:space="preserve">1.1. Место дисциплины в структуре основной образовательной программы: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Учебная дисциплина «Основы философии» является обязательной частью профессионального цикла общепрофессиональных дисциплин примерной основной образовательной программы в соответствии с ФГОС по специальности «Юриспруденция». </w:t>
      </w:r>
    </w:p>
    <w:p w:rsidR="004D595A" w:rsidRPr="00D50DE5" w:rsidRDefault="00D172ED">
      <w:pPr>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Учебная дисциплина «Основы философии» обеспечивает формирование профессиональных и общих компетенций по всем видам деятельности ФГОС по специальности «Юриспруденция».  </w:t>
      </w:r>
    </w:p>
    <w:p w:rsidR="004D595A" w:rsidRPr="00D50DE5" w:rsidRDefault="004D595A">
      <w:pPr>
        <w:spacing w:after="0" w:line="276" w:lineRule="auto"/>
        <w:ind w:firstLine="709"/>
        <w:jc w:val="both"/>
        <w:rPr>
          <w:rFonts w:ascii="Times New Roman" w:eastAsia="Times New Roman" w:hAnsi="Times New Roman" w:cs="Times New Roman"/>
          <w:sz w:val="24"/>
          <w:szCs w:val="24"/>
          <w:lang w:eastAsia="ru-RU"/>
        </w:rPr>
      </w:pPr>
    </w:p>
    <w:p w:rsidR="004D595A" w:rsidRPr="00D50DE5" w:rsidRDefault="00D172ED">
      <w:pPr>
        <w:spacing w:after="12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1.2. Цель и планируемые результаты освоения дисциплины: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результате освоения учебной дисциплины обучающийся должен </w:t>
      </w:r>
      <w:r w:rsidRPr="00D50DE5">
        <w:rPr>
          <w:rFonts w:ascii="Times New Roman" w:eastAsia="Times New Roman" w:hAnsi="Times New Roman" w:cs="Times New Roman"/>
          <w:b/>
          <w:sz w:val="24"/>
          <w:szCs w:val="24"/>
          <w:lang w:eastAsia="ru-RU"/>
        </w:rPr>
        <w:t>уметь</w:t>
      </w:r>
      <w:r w:rsidRPr="00D50DE5">
        <w:rPr>
          <w:rFonts w:ascii="Times New Roman" w:eastAsia="Times New Roman" w:hAnsi="Times New Roman" w:cs="Times New Roman"/>
          <w:sz w:val="24"/>
          <w:szCs w:val="24"/>
          <w:lang w:eastAsia="ru-RU"/>
        </w:rPr>
        <w:t>:</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ориентироваться в наиболее общих философских проблемах бытия, познания, ценностей, свободы и смысла жизни как основе формирования культуры будущего гражданина и будущего специалиста;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определить значение философии как отрасли духовной культуры для формирования личности, патриотических чувств (патриотизма), чувство долга перед Родиной, гражданской позиции и профессиональных навыков;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определить соотношение для жизни человека свободы и ответственности, материальных и духовных ценностей</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сформулировать представление об истине и смысле жизни.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результате освоения учебной дисциплины обучающийся должен </w:t>
      </w:r>
      <w:r w:rsidRPr="00D50DE5">
        <w:rPr>
          <w:rFonts w:ascii="Times New Roman" w:eastAsia="Times New Roman" w:hAnsi="Times New Roman" w:cs="Times New Roman"/>
          <w:b/>
          <w:sz w:val="24"/>
          <w:szCs w:val="24"/>
          <w:lang w:eastAsia="ru-RU"/>
        </w:rPr>
        <w:t>знать</w:t>
      </w:r>
      <w:r w:rsidRPr="00D50DE5">
        <w:rPr>
          <w:rFonts w:ascii="Times New Roman" w:eastAsia="Times New Roman" w:hAnsi="Times New Roman" w:cs="Times New Roman"/>
          <w:sz w:val="24"/>
          <w:szCs w:val="24"/>
          <w:lang w:eastAsia="ru-RU"/>
        </w:rPr>
        <w:t>:</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основные категории и понятия философии;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-роль философии в жизни человека и общества;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-основы философского учения о бытии;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-сущность процесса познания;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-основы научной, философской и религиозной картин мира;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 условиях формирования личности, свободе и ответственности за сохранение жизни, культуры, окружающей среды;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 социальных и этических проблемах, связанных с развитием и использованием достижений науки, техники и технологий.</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p>
    <w:p w:rsidR="004D595A" w:rsidRPr="00D50DE5" w:rsidRDefault="00D172ED">
      <w:pPr>
        <w:pStyle w:val="ConsPlusNormal"/>
        <w:spacing w:after="120" w:line="312" w:lineRule="auto"/>
        <w:ind w:firstLine="540"/>
        <w:jc w:val="both"/>
        <w:rPr>
          <w:rFonts w:ascii="Times New Roman" w:hAnsi="Times New Roman" w:cs="Times New Roman"/>
          <w:sz w:val="24"/>
          <w:szCs w:val="24"/>
        </w:rPr>
      </w:pPr>
      <w:r w:rsidRPr="00D50DE5">
        <w:rPr>
          <w:rFonts w:ascii="Times New Roman" w:hAnsi="Times New Roman" w:cs="Times New Roman"/>
          <w:i/>
          <w:sz w:val="24"/>
          <w:szCs w:val="24"/>
        </w:rPr>
        <w:t>Ценностными ориентирами воспитания</w:t>
      </w:r>
      <w:r w:rsidRPr="00D50DE5">
        <w:rPr>
          <w:rFonts w:ascii="Times New Roman" w:hAnsi="Times New Roman" w:cs="Times New Roman"/>
          <w:sz w:val="24"/>
          <w:szCs w:val="24"/>
        </w:rPr>
        <w:t>, формируемыми при изучении содержания курса по философии, должны стать:</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гражданская позиция как активного и ответственного члена российского общества, осознающего свои права и обязанности, обладающего чувством собственного достоинства, осознанно принимающего общечеловеческие гуманистические и демократические ценности;</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сформированное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w:t>
      </w:r>
      <w:r w:rsidRPr="00D50DE5">
        <w:rPr>
          <w:rFonts w:ascii="Times New Roman" w:hAnsi="Times New Roman" w:cs="Times New Roman"/>
          <w:sz w:val="24"/>
          <w:szCs w:val="24"/>
        </w:rPr>
        <w:lastRenderedPageBreak/>
        <w:t>поликультурном мире;</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способность к саморазвитию и самовоспитанию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толерантное сознание и поведение в поликультурном мире, готовность и способность вести диалог с другими людьми, достигать в нём взаимопонимания, находить общие цели и сотрудничать для их достижения;</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навыки сотрудничества в образовательной, общественно полезной, учебно-исследовательской, проектной и других видах деятельности;</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нравственное сознание и поведение на основе усвоения общечеловеческих ценностей;</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4D595A" w:rsidRPr="00D50DE5" w:rsidRDefault="00D172ED">
      <w:pPr>
        <w:pStyle w:val="ConsPlusNormal"/>
        <w:numPr>
          <w:ilvl w:val="0"/>
          <w:numId w:val="30"/>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D595A" w:rsidRPr="00D50DE5" w:rsidRDefault="00D172ED">
      <w:pPr>
        <w:pStyle w:val="ConsPlusNormal"/>
        <w:spacing w:after="120" w:line="312" w:lineRule="auto"/>
        <w:ind w:firstLine="540"/>
        <w:jc w:val="both"/>
        <w:rPr>
          <w:rFonts w:ascii="Times New Roman" w:hAnsi="Times New Roman" w:cs="Times New Roman"/>
          <w:sz w:val="24"/>
          <w:szCs w:val="24"/>
        </w:rPr>
      </w:pPr>
      <w:r w:rsidRPr="00D50DE5">
        <w:rPr>
          <w:rFonts w:ascii="Times New Roman" w:hAnsi="Times New Roman" w:cs="Times New Roman"/>
          <w:i/>
          <w:sz w:val="24"/>
          <w:szCs w:val="24"/>
        </w:rPr>
        <w:t>Метапредметные</w:t>
      </w:r>
      <w:r w:rsidRPr="00D50DE5">
        <w:rPr>
          <w:rFonts w:ascii="Times New Roman" w:hAnsi="Times New Roman" w:cs="Times New Roman"/>
          <w:sz w:val="24"/>
          <w:szCs w:val="24"/>
        </w:rPr>
        <w:t xml:space="preserve"> результаты изучения философии проявляются в:</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умении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владении навыками познавательной, учебно-исследовательской и проектной деятельности, навыками разрешения проблем; способности и готовности к самостоятельному поиску методов решения практических задач, применению различных методов познания; </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готовности и способности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умении использовать средства информационных и коммуникационных технологий в решении когнитивных, коммуникативных и организационных задач; </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умении самостоятельно оценивать и принимать решения, определяющие стратегию поведения, с учётом гражданских и нравственных ценностей;</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lastRenderedPageBreak/>
        <w:t xml:space="preserve">владении языковыми средствами - умение ясно, логично и точно излагать свою точку зрения, использовать адекватные языковые средства; </w:t>
      </w:r>
    </w:p>
    <w:p w:rsidR="004D595A" w:rsidRPr="00D50DE5" w:rsidRDefault="00D172ED">
      <w:pPr>
        <w:pStyle w:val="ConsPlusNormal"/>
        <w:numPr>
          <w:ilvl w:val="0"/>
          <w:numId w:val="31"/>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 xml:space="preserve">владении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 </w:t>
      </w:r>
    </w:p>
    <w:p w:rsidR="004D595A" w:rsidRPr="00D50DE5" w:rsidRDefault="00D172ED">
      <w:pPr>
        <w:pStyle w:val="ConsPlusNormal"/>
        <w:spacing w:after="120" w:line="312" w:lineRule="auto"/>
        <w:ind w:firstLine="540"/>
        <w:jc w:val="both"/>
        <w:rPr>
          <w:rFonts w:ascii="Times New Roman" w:hAnsi="Times New Roman" w:cs="Times New Roman"/>
          <w:sz w:val="24"/>
          <w:szCs w:val="24"/>
        </w:rPr>
      </w:pPr>
      <w:r w:rsidRPr="00D50DE5">
        <w:rPr>
          <w:rFonts w:ascii="Times New Roman" w:hAnsi="Times New Roman" w:cs="Times New Roman"/>
          <w:i/>
          <w:sz w:val="24"/>
          <w:szCs w:val="24"/>
        </w:rPr>
        <w:t>Предметными</w:t>
      </w:r>
      <w:r w:rsidRPr="00D50DE5">
        <w:rPr>
          <w:rFonts w:ascii="Times New Roman" w:hAnsi="Times New Roman" w:cs="Times New Roman"/>
          <w:sz w:val="24"/>
          <w:szCs w:val="24"/>
        </w:rPr>
        <w:t xml:space="preserve"> результатами освоения учебного </w:t>
      </w:r>
      <w:proofErr w:type="gramStart"/>
      <w:r w:rsidRPr="00D50DE5">
        <w:rPr>
          <w:rFonts w:ascii="Times New Roman" w:hAnsi="Times New Roman" w:cs="Times New Roman"/>
          <w:sz w:val="24"/>
          <w:szCs w:val="24"/>
        </w:rPr>
        <w:t>предмета  должны</w:t>
      </w:r>
      <w:proofErr w:type="gramEnd"/>
      <w:r w:rsidRPr="00D50DE5">
        <w:rPr>
          <w:rFonts w:ascii="Times New Roman" w:hAnsi="Times New Roman" w:cs="Times New Roman"/>
          <w:sz w:val="24"/>
          <w:szCs w:val="24"/>
        </w:rPr>
        <w:t xml:space="preserve"> стать:</w:t>
      </w:r>
    </w:p>
    <w:p w:rsidR="004D595A" w:rsidRPr="00D50DE5" w:rsidRDefault="00D172ED">
      <w:pPr>
        <w:pStyle w:val="ConsPlusNormal"/>
        <w:numPr>
          <w:ilvl w:val="0"/>
          <w:numId w:val="32"/>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сформированность представлений о месте философии в мировой культуре;</w:t>
      </w:r>
    </w:p>
    <w:p w:rsidR="004D595A" w:rsidRPr="00D50DE5" w:rsidRDefault="00D172ED">
      <w:pPr>
        <w:pStyle w:val="ConsPlusNormal"/>
        <w:numPr>
          <w:ilvl w:val="0"/>
          <w:numId w:val="32"/>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владение базовым понятийным аппаратом философии;</w:t>
      </w:r>
    </w:p>
    <w:p w:rsidR="004D595A" w:rsidRPr="00D50DE5" w:rsidRDefault="00D172ED">
      <w:pPr>
        <w:pStyle w:val="ConsPlusNormal"/>
        <w:numPr>
          <w:ilvl w:val="0"/>
          <w:numId w:val="32"/>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владение умениями выявлять причинно-следственные, функциональные, иерархические и другие связи в абстрактных построениях и рассуждениях;</w:t>
      </w:r>
    </w:p>
    <w:p w:rsidR="004D595A" w:rsidRPr="00D50DE5" w:rsidRDefault="00D172ED">
      <w:pPr>
        <w:pStyle w:val="ConsPlusNormal"/>
        <w:numPr>
          <w:ilvl w:val="0"/>
          <w:numId w:val="32"/>
        </w:numPr>
        <w:spacing w:after="120" w:line="312" w:lineRule="auto"/>
        <w:jc w:val="both"/>
        <w:rPr>
          <w:rFonts w:ascii="Times New Roman" w:hAnsi="Times New Roman" w:cs="Times New Roman"/>
          <w:sz w:val="24"/>
          <w:szCs w:val="24"/>
        </w:rPr>
      </w:pPr>
      <w:r w:rsidRPr="00D50DE5">
        <w:rPr>
          <w:rFonts w:ascii="Times New Roman" w:hAnsi="Times New Roman" w:cs="Times New Roman"/>
          <w:sz w:val="24"/>
          <w:szCs w:val="24"/>
        </w:rPr>
        <w:t>владение навыками рациональной аргументации;</w:t>
      </w:r>
    </w:p>
    <w:p w:rsidR="004D595A" w:rsidRPr="00D50DE5" w:rsidRDefault="00D172ED">
      <w:pPr>
        <w:pStyle w:val="ConsPlusNormal"/>
        <w:numPr>
          <w:ilvl w:val="0"/>
          <w:numId w:val="32"/>
        </w:numPr>
        <w:spacing w:after="120" w:line="312" w:lineRule="auto"/>
        <w:jc w:val="both"/>
        <w:rPr>
          <w:rFonts w:ascii="Times New Roman" w:eastAsia="Times New Roman" w:hAnsi="Times New Roman" w:cs="Times New Roman"/>
          <w:sz w:val="24"/>
          <w:szCs w:val="24"/>
        </w:rPr>
      </w:pPr>
      <w:r w:rsidRPr="00D50DE5">
        <w:rPr>
          <w:rFonts w:ascii="Times New Roman" w:hAnsi="Times New Roman" w:cs="Times New Roman"/>
          <w:sz w:val="24"/>
          <w:szCs w:val="24"/>
        </w:rPr>
        <w:t>сформированность умений поиска информации в источниках различного типа для реконструкции недостающих звеньев с выявления логических свзей рассуждения.</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результате освоения учебной дисциплины «Основы философии» у обучающегося формируются общие (ОК): </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rFonts w:ascii="Times New Roman" w:hAnsi="Times New Roman" w:cs="Times New Roman"/>
          <w:color w:val="FF0000"/>
        </w:rPr>
        <w:sectPr w:rsidR="004D595A" w:rsidRPr="00D50DE5">
          <w:footerReference w:type="even" r:id="rId528"/>
          <w:footerReference w:type="default" r:id="rId529"/>
          <w:pgSz w:w="11906" w:h="16838"/>
          <w:pgMar w:top="851" w:right="849" w:bottom="993" w:left="1701" w:header="709" w:footer="709" w:gutter="0"/>
          <w:cols w:space="708"/>
          <w:docGrid w:linePitch="360"/>
        </w:sectPr>
      </w:pPr>
    </w:p>
    <w:tbl>
      <w:tblPr>
        <w:tblStyle w:val="afff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9"/>
        <w:gridCol w:w="5071"/>
        <w:gridCol w:w="5071"/>
      </w:tblGrid>
      <w:tr w:rsidR="004D595A" w:rsidRPr="00D50DE5">
        <w:tc>
          <w:tcPr>
            <w:tcW w:w="5069" w:type="dxa"/>
            <w:vMerge w:val="restart"/>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Код и наименование формируемых компетенций</w:t>
            </w:r>
          </w:p>
        </w:tc>
        <w:tc>
          <w:tcPr>
            <w:tcW w:w="10142" w:type="dxa"/>
            <w:gridSpan w:val="2"/>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Планируемые результаты освоения дисциплины</w:t>
            </w:r>
          </w:p>
        </w:tc>
      </w:tr>
      <w:tr w:rsidR="004D595A" w:rsidRPr="00D50DE5">
        <w:tc>
          <w:tcPr>
            <w:tcW w:w="5069" w:type="dxa"/>
            <w:vMerge/>
          </w:tcPr>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sz w:val="24"/>
                <w:szCs w:val="24"/>
                <w:lang w:eastAsia="ru-RU"/>
              </w:rPr>
            </w:pP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Общие</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Дисциплинарные</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части трудового воспитания: - готовность к труду, осознание ценности мастерства, трудолюбие; -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 интерес к различным сферам профессиональной деятельности, Овладение универсальными учебными познавательными действиями: а) базовые логические действия: - самостоятельно формулировать и актуализировать проблему, рассматривать ее всесторонне; - устанавливать существенный признак или основания для сравнения, классификации и обобщения; - определять цели деятельности, задавать параметры и критерии их достижения; - выявлять закономерности и противоречия в рассматриваемых явлениях; - вносить коррективы в деятельность, оценивать соответствие результатов целям, оценивать риски последствий деятельности;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xml:space="preserve">- владеть навыками учебно-исследовательской и проектной деятельности, навыками разрешения проблем; - выявлять причинно-следственные связи и актуализировать задачу, </w:t>
            </w:r>
            <w:r w:rsidRPr="00D50DE5">
              <w:rPr>
                <w:rFonts w:ascii="Times New Roman" w:eastAsia="Times New Roman" w:hAnsi="Times New Roman" w:cs="Times New Roman"/>
                <w:sz w:val="24"/>
                <w:szCs w:val="24"/>
                <w:lang w:eastAsia="ru-RU"/>
              </w:rPr>
              <w:lastRenderedPageBreak/>
              <w:t>выдвигать гипотезу ее решения, находить аргументы для доказательства своих утверждений, задавать параметры и критерии решения; -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 уметь интегрировать знания из разных предметных областей; - выдвигать новые идеи, предлагать оригинальные подходы и решения; - способность их использования в познавательной и социальной практике.</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-сформированность основ философского мышления и антикоррупционных стандартов поведения.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xml:space="preserve"> - применять знания для оценивания поведения людей и собственного поведения в типичных (модельных) ситуациях.</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области ценности научного познания: -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 осознание ценности научной деятельности, готовность осуществлять проектную и исследовательскую деятельность индивидуально и в группе; Овладение </w:t>
            </w:r>
            <w:r w:rsidRPr="00D50DE5">
              <w:rPr>
                <w:rFonts w:ascii="Times New Roman" w:eastAsia="Times New Roman" w:hAnsi="Times New Roman" w:cs="Times New Roman"/>
                <w:sz w:val="24"/>
                <w:szCs w:val="24"/>
                <w:lang w:eastAsia="ru-RU"/>
              </w:rPr>
              <w:lastRenderedPageBreak/>
              <w:t xml:space="preserve">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безопасности личности</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lastRenderedPageBreak/>
              <w:t>- самостоятельного осуществлять поиск информации, использовать результаты в конкретных жизненных ситуациях</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w:t>
            </w:r>
            <w:r w:rsidRPr="00D50DE5">
              <w:rPr>
                <w:rFonts w:ascii="Times New Roman" w:eastAsia="Times New Roman" w:hAnsi="Times New Roman" w:cs="Times New Roman"/>
                <w:sz w:val="24"/>
                <w:szCs w:val="24"/>
                <w:lang w:eastAsia="ru-RU"/>
              </w:rPr>
              <w:lastRenderedPageBreak/>
              <w:t>знания по финансовой грамотности в различных жизненных ситуациях</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lastRenderedPageBreak/>
              <w:t xml:space="preserve">-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w:t>
            </w:r>
            <w:r w:rsidRPr="00D50DE5">
              <w:rPr>
                <w:rFonts w:ascii="Times New Roman" w:eastAsia="Times New Roman" w:hAnsi="Times New Roman" w:cs="Times New Roman"/>
                <w:sz w:val="24"/>
                <w:szCs w:val="24"/>
                <w:lang w:eastAsia="ru-RU"/>
              </w:rPr>
              <w:lastRenderedPageBreak/>
              <w:t>успешной профессиональной и общественной деятельности -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lastRenderedPageBreak/>
              <w:t>- осуществлять саморазвитие на протяжении вей жизни, обучаться на протяжении всей жизни проявлять осознанное отношение к этому посредством философии.</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ОК 04. Эффективно взаимодействовать и работать в коллективе и команде</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готовность к саморазвитию, самостоятельности и самоопределению;</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xml:space="preserve">-овладение навыками учебно-исследовательской, проектной и социальной деятельности; Овладение универсальными коммуникативными действиями: б) совместная деятельность: - понимать и использовать преимущества командной и индивидуальной работы; -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 координировать и выполнять работу в условиях реального, виртуального и комбинированного взаимодействия; - осуществлять позитивное стратегическое </w:t>
            </w:r>
            <w:r w:rsidRPr="00D50DE5">
              <w:rPr>
                <w:rFonts w:ascii="Times New Roman" w:eastAsia="Times New Roman" w:hAnsi="Times New Roman" w:cs="Times New Roman"/>
                <w:sz w:val="24"/>
                <w:szCs w:val="24"/>
                <w:lang w:eastAsia="ru-RU"/>
              </w:rPr>
              <w:lastRenderedPageBreak/>
              <w:t>поведение в различных ситуациях, проявлять творчество и воображение, быть инициативным Овладение универсальными регулятивными действиями: г) принятие себя и других людей: - принимать мотивы и аргументы других людей при анализе результатов деятельности; - признавать свое право и право других людей на ошибки; - развивать способность понимать мир с позиции другого человека</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lastRenderedPageBreak/>
              <w:t>Сформированность знаний об основах философии.</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 - владение языковыми средствами - умение ясно, логично и точно излагать свою точку зрения, использовать адекватные языковые средства</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осуществлять критическое мышление и способность взаимодействия на государственном языке РФ</w:t>
            </w:r>
            <w:r w:rsidRPr="00D50DE5">
              <w:rPr>
                <w:rFonts w:ascii="Times New Roman" w:eastAsia="Times New Roman" w:hAnsi="Times New Roman" w:cs="Times New Roman"/>
                <w:color w:val="FF0000"/>
                <w:sz w:val="24"/>
                <w:szCs w:val="24"/>
                <w:lang w:eastAsia="ru-RU"/>
              </w:rPr>
              <w:t>.</w:t>
            </w:r>
          </w:p>
        </w:tc>
      </w:tr>
      <w:tr w:rsidR="004D595A" w:rsidRPr="00D50DE5">
        <w:tc>
          <w:tcPr>
            <w:tcW w:w="5069"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w:t>
            </w:r>
            <w:r w:rsidRPr="00D50DE5">
              <w:rPr>
                <w:rFonts w:ascii="Times New Roman" w:eastAsia="Times New Roman" w:hAnsi="Times New Roman" w:cs="Times New Roman"/>
                <w:sz w:val="24"/>
                <w:szCs w:val="24"/>
                <w:lang w:eastAsia="ru-RU"/>
              </w:rPr>
              <w:lastRenderedPageBreak/>
              <w:t>том числе с учетом гармонизации межнациональных и межрелигиозных отношений, применять стандарты антикоррупционного поведения</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осознание обучающимися российской гражданской идентичности; - целенаправленное развитие внутренней позиции личности на основе духовно-</w:t>
            </w:r>
            <w:r w:rsidRPr="00D50DE5">
              <w:rPr>
                <w:rFonts w:ascii="Times New Roman" w:eastAsia="Times New Roman" w:hAnsi="Times New Roman" w:cs="Times New Roman"/>
                <w:sz w:val="24"/>
                <w:szCs w:val="24"/>
                <w:lang w:eastAsia="ru-RU"/>
              </w:rPr>
              <w:lastRenderedPageBreak/>
              <w:t>нравственных ценностей народов Российской Федерации, исторических и национально-культурных традиций, формирование системы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умение взаимодействовать с социальными институтами в соответствии с их функциями и назначением; - готовность к гуманитарной и волонтерской деятельности; патриотического воспитания: - сформированность российской гражданской </w:t>
            </w:r>
            <w:r w:rsidRPr="00D50DE5">
              <w:rPr>
                <w:rFonts w:ascii="Times New Roman" w:eastAsia="Times New Roman" w:hAnsi="Times New Roman" w:cs="Times New Roman"/>
                <w:sz w:val="24"/>
                <w:szCs w:val="24"/>
                <w:lang w:eastAsia="ru-RU"/>
              </w:rPr>
              <w:lastRenderedPageBreak/>
              <w:t>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 познавательные, коммуникативные); -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 овладение навыками учебноисследовательской, проектной и социальной деятельности</w:t>
            </w:r>
          </w:p>
        </w:tc>
        <w:tc>
          <w:tcPr>
            <w:tcW w:w="5071"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 xml:space="preserve">- характеризовать российские традиционные ценности, закреплённые в системе законодательства; определяющие мировоззренческие и поведенческие установки </w:t>
            </w:r>
            <w:r w:rsidRPr="00D50DE5">
              <w:rPr>
                <w:rFonts w:ascii="Times New Roman" w:eastAsia="Times New Roman" w:hAnsi="Times New Roman" w:cs="Times New Roman"/>
                <w:sz w:val="24"/>
                <w:szCs w:val="24"/>
                <w:lang w:eastAsia="ru-RU"/>
              </w:rPr>
              <w:lastRenderedPageBreak/>
              <w:t>личности, в том числе ценности человеческой жизни, прав и свобод человека, семьи, созидательного труда, патриотизма и служения Отечеству, гуманизма, справедливости, коллективизма, исторического единства народов России, преемственности истории нашей Родины; общественной стабильности и целостности государства.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-способность осознавать духовно-нравственные ценности и патриотизм через дисциплину основы философии, через призму трудов философов.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FF0000"/>
                <w:sz w:val="24"/>
                <w:szCs w:val="24"/>
                <w:lang w:eastAsia="ru-RU"/>
              </w:rPr>
            </w:pPr>
            <w:r w:rsidRPr="00D50DE5">
              <w:rPr>
                <w:rFonts w:ascii="Times New Roman" w:eastAsia="Times New Roman" w:hAnsi="Times New Roman" w:cs="Times New Roman"/>
                <w:sz w:val="24"/>
                <w:szCs w:val="24"/>
                <w:lang w:eastAsia="ru-RU"/>
              </w:rPr>
              <w:t>-осуществлять патриотизм.</w:t>
            </w:r>
          </w:p>
        </w:tc>
      </w:tr>
    </w:tbl>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rFonts w:ascii="Times New Roman" w:hAnsi="Times New Roman" w:cs="Times New Roman"/>
        </w:rPr>
        <w:sectPr w:rsidR="004D595A" w:rsidRPr="00D50DE5">
          <w:pgSz w:w="16838" w:h="11906" w:orient="landscape"/>
          <w:pgMar w:top="1701" w:right="851" w:bottom="851" w:left="992" w:header="709" w:footer="709" w:gutter="0"/>
          <w:cols w:space="708"/>
          <w:docGrid w:linePitch="360"/>
        </w:sectPr>
      </w:pPr>
    </w:p>
    <w:p w:rsidR="004D595A" w:rsidRPr="00D50DE5" w:rsidRDefault="004D595A">
      <w:pPr>
        <w:suppressAutoHyphens/>
        <w:spacing w:after="0" w:line="240" w:lineRule="auto"/>
        <w:jc w:val="both"/>
        <w:rPr>
          <w:rFonts w:ascii="Times New Roman" w:eastAsia="Times New Roman" w:hAnsi="Times New Roman" w:cs="Times New Roman"/>
          <w:iCs/>
          <w:sz w:val="24"/>
          <w:szCs w:val="24"/>
          <w:lang w:eastAsia="ru-RU"/>
        </w:rPr>
      </w:pPr>
    </w:p>
    <w:p w:rsidR="004D595A" w:rsidRPr="00D50DE5" w:rsidRDefault="00D172ED">
      <w:pPr>
        <w:spacing w:after="20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2. СТРУКТУРА И СОДЕРЖАНИЕ УЧЕБНОЙ ДИСЦИПЛИНЫ </w:t>
      </w:r>
    </w:p>
    <w:p w:rsidR="004D595A" w:rsidRPr="00D50DE5" w:rsidRDefault="00D172ED">
      <w:pPr>
        <w:spacing w:after="12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Объем учебной дисциплины и виды учебной работы</w:t>
      </w:r>
    </w:p>
    <w:tbl>
      <w:tblPr>
        <w:tblStyle w:val="19"/>
        <w:tblW w:w="0" w:type="auto"/>
        <w:tblInd w:w="0" w:type="dxa"/>
        <w:tblLook w:val="04A0" w:firstRow="1" w:lastRow="0" w:firstColumn="1" w:lastColumn="0" w:noHBand="0" w:noVBand="1"/>
      </w:tblPr>
      <w:tblGrid>
        <w:gridCol w:w="4870"/>
        <w:gridCol w:w="2345"/>
        <w:gridCol w:w="2356"/>
      </w:tblGrid>
      <w:tr w:rsidR="004D595A" w:rsidRPr="00D50DE5">
        <w:trPr>
          <w:trHeight w:val="562"/>
        </w:trPr>
        <w:tc>
          <w:tcPr>
            <w:tcW w:w="4970"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(очная форма)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в часах</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(заочная форма)</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34</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42</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41" w:type="dxa"/>
            <w:shd w:val="clear" w:color="auto" w:fill="auto"/>
            <w:vAlign w:val="center"/>
          </w:tcPr>
          <w:p w:rsidR="004D595A" w:rsidRPr="00D50DE5" w:rsidRDefault="004D595A">
            <w:pPr>
              <w:spacing w:after="0" w:line="240" w:lineRule="auto"/>
              <w:jc w:val="center"/>
              <w:rPr>
                <w:rFonts w:ascii="Times New Roman" w:eastAsia="Times New Roman" w:hAnsi="Times New Roman" w:cs="Times New Roman"/>
                <w:sz w:val="24"/>
                <w:szCs w:val="24"/>
                <w:lang w:val="en-US" w:eastAsia="ru-RU"/>
              </w:rPr>
            </w:pP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32</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10</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w:t>
            </w:r>
          </w:p>
        </w:tc>
      </w:tr>
      <w:tr w:rsidR="004D595A" w:rsidRPr="00D50DE5">
        <w:trPr>
          <w:trHeight w:val="227"/>
        </w:trPr>
        <w:tc>
          <w:tcPr>
            <w:tcW w:w="4970" w:type="dxa"/>
          </w:tcPr>
          <w:p w:rsidR="004D595A" w:rsidRPr="00D50DE5" w:rsidRDefault="00D172ED">
            <w:pPr>
              <w:spacing w:after="0" w:line="240" w:lineRule="auto"/>
              <w:jc w:val="both"/>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Самостоятельная работа </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41" w:type="dxa"/>
            <w:shd w:val="clear" w:color="auto" w:fill="auto"/>
            <w:vAlign w:val="center"/>
          </w:tcPr>
          <w:p w:rsidR="004D595A" w:rsidRPr="00D50DE5" w:rsidRDefault="00D172ED">
            <w:pPr>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31</w:t>
            </w:r>
          </w:p>
        </w:tc>
      </w:tr>
      <w:tr w:rsidR="004D595A" w:rsidRPr="00D50DE5">
        <w:tc>
          <w:tcPr>
            <w:tcW w:w="4970"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зачета/дифференцированного зачета/экзамена</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2</w:t>
            </w:r>
          </w:p>
        </w:tc>
        <w:tc>
          <w:tcPr>
            <w:tcW w:w="2441" w:type="dxa"/>
            <w:shd w:val="clear" w:color="auto" w:fill="auto"/>
          </w:tcPr>
          <w:p w:rsidR="004D595A" w:rsidRPr="00D50DE5" w:rsidRDefault="00D172ED">
            <w:pPr>
              <w:spacing w:after="0" w:line="240" w:lineRule="auto"/>
              <w:ind w:left="37"/>
              <w:contextualSpacing/>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1</w:t>
            </w:r>
          </w:p>
        </w:tc>
      </w:tr>
    </w:tbl>
    <w:p w:rsidR="004D595A" w:rsidRPr="00D50DE5" w:rsidRDefault="004D595A">
      <w:pPr>
        <w:rPr>
          <w:rFonts w:ascii="Times New Roman" w:eastAsia="Calibri" w:hAnsi="Times New Roman" w:cs="Times New Roman"/>
          <w:lang w:val="en-US"/>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Раздел 1. Исторические типы философии</w:t>
      </w:r>
    </w:p>
    <w:p w:rsidR="004D595A" w:rsidRPr="00D50DE5" w:rsidRDefault="00D172ED">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w:t>
      </w:r>
      <w:proofErr w:type="gramStart"/>
      <w:r w:rsidRPr="00D50DE5">
        <w:rPr>
          <w:rFonts w:ascii="Times New Roman" w:eastAsia="Times New Roman" w:hAnsi="Times New Roman" w:cs="Times New Roman"/>
          <w:sz w:val="24"/>
          <w:szCs w:val="24"/>
          <w:lang w:eastAsia="ru-RU"/>
        </w:rPr>
        <w:t>1.Что</w:t>
      </w:r>
      <w:proofErr w:type="gramEnd"/>
      <w:r w:rsidRPr="00D50DE5">
        <w:rPr>
          <w:rFonts w:ascii="Times New Roman" w:eastAsia="Times New Roman" w:hAnsi="Times New Roman" w:cs="Times New Roman"/>
          <w:sz w:val="24"/>
          <w:szCs w:val="24"/>
          <w:lang w:eastAsia="ru-RU"/>
        </w:rPr>
        <w:t xml:space="preserve"> такое философия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1.2.</w:t>
      </w:r>
      <w:r w:rsidRPr="00D50DE5">
        <w:rPr>
          <w:rFonts w:ascii="Times New Roman" w:eastAsia="Times New Roman" w:hAnsi="Times New Roman" w:cs="Times New Roman"/>
          <w:sz w:val="24"/>
          <w:szCs w:val="24"/>
          <w:lang w:val="en-US" w:eastAsia="ru-RU"/>
        </w:rPr>
        <w:t xml:space="preserve"> </w:t>
      </w:r>
      <w:r w:rsidRPr="00D50DE5">
        <w:rPr>
          <w:rFonts w:ascii="Times New Roman" w:eastAsia="Times New Roman" w:hAnsi="Times New Roman" w:cs="Times New Roman"/>
          <w:sz w:val="24"/>
          <w:szCs w:val="24"/>
          <w:lang w:eastAsia="ru-RU"/>
        </w:rPr>
        <w:t>Становление древнегреческой философии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1.3.</w:t>
      </w:r>
      <w:r w:rsidRPr="00D50DE5">
        <w:rPr>
          <w:rFonts w:ascii="Times New Roman" w:eastAsia="Times New Roman" w:hAnsi="Times New Roman" w:cs="Times New Roman"/>
          <w:sz w:val="24"/>
          <w:szCs w:val="24"/>
          <w:lang w:val="en-US" w:eastAsia="ru-RU"/>
        </w:rPr>
        <w:t xml:space="preserve"> </w:t>
      </w:r>
      <w:r w:rsidRPr="00D50DE5">
        <w:rPr>
          <w:rFonts w:ascii="Times New Roman" w:eastAsia="Times New Roman" w:hAnsi="Times New Roman" w:cs="Times New Roman"/>
          <w:sz w:val="24"/>
          <w:szCs w:val="24"/>
          <w:lang w:eastAsia="ru-RU"/>
        </w:rPr>
        <w:t>Средневековая философия</w:t>
      </w:r>
    </w:p>
    <w:p w:rsidR="004D595A" w:rsidRPr="00D50DE5" w:rsidRDefault="00D172ED">
      <w:pPr>
        <w:tabs>
          <w:tab w:val="left" w:pos="916"/>
          <w:tab w:val="left" w:pos="192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1.4.</w:t>
      </w:r>
      <w:r w:rsidRPr="00D50DE5">
        <w:rPr>
          <w:rFonts w:ascii="Times New Roman" w:eastAsia="Times New Roman" w:hAnsi="Times New Roman" w:cs="Times New Roman"/>
          <w:sz w:val="24"/>
          <w:szCs w:val="24"/>
          <w:lang w:val="en-US" w:eastAsia="ru-RU"/>
        </w:rPr>
        <w:t xml:space="preserve"> </w:t>
      </w:r>
      <w:r w:rsidRPr="00D50DE5">
        <w:rPr>
          <w:rFonts w:ascii="Times New Roman" w:eastAsia="Times New Roman" w:hAnsi="Times New Roman" w:cs="Times New Roman"/>
          <w:sz w:val="24"/>
          <w:szCs w:val="24"/>
          <w:lang w:eastAsia="ru-RU"/>
        </w:rPr>
        <w:t>Философия Эпохи Возрождения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1.5.</w:t>
      </w:r>
      <w:r w:rsidRPr="00D50DE5">
        <w:rPr>
          <w:rFonts w:ascii="Times New Roman" w:eastAsia="Times New Roman" w:hAnsi="Times New Roman" w:cs="Times New Roman"/>
          <w:sz w:val="24"/>
          <w:szCs w:val="24"/>
          <w:lang w:val="en-US" w:eastAsia="ru-RU"/>
        </w:rPr>
        <w:t xml:space="preserve"> </w:t>
      </w:r>
      <w:r w:rsidRPr="00D50DE5">
        <w:rPr>
          <w:rFonts w:ascii="Times New Roman" w:eastAsia="Times New Roman" w:hAnsi="Times New Roman" w:cs="Times New Roman"/>
          <w:sz w:val="24"/>
          <w:szCs w:val="24"/>
          <w:lang w:eastAsia="ru-RU"/>
        </w:rPr>
        <w:t>Философия Нового времени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1.6.</w:t>
      </w:r>
      <w:r w:rsidRPr="00D50DE5">
        <w:rPr>
          <w:rFonts w:ascii="Times New Roman" w:eastAsia="Times New Roman" w:hAnsi="Times New Roman" w:cs="Times New Roman"/>
          <w:sz w:val="24"/>
          <w:szCs w:val="24"/>
          <w:lang w:val="en-US" w:eastAsia="ru-RU"/>
        </w:rPr>
        <w:t xml:space="preserve"> </w:t>
      </w:r>
      <w:r w:rsidRPr="00D50DE5">
        <w:rPr>
          <w:rFonts w:ascii="Times New Roman" w:eastAsia="Times New Roman" w:hAnsi="Times New Roman" w:cs="Times New Roman"/>
          <w:sz w:val="24"/>
          <w:szCs w:val="24"/>
          <w:lang w:eastAsia="ru-RU"/>
        </w:rPr>
        <w:t>Немецкая классическая философия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1.7. Постклассическая философия XIX - начала XX 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1.8. Русская религиозная философия (XIX – начало XX в.)</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Раздел 2. Основные проблемы современной философии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2.1. Проблемы научной рациональности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2.2. Проблемы философской антропологии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2.3. Проблемы социальной философии</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jc w:val="both"/>
        <w:rPr>
          <w:rFonts w:ascii="Times New Roman" w:eastAsia="Times New Roman" w:hAnsi="Times New Roman" w:cs="Times New Roman"/>
          <w:b/>
          <w:bCs/>
          <w:color w:val="000000"/>
          <w:sz w:val="28"/>
          <w:szCs w:val="28"/>
          <w:lang w:eastAsia="ru-RU"/>
        </w:rPr>
      </w:pPr>
    </w:p>
    <w:p w:rsidR="004D595A" w:rsidRPr="00D50DE5" w:rsidRDefault="00D172ED">
      <w:pPr>
        <w:jc w:val="center"/>
        <w:rPr>
          <w:rFonts w:ascii="Times New Roman" w:eastAsia="Times New Roman" w:hAnsi="Times New Roman" w:cs="Times New Roman"/>
          <w:b/>
          <w:bCs/>
          <w:color w:val="000000"/>
          <w:sz w:val="28"/>
          <w:szCs w:val="28"/>
          <w:lang w:eastAsia="ru-RU"/>
        </w:rPr>
      </w:pPr>
      <w:r w:rsidRPr="00D50DE5">
        <w:rPr>
          <w:rFonts w:ascii="Times New Roman" w:eastAsia="Times New Roman" w:hAnsi="Times New Roman" w:cs="Times New Roman"/>
          <w:b/>
          <w:bCs/>
          <w:color w:val="000000"/>
          <w:sz w:val="28"/>
          <w:szCs w:val="28"/>
          <w:lang w:eastAsia="ru-RU"/>
        </w:rPr>
        <w:lastRenderedPageBreak/>
        <w:t>ОП. ОБЩЕПРОФЕССИОНАЛЬНЫЙ ЦИКЛ</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ОП.01 Теория государства и права</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lang w:val="en-US"/>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Calibri" w:hAnsi="Times New Roman" w:cs="Times New Roman"/>
          <w:sz w:val="24"/>
          <w:szCs w:val="24"/>
          <w:lang w:val="en-US"/>
        </w:rPr>
      </w:pPr>
    </w:p>
    <w:p w:rsidR="004D595A" w:rsidRPr="00D50DE5" w:rsidRDefault="00D172ED">
      <w:pPr>
        <w:numPr>
          <w:ilvl w:val="0"/>
          <w:numId w:val="33"/>
        </w:numPr>
        <w:spacing w:after="200" w:line="276" w:lineRule="auto"/>
        <w:ind w:right="425"/>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ОБЩАЯ ХАРАКТЕРИСТИКА ПРИМЕРНОЙ РАБОЧЕЙ ПРОГРАММЫ УЧЕБНОЙ ДИСЦИПЛИНЫ «</w:t>
      </w:r>
      <w:r w:rsidRPr="00D50DE5">
        <w:rPr>
          <w:rFonts w:ascii="Times New Roman" w:eastAsia="Times New Roman" w:hAnsi="Times New Roman" w:cs="Times New Roman"/>
          <w:b/>
          <w:bCs/>
          <w:iCs/>
          <w:sz w:val="24"/>
          <w:szCs w:val="24"/>
          <w:lang w:eastAsia="ru-RU"/>
        </w:rPr>
        <w:t>Теория государства и права</w:t>
      </w:r>
      <w:r w:rsidRPr="00D50DE5">
        <w:rPr>
          <w:rFonts w:ascii="Times New Roman" w:eastAsia="Times New Roman" w:hAnsi="Times New Roman" w:cs="Times New Roman"/>
          <w:b/>
          <w:sz w:val="24"/>
          <w:szCs w:val="24"/>
          <w:lang w:eastAsia="ru-RU"/>
        </w:rPr>
        <w:t>»</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sz w:val="24"/>
          <w:szCs w:val="24"/>
          <w:lang w:eastAsia="ru-RU"/>
        </w:rPr>
        <w:t xml:space="preserve">1.1 Место дисциплины в структуре основной образовательной программы: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 дисциплина «</w:t>
      </w:r>
      <w:r w:rsidRPr="00D50DE5">
        <w:rPr>
          <w:rFonts w:ascii="Times New Roman" w:eastAsia="Times New Roman" w:hAnsi="Times New Roman" w:cs="Times New Roman"/>
          <w:iCs/>
          <w:sz w:val="24"/>
          <w:szCs w:val="24"/>
          <w:lang w:eastAsia="ru-RU"/>
        </w:rPr>
        <w:t>ОП.01 Теория государства и права</w:t>
      </w:r>
      <w:r w:rsidRPr="00D50DE5">
        <w:rPr>
          <w:rFonts w:ascii="Times New Roman" w:eastAsia="Times New Roman" w:hAnsi="Times New Roman" w:cs="Times New Roman"/>
          <w:bCs/>
          <w:iCs/>
          <w:sz w:val="24"/>
          <w:szCs w:val="24"/>
          <w:lang w:eastAsia="ru-RU"/>
        </w:rPr>
        <w:t>»</w:t>
      </w:r>
      <w:r w:rsidRPr="00D50DE5">
        <w:rPr>
          <w:rFonts w:ascii="Times New Roman" w:eastAsia="Times New Roman" w:hAnsi="Times New Roman" w:cs="Times New Roman"/>
          <w:sz w:val="24"/>
          <w:szCs w:val="24"/>
          <w:lang w:eastAsia="ru-RU"/>
        </w:rPr>
        <w:t xml:space="preserve"> является обязательной частью </w:t>
      </w:r>
      <w:r w:rsidRPr="00D50DE5">
        <w:rPr>
          <w:rFonts w:ascii="Times New Roman" w:eastAsia="Times New Roman" w:hAnsi="Times New Roman" w:cs="Times New Roman"/>
          <w:bCs/>
          <w:sz w:val="24"/>
          <w:szCs w:val="24"/>
          <w:lang w:eastAsia="ru-RU"/>
        </w:rPr>
        <w:t>общепрофессионального цикла</w:t>
      </w:r>
      <w:r w:rsidRPr="00D50DE5">
        <w:rPr>
          <w:rFonts w:ascii="Times New Roman" w:eastAsia="Times New Roman" w:hAnsi="Times New Roman" w:cs="Times New Roman"/>
          <w:b/>
          <w:bCs/>
          <w:sz w:val="24"/>
          <w:szCs w:val="24"/>
          <w:lang w:eastAsia="ru-RU"/>
        </w:rPr>
        <w:t xml:space="preserve"> </w:t>
      </w:r>
      <w:r w:rsidRPr="00D50DE5">
        <w:rPr>
          <w:rFonts w:ascii="Times New Roman" w:eastAsia="Times New Roman" w:hAnsi="Times New Roman" w:cs="Times New Roman"/>
          <w:sz w:val="24"/>
          <w:szCs w:val="24"/>
          <w:lang w:eastAsia="ru-RU"/>
        </w:rPr>
        <w:t>ПОП-П в соответствии с ФГОС СПО по специальности</w:t>
      </w:r>
      <w:r w:rsidRPr="00D50DE5">
        <w:rPr>
          <w:rFonts w:ascii="Times New Roman" w:eastAsia="Times New Roman" w:hAnsi="Times New Roman" w:cs="Times New Roman"/>
          <w:i/>
          <w:iCs/>
          <w:sz w:val="24"/>
          <w:szCs w:val="24"/>
          <w:lang w:eastAsia="ru-RU"/>
        </w:rPr>
        <w:t xml:space="preserve"> </w:t>
      </w:r>
      <w:r w:rsidRPr="00D50DE5">
        <w:rPr>
          <w:rFonts w:ascii="Times New Roman" w:eastAsia="Calibri" w:hAnsi="Times New Roman" w:cs="Times New Roman"/>
          <w:bCs/>
          <w:sz w:val="24"/>
          <w:szCs w:val="24"/>
        </w:rPr>
        <w:t>40.02.04 Юриспруденция</w:t>
      </w:r>
      <w:r w:rsidRPr="00D50DE5">
        <w:rPr>
          <w:rFonts w:ascii="Times New Roman" w:eastAsia="Times New Roman" w:hAnsi="Times New Roman" w:cs="Times New Roman"/>
          <w:sz w:val="24"/>
          <w:szCs w:val="24"/>
          <w:lang w:eastAsia="ru-RU"/>
        </w:rPr>
        <w:t xml:space="preserve">.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Особое значение дисциплина имеет при формировании и развитии ОК 06, ОК 09</w:t>
      </w:r>
      <w:r w:rsidRPr="00D50DE5">
        <w:rPr>
          <w:rFonts w:ascii="Times New Roman" w:eastAsia="Times New Roman" w:hAnsi="Times New Roman" w:cs="Times New Roman"/>
          <w:i/>
          <w:sz w:val="24"/>
          <w:szCs w:val="24"/>
          <w:lang w:eastAsia="ru-RU"/>
        </w:rPr>
        <w:t>.</w:t>
      </w:r>
    </w:p>
    <w:p w:rsidR="004D595A" w:rsidRPr="00D50DE5" w:rsidRDefault="00D172ED">
      <w:pPr>
        <w:spacing w:after="0" w:line="360" w:lineRule="auto"/>
        <w:ind w:firstLine="709"/>
        <w:contextualSpacing/>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1.2 Цель и планируемые результаты освоения дисциплины:</w:t>
      </w:r>
    </w:p>
    <w:p w:rsidR="004D595A" w:rsidRPr="00D50DE5" w:rsidRDefault="00D172ED">
      <w:pPr>
        <w:suppressAutoHyphens/>
        <w:spacing w:after="0" w:line="360" w:lineRule="auto"/>
        <w:ind w:firstLine="709"/>
        <w:contextualSpacing/>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В рамках программы учебной дисциплины обучающимися осваиваются умения и знания</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4237"/>
        <w:gridCol w:w="4394"/>
      </w:tblGrid>
      <w:tr w:rsidR="004D595A" w:rsidRPr="00D50DE5">
        <w:trPr>
          <w:trHeight w:val="649"/>
        </w:trPr>
        <w:tc>
          <w:tcPr>
            <w:tcW w:w="0" w:type="auto"/>
          </w:tcPr>
          <w:p w:rsidR="004D595A" w:rsidRPr="00D50DE5" w:rsidRDefault="00D172ED">
            <w:pPr>
              <w:suppressAutoHyphen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w:t>
            </w:r>
          </w:p>
          <w:p w:rsidR="004D595A" w:rsidRPr="00D50DE5" w:rsidRDefault="00D172ED">
            <w:pPr>
              <w:suppressAutoHyphen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ОК</w:t>
            </w:r>
          </w:p>
        </w:tc>
        <w:tc>
          <w:tcPr>
            <w:tcW w:w="4237" w:type="dxa"/>
          </w:tcPr>
          <w:p w:rsidR="004D595A" w:rsidRPr="00D50DE5" w:rsidRDefault="00D172ED">
            <w:pPr>
              <w:suppressAutoHyphen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Умения</w:t>
            </w:r>
          </w:p>
        </w:tc>
        <w:tc>
          <w:tcPr>
            <w:tcW w:w="4394" w:type="dxa"/>
          </w:tcPr>
          <w:p w:rsidR="004D595A" w:rsidRPr="00D50DE5" w:rsidRDefault="00D172ED">
            <w:pPr>
              <w:suppressAutoHyphens/>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Знания</w:t>
            </w:r>
          </w:p>
        </w:tc>
      </w:tr>
      <w:tr w:rsidR="004D595A" w:rsidRPr="00D50DE5">
        <w:trPr>
          <w:trHeight w:val="212"/>
        </w:trPr>
        <w:tc>
          <w:tcPr>
            <w:tcW w:w="0" w:type="auto"/>
            <w:vMerge w:val="restart"/>
          </w:tcPr>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1.1</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1.2</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1.3</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ОК 06</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ОК 09</w:t>
            </w:r>
          </w:p>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применять теоретические положения при изучении специальных юридических дисциплин;</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понятие, типы и формы государства и права;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оперировать юридическими понятиями и категориями;</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роль государства в политической системе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применять на практике нормы различных отраслей права;</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систему права Российской Федерации и ее элементы;</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работать с законодательными и иными нормативными правовыми актами, специальной литературой на государственном и иностранном языках;</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формы реализации права;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анализировать, делать выводы и обосновывать свою точку зрения по правовым отношениям</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понятие и виды правоотношений;</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виды правонарушений и юридической ответственности;</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основы правового государства и гражданского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Calibri" w:hAnsi="Times New Roman" w:cs="Times New Roman"/>
                <w:sz w:val="24"/>
                <w:szCs w:val="24"/>
              </w:rPr>
              <w:t>основные типы современных правовых систем;</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классификация социальных норм современного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структуру и классификацию норм права.</w:t>
            </w:r>
          </w:p>
        </w:tc>
      </w:tr>
    </w:tbl>
    <w:p w:rsidR="004D595A" w:rsidRPr="00D50DE5" w:rsidRDefault="004D595A">
      <w:pPr>
        <w:suppressAutoHyphens/>
        <w:spacing w:after="0" w:line="276" w:lineRule="auto"/>
        <w:ind w:firstLine="709"/>
        <w:contextualSpacing/>
        <w:jc w:val="both"/>
        <w:rPr>
          <w:rFonts w:ascii="Times New Roman" w:eastAsia="Calibri" w:hAnsi="Times New Roman" w:cs="Times New Roman"/>
          <w:sz w:val="24"/>
          <w:szCs w:val="24"/>
        </w:rPr>
      </w:pPr>
    </w:p>
    <w:p w:rsidR="004D595A" w:rsidRPr="00D50DE5" w:rsidRDefault="00D172ED">
      <w:pPr>
        <w:spacing w:after="200" w:line="276"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lastRenderedPageBreak/>
        <w:br w:type="page"/>
      </w:r>
    </w:p>
    <w:p w:rsidR="004D595A" w:rsidRPr="00D50DE5" w:rsidRDefault="00D172ED">
      <w:pPr>
        <w:suppressAutoHyphens/>
        <w:spacing w:after="0" w:line="276" w:lineRule="auto"/>
        <w:contextualSpacing/>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lastRenderedPageBreak/>
        <w:t>2. СТРУКТУРА И СОДЕРЖАНИЕ УЧЕБНОЙ ДИСЦИПЛИНЫ</w:t>
      </w:r>
    </w:p>
    <w:p w:rsidR="004D595A" w:rsidRPr="00D50DE5" w:rsidRDefault="00D172ED">
      <w:pPr>
        <w:suppressAutoHyphens/>
        <w:spacing w:after="0" w:line="276" w:lineRule="auto"/>
        <w:ind w:firstLine="709"/>
        <w:contextualSpacing/>
        <w:rPr>
          <w:rFonts w:ascii="Times New Roman" w:eastAsia="Calibri" w:hAnsi="Times New Roman" w:cs="Times New Roman"/>
          <w:b/>
          <w:sz w:val="24"/>
          <w:szCs w:val="24"/>
        </w:rPr>
      </w:pPr>
      <w:r w:rsidRPr="00D50DE5">
        <w:rPr>
          <w:rFonts w:ascii="Times New Roman" w:eastAsia="Calibri" w:hAnsi="Times New Roman" w:cs="Times New Roman"/>
          <w:b/>
          <w:sz w:val="24"/>
          <w:szCs w:val="24"/>
        </w:rPr>
        <w:t>2.1 Объем учебной дисциплины и виды учебной работы</w:t>
      </w:r>
    </w:p>
    <w:tbl>
      <w:tblPr>
        <w:tblW w:w="4811"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604"/>
        <w:gridCol w:w="683"/>
        <w:gridCol w:w="1960"/>
        <w:gridCol w:w="1962"/>
      </w:tblGrid>
      <w:tr w:rsidR="004D595A" w:rsidRPr="00D50DE5">
        <w:trPr>
          <w:trHeight w:val="490"/>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b/>
                <w:sz w:val="24"/>
                <w:szCs w:val="24"/>
              </w:rPr>
            </w:pPr>
            <w:r w:rsidRPr="00D50DE5">
              <w:rPr>
                <w:rFonts w:ascii="Times New Roman" w:eastAsia="Calibri" w:hAnsi="Times New Roman" w:cs="Times New Roman"/>
                <w:b/>
                <w:sz w:val="24"/>
                <w:szCs w:val="24"/>
              </w:rPr>
              <w:t>Вид учебной работы</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Объем в часах</w:t>
            </w:r>
          </w:p>
          <w:p w:rsidR="004D595A" w:rsidRPr="00D50DE5" w:rsidRDefault="00D172ED">
            <w:pPr>
              <w:suppressAutoHyphens/>
              <w:spacing w:after="0" w:line="276" w:lineRule="auto"/>
              <w:contextualSpacing/>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(очная форма)</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Объем в часах</w:t>
            </w:r>
          </w:p>
          <w:p w:rsidR="004D595A" w:rsidRPr="00D50DE5" w:rsidRDefault="00D172ED">
            <w:pPr>
              <w:suppressAutoHyphens/>
              <w:spacing w:after="0" w:line="276" w:lineRule="auto"/>
              <w:contextualSpacing/>
              <w:jc w:val="center"/>
              <w:rPr>
                <w:rFonts w:ascii="Times New Roman" w:eastAsia="Calibri" w:hAnsi="Times New Roman" w:cs="Times New Roman"/>
                <w:b/>
                <w:iCs/>
                <w:sz w:val="24"/>
                <w:szCs w:val="24"/>
              </w:rPr>
            </w:pPr>
            <w:r w:rsidRPr="00D50DE5">
              <w:rPr>
                <w:rFonts w:ascii="Times New Roman" w:eastAsia="Calibri" w:hAnsi="Times New Roman" w:cs="Times New Roman"/>
                <w:b/>
                <w:iCs/>
                <w:sz w:val="24"/>
                <w:szCs w:val="24"/>
              </w:rPr>
              <w:t>(заочная форма)</w:t>
            </w:r>
          </w:p>
        </w:tc>
      </w:tr>
      <w:tr w:rsidR="004D595A" w:rsidRPr="00D50DE5">
        <w:trPr>
          <w:trHeight w:val="490"/>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b/>
                <w:sz w:val="24"/>
                <w:szCs w:val="24"/>
              </w:rPr>
            </w:pPr>
            <w:r w:rsidRPr="00D50DE5">
              <w:rPr>
                <w:rFonts w:ascii="Times New Roman" w:eastAsia="Calibri" w:hAnsi="Times New Roman" w:cs="Times New Roman"/>
                <w:b/>
                <w:sz w:val="24"/>
                <w:szCs w:val="24"/>
              </w:rPr>
              <w:t>Объем образовательной программы учебной дисциплины</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80</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78</w:t>
            </w:r>
          </w:p>
        </w:tc>
      </w:tr>
      <w:tr w:rsidR="004D595A" w:rsidRPr="00D50DE5">
        <w:trPr>
          <w:trHeight w:val="490"/>
        </w:trPr>
        <w:tc>
          <w:tcPr>
            <w:tcW w:w="2870" w:type="pct"/>
            <w:gridSpan w:val="2"/>
            <w:shd w:val="clear" w:color="auto" w:fill="auto"/>
            <w:vAlign w:val="center"/>
          </w:tcPr>
          <w:p w:rsidR="004D595A" w:rsidRPr="00D50DE5" w:rsidRDefault="00D172ED">
            <w:pPr>
              <w:suppressAutoHyphens/>
              <w:spacing w:after="0" w:line="276" w:lineRule="auto"/>
              <w:contextualSpacing/>
              <w:rPr>
                <w:rFonts w:ascii="Times New Roman" w:eastAsia="Calibri" w:hAnsi="Times New Roman" w:cs="Times New Roman"/>
                <w:b/>
                <w:sz w:val="24"/>
                <w:szCs w:val="24"/>
              </w:rPr>
            </w:pPr>
            <w:r w:rsidRPr="00D50DE5">
              <w:rPr>
                <w:rFonts w:ascii="Times New Roman" w:eastAsia="Calibri" w:hAnsi="Times New Roman" w:cs="Times New Roman"/>
                <w:b/>
                <w:sz w:val="24"/>
                <w:szCs w:val="24"/>
              </w:rPr>
              <w:t>в т.ч. в форме практической подготовки</w:t>
            </w:r>
          </w:p>
        </w:tc>
        <w:tc>
          <w:tcPr>
            <w:tcW w:w="1064" w:type="pct"/>
            <w:shd w:val="clear" w:color="auto" w:fill="auto"/>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39</w:t>
            </w:r>
          </w:p>
        </w:tc>
        <w:tc>
          <w:tcPr>
            <w:tcW w:w="1065" w:type="pct"/>
            <w:shd w:val="clear" w:color="auto" w:fill="auto"/>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4</w:t>
            </w:r>
          </w:p>
        </w:tc>
      </w:tr>
      <w:tr w:rsidR="004D595A" w:rsidRPr="00D50DE5">
        <w:trPr>
          <w:trHeight w:val="336"/>
        </w:trPr>
        <w:tc>
          <w:tcPr>
            <w:tcW w:w="2499" w:type="pct"/>
            <w:vAlign w:val="center"/>
          </w:tcPr>
          <w:p w:rsidR="004D595A" w:rsidRPr="00D50DE5" w:rsidRDefault="00D172ED">
            <w:pPr>
              <w:suppressAutoHyphens/>
              <w:spacing w:after="0" w:line="276" w:lineRule="auto"/>
              <w:contextualSpacing/>
              <w:rPr>
                <w:rFonts w:ascii="Times New Roman" w:eastAsia="Calibri" w:hAnsi="Times New Roman" w:cs="Times New Roman"/>
                <w:iCs/>
                <w:sz w:val="24"/>
                <w:szCs w:val="24"/>
              </w:rPr>
            </w:pPr>
            <w:r w:rsidRPr="00D50DE5">
              <w:rPr>
                <w:rFonts w:ascii="Times New Roman" w:eastAsia="Calibri" w:hAnsi="Times New Roman" w:cs="Times New Roman"/>
                <w:sz w:val="24"/>
                <w:szCs w:val="24"/>
              </w:rPr>
              <w:t>в т. ч.:</w:t>
            </w:r>
          </w:p>
        </w:tc>
        <w:tc>
          <w:tcPr>
            <w:tcW w:w="2500" w:type="pct"/>
            <w:gridSpan w:val="3"/>
            <w:vAlign w:val="center"/>
          </w:tcPr>
          <w:p w:rsidR="004D595A" w:rsidRPr="00D50DE5" w:rsidRDefault="004D595A">
            <w:pPr>
              <w:suppressAutoHyphens/>
              <w:spacing w:after="0" w:line="276" w:lineRule="auto"/>
              <w:contextualSpacing/>
              <w:jc w:val="center"/>
              <w:rPr>
                <w:rFonts w:ascii="Times New Roman" w:eastAsia="Calibri" w:hAnsi="Times New Roman" w:cs="Times New Roman"/>
                <w:sz w:val="24"/>
                <w:szCs w:val="24"/>
              </w:rPr>
            </w:pPr>
          </w:p>
        </w:tc>
      </w:tr>
      <w:tr w:rsidR="004D595A" w:rsidRPr="00D50DE5">
        <w:trPr>
          <w:trHeight w:val="490"/>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sz w:val="24"/>
                <w:szCs w:val="24"/>
              </w:rPr>
            </w:pPr>
            <w:r w:rsidRPr="00D50DE5">
              <w:rPr>
                <w:rFonts w:ascii="Times New Roman" w:eastAsia="Calibri" w:hAnsi="Times New Roman" w:cs="Times New Roman"/>
                <w:sz w:val="24"/>
                <w:szCs w:val="24"/>
              </w:rPr>
              <w:t>теоретическое обучение</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39</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12</w:t>
            </w:r>
          </w:p>
        </w:tc>
      </w:tr>
      <w:tr w:rsidR="004D595A" w:rsidRPr="00D50DE5">
        <w:trPr>
          <w:trHeight w:val="490"/>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sz w:val="24"/>
                <w:szCs w:val="24"/>
              </w:rPr>
            </w:pPr>
            <w:r w:rsidRPr="00D50DE5">
              <w:rPr>
                <w:rFonts w:ascii="Times New Roman" w:eastAsia="Calibri" w:hAnsi="Times New Roman" w:cs="Times New Roman"/>
                <w:sz w:val="24"/>
                <w:szCs w:val="24"/>
              </w:rPr>
              <w:t>практические занятия</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39</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4</w:t>
            </w:r>
          </w:p>
        </w:tc>
      </w:tr>
      <w:tr w:rsidR="004D595A" w:rsidRPr="00D50DE5">
        <w:trPr>
          <w:trHeight w:val="267"/>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Самостоятельная работа</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2</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iCs/>
                <w:sz w:val="24"/>
                <w:szCs w:val="24"/>
              </w:rPr>
            </w:pPr>
            <w:r w:rsidRPr="00D50DE5">
              <w:rPr>
                <w:rFonts w:ascii="Times New Roman" w:eastAsia="Calibri" w:hAnsi="Times New Roman" w:cs="Times New Roman"/>
                <w:iCs/>
                <w:sz w:val="24"/>
                <w:szCs w:val="24"/>
              </w:rPr>
              <w:t>66</w:t>
            </w:r>
          </w:p>
        </w:tc>
      </w:tr>
      <w:tr w:rsidR="004D595A" w:rsidRPr="00D50DE5">
        <w:trPr>
          <w:trHeight w:val="331"/>
        </w:trPr>
        <w:tc>
          <w:tcPr>
            <w:tcW w:w="2870" w:type="pct"/>
            <w:gridSpan w:val="2"/>
            <w:vAlign w:val="center"/>
          </w:tcPr>
          <w:p w:rsidR="004D595A" w:rsidRPr="00D50DE5" w:rsidRDefault="00D172ED">
            <w:pPr>
              <w:suppressAutoHyphens/>
              <w:spacing w:after="0" w:line="276" w:lineRule="auto"/>
              <w:contextualSpacing/>
              <w:rPr>
                <w:rFonts w:ascii="Times New Roman" w:eastAsia="Calibri" w:hAnsi="Times New Roman" w:cs="Times New Roman"/>
                <w:i/>
                <w:sz w:val="24"/>
                <w:szCs w:val="24"/>
              </w:rPr>
            </w:pPr>
            <w:r w:rsidRPr="00D50DE5">
              <w:rPr>
                <w:rFonts w:ascii="Times New Roman" w:eastAsia="Calibri" w:hAnsi="Times New Roman" w:cs="Times New Roman"/>
                <w:b/>
                <w:iCs/>
                <w:sz w:val="24"/>
                <w:szCs w:val="24"/>
              </w:rPr>
              <w:t>Промежуточная аттестация</w:t>
            </w:r>
          </w:p>
        </w:tc>
        <w:tc>
          <w:tcPr>
            <w:tcW w:w="1064"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b/>
                <w:i/>
                <w:iCs/>
                <w:sz w:val="24"/>
                <w:szCs w:val="24"/>
              </w:rPr>
            </w:pPr>
            <w:r w:rsidRPr="00D50DE5">
              <w:rPr>
                <w:rFonts w:ascii="Times New Roman" w:eastAsia="Calibri" w:hAnsi="Times New Roman" w:cs="Times New Roman"/>
                <w:b/>
                <w:i/>
                <w:iCs/>
                <w:sz w:val="24"/>
                <w:szCs w:val="24"/>
              </w:rPr>
              <w:t>Экзамен</w:t>
            </w:r>
          </w:p>
        </w:tc>
        <w:tc>
          <w:tcPr>
            <w:tcW w:w="1065" w:type="pct"/>
            <w:vAlign w:val="center"/>
          </w:tcPr>
          <w:p w:rsidR="004D595A" w:rsidRPr="00D50DE5" w:rsidRDefault="00D172ED">
            <w:pPr>
              <w:suppressAutoHyphens/>
              <w:spacing w:after="0" w:line="276" w:lineRule="auto"/>
              <w:contextualSpacing/>
              <w:jc w:val="center"/>
              <w:rPr>
                <w:rFonts w:ascii="Times New Roman" w:eastAsia="Calibri" w:hAnsi="Times New Roman" w:cs="Times New Roman"/>
                <w:b/>
                <w:i/>
                <w:iCs/>
                <w:sz w:val="24"/>
                <w:szCs w:val="24"/>
              </w:rPr>
            </w:pPr>
            <w:r w:rsidRPr="00D50DE5">
              <w:rPr>
                <w:rFonts w:ascii="Times New Roman" w:eastAsia="Calibri" w:hAnsi="Times New Roman" w:cs="Times New Roman"/>
                <w:b/>
                <w:i/>
                <w:iCs/>
                <w:sz w:val="24"/>
                <w:szCs w:val="24"/>
              </w:rPr>
              <w:t>3-диф. зачёт</w:t>
            </w:r>
            <w:r w:rsidRPr="00D50DE5">
              <w:rPr>
                <w:rFonts w:ascii="Times New Roman" w:eastAsia="Calibri" w:hAnsi="Times New Roman" w:cs="Times New Roman"/>
                <w:b/>
                <w:i/>
                <w:iCs/>
                <w:sz w:val="24"/>
                <w:szCs w:val="24"/>
              </w:rPr>
              <w:br/>
              <w:t xml:space="preserve">4 - экзамен </w:t>
            </w:r>
          </w:p>
        </w:tc>
      </w:tr>
    </w:tbl>
    <w:p w:rsidR="004D595A" w:rsidRPr="00D50DE5" w:rsidRDefault="004D595A">
      <w:pPr>
        <w:spacing w:after="200" w:line="276" w:lineRule="auto"/>
        <w:rPr>
          <w:rFonts w:ascii="Times New Roman" w:eastAsia="Times New Roman" w:hAnsi="Times New Roman" w:cs="Times New Roman"/>
          <w:sz w:val="24"/>
          <w:szCs w:val="24"/>
          <w:lang w:eastAsia="ru-RU"/>
        </w:rPr>
      </w:pPr>
    </w:p>
    <w:p w:rsidR="004D595A" w:rsidRPr="00D50DE5" w:rsidRDefault="00D172ED">
      <w:pPr>
        <w:spacing w:after="200" w:line="276" w:lineRule="auto"/>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eastAsia="ru-RU"/>
        </w:rPr>
        <w:t>Название</w:t>
      </w:r>
      <w:r w:rsidRPr="00D50DE5">
        <w:rPr>
          <w:rFonts w:ascii="Times New Roman" w:eastAsia="Times New Roman" w:hAnsi="Times New Roman" w:cs="Times New Roman"/>
          <w:b/>
          <w:bCs/>
          <w:sz w:val="24"/>
          <w:szCs w:val="24"/>
          <w:lang w:val="en-US" w:eastAsia="ru-RU"/>
        </w:rPr>
        <w:t xml:space="preserve"> разделов и тем:</w:t>
      </w:r>
    </w:p>
    <w:p w:rsidR="004D595A" w:rsidRPr="00D50DE5" w:rsidRDefault="00D172ED">
      <w:pPr>
        <w:pStyle w:val="afff7"/>
        <w:jc w:val="both"/>
        <w:rPr>
          <w:rFonts w:ascii="Times New Roman" w:hAnsi="Times New Roman"/>
          <w:bCs/>
          <w:sz w:val="24"/>
          <w:szCs w:val="24"/>
        </w:rPr>
      </w:pPr>
      <w:r w:rsidRPr="00D50DE5">
        <w:rPr>
          <w:rFonts w:ascii="Times New Roman" w:hAnsi="Times New Roman"/>
          <w:b/>
          <w:sz w:val="24"/>
          <w:szCs w:val="24"/>
        </w:rPr>
        <w:t>Раздел 1. Общее понятие о теории государства и права. Возникновение государства и права</w:t>
      </w:r>
      <w:r w:rsidRPr="00D50DE5">
        <w:rPr>
          <w:rFonts w:ascii="Times New Roman" w:hAnsi="Times New Roman"/>
          <w:b/>
          <w:sz w:val="24"/>
          <w:szCs w:val="24"/>
        </w:rPr>
        <w:br/>
      </w:r>
      <w:r w:rsidRPr="00D50DE5">
        <w:rPr>
          <w:rFonts w:ascii="Times New Roman" w:hAnsi="Times New Roman"/>
          <w:bCs/>
          <w:sz w:val="24"/>
          <w:szCs w:val="24"/>
        </w:rPr>
        <w:t>Тема 1.1 Теория государства и права как наука и учебная дисциплина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 xml:space="preserve">Тема 1.2 Происхождение государства </w:t>
      </w:r>
    </w:p>
    <w:p w:rsidR="004D595A" w:rsidRPr="00D50DE5" w:rsidRDefault="00D172ED">
      <w:pPr>
        <w:pStyle w:val="afff7"/>
        <w:jc w:val="both"/>
        <w:rPr>
          <w:rFonts w:ascii="Times New Roman" w:hAnsi="Times New Roman"/>
          <w:b/>
          <w:sz w:val="24"/>
          <w:szCs w:val="24"/>
        </w:rPr>
      </w:pPr>
      <w:r w:rsidRPr="00D50DE5">
        <w:rPr>
          <w:rFonts w:ascii="Times New Roman" w:hAnsi="Times New Roman"/>
          <w:bCs/>
          <w:sz w:val="24"/>
          <w:szCs w:val="24"/>
        </w:rPr>
        <w:t>Тема 1.3 Происхождение права</w:t>
      </w:r>
    </w:p>
    <w:p w:rsidR="004D595A" w:rsidRPr="00D50DE5" w:rsidRDefault="004D595A">
      <w:pPr>
        <w:pStyle w:val="afff7"/>
        <w:jc w:val="both"/>
        <w:rPr>
          <w:rFonts w:ascii="Times New Roman" w:hAnsi="Times New Roman"/>
          <w:b/>
          <w:sz w:val="24"/>
          <w:szCs w:val="24"/>
        </w:rPr>
      </w:pPr>
    </w:p>
    <w:p w:rsidR="004D595A" w:rsidRPr="00D50DE5" w:rsidRDefault="00D172ED">
      <w:pPr>
        <w:pStyle w:val="afff7"/>
        <w:jc w:val="both"/>
        <w:rPr>
          <w:rFonts w:ascii="Times New Roman" w:hAnsi="Times New Roman"/>
          <w:b/>
          <w:sz w:val="24"/>
          <w:szCs w:val="24"/>
        </w:rPr>
      </w:pPr>
      <w:r w:rsidRPr="00D50DE5">
        <w:rPr>
          <w:rFonts w:ascii="Times New Roman" w:hAnsi="Times New Roman"/>
          <w:b/>
          <w:sz w:val="24"/>
          <w:szCs w:val="24"/>
        </w:rPr>
        <w:t>Раздел 2. Теория государства</w:t>
      </w:r>
    </w:p>
    <w:p w:rsidR="004D595A" w:rsidRPr="00D50DE5" w:rsidRDefault="00D172ED">
      <w:pPr>
        <w:pStyle w:val="afff7"/>
        <w:jc w:val="both"/>
        <w:rPr>
          <w:rFonts w:ascii="Times New Roman" w:hAnsi="Times New Roman"/>
          <w:bCs/>
          <w:snapToGrid w:val="0"/>
          <w:sz w:val="24"/>
          <w:szCs w:val="24"/>
        </w:rPr>
      </w:pPr>
      <w:r w:rsidRPr="00D50DE5">
        <w:rPr>
          <w:rFonts w:ascii="Times New Roman" w:hAnsi="Times New Roman"/>
          <w:bCs/>
          <w:sz w:val="24"/>
          <w:szCs w:val="24"/>
        </w:rPr>
        <w:t xml:space="preserve">Тема 2.1 </w:t>
      </w:r>
      <w:r w:rsidRPr="00D50DE5">
        <w:rPr>
          <w:rFonts w:ascii="Times New Roman" w:hAnsi="Times New Roman"/>
          <w:bCs/>
          <w:snapToGrid w:val="0"/>
          <w:sz w:val="24"/>
          <w:szCs w:val="24"/>
        </w:rPr>
        <w:t>Понятие, признаки и сущность государства. Типология государства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2.2 Функции государства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2.3 Механизм государства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2.4 Формы государства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2.5 Государство в политической системе общества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2.6 Правовое государство и гражданское общество</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2.7 Государство и личность</w:t>
      </w:r>
    </w:p>
    <w:p w:rsidR="004D595A" w:rsidRPr="00D50DE5" w:rsidRDefault="004D595A">
      <w:pPr>
        <w:pStyle w:val="afff7"/>
        <w:jc w:val="both"/>
        <w:rPr>
          <w:rFonts w:ascii="Times New Roman" w:hAnsi="Times New Roman"/>
          <w:b/>
          <w:sz w:val="24"/>
          <w:szCs w:val="24"/>
        </w:rPr>
      </w:pPr>
    </w:p>
    <w:p w:rsidR="004D595A" w:rsidRPr="00D50DE5" w:rsidRDefault="00D172ED">
      <w:pPr>
        <w:pStyle w:val="afff7"/>
        <w:jc w:val="both"/>
        <w:rPr>
          <w:rFonts w:ascii="Times New Roman" w:hAnsi="Times New Roman"/>
          <w:b/>
          <w:sz w:val="24"/>
          <w:szCs w:val="24"/>
        </w:rPr>
      </w:pPr>
      <w:r w:rsidRPr="00D50DE5">
        <w:rPr>
          <w:rFonts w:ascii="Times New Roman" w:hAnsi="Times New Roman"/>
          <w:b/>
          <w:sz w:val="24"/>
          <w:szCs w:val="24"/>
        </w:rPr>
        <w:t>Раздел 3. Теория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3.1 Право в системе социального регулирования</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3.2 Понятие и сущность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3.3 Источники и формы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3.4 Правотворчество</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3.5 Систематизация законодательства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3.6 Норма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3.7 Система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3.8 Типы права и основные правовые семьи мира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3.9 Правоотношения</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3.10 Правомерное поведение, правонарушение и юридическая ответственность</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3.11 Реализация права</w:t>
      </w:r>
    </w:p>
    <w:p w:rsidR="004D595A" w:rsidRPr="00D50DE5" w:rsidRDefault="00D172ED">
      <w:pPr>
        <w:pStyle w:val="afff7"/>
        <w:jc w:val="both"/>
        <w:rPr>
          <w:rFonts w:ascii="Times New Roman" w:hAnsi="Times New Roman"/>
          <w:bCs/>
          <w:sz w:val="24"/>
          <w:szCs w:val="24"/>
        </w:rPr>
      </w:pPr>
      <w:r w:rsidRPr="00D50DE5">
        <w:rPr>
          <w:rFonts w:ascii="Times New Roman" w:hAnsi="Times New Roman"/>
          <w:bCs/>
          <w:sz w:val="24"/>
          <w:szCs w:val="24"/>
        </w:rPr>
        <w:t>Тема 3.12 Толкование права.  Пробелы в праве</w:t>
      </w:r>
    </w:p>
    <w:p w:rsidR="004D595A" w:rsidRPr="00D50DE5" w:rsidRDefault="00D172ED">
      <w:pPr>
        <w:pStyle w:val="afff7"/>
        <w:jc w:val="both"/>
        <w:rPr>
          <w:rFonts w:ascii="Times New Roman" w:hAnsi="Times New Roman"/>
          <w:bCs/>
          <w:snapToGrid w:val="0"/>
          <w:sz w:val="24"/>
          <w:szCs w:val="24"/>
        </w:rPr>
      </w:pPr>
      <w:r w:rsidRPr="00D50DE5">
        <w:rPr>
          <w:rFonts w:ascii="Times New Roman" w:hAnsi="Times New Roman"/>
          <w:bCs/>
          <w:sz w:val="24"/>
          <w:szCs w:val="24"/>
        </w:rPr>
        <w:t xml:space="preserve">Тема 3.13 </w:t>
      </w:r>
      <w:r w:rsidRPr="00D50DE5">
        <w:rPr>
          <w:rFonts w:ascii="Times New Roman" w:hAnsi="Times New Roman"/>
          <w:bCs/>
          <w:snapToGrid w:val="0"/>
          <w:sz w:val="24"/>
          <w:szCs w:val="24"/>
        </w:rPr>
        <w:t>Правосознание и правовая культура</w:t>
      </w:r>
    </w:p>
    <w:p w:rsidR="004D595A" w:rsidRPr="00D50DE5" w:rsidRDefault="00D172ED">
      <w:pPr>
        <w:rPr>
          <w:rFonts w:ascii="Times New Roman" w:eastAsia="Times New Roman" w:hAnsi="Times New Roman" w:cs="Times New Roman"/>
          <w:b/>
          <w:bCs/>
          <w:color w:val="000000"/>
          <w:sz w:val="24"/>
          <w:szCs w:val="24"/>
          <w:lang w:eastAsia="ru-RU"/>
        </w:rPr>
      </w:pPr>
      <w:r w:rsidRPr="00D50DE5">
        <w:rPr>
          <w:rFonts w:ascii="Times New Roman" w:hAnsi="Times New Roman" w:cs="Times New Roman"/>
          <w:bCs/>
          <w:sz w:val="24"/>
          <w:szCs w:val="24"/>
        </w:rPr>
        <w:t>Тема 3.14 Законность, правопорядок и дисциплин</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ОП.02 Конституционное право России</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lang w:val="en-US"/>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Calibri" w:hAnsi="Times New Roman" w:cs="Times New Roman"/>
          <w:sz w:val="24"/>
          <w:szCs w:val="24"/>
          <w:lang w:val="en-US"/>
        </w:rPr>
      </w:pPr>
    </w:p>
    <w:p w:rsidR="004D595A" w:rsidRPr="00D50DE5" w:rsidRDefault="00D172ED">
      <w:pPr>
        <w:numPr>
          <w:ilvl w:val="0"/>
          <w:numId w:val="33"/>
        </w:numPr>
        <w:spacing w:after="200" w:line="276" w:lineRule="auto"/>
        <w:ind w:right="425"/>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ОБЩАЯ ХАРАКТЕРИСТИКА ПРИМЕРНОЙ РАБОЧЕЙ ПРОГРАММЫ УЧЕБНОЙ ДИСЦИПЛИНЫ «</w:t>
      </w:r>
      <w:r w:rsidRPr="00D50DE5">
        <w:rPr>
          <w:rFonts w:ascii="Times New Roman" w:eastAsia="Times New Roman" w:hAnsi="Times New Roman" w:cs="Times New Roman"/>
          <w:b/>
          <w:bCs/>
          <w:iCs/>
          <w:sz w:val="24"/>
          <w:szCs w:val="24"/>
          <w:lang w:eastAsia="ru-RU"/>
        </w:rPr>
        <w:t>Конституционное право России</w:t>
      </w:r>
      <w:r w:rsidRPr="00D50DE5">
        <w:rPr>
          <w:rFonts w:ascii="Times New Roman" w:eastAsia="Times New Roman" w:hAnsi="Times New Roman" w:cs="Times New Roman"/>
          <w:b/>
          <w:sz w:val="24"/>
          <w:szCs w:val="24"/>
          <w:lang w:eastAsia="ru-RU"/>
        </w:rPr>
        <w:t>»</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jc w:val="both"/>
        <w:rPr>
          <w:rFonts w:ascii="Times New Roman" w:hAnsi="Times New Roman" w:cs="Times New Roman"/>
        </w:rPr>
      </w:pPr>
      <w:r w:rsidRPr="00D50DE5">
        <w:rPr>
          <w:rStyle w:val="1a"/>
          <w:rFonts w:ascii="Times New Roman" w:eastAsiaTheme="minorEastAsia" w:hAnsi="Times New Roman" w:cs="Times New Roman"/>
          <w:b/>
          <w:lang w:bidi="ar-SA"/>
        </w:rPr>
        <w:t>1.1. Область применения программы</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rPr>
      </w:pPr>
      <w:r w:rsidRPr="00D50DE5">
        <w:rPr>
          <w:rFonts w:ascii="Times New Roman" w:hAnsi="Times New Roman" w:cs="Times New Roman"/>
        </w:rPr>
        <w:t>Программа дисциплины является частью программы подготовки специалистов среднего звена по специальности 40.02.04 Юриспруденция.</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jc w:val="both"/>
        <w:rPr>
          <w:rFonts w:ascii="Times New Roman" w:hAnsi="Times New Roman" w:cs="Times New Roman"/>
          <w:b/>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jc w:val="both"/>
        <w:rPr>
          <w:rFonts w:ascii="Times New Roman" w:hAnsi="Times New Roman" w:cs="Times New Roman"/>
        </w:rPr>
      </w:pPr>
      <w:r w:rsidRPr="00D50DE5">
        <w:rPr>
          <w:rStyle w:val="1a"/>
          <w:rFonts w:ascii="Times New Roman" w:eastAsiaTheme="minorEastAsia" w:hAnsi="Times New Roman" w:cs="Times New Roman"/>
          <w:b/>
          <w:lang w:bidi="ar-SA"/>
        </w:rPr>
        <w:t>1.2. Место дисциплины в структуре программы подготовки специалистов среднего звена:</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jc w:val="both"/>
        <w:rPr>
          <w:rFonts w:ascii="Times New Roman" w:hAnsi="Times New Roman" w:cs="Times New Roman"/>
        </w:rPr>
      </w:pPr>
      <w:r w:rsidRPr="00D50DE5">
        <w:rPr>
          <w:rFonts w:ascii="Times New Roman" w:hAnsi="Times New Roman" w:cs="Times New Roman"/>
        </w:rPr>
        <w:t>Дисциплина входит в общепрофессиональный цикл.</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rPr>
      </w:pPr>
      <w:r w:rsidRPr="00D50DE5">
        <w:rPr>
          <w:rStyle w:val="1a"/>
          <w:rFonts w:ascii="Times New Roman" w:eastAsiaTheme="minorEastAsia" w:hAnsi="Times New Roman" w:cs="Times New Roman"/>
          <w:b/>
          <w:lang w:bidi="ar-SA"/>
        </w:rPr>
        <w:t>1.3. Цели и задачи дисциплины – требования к результатам освоения дисциплины:</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D50DE5">
        <w:rPr>
          <w:rStyle w:val="1a"/>
          <w:rFonts w:ascii="Times New Roman" w:eastAsiaTheme="minorEastAsia" w:hAnsi="Times New Roman" w:cs="Times New Roman"/>
          <w:bCs/>
          <w:lang w:bidi="ar-SA"/>
        </w:rPr>
        <w:t xml:space="preserve">В результате освоения дисциплины обучающийся должен </w:t>
      </w:r>
      <w:r w:rsidRPr="00D50DE5">
        <w:rPr>
          <w:rStyle w:val="1a"/>
          <w:rFonts w:ascii="Times New Roman" w:eastAsiaTheme="minorEastAsia" w:hAnsi="Times New Roman" w:cs="Times New Roman"/>
          <w:b/>
          <w:u w:val="single"/>
          <w:lang w:bidi="ar-SA"/>
        </w:rPr>
        <w:t>уметь</w:t>
      </w:r>
      <w:r w:rsidRPr="00D50DE5">
        <w:rPr>
          <w:rStyle w:val="1a"/>
          <w:rFonts w:ascii="Times New Roman" w:eastAsiaTheme="minorEastAsia" w:hAnsi="Times New Roman" w:cs="Times New Roman"/>
          <w:b/>
          <w:lang w:bidi="ar-SA"/>
        </w:rPr>
        <w:t>:</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работать с законодательными и иными нормативными правовыми актами, специальной литературой;</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анализировать, делать выводы и обосновывать свою точку зрения по конституционно-правовым отношениям;</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применять правовые нормы для решения разнообразных практических ситуаций.</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D50DE5">
        <w:rPr>
          <w:rStyle w:val="1a"/>
          <w:rFonts w:ascii="Times New Roman" w:eastAsiaTheme="minorEastAsia" w:hAnsi="Times New Roman" w:cs="Times New Roman"/>
          <w:bCs/>
          <w:lang w:bidi="ar-SA"/>
        </w:rPr>
        <w:t xml:space="preserve">В результате освоения дисциплины обучающийся должен </w:t>
      </w:r>
      <w:r w:rsidRPr="00D50DE5">
        <w:rPr>
          <w:rStyle w:val="1a"/>
          <w:rFonts w:ascii="Times New Roman" w:eastAsiaTheme="minorEastAsia" w:hAnsi="Times New Roman" w:cs="Times New Roman"/>
          <w:b/>
          <w:u w:val="single"/>
          <w:lang w:bidi="ar-SA"/>
        </w:rPr>
        <w:t>знать:</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основные теоретические понятия и положения конституционного права;</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val="en-US" w:eastAsia="zh-CN"/>
        </w:rPr>
        <w:t>содержание Конституции Российской Федерации;</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особенности государственного устройства России и статуса субъектов федерации;</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основные права, свободы и обязанности человека и гражданина;</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val="en-US" w:eastAsia="zh-CN"/>
        </w:rPr>
        <w:t>избирательную систему Российской Федерации;</w:t>
      </w:r>
    </w:p>
    <w:p w:rsidR="004D595A" w:rsidRPr="00D50DE5" w:rsidRDefault="00D172ED">
      <w:pPr>
        <w:pStyle w:val="1b"/>
        <w:numPr>
          <w:ilvl w:val="0"/>
          <w:numId w:val="34"/>
        </w:numPr>
        <w:pBdr>
          <w:top w:val="none" w:sz="0" w:space="0" w:color="auto"/>
          <w:left w:val="none" w:sz="0" w:space="0" w:color="auto"/>
          <w:bottom w:val="none" w:sz="0" w:space="0" w:color="auto"/>
          <w:right w:val="none" w:sz="0" w:space="0" w:color="auto"/>
        </w:pBdr>
        <w:tabs>
          <w:tab w:val="clear" w:pos="-524"/>
          <w:tab w:val="clear" w:pos="392"/>
          <w:tab w:val="clear" w:pos="1308"/>
          <w:tab w:val="clear" w:pos="2224"/>
          <w:tab w:val="clear" w:pos="3140"/>
          <w:tab w:val="clear" w:pos="4056"/>
          <w:tab w:val="clear" w:pos="4972"/>
          <w:tab w:val="clear" w:pos="5888"/>
          <w:tab w:val="clear" w:pos="6804"/>
          <w:tab w:val="clear" w:pos="7720"/>
          <w:tab w:val="clear" w:pos="8636"/>
          <w:tab w:val="clear" w:pos="9552"/>
          <w:tab w:val="clear" w:pos="10468"/>
          <w:tab w:val="clear" w:pos="11384"/>
          <w:tab w:val="clear" w:pos="12300"/>
          <w:tab w:val="clear" w:pos="13216"/>
          <w:tab w:val="left" w:pos="0"/>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outlineLvl w:val="9"/>
      </w:pPr>
      <w:r w:rsidRPr="00D50DE5">
        <w:rPr>
          <w:rStyle w:val="1a"/>
          <w:rFonts w:eastAsiaTheme="minorEastAsia"/>
          <w:b w:val="0"/>
          <w:position w:val="-1"/>
          <w:lang w:eastAsia="zh-CN"/>
        </w:rPr>
        <w:t>систему органов государственной власти и местного самоуправления в Российской Федерации.</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D50DE5">
        <w:rPr>
          <w:rFonts w:ascii="Times New Roman" w:hAnsi="Times New Roman" w:cs="Times New Roman"/>
        </w:rPr>
        <w:t>В процессе освоения программы дисциплины обучающиеся овладевают следующими профессиональными (ПК) и общими (ОК) компетенциями:</w:t>
      </w:r>
    </w:p>
    <w:p w:rsidR="004D595A" w:rsidRPr="00D50DE5" w:rsidRDefault="00D172ED">
      <w:pPr>
        <w:pStyle w:val="Standard"/>
        <w:spacing w:line="276" w:lineRule="auto"/>
        <w:jc w:val="both"/>
        <w:rPr>
          <w:rFonts w:ascii="Times New Roman" w:hAnsi="Times New Roman" w:cs="Times New Roman"/>
        </w:rPr>
      </w:pPr>
      <w:r w:rsidRPr="00D50DE5">
        <w:rPr>
          <w:rFonts w:ascii="Times New Roman" w:hAnsi="Times New Roman" w:cs="Times New Roman"/>
        </w:rPr>
        <w:t xml:space="preserve">ОК 01. Выбирать способы решения задач профессиональной деятельности применительно </w:t>
      </w:r>
    </w:p>
    <w:p w:rsidR="004D595A" w:rsidRPr="00D50DE5" w:rsidRDefault="00D172ED">
      <w:pPr>
        <w:pStyle w:val="Standard"/>
        <w:spacing w:line="276" w:lineRule="auto"/>
        <w:jc w:val="both"/>
        <w:rPr>
          <w:rFonts w:ascii="Times New Roman" w:hAnsi="Times New Roman" w:cs="Times New Roman"/>
        </w:rPr>
      </w:pPr>
      <w:r w:rsidRPr="00D50DE5">
        <w:rPr>
          <w:rFonts w:ascii="Times New Roman" w:hAnsi="Times New Roman" w:cs="Times New Roman"/>
        </w:rPr>
        <w:t>к различным контекстам.</w:t>
      </w:r>
    </w:p>
    <w:p w:rsidR="004D595A" w:rsidRPr="00D50DE5" w:rsidRDefault="00D172ED">
      <w:pPr>
        <w:pStyle w:val="Standard"/>
        <w:spacing w:line="276" w:lineRule="auto"/>
        <w:jc w:val="both"/>
        <w:rPr>
          <w:rFonts w:ascii="Times New Roman" w:hAnsi="Times New Roman" w:cs="Times New Roman"/>
        </w:rPr>
      </w:pPr>
      <w:r w:rsidRPr="00D50DE5">
        <w:rPr>
          <w:rFonts w:ascii="Times New Roman" w:hAnsi="Times New Roman" w:cs="Times New Roman"/>
        </w:rPr>
        <w:t xml:space="preserve">ОК 02. Использовать современные средства поиска, анализа и </w:t>
      </w:r>
      <w:proofErr w:type="gramStart"/>
      <w:r w:rsidRPr="00D50DE5">
        <w:rPr>
          <w:rFonts w:ascii="Times New Roman" w:hAnsi="Times New Roman" w:cs="Times New Roman"/>
        </w:rPr>
        <w:t>интерпретации информации</w:t>
      </w:r>
      <w:proofErr w:type="gramEnd"/>
      <w:r w:rsidRPr="00D50DE5">
        <w:rPr>
          <w:rFonts w:ascii="Times New Roman" w:hAnsi="Times New Roman" w:cs="Times New Roman"/>
        </w:rPr>
        <w:t xml:space="preserve"> и информационные технологии для выполнения задач профессиональной деятельности.</w:t>
      </w:r>
    </w:p>
    <w:p w:rsidR="004D595A" w:rsidRPr="00D50DE5" w:rsidRDefault="00D172ED">
      <w:pPr>
        <w:pStyle w:val="Standard"/>
        <w:spacing w:line="276" w:lineRule="auto"/>
        <w:jc w:val="both"/>
        <w:rPr>
          <w:rFonts w:ascii="Times New Roman" w:hAnsi="Times New Roman" w:cs="Times New Roman"/>
        </w:rPr>
      </w:pPr>
      <w:r w:rsidRPr="00D50DE5">
        <w:rPr>
          <w:rStyle w:val="1a"/>
          <w:rFonts w:ascii="Times New Roman" w:eastAsiaTheme="minorEastAsia" w:hAnsi="Times New Roman" w:cs="Times New Roman"/>
          <w:lang w:bidi="ar-SA"/>
        </w:rPr>
        <w:t xml:space="preserve">ОК 04. </w:t>
      </w:r>
      <w:r w:rsidRPr="00D50DE5">
        <w:rPr>
          <w:rStyle w:val="1a"/>
          <w:rFonts w:ascii="Times New Roman" w:eastAsia="Segoe UI" w:hAnsi="Times New Roman" w:cs="Times New Roman"/>
          <w:lang w:bidi="ar-SA"/>
        </w:rPr>
        <w:t>Эффективно взаимодействовать и работать в коллективе и команде.</w:t>
      </w:r>
    </w:p>
    <w:p w:rsidR="004D595A" w:rsidRPr="00D50DE5" w:rsidRDefault="00D172ED">
      <w:pPr>
        <w:pStyle w:val="Standard"/>
        <w:spacing w:line="276" w:lineRule="auto"/>
        <w:jc w:val="both"/>
        <w:rPr>
          <w:rFonts w:ascii="Times New Roman" w:eastAsia="Segoe UI" w:hAnsi="Times New Roman" w:cs="Times New Roman"/>
        </w:rPr>
      </w:pPr>
      <w:r w:rsidRPr="00D50DE5">
        <w:rPr>
          <w:rFonts w:ascii="Times New Roman" w:eastAsia="Segoe UI"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D595A" w:rsidRPr="00D50DE5" w:rsidRDefault="00D172ED">
      <w:pPr>
        <w:pStyle w:val="Standard"/>
        <w:spacing w:line="276" w:lineRule="auto"/>
        <w:jc w:val="both"/>
        <w:rPr>
          <w:rFonts w:ascii="Times New Roman" w:eastAsia="Segoe UI" w:hAnsi="Times New Roman" w:cs="Times New Roman"/>
        </w:rPr>
      </w:pPr>
      <w:r w:rsidRPr="00D50DE5">
        <w:rPr>
          <w:rFonts w:ascii="Times New Roman" w:eastAsia="Segoe UI"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4D595A" w:rsidRPr="00D50DE5" w:rsidRDefault="00D172ED">
      <w:pPr>
        <w:pStyle w:val="Standard"/>
        <w:spacing w:line="276" w:lineRule="auto"/>
        <w:jc w:val="both"/>
        <w:rPr>
          <w:rFonts w:ascii="Times New Roman" w:eastAsia="Segoe UI" w:hAnsi="Times New Roman" w:cs="Times New Roman"/>
        </w:rPr>
      </w:pPr>
      <w:r w:rsidRPr="00D50DE5">
        <w:rPr>
          <w:rFonts w:ascii="Times New Roman" w:eastAsia="Segoe UI" w:hAnsi="Times New Roman" w:cs="Times New Roman"/>
        </w:rPr>
        <w:t>ОК 09. Пользоваться профессиональной документацией на государственном и иностранном языках.</w:t>
      </w:r>
    </w:p>
    <w:p w:rsidR="004D595A" w:rsidRPr="00D50DE5" w:rsidRDefault="00D172ED">
      <w:pPr>
        <w:pStyle w:val="Standard"/>
        <w:spacing w:line="276" w:lineRule="auto"/>
        <w:jc w:val="both"/>
        <w:rPr>
          <w:rFonts w:ascii="Times New Roman" w:hAnsi="Times New Roman" w:cs="Times New Roman"/>
        </w:rPr>
      </w:pPr>
      <w:r w:rsidRPr="00D50DE5">
        <w:rPr>
          <w:rStyle w:val="1a"/>
          <w:rFonts w:ascii="Times New Roman" w:eastAsia="Segoe UI" w:hAnsi="Times New Roman" w:cs="Times New Roman"/>
          <w:lang w:bidi="ar-SA"/>
        </w:rPr>
        <w:lastRenderedPageBreak/>
        <w:t xml:space="preserve">ПК 1.1. </w:t>
      </w:r>
      <w:r w:rsidRPr="00D50DE5">
        <w:rPr>
          <w:rStyle w:val="1a"/>
          <w:rFonts w:ascii="Times New Roman" w:eastAsiaTheme="minorEastAsia" w:hAnsi="Times New Roman" w:cs="Times New Roman"/>
          <w:color w:val="000000"/>
          <w:lang w:bidi="ar-SA"/>
        </w:rPr>
        <w:t xml:space="preserve">Осуществлять профессиональное толкование норм права. </w:t>
      </w:r>
    </w:p>
    <w:p w:rsidR="004D595A" w:rsidRPr="00D50DE5" w:rsidRDefault="00D172ED">
      <w:pPr>
        <w:pStyle w:val="Standard"/>
        <w:spacing w:line="276" w:lineRule="auto"/>
        <w:jc w:val="both"/>
        <w:rPr>
          <w:rFonts w:ascii="Times New Roman" w:eastAsia="Segoe UI" w:hAnsi="Times New Roman" w:cs="Times New Roman"/>
        </w:rPr>
      </w:pPr>
      <w:r w:rsidRPr="00D50DE5">
        <w:rPr>
          <w:rFonts w:ascii="Times New Roman" w:eastAsia="Segoe UI" w:hAnsi="Times New Roman" w:cs="Times New Roman"/>
        </w:rPr>
        <w:t>ПК 1.2. Применять нормы права для решения задач в профессиональной деятельности.</w:t>
      </w:r>
    </w:p>
    <w:p w:rsidR="004D595A" w:rsidRPr="00D50DE5" w:rsidRDefault="00D172ED">
      <w:pPr>
        <w:pStyle w:val="Standard"/>
        <w:spacing w:line="276" w:lineRule="auto"/>
        <w:jc w:val="both"/>
        <w:rPr>
          <w:rFonts w:ascii="Times New Roman" w:eastAsia="Segoe UI" w:hAnsi="Times New Roman" w:cs="Times New Roman"/>
        </w:rPr>
      </w:pPr>
      <w:r w:rsidRPr="00D50DE5">
        <w:rPr>
          <w:rFonts w:ascii="Times New Roman" w:eastAsia="Segoe UI" w:hAnsi="Times New Roman" w:cs="Times New Roman"/>
        </w:rPr>
        <w:t>ПК 2.1. Осуществлять контроль соблюдения законодательства РФ субъектами права.</w:t>
      </w:r>
    </w:p>
    <w:p w:rsidR="004D595A" w:rsidRPr="00D50DE5" w:rsidRDefault="00D172ED">
      <w:pPr>
        <w:pStyle w:val="Standard"/>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hAnsi="Times New Roman" w:cs="Times New Roman"/>
        </w:rPr>
      </w:pPr>
      <w:r w:rsidRPr="00D50DE5">
        <w:rPr>
          <w:rStyle w:val="1a"/>
          <w:rFonts w:ascii="Times New Roman" w:eastAsiaTheme="minorEastAsia" w:hAnsi="Times New Roman" w:cs="Times New Roman"/>
          <w:b/>
          <w:lang w:bidi="ar-SA"/>
        </w:rPr>
        <w:lastRenderedPageBreak/>
        <w:t>2. СТРУКТУРА И СОДЕРЖАНИЕ ДИСЦИПЛИНЫ</w:t>
      </w:r>
    </w:p>
    <w:p w:rsidR="004D595A" w:rsidRPr="00D50DE5" w:rsidRDefault="004D595A">
      <w:pPr>
        <w:pStyle w:val="Standard"/>
        <w:tabs>
          <w:tab w:val="left" w:pos="1636"/>
          <w:tab w:val="left" w:pos="2552"/>
          <w:tab w:val="left" w:pos="3468"/>
          <w:tab w:val="left" w:pos="4384"/>
          <w:tab w:val="left" w:pos="5300"/>
          <w:tab w:val="left" w:pos="6216"/>
          <w:tab w:val="left" w:pos="7132"/>
          <w:tab w:val="left" w:pos="8048"/>
          <w:tab w:val="left" w:pos="8964"/>
          <w:tab w:val="left" w:pos="9880"/>
          <w:tab w:val="left" w:pos="10796"/>
          <w:tab w:val="left" w:pos="11712"/>
          <w:tab w:val="left" w:pos="12628"/>
          <w:tab w:val="left" w:pos="13544"/>
          <w:tab w:val="left" w:pos="14460"/>
          <w:tab w:val="left" w:pos="15376"/>
        </w:tabs>
        <w:spacing w:line="276" w:lineRule="auto"/>
        <w:ind w:left="720"/>
        <w:rPr>
          <w:rFonts w:ascii="Times New Roman" w:hAnsi="Times New Roman" w:cs="Times New Roman"/>
          <w:b/>
          <w:sz w:val="28"/>
          <w:szCs w:val="28"/>
        </w:rPr>
      </w:pPr>
    </w:p>
    <w:p w:rsidR="004D595A" w:rsidRPr="00D50DE5" w:rsidRDefault="00D172ED">
      <w:pPr>
        <w:pStyle w:val="Standard"/>
        <w:tabs>
          <w:tab w:val="left" w:pos="736"/>
          <w:tab w:val="left" w:pos="1652"/>
          <w:tab w:val="left" w:pos="2568"/>
          <w:tab w:val="left" w:pos="3484"/>
          <w:tab w:val="left" w:pos="4400"/>
          <w:tab w:val="left" w:pos="5316"/>
          <w:tab w:val="left" w:pos="6232"/>
          <w:tab w:val="left" w:pos="7148"/>
          <w:tab w:val="left" w:pos="8064"/>
          <w:tab w:val="left" w:pos="8980"/>
          <w:tab w:val="left" w:pos="9896"/>
          <w:tab w:val="left" w:pos="10812"/>
          <w:tab w:val="left" w:pos="11728"/>
          <w:tab w:val="left" w:pos="12644"/>
          <w:tab w:val="left" w:pos="13560"/>
          <w:tab w:val="left" w:pos="14476"/>
        </w:tabs>
        <w:spacing w:line="276" w:lineRule="auto"/>
        <w:ind w:left="-180"/>
        <w:jc w:val="both"/>
        <w:rPr>
          <w:rFonts w:ascii="Times New Roman" w:hAnsi="Times New Roman" w:cs="Times New Roman"/>
          <w:b/>
        </w:rPr>
      </w:pPr>
      <w:r w:rsidRPr="00D50DE5">
        <w:rPr>
          <w:rStyle w:val="1a"/>
          <w:rFonts w:ascii="Times New Roman" w:eastAsiaTheme="minorEastAsia" w:hAnsi="Times New Roman" w:cs="Times New Roman"/>
          <w:b/>
          <w:lang w:bidi="ar-SA"/>
        </w:rPr>
        <w:t>2.1. Объем дисциплины и виды учебной работы:</w:t>
      </w:r>
    </w:p>
    <w:p w:rsidR="004D595A" w:rsidRPr="00D50DE5" w:rsidRDefault="004D595A">
      <w:pPr>
        <w:pStyle w:val="Standard"/>
        <w:ind w:firstLine="709"/>
        <w:rPr>
          <w:rFonts w:ascii="Times New Roman" w:hAnsi="Times New Roman" w:cs="Times New Roman"/>
          <w:sz w:val="28"/>
          <w:szCs w:val="28"/>
        </w:rPr>
      </w:pPr>
    </w:p>
    <w:tbl>
      <w:tblPr>
        <w:tblW w:w="9934" w:type="dxa"/>
        <w:tblInd w:w="-116" w:type="dxa"/>
        <w:tblLayout w:type="fixed"/>
        <w:tblCellMar>
          <w:left w:w="10" w:type="dxa"/>
          <w:right w:w="10" w:type="dxa"/>
        </w:tblCellMar>
        <w:tblLook w:val="04A0" w:firstRow="1" w:lastRow="0" w:firstColumn="1" w:lastColumn="0" w:noHBand="0" w:noVBand="1"/>
      </w:tblPr>
      <w:tblGrid>
        <w:gridCol w:w="5798"/>
        <w:gridCol w:w="2068"/>
        <w:gridCol w:w="2068"/>
      </w:tblGrid>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Style w:val="1a"/>
                <w:rFonts w:ascii="Times New Roman" w:eastAsiaTheme="minorEastAsia" w:hAnsi="Times New Roman" w:cs="Times New Roman"/>
                <w:b/>
                <w:lang w:val="en-US" w:bidi="ar-SA"/>
              </w:rPr>
              <w:t>Вид учебной работы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(очная форма)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(заочная форма)</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Объем образовательной программы дисциплины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126</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126</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Основное содержание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112</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19</w:t>
            </w:r>
          </w:p>
        </w:tc>
      </w:tr>
      <w:tr w:rsidR="004D595A" w:rsidRPr="00D50DE5">
        <w:trPr>
          <w:trHeight w:val="336"/>
        </w:trPr>
        <w:tc>
          <w:tcPr>
            <w:tcW w:w="786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в т. ч.:</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4D595A">
            <w:pPr>
              <w:pStyle w:val="Standard"/>
              <w:rPr>
                <w:rFonts w:ascii="Times New Roman" w:hAnsi="Times New Roman" w:cs="Times New Roman"/>
              </w:rPr>
            </w:pP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теоретическое обучение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66</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15</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практические занятия</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46</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4</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самостоятельная работа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8</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107</w:t>
            </w:r>
          </w:p>
        </w:tc>
      </w:tr>
      <w:tr w:rsidR="004D595A" w:rsidRPr="00D50DE5">
        <w:trPr>
          <w:trHeight w:val="331"/>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Экзамен</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6</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4</w:t>
            </w:r>
          </w:p>
        </w:tc>
      </w:tr>
    </w:tbl>
    <w:p w:rsidR="004D595A" w:rsidRPr="00D50DE5" w:rsidRDefault="004D595A">
      <w:pPr>
        <w:spacing w:after="0" w:line="240" w:lineRule="auto"/>
        <w:rPr>
          <w:rFonts w:ascii="Times New Roman" w:eastAsiaTheme="minorEastAsia" w:hAnsi="Times New Roman" w:cs="Times New Roman"/>
          <w:sz w:val="20"/>
          <w:szCs w:val="21"/>
          <w:lang w:val="en-US" w:eastAsia="zh-CN"/>
        </w:rPr>
      </w:pPr>
    </w:p>
    <w:p w:rsidR="004D595A" w:rsidRPr="00D50DE5" w:rsidRDefault="004D595A">
      <w:pPr>
        <w:spacing w:after="0" w:line="240" w:lineRule="auto"/>
        <w:rPr>
          <w:rFonts w:ascii="Times New Roman" w:eastAsiaTheme="minorEastAsia" w:hAnsi="Times New Roman" w:cs="Times New Roman"/>
          <w:b/>
          <w:bCs/>
          <w:sz w:val="24"/>
          <w:szCs w:val="24"/>
          <w:lang w:eastAsia="zh-CN"/>
        </w:rPr>
      </w:pP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bCs/>
          <w:sz w:val="24"/>
          <w:szCs w:val="24"/>
          <w:lang w:eastAsia="zh-CN"/>
        </w:rPr>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b/>
          <w:szCs w:val="20"/>
          <w:lang w:eastAsia="zh-CN"/>
        </w:rPr>
      </w:pPr>
      <w:r w:rsidRPr="00D50DE5">
        <w:rPr>
          <w:rFonts w:ascii="Times New Roman" w:eastAsiaTheme="minorEastAsia" w:hAnsi="Times New Roman" w:cs="Times New Roman"/>
          <w:b/>
          <w:szCs w:val="20"/>
          <w:lang w:eastAsia="zh-CN"/>
        </w:rPr>
        <w:t xml:space="preserve">Раздел 1. Конституционное </w:t>
      </w:r>
      <w:proofErr w:type="gramStart"/>
      <w:r w:rsidRPr="00D50DE5">
        <w:rPr>
          <w:rFonts w:ascii="Times New Roman" w:eastAsiaTheme="minorEastAsia" w:hAnsi="Times New Roman" w:cs="Times New Roman"/>
          <w:b/>
          <w:szCs w:val="20"/>
          <w:lang w:eastAsia="zh-CN"/>
        </w:rPr>
        <w:t>право</w:t>
      </w:r>
      <w:proofErr w:type="gramEnd"/>
      <w:r w:rsidRPr="00D50DE5">
        <w:rPr>
          <w:rFonts w:ascii="Times New Roman" w:eastAsiaTheme="minorEastAsia" w:hAnsi="Times New Roman" w:cs="Times New Roman"/>
          <w:b/>
          <w:szCs w:val="20"/>
          <w:lang w:eastAsia="zh-CN"/>
        </w:rPr>
        <w:t xml:space="preserve"> как отрасль права, наука и учебная дисциплина</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 xml:space="preserve">Тема 1.1. Конституционное </w:t>
      </w:r>
      <w:proofErr w:type="gramStart"/>
      <w:r w:rsidRPr="00D50DE5">
        <w:rPr>
          <w:rStyle w:val="1a"/>
          <w:rFonts w:ascii="Times New Roman" w:eastAsiaTheme="minorEastAsia" w:hAnsi="Times New Roman" w:cs="Times New Roman"/>
          <w:bCs/>
          <w:sz w:val="22"/>
          <w:szCs w:val="20"/>
          <w:lang w:bidi="ar-SA"/>
        </w:rPr>
        <w:t>право</w:t>
      </w:r>
      <w:proofErr w:type="gramEnd"/>
      <w:r w:rsidRPr="00D50DE5">
        <w:rPr>
          <w:rStyle w:val="1a"/>
          <w:rFonts w:ascii="Times New Roman" w:eastAsiaTheme="minorEastAsia" w:hAnsi="Times New Roman" w:cs="Times New Roman"/>
          <w:bCs/>
          <w:sz w:val="22"/>
          <w:szCs w:val="20"/>
          <w:lang w:bidi="ar-SA"/>
        </w:rPr>
        <w:t xml:space="preserve"> как наука и учебная дисциплина. Отрасль права. </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
          <w:sz w:val="22"/>
          <w:szCs w:val="20"/>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
          <w:sz w:val="22"/>
          <w:szCs w:val="20"/>
        </w:rPr>
      </w:pPr>
      <w:r w:rsidRPr="00D50DE5">
        <w:rPr>
          <w:rStyle w:val="1a"/>
          <w:rFonts w:ascii="Times New Roman" w:eastAsiaTheme="minorEastAsia" w:hAnsi="Times New Roman" w:cs="Times New Roman"/>
          <w:b/>
          <w:sz w:val="22"/>
          <w:szCs w:val="20"/>
          <w:lang w:bidi="ar-SA"/>
        </w:rPr>
        <w:t>Раздел 2. Конституция Российской Федерации и ее развитие</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2.1. Конституции Российской Федерации как основной закон государства.</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2"/>
          <w:szCs w:val="20"/>
        </w:rPr>
      </w:pPr>
      <w:r w:rsidRPr="00D50DE5">
        <w:rPr>
          <w:rFonts w:ascii="Times New Roman" w:hAnsi="Times New Roman" w:cs="Times New Roman"/>
          <w:bCs/>
          <w:sz w:val="22"/>
          <w:szCs w:val="20"/>
        </w:rPr>
        <w:t>Тема 2.2. Основы конституционного строя Российской Федерации</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2"/>
          <w:szCs w:val="20"/>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2"/>
          <w:szCs w:val="20"/>
        </w:rPr>
      </w:pPr>
      <w:r w:rsidRPr="00D50DE5">
        <w:rPr>
          <w:rFonts w:ascii="Times New Roman" w:hAnsi="Times New Roman" w:cs="Times New Roman"/>
          <w:b/>
          <w:bCs/>
          <w:sz w:val="22"/>
          <w:szCs w:val="20"/>
        </w:rPr>
        <w:t>Раздел 3. Основы правового статуса личности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2"/>
        </w:rPr>
      </w:pPr>
      <w:r w:rsidRPr="00D50DE5">
        <w:rPr>
          <w:rStyle w:val="1a"/>
          <w:rFonts w:ascii="Times New Roman" w:eastAsiaTheme="minorEastAsia" w:hAnsi="Times New Roman" w:cs="Times New Roman"/>
          <w:sz w:val="22"/>
          <w:szCs w:val="20"/>
          <w:lang w:bidi="ar-SA"/>
        </w:rPr>
        <w:t>Тема 3.1. Основы правового статуса личности как правовой институт</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
          <w:sz w:val="22"/>
          <w:szCs w:val="20"/>
        </w:rPr>
      </w:pPr>
      <w:r w:rsidRPr="00D50DE5">
        <w:rPr>
          <w:rStyle w:val="1a"/>
          <w:rFonts w:ascii="Times New Roman" w:eastAsiaTheme="minorEastAsia" w:hAnsi="Times New Roman" w:cs="Times New Roman"/>
          <w:sz w:val="22"/>
          <w:szCs w:val="20"/>
          <w:lang w:bidi="ar-SA"/>
        </w:rPr>
        <w:t>Тема 3.2. Конституционные права и свободы человека и гражданина. Основные обязанности</w:t>
      </w:r>
      <w:r w:rsidRPr="00D50DE5">
        <w:rPr>
          <w:rStyle w:val="1a"/>
          <w:rFonts w:ascii="Times New Roman" w:eastAsiaTheme="minorEastAsia" w:hAnsi="Times New Roman" w:cs="Times New Roman"/>
          <w:b/>
          <w:sz w:val="22"/>
          <w:szCs w:val="20"/>
          <w:lang w:bidi="ar-SA"/>
        </w:rPr>
        <w:t>.</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
          <w:sz w:val="22"/>
          <w:szCs w:val="20"/>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2"/>
          <w:szCs w:val="20"/>
        </w:rPr>
      </w:pPr>
      <w:r w:rsidRPr="00D50DE5">
        <w:rPr>
          <w:rFonts w:ascii="Times New Roman" w:hAnsi="Times New Roman" w:cs="Times New Roman"/>
          <w:b/>
          <w:bCs/>
          <w:sz w:val="22"/>
          <w:szCs w:val="20"/>
        </w:rPr>
        <w:t>Раздел 4. Федеративное устройство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2"/>
        </w:rPr>
      </w:pPr>
      <w:r w:rsidRPr="00D50DE5">
        <w:rPr>
          <w:rStyle w:val="1a"/>
          <w:rFonts w:ascii="Times New Roman" w:eastAsiaTheme="minorEastAsia" w:hAnsi="Times New Roman" w:cs="Times New Roman"/>
          <w:sz w:val="22"/>
          <w:szCs w:val="20"/>
          <w:lang w:bidi="ar-SA"/>
        </w:rPr>
        <w:t>Тема 4.</w:t>
      </w:r>
      <w:proofErr w:type="gramStart"/>
      <w:r w:rsidRPr="00D50DE5">
        <w:rPr>
          <w:rStyle w:val="1a"/>
          <w:rFonts w:ascii="Times New Roman" w:eastAsiaTheme="minorEastAsia" w:hAnsi="Times New Roman" w:cs="Times New Roman"/>
          <w:sz w:val="22"/>
          <w:szCs w:val="20"/>
          <w:lang w:bidi="ar-SA"/>
        </w:rPr>
        <w:t>1.Конституционно</w:t>
      </w:r>
      <w:proofErr w:type="gramEnd"/>
      <w:r w:rsidRPr="00D50DE5">
        <w:rPr>
          <w:rStyle w:val="1a"/>
          <w:rFonts w:ascii="Times New Roman" w:eastAsiaTheme="minorEastAsia" w:hAnsi="Times New Roman" w:cs="Times New Roman"/>
          <w:sz w:val="22"/>
          <w:szCs w:val="20"/>
          <w:lang w:bidi="ar-SA"/>
        </w:rPr>
        <w:t>-правовой статус Российской Федерации и субъектов Российской Федерации.</w:t>
      </w:r>
    </w:p>
    <w:p w:rsidR="004D595A" w:rsidRPr="00D50DE5" w:rsidRDefault="004D595A">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2"/>
          <w:szCs w:val="20"/>
        </w:rPr>
      </w:pP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2"/>
          <w:szCs w:val="20"/>
        </w:rPr>
      </w:pPr>
      <w:r w:rsidRPr="00D50DE5">
        <w:rPr>
          <w:rFonts w:ascii="Times New Roman" w:hAnsi="Times New Roman" w:cs="Times New Roman"/>
          <w:b/>
          <w:bCs/>
          <w:sz w:val="22"/>
          <w:szCs w:val="20"/>
        </w:rPr>
        <w:t>Раздел 5. Органы власти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5.1. Конституционная система органов государственной власти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2"/>
        </w:rPr>
      </w:pPr>
      <w:r w:rsidRPr="00D50DE5">
        <w:rPr>
          <w:rStyle w:val="1a"/>
          <w:rFonts w:ascii="Times New Roman" w:eastAsiaTheme="minorEastAsia" w:hAnsi="Times New Roman" w:cs="Times New Roman"/>
          <w:bCs/>
          <w:sz w:val="22"/>
          <w:szCs w:val="20"/>
          <w:lang w:bidi="ar-SA"/>
        </w:rPr>
        <w:t>Тема 5.2. Избирательное право и избирательная система в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5.3. Президент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5.4. Федеральное Собрание Российской Федерации. Законодательный процесс</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5.5. Правительство Российской Федерации. Федеральные органы исполнительной власти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5.6. Конституционные основы судебной власти в РФ</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Cs/>
          <w:sz w:val="22"/>
          <w:szCs w:val="20"/>
        </w:rPr>
      </w:pPr>
      <w:r w:rsidRPr="00D50DE5">
        <w:rPr>
          <w:rStyle w:val="1a"/>
          <w:rFonts w:ascii="Times New Roman" w:eastAsiaTheme="minorEastAsia" w:hAnsi="Times New Roman" w:cs="Times New Roman"/>
          <w:bCs/>
          <w:sz w:val="22"/>
          <w:szCs w:val="20"/>
          <w:lang w:bidi="ar-SA"/>
        </w:rPr>
        <w:t>Тема 5.7. Организация законодательной и исполнительной власти в субъектах Российской Федерации</w:t>
      </w:r>
    </w:p>
    <w:p w:rsidR="004D595A" w:rsidRPr="00D50DE5" w:rsidRDefault="00D172E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a"/>
          <w:rFonts w:ascii="Times New Roman" w:hAnsi="Times New Roman" w:cs="Times New Roman"/>
          <w:b/>
          <w:sz w:val="22"/>
          <w:szCs w:val="20"/>
        </w:rPr>
        <w:sectPr w:rsidR="004D595A" w:rsidRPr="00D50DE5">
          <w:headerReference w:type="default" r:id="rId530"/>
          <w:footerReference w:type="default" r:id="rId531"/>
          <w:pgSz w:w="11906" w:h="16838"/>
          <w:pgMar w:top="1134" w:right="850" w:bottom="1134" w:left="1701" w:header="720" w:footer="720" w:gutter="0"/>
          <w:cols w:space="720"/>
          <w:titlePg/>
          <w:docGrid w:linePitch="326"/>
        </w:sectPr>
      </w:pPr>
      <w:r w:rsidRPr="00D50DE5">
        <w:rPr>
          <w:rStyle w:val="1a"/>
          <w:rFonts w:ascii="Times New Roman" w:eastAsiaTheme="minorEastAsia" w:hAnsi="Times New Roman" w:cs="Times New Roman"/>
          <w:bCs/>
          <w:sz w:val="22"/>
          <w:szCs w:val="20"/>
          <w:lang w:bidi="ar-SA"/>
        </w:rPr>
        <w:t>Тема 5.8. Конституционные основы местного самоуправления в РФ</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ОП.03 Административное право</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sz w:val="24"/>
          <w:szCs w:val="24"/>
        </w:rPr>
      </w:pPr>
      <w:r w:rsidRPr="00D50DE5">
        <w:rPr>
          <w:b/>
          <w:color w:val="000000"/>
          <w:sz w:val="24"/>
          <w:szCs w:val="24"/>
        </w:rPr>
        <w:t>1.1. Область применения программы</w:t>
      </w:r>
    </w:p>
    <w:p w:rsidR="004D595A" w:rsidRPr="00D50DE5" w:rsidRDefault="00D172ED">
      <w:pPr>
        <w:pStyle w:val="afff8"/>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auto"/>
          <w:sz w:val="24"/>
          <w:szCs w:val="24"/>
        </w:rPr>
      </w:pPr>
      <w:r w:rsidRPr="00D50DE5">
        <w:rPr>
          <w:color w:val="000000"/>
          <w:sz w:val="24"/>
          <w:szCs w:val="24"/>
        </w:rPr>
        <w:t xml:space="preserve">Программа дисциплины является частью программы подготовки специалистов среднего звена (ППССЗ) в соответствии с ФГОС по специальности 40.02.04 </w:t>
      </w:r>
      <w:r w:rsidRPr="00D50DE5">
        <w:rPr>
          <w:color w:val="auto"/>
          <w:sz w:val="24"/>
          <w:szCs w:val="24"/>
        </w:rPr>
        <w:t>Юриспруденция.</w:t>
      </w:r>
    </w:p>
    <w:p w:rsidR="004D595A" w:rsidRPr="00D50DE5" w:rsidRDefault="004D595A">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sz w:val="24"/>
          <w:szCs w:val="24"/>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sz w:val="24"/>
          <w:szCs w:val="24"/>
        </w:rPr>
      </w:pPr>
      <w:r w:rsidRPr="00D50DE5">
        <w:rPr>
          <w:b/>
          <w:color w:val="000000"/>
          <w:sz w:val="24"/>
          <w:szCs w:val="24"/>
        </w:rPr>
        <w:t>1.2. Место дисциплины в структуре программы подготовки специалистов среднего звена:</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sz w:val="24"/>
          <w:szCs w:val="24"/>
        </w:rPr>
      </w:pPr>
      <w:r w:rsidRPr="00D50DE5">
        <w:rPr>
          <w:color w:val="000000"/>
          <w:sz w:val="24"/>
          <w:szCs w:val="24"/>
        </w:rPr>
        <w:t>дисциплина входит в общепрофессиональный цикл</w:t>
      </w:r>
    </w:p>
    <w:p w:rsidR="004D595A" w:rsidRPr="00D50DE5" w:rsidRDefault="004D595A">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sz w:val="24"/>
          <w:szCs w:val="24"/>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sz w:val="24"/>
          <w:szCs w:val="24"/>
        </w:rPr>
      </w:pPr>
      <w:r w:rsidRPr="00D50DE5">
        <w:rPr>
          <w:b/>
          <w:color w:val="000000"/>
          <w:sz w:val="24"/>
          <w:szCs w:val="24"/>
        </w:rPr>
        <w:t>1.3. Цели и задачи дисциплины – требования к результатам освоения дисциплины:</w:t>
      </w:r>
    </w:p>
    <w:p w:rsidR="004D595A" w:rsidRPr="00D50DE5" w:rsidRDefault="004D595A">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 xml:space="preserve">В результате освоения дисциплины обучающийся должен </w:t>
      </w:r>
      <w:r w:rsidRPr="00D50DE5">
        <w:rPr>
          <w:b/>
          <w:color w:val="000000"/>
          <w:sz w:val="24"/>
          <w:szCs w:val="24"/>
        </w:rPr>
        <w:t>уметь:</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отграничивать исполнительную (административную) деятельность от иных видов государственной деятельности;</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составлять различные административно-правовые документы;</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выделять субъекты исполнительно-распорядительной деятельности из числа иных;</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выделять административно-правовые отношения из числа иных правоотношений;</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анализировать и применять на практике нормы административного законодательства;</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оказывать консультационную помощь субъектам административных правоотношений;</w:t>
      </w:r>
    </w:p>
    <w:p w:rsidR="004D595A" w:rsidRPr="00D50DE5" w:rsidRDefault="00D172ED">
      <w:pPr>
        <w:pStyle w:val="afff8"/>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логично и грамотно выражать и обосновывать свою точку зрения по административно-правовой проблематике;</w:t>
      </w:r>
    </w:p>
    <w:p w:rsidR="004D595A" w:rsidRPr="00D50DE5" w:rsidRDefault="004D595A">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 xml:space="preserve">В результате освоения дисциплины обучающийся должен </w:t>
      </w:r>
      <w:r w:rsidRPr="00D50DE5">
        <w:rPr>
          <w:b/>
          <w:color w:val="000000"/>
          <w:sz w:val="24"/>
          <w:szCs w:val="24"/>
        </w:rPr>
        <w:t>знать:</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понятие и источники административного права;</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понятие и виды административно-правовых норм;</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понятия государственного управления и государственной службы;</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состав административного правонарушения,</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порядок привлечения к административной ответственности,</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виды административных наказаний,</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понятие и виды административно-правовых отношений;</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понятие и виды субъектов административного права;</w:t>
      </w:r>
    </w:p>
    <w:p w:rsidR="004D595A" w:rsidRPr="00D50DE5" w:rsidRDefault="00D172ED">
      <w:pPr>
        <w:pStyle w:val="afff8"/>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административно-правовой статус субъектов административного права;</w:t>
      </w:r>
    </w:p>
    <w:p w:rsidR="004D595A" w:rsidRPr="00D50DE5" w:rsidRDefault="004D595A">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В процессе освоения программы дисциплины обучающиеся овладевают следующими и общими (ОК) и профессиональными (ПК) компетенциями:</w:t>
      </w:r>
    </w:p>
    <w:p w:rsidR="004D595A" w:rsidRPr="00D50DE5" w:rsidRDefault="00D172ED">
      <w:pPr>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lastRenderedPageBreak/>
        <w:t xml:space="preserve">- ОК 1. Выбирать способы решения задач профессиональной деятельности применительно </w:t>
      </w:r>
      <w:r w:rsidRPr="00D50DE5">
        <w:rPr>
          <w:rFonts w:ascii="Times New Roman" w:eastAsiaTheme="minorEastAsia" w:hAnsi="Times New Roman" w:cs="Times New Roman"/>
          <w:sz w:val="24"/>
          <w:szCs w:val="24"/>
          <w:lang w:eastAsia="zh-CN"/>
        </w:rPr>
        <w:br/>
        <w:t>к различным контекстам.</w:t>
      </w:r>
    </w:p>
    <w:p w:rsidR="004D595A" w:rsidRPr="00D50DE5" w:rsidRDefault="00D172ED">
      <w:pPr>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 ОК 2. Использовать современные средства поиска, анализа и </w:t>
      </w:r>
      <w:proofErr w:type="gramStart"/>
      <w:r w:rsidRPr="00D50DE5">
        <w:rPr>
          <w:rFonts w:ascii="Times New Roman" w:eastAsiaTheme="minorEastAsia" w:hAnsi="Times New Roman" w:cs="Times New Roman"/>
          <w:sz w:val="24"/>
          <w:szCs w:val="24"/>
          <w:lang w:eastAsia="zh-CN"/>
        </w:rPr>
        <w:t>интерпретации информации</w:t>
      </w:r>
      <w:proofErr w:type="gramEnd"/>
      <w:r w:rsidRPr="00D50DE5">
        <w:rPr>
          <w:rFonts w:ascii="Times New Roman" w:eastAsiaTheme="minorEastAsia" w:hAnsi="Times New Roman" w:cs="Times New Roman"/>
          <w:sz w:val="24"/>
          <w:szCs w:val="24"/>
          <w:lang w:eastAsia="zh-CN"/>
        </w:rPr>
        <w:t xml:space="preserve"> и информационные технологии для выполнения задач профессиональной деятельности.</w:t>
      </w:r>
    </w:p>
    <w:p w:rsidR="004D595A" w:rsidRPr="00D50DE5" w:rsidRDefault="00D172ED">
      <w:pPr>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4D595A" w:rsidRPr="00D50DE5" w:rsidRDefault="00D172ED">
      <w:pPr>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4. Эффективно взаимодействовать и работать в коллективе и команде.</w:t>
      </w:r>
    </w:p>
    <w:p w:rsidR="004D595A" w:rsidRPr="00D50DE5" w:rsidRDefault="00D172ED">
      <w:pPr>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D595A" w:rsidRPr="00D50DE5" w:rsidRDefault="00D172ED">
      <w:pPr>
        <w:shd w:val="clear" w:color="auto" w:fill="FFFFFF"/>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4D595A" w:rsidRPr="00D50DE5" w:rsidRDefault="00D172ED">
      <w:pPr>
        <w:shd w:val="clear" w:color="auto" w:fill="FFFFFF"/>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4D595A" w:rsidRPr="00D50DE5" w:rsidRDefault="00D172ED">
      <w:pPr>
        <w:shd w:val="clear" w:color="auto" w:fill="FFFFFF"/>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 9. Пользоваться профессиональной документацией на государственном и иностранном языках.</w:t>
      </w:r>
    </w:p>
    <w:p w:rsidR="004D595A" w:rsidRPr="00D50DE5" w:rsidRDefault="00D172ED">
      <w:pPr>
        <w:spacing w:after="0" w:line="276" w:lineRule="auto"/>
        <w:ind w:firstLineChars="125" w:firstLine="300"/>
        <w:jc w:val="both"/>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sz w:val="24"/>
          <w:szCs w:val="24"/>
          <w:lang w:eastAsia="zh-CN"/>
        </w:rPr>
        <w:t xml:space="preserve">- ПК 1.1.  </w:t>
      </w:r>
      <w:r w:rsidRPr="00D50DE5">
        <w:rPr>
          <w:rFonts w:ascii="Times New Roman" w:eastAsiaTheme="minorEastAsia" w:hAnsi="Times New Roman" w:cs="Times New Roman"/>
          <w:color w:val="000000"/>
          <w:sz w:val="24"/>
          <w:szCs w:val="24"/>
          <w:lang w:eastAsia="zh-CN"/>
        </w:rPr>
        <w:t>Осуществлять профессиональное толкование норм права.</w:t>
      </w:r>
    </w:p>
    <w:p w:rsidR="004D595A" w:rsidRPr="00D50DE5" w:rsidRDefault="00D172ED">
      <w:pPr>
        <w:spacing w:after="0" w:line="276" w:lineRule="auto"/>
        <w:ind w:firstLineChars="125" w:firstLine="300"/>
        <w:jc w:val="both"/>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sz w:val="24"/>
          <w:szCs w:val="24"/>
          <w:lang w:eastAsia="zh-CN"/>
        </w:rPr>
        <w:t>-</w:t>
      </w:r>
      <w:r w:rsidRPr="00D50DE5">
        <w:rPr>
          <w:rFonts w:ascii="Times New Roman" w:eastAsiaTheme="minorEastAsia" w:hAnsi="Times New Roman" w:cs="Times New Roman"/>
          <w:color w:val="000000"/>
          <w:sz w:val="24"/>
          <w:szCs w:val="24"/>
          <w:lang w:eastAsia="zh-CN"/>
        </w:rPr>
        <w:t xml:space="preserve"> ПК. 1.2. Применять нормы права для решения задач в профессиональной деятельности.</w:t>
      </w:r>
    </w:p>
    <w:p w:rsidR="004D595A" w:rsidRPr="00D50DE5" w:rsidRDefault="00D172ED">
      <w:pPr>
        <w:spacing w:after="0" w:line="276" w:lineRule="auto"/>
        <w:ind w:firstLineChars="125" w:firstLine="300"/>
        <w:jc w:val="both"/>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ПК 1.3. Владеть навыками подготовки юридических документов, в том числе с использованием информационных технологий.</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pStyle w:val="Standard"/>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hAnsi="Times New Roman" w:cs="Times New Roman"/>
        </w:rPr>
      </w:pPr>
      <w:r w:rsidRPr="00D50DE5">
        <w:rPr>
          <w:rStyle w:val="1a"/>
          <w:rFonts w:ascii="Times New Roman" w:eastAsiaTheme="minorEastAsia" w:hAnsi="Times New Roman" w:cs="Times New Roman"/>
          <w:b/>
          <w:lang w:bidi="ar-SA"/>
        </w:rPr>
        <w:lastRenderedPageBreak/>
        <w:t>2. СТРУКТУРА И СОДЕРЖАНИЕ ДИСЦИПЛИНЫ</w:t>
      </w:r>
    </w:p>
    <w:p w:rsidR="004D595A" w:rsidRPr="00D50DE5" w:rsidRDefault="004D595A">
      <w:pPr>
        <w:pStyle w:val="Standard"/>
        <w:tabs>
          <w:tab w:val="left" w:pos="1636"/>
          <w:tab w:val="left" w:pos="2552"/>
          <w:tab w:val="left" w:pos="3468"/>
          <w:tab w:val="left" w:pos="4384"/>
          <w:tab w:val="left" w:pos="5300"/>
          <w:tab w:val="left" w:pos="6216"/>
          <w:tab w:val="left" w:pos="7132"/>
          <w:tab w:val="left" w:pos="8048"/>
          <w:tab w:val="left" w:pos="8964"/>
          <w:tab w:val="left" w:pos="9880"/>
          <w:tab w:val="left" w:pos="10796"/>
          <w:tab w:val="left" w:pos="11712"/>
          <w:tab w:val="left" w:pos="12628"/>
          <w:tab w:val="left" w:pos="13544"/>
          <w:tab w:val="left" w:pos="14460"/>
          <w:tab w:val="left" w:pos="15376"/>
        </w:tabs>
        <w:spacing w:line="276" w:lineRule="auto"/>
        <w:ind w:left="720"/>
        <w:rPr>
          <w:rFonts w:ascii="Times New Roman" w:hAnsi="Times New Roman" w:cs="Times New Roman"/>
          <w:b/>
          <w:sz w:val="28"/>
          <w:szCs w:val="28"/>
        </w:rPr>
      </w:pPr>
    </w:p>
    <w:p w:rsidR="004D595A" w:rsidRPr="00D50DE5" w:rsidRDefault="00D172ED">
      <w:pPr>
        <w:pStyle w:val="Standard"/>
        <w:tabs>
          <w:tab w:val="left" w:pos="736"/>
          <w:tab w:val="left" w:pos="1652"/>
          <w:tab w:val="left" w:pos="2568"/>
          <w:tab w:val="left" w:pos="3484"/>
          <w:tab w:val="left" w:pos="4400"/>
          <w:tab w:val="left" w:pos="5316"/>
          <w:tab w:val="left" w:pos="6232"/>
          <w:tab w:val="left" w:pos="7148"/>
          <w:tab w:val="left" w:pos="8064"/>
          <w:tab w:val="left" w:pos="8980"/>
          <w:tab w:val="left" w:pos="9896"/>
          <w:tab w:val="left" w:pos="10812"/>
          <w:tab w:val="left" w:pos="11728"/>
          <w:tab w:val="left" w:pos="12644"/>
          <w:tab w:val="left" w:pos="13560"/>
          <w:tab w:val="left" w:pos="14476"/>
        </w:tabs>
        <w:spacing w:line="276" w:lineRule="auto"/>
        <w:ind w:left="-180"/>
        <w:jc w:val="both"/>
        <w:rPr>
          <w:rFonts w:ascii="Times New Roman" w:hAnsi="Times New Roman" w:cs="Times New Roman"/>
          <w:b/>
        </w:rPr>
      </w:pPr>
      <w:r w:rsidRPr="00D50DE5">
        <w:rPr>
          <w:rStyle w:val="1a"/>
          <w:rFonts w:ascii="Times New Roman" w:eastAsiaTheme="minorEastAsia" w:hAnsi="Times New Roman" w:cs="Times New Roman"/>
          <w:b/>
          <w:lang w:bidi="ar-SA"/>
        </w:rPr>
        <w:t>2.1. Объем дисциплины и виды учебной работы:</w:t>
      </w:r>
    </w:p>
    <w:p w:rsidR="004D595A" w:rsidRPr="00D50DE5" w:rsidRDefault="004D595A">
      <w:pPr>
        <w:pStyle w:val="Standard"/>
        <w:ind w:firstLine="709"/>
        <w:rPr>
          <w:rFonts w:ascii="Times New Roman" w:hAnsi="Times New Roman" w:cs="Times New Roman"/>
          <w:sz w:val="28"/>
          <w:szCs w:val="28"/>
        </w:rPr>
      </w:pPr>
    </w:p>
    <w:tbl>
      <w:tblPr>
        <w:tblW w:w="9934" w:type="dxa"/>
        <w:tblInd w:w="-116" w:type="dxa"/>
        <w:tblLayout w:type="fixed"/>
        <w:tblCellMar>
          <w:left w:w="10" w:type="dxa"/>
          <w:right w:w="10" w:type="dxa"/>
        </w:tblCellMar>
        <w:tblLook w:val="04A0" w:firstRow="1" w:lastRow="0" w:firstColumn="1" w:lastColumn="0" w:noHBand="0" w:noVBand="1"/>
      </w:tblPr>
      <w:tblGrid>
        <w:gridCol w:w="5798"/>
        <w:gridCol w:w="2068"/>
        <w:gridCol w:w="2068"/>
      </w:tblGrid>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Style w:val="1a"/>
                <w:rFonts w:ascii="Times New Roman" w:eastAsiaTheme="minorEastAsia" w:hAnsi="Times New Roman" w:cs="Times New Roman"/>
                <w:b/>
                <w:lang w:val="en-US" w:bidi="ar-SA"/>
              </w:rPr>
              <w:t>Вид учебной работы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(очная форма)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(заочная форма)</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Объем образовательной программы дисциплины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124</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124</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Основное содержание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112</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21</w:t>
            </w:r>
          </w:p>
        </w:tc>
      </w:tr>
      <w:tr w:rsidR="004D595A" w:rsidRPr="00D50DE5">
        <w:trPr>
          <w:trHeight w:val="336"/>
        </w:trPr>
        <w:tc>
          <w:tcPr>
            <w:tcW w:w="786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в т. ч.:</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4D595A">
            <w:pPr>
              <w:pStyle w:val="Standard"/>
              <w:rPr>
                <w:rFonts w:ascii="Times New Roman" w:hAnsi="Times New Roman" w:cs="Times New Roman"/>
              </w:rPr>
            </w:pP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теоретическое обучение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60</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16</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практические занятия</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52</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4</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самостоятельная работа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6</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103</w:t>
            </w:r>
          </w:p>
        </w:tc>
      </w:tr>
      <w:tr w:rsidR="004D595A" w:rsidRPr="00D50DE5">
        <w:trPr>
          <w:trHeight w:val="331"/>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b/>
                <w:bCs/>
              </w:rPr>
              <w:t>Диф. зачёт</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4</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w:t>
            </w:r>
          </w:p>
        </w:tc>
      </w:tr>
    </w:tbl>
    <w:p w:rsidR="004D595A" w:rsidRPr="00D50DE5" w:rsidRDefault="004D595A">
      <w:pPr>
        <w:spacing w:after="0" w:line="240" w:lineRule="auto"/>
        <w:rPr>
          <w:rFonts w:ascii="Times New Roman" w:eastAsiaTheme="minorEastAsia" w:hAnsi="Times New Roman" w:cs="Times New Roman"/>
          <w:sz w:val="24"/>
          <w:szCs w:val="24"/>
          <w:lang w:val="en-US"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 xml:space="preserve">Название разделов и тем: </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bCs/>
          <w:sz w:val="24"/>
          <w:szCs w:val="24"/>
          <w:lang w:eastAsia="zh-CN"/>
        </w:rPr>
        <w:t>Введение</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b/>
          <w:color w:val="000000"/>
          <w:sz w:val="24"/>
          <w:szCs w:val="20"/>
          <w:lang w:eastAsia="zh-CN"/>
        </w:rPr>
      </w:pPr>
      <w:r w:rsidRPr="00D50DE5">
        <w:rPr>
          <w:rFonts w:ascii="Times New Roman" w:eastAsiaTheme="minorEastAsia" w:hAnsi="Times New Roman" w:cs="Times New Roman"/>
          <w:b/>
          <w:color w:val="000000"/>
          <w:sz w:val="24"/>
          <w:szCs w:val="20"/>
          <w:lang w:eastAsia="zh-CN"/>
        </w:rPr>
        <w:t>Раздел 1. Административное право в системе российского права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1.1-1.2. Административно-правовые нормы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1.3. Административно-правовые отношения</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r w:rsidRPr="00D50DE5">
        <w:rPr>
          <w:rFonts w:ascii="Times New Roman" w:eastAsiaTheme="minorEastAsia" w:hAnsi="Times New Roman" w:cs="Times New Roman"/>
          <w:b/>
          <w:color w:val="000000"/>
          <w:sz w:val="24"/>
          <w:szCs w:val="20"/>
          <w:lang w:eastAsia="zh-CN"/>
        </w:rPr>
        <w:t>Раздел 2. Субъекты административного права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2.1. Физические лица как субъекты административного права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2.2. Органы исполнительной власти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2.3. Государственные служащие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2.4. Организации как субъекты административного права</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r w:rsidRPr="00D50DE5">
        <w:rPr>
          <w:rFonts w:ascii="Times New Roman" w:eastAsiaTheme="minorEastAsia" w:hAnsi="Times New Roman" w:cs="Times New Roman"/>
          <w:b/>
          <w:color w:val="000000"/>
          <w:sz w:val="24"/>
          <w:szCs w:val="20"/>
          <w:lang w:eastAsia="zh-CN"/>
        </w:rPr>
        <w:t>Раздел 3. Административно-правовые формы и методы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3.1. Административно-правовые методы управления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3.2. Административно-правовые формы управления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3.3. Законность в сфере управления</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r w:rsidRPr="00D50DE5">
        <w:rPr>
          <w:rFonts w:ascii="Times New Roman" w:eastAsiaTheme="minorEastAsia" w:hAnsi="Times New Roman" w:cs="Times New Roman"/>
          <w:b/>
          <w:color w:val="000000"/>
          <w:sz w:val="24"/>
          <w:szCs w:val="20"/>
          <w:lang w:eastAsia="zh-CN"/>
        </w:rPr>
        <w:t>Раздел 4. Ответственность по административному праву</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4.1. Административное правонарушение</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Cs/>
          <w:color w:val="000000"/>
          <w:sz w:val="24"/>
          <w:szCs w:val="20"/>
          <w:lang w:eastAsia="zh-CN"/>
        </w:rPr>
      </w:pPr>
      <w:r w:rsidRPr="00D50DE5">
        <w:rPr>
          <w:rFonts w:ascii="Times New Roman" w:eastAsiaTheme="minorEastAsia" w:hAnsi="Times New Roman" w:cs="Times New Roman"/>
          <w:bCs/>
          <w:color w:val="000000"/>
          <w:sz w:val="24"/>
          <w:szCs w:val="20"/>
          <w:lang w:eastAsia="zh-CN"/>
        </w:rPr>
        <w:t>Тема 4.2. Административная ответственность</w:t>
      </w:r>
    </w:p>
    <w:p w:rsidR="004D595A" w:rsidRPr="00D50DE5" w:rsidRDefault="00D172ED">
      <w:pPr>
        <w:rPr>
          <w:rFonts w:ascii="Times New Roman" w:eastAsia="Times New Roman" w:hAnsi="Times New Roman" w:cs="Times New Roman"/>
          <w:b/>
          <w:bCs/>
          <w:color w:val="000000"/>
          <w:sz w:val="18"/>
          <w:szCs w:val="18"/>
          <w:lang w:eastAsia="ru-RU"/>
        </w:rPr>
      </w:pPr>
      <w:r w:rsidRPr="00D50DE5">
        <w:rPr>
          <w:rFonts w:ascii="Times New Roman" w:eastAsiaTheme="minorEastAsia" w:hAnsi="Times New Roman" w:cs="Times New Roman"/>
          <w:bCs/>
          <w:color w:val="000000"/>
          <w:sz w:val="24"/>
          <w:szCs w:val="20"/>
          <w:lang w:eastAsia="zh-CN"/>
        </w:rPr>
        <w:t>Тема 4.3. Административный процесс</w:t>
      </w: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4D595A">
      <w:pPr>
        <w:rPr>
          <w:rFonts w:ascii="Times New Roman" w:hAnsi="Times New Roman" w:cs="Times New Roman"/>
          <w:sz w:val="24"/>
          <w:szCs w:val="24"/>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ОП.04 Гражданское право</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1.1. Область применения программы</w:t>
      </w:r>
    </w:p>
    <w:p w:rsidR="004D595A" w:rsidRPr="00D50DE5" w:rsidRDefault="00D172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firstLineChars="125" w:firstLine="300"/>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Программа дисциплины является частью программы подготовки специалистов среднего звена по специальности 40.02.04 Юриспруденция.</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imes New Roman" w:hAnsi="Times New Roman" w:cs="Times New Roman"/>
          <w:b/>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 xml:space="preserve">1.2. Место дисциплины в структуре программы подготовки специалистов среднего звена: </w:t>
      </w:r>
      <w:r w:rsidRPr="00D50DE5">
        <w:rPr>
          <w:rFonts w:ascii="Times New Roman" w:eastAsia="Times New Roman" w:hAnsi="Times New Roman" w:cs="Times New Roman"/>
          <w:sz w:val="24"/>
          <w:szCs w:val="24"/>
          <w:lang w:eastAsia="ru-RU"/>
        </w:rPr>
        <w:t>дисциплина входит в общепрофессиональный цикл.</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imes New Roman" w:hAnsi="Times New Roman" w:cs="Times New Roman"/>
          <w:sz w:val="24"/>
          <w:szCs w:val="24"/>
          <w:lang w:eastAsia="ru-RU"/>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1.3. Цели и задачи дисциплины – требования к результатам освоения дисциплины:</w:t>
      </w:r>
    </w:p>
    <w:p w:rsidR="004D595A" w:rsidRPr="00D50DE5" w:rsidRDefault="00D172ED">
      <w:pPr>
        <w:pStyle w:val="Standard"/>
        <w:widowControl/>
        <w:spacing w:line="276" w:lineRule="auto"/>
        <w:ind w:firstLineChars="125" w:firstLine="300"/>
        <w:rPr>
          <w:rFonts w:ascii="Times New Roman" w:hAnsi="Times New Roman" w:cs="Times New Roman"/>
        </w:rPr>
      </w:pPr>
      <w:r w:rsidRPr="00D50DE5">
        <w:rPr>
          <w:rFonts w:ascii="Times New Roman" w:eastAsia="Times New Roman" w:hAnsi="Times New Roman" w:cs="Times New Roman"/>
          <w:b/>
          <w:color w:val="000000"/>
        </w:rPr>
        <w:t xml:space="preserve">В результате освоения дисциплины обучающийся должен </w:t>
      </w:r>
      <w:r w:rsidRPr="00D50DE5">
        <w:rPr>
          <w:rFonts w:ascii="Times New Roman" w:eastAsia="Times New Roman" w:hAnsi="Times New Roman" w:cs="Times New Roman"/>
          <w:b/>
          <w:color w:val="000000"/>
          <w:u w:val="single"/>
        </w:rPr>
        <w:t>уметь</w:t>
      </w:r>
      <w:r w:rsidRPr="00D50DE5">
        <w:rPr>
          <w:rFonts w:ascii="Times New Roman" w:eastAsia="Times New Roman" w:hAnsi="Times New Roman" w:cs="Times New Roman"/>
          <w:b/>
          <w:color w:val="000000"/>
        </w:rPr>
        <w:t>:</w:t>
      </w:r>
    </w:p>
    <w:p w:rsidR="004D595A" w:rsidRPr="00D50DE5" w:rsidRDefault="00D172ED">
      <w:pPr>
        <w:pStyle w:val="Standard"/>
        <w:widowControl/>
        <w:numPr>
          <w:ilvl w:val="0"/>
          <w:numId w:val="37"/>
        </w:numPr>
        <w:spacing w:line="276" w:lineRule="auto"/>
        <w:ind w:left="357" w:firstLineChars="125" w:firstLine="300"/>
        <w:jc w:val="both"/>
        <w:rPr>
          <w:rFonts w:ascii="Times New Roman" w:hAnsi="Times New Roman" w:cs="Times New Roman"/>
        </w:rPr>
      </w:pPr>
      <w:r w:rsidRPr="00D50DE5">
        <w:rPr>
          <w:rFonts w:ascii="Times New Roman" w:eastAsia="Times New Roman" w:hAnsi="Times New Roman" w:cs="Times New Roman"/>
          <w:color w:val="000000"/>
        </w:rPr>
        <w:t>применять на практике нормы трудового законодательства;</w:t>
      </w:r>
    </w:p>
    <w:p w:rsidR="004D595A" w:rsidRPr="00D50DE5" w:rsidRDefault="00D172ED">
      <w:pPr>
        <w:pStyle w:val="Standard"/>
        <w:widowControl/>
        <w:numPr>
          <w:ilvl w:val="0"/>
          <w:numId w:val="38"/>
        </w:numPr>
        <w:spacing w:line="276" w:lineRule="auto"/>
        <w:ind w:left="357" w:firstLineChars="125" w:firstLine="300"/>
        <w:jc w:val="both"/>
        <w:rPr>
          <w:rFonts w:ascii="Times New Roman" w:hAnsi="Times New Roman" w:cs="Times New Roman"/>
        </w:rPr>
      </w:pPr>
      <w:r w:rsidRPr="00D50DE5">
        <w:rPr>
          <w:rFonts w:ascii="Times New Roman" w:eastAsia="Times New Roman" w:hAnsi="Times New Roman" w:cs="Times New Roman"/>
          <w:color w:val="000000"/>
        </w:rPr>
        <w:t>анализировать и готовить предложения по урегулированию трудовых споров;</w:t>
      </w:r>
    </w:p>
    <w:p w:rsidR="004D595A" w:rsidRPr="00D50DE5" w:rsidRDefault="00D172ED">
      <w:pPr>
        <w:pStyle w:val="Standard"/>
        <w:widowControl/>
        <w:numPr>
          <w:ilvl w:val="0"/>
          <w:numId w:val="38"/>
        </w:numPr>
        <w:spacing w:line="276" w:lineRule="auto"/>
        <w:ind w:left="357" w:firstLineChars="125" w:firstLine="300"/>
        <w:jc w:val="both"/>
        <w:rPr>
          <w:rFonts w:ascii="Times New Roman" w:hAnsi="Times New Roman" w:cs="Times New Roman"/>
        </w:rPr>
      </w:pPr>
      <w:r w:rsidRPr="00D50DE5">
        <w:rPr>
          <w:rFonts w:ascii="Times New Roman" w:eastAsia="Times New Roman" w:hAnsi="Times New Roman" w:cs="Times New Roman"/>
          <w:color w:val="000000"/>
        </w:rPr>
        <w:t>анализировать и решать юридические проблемы в сфере трудовых отношений;</w:t>
      </w:r>
    </w:p>
    <w:p w:rsidR="004D595A" w:rsidRPr="00D50DE5" w:rsidRDefault="00D172ED">
      <w:pPr>
        <w:pStyle w:val="Standard"/>
        <w:widowControl/>
        <w:numPr>
          <w:ilvl w:val="0"/>
          <w:numId w:val="38"/>
        </w:numPr>
        <w:spacing w:line="276" w:lineRule="auto"/>
        <w:ind w:left="357" w:firstLineChars="125" w:firstLine="300"/>
        <w:jc w:val="both"/>
        <w:rPr>
          <w:rFonts w:ascii="Times New Roman" w:hAnsi="Times New Roman" w:cs="Times New Roman"/>
        </w:rPr>
      </w:pPr>
      <w:r w:rsidRPr="00D50DE5">
        <w:rPr>
          <w:rFonts w:ascii="Times New Roman" w:eastAsia="Times New Roman" w:hAnsi="Times New Roman" w:cs="Times New Roman"/>
          <w:color w:val="000000"/>
        </w:rPr>
        <w:t>анализировать и готовить предложения по совершенствованию правовой деятельности организации.</w:t>
      </w:r>
    </w:p>
    <w:p w:rsidR="004D595A" w:rsidRPr="00D50DE5" w:rsidRDefault="004D595A">
      <w:pPr>
        <w:pStyle w:val="Standard"/>
        <w:widowControl/>
        <w:spacing w:line="276" w:lineRule="auto"/>
        <w:ind w:left="357" w:firstLineChars="125" w:firstLine="300"/>
        <w:jc w:val="both"/>
        <w:rPr>
          <w:rFonts w:ascii="Times New Roman" w:eastAsia="Times New Roman" w:hAnsi="Times New Roman" w:cs="Times New Roman"/>
          <w:color w:val="000000"/>
        </w:rPr>
      </w:pPr>
    </w:p>
    <w:p w:rsidR="004D595A" w:rsidRPr="00D50DE5" w:rsidRDefault="00D172ED">
      <w:pPr>
        <w:pStyle w:val="Standard"/>
        <w:widowControl/>
        <w:spacing w:line="276" w:lineRule="auto"/>
        <w:ind w:firstLineChars="125" w:firstLine="300"/>
        <w:rPr>
          <w:rFonts w:ascii="Times New Roman" w:hAnsi="Times New Roman" w:cs="Times New Roman"/>
        </w:rPr>
      </w:pPr>
      <w:r w:rsidRPr="00D50DE5">
        <w:rPr>
          <w:rFonts w:ascii="Times New Roman" w:eastAsia="Times New Roman" w:hAnsi="Times New Roman" w:cs="Times New Roman"/>
          <w:b/>
          <w:color w:val="000000"/>
        </w:rPr>
        <w:t xml:space="preserve">В результате освоения дисциплины обучающийся должен </w:t>
      </w:r>
      <w:r w:rsidRPr="00D50DE5">
        <w:rPr>
          <w:rFonts w:ascii="Times New Roman" w:eastAsia="Times New Roman" w:hAnsi="Times New Roman" w:cs="Times New Roman"/>
          <w:b/>
          <w:color w:val="000000"/>
          <w:u w:val="single"/>
        </w:rPr>
        <w:t>знать:</w:t>
      </w:r>
    </w:p>
    <w:p w:rsidR="004D595A" w:rsidRPr="00D50DE5" w:rsidRDefault="00D172ED">
      <w:pPr>
        <w:pStyle w:val="Standard"/>
        <w:widowControl/>
        <w:numPr>
          <w:ilvl w:val="0"/>
          <w:numId w:val="39"/>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нормативные правовые акты, регулирующие общественные отношения в трудовом праве;</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содержание российского трудового права;</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права и обязанности работников и работодателей;</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порядок заключения, прекращения и изменения трудовых договоров;</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виды трудовых договоров;</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содержание трудовой дисциплины;</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порядок разрешения трудовых споров;</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виды рабочего времени и времени отдыха;</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формы и системы оплаты труда работников;</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основы охраны труда;</w:t>
      </w:r>
    </w:p>
    <w:p w:rsidR="004D595A" w:rsidRPr="00D50DE5" w:rsidRDefault="00D172ED">
      <w:pPr>
        <w:pStyle w:val="Standard"/>
        <w:widowControl/>
        <w:numPr>
          <w:ilvl w:val="0"/>
          <w:numId w:val="40"/>
        </w:numPr>
        <w:spacing w:line="276" w:lineRule="auto"/>
        <w:ind w:left="357" w:firstLineChars="125" w:firstLine="300"/>
        <w:rPr>
          <w:rFonts w:ascii="Times New Roman" w:hAnsi="Times New Roman" w:cs="Times New Roman"/>
        </w:rPr>
      </w:pPr>
      <w:r w:rsidRPr="00D50DE5">
        <w:rPr>
          <w:rFonts w:ascii="Times New Roman" w:eastAsia="Times New Roman" w:hAnsi="Times New Roman" w:cs="Times New Roman"/>
          <w:color w:val="000000"/>
        </w:rPr>
        <w:t>порядок и условия материальной ответственности сторон трудового договора.</w:t>
      </w:r>
    </w:p>
    <w:p w:rsidR="004D595A" w:rsidRPr="00D50DE5" w:rsidRDefault="004D595A">
      <w:pPr>
        <w:pStyle w:val="Standard"/>
        <w:widowControl/>
        <w:numPr>
          <w:ilvl w:val="0"/>
          <w:numId w:val="40"/>
        </w:numPr>
        <w:spacing w:line="276" w:lineRule="auto"/>
        <w:ind w:left="357" w:firstLineChars="125" w:firstLine="300"/>
        <w:rPr>
          <w:rFonts w:ascii="Times New Roman" w:hAnsi="Times New Roman" w:cs="Times New Roman"/>
        </w:rPr>
      </w:pP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В процессе освоения программы дисциплины обучающиеся овладевают следующими и общими (ОК) и профессиональными (ПК) компетенциями:</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5. Использовать информационно-коммуникационные технологии в профессиональной деятельности.</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lastRenderedPageBreak/>
        <w:t>ОК 6. Работать в коллективе и команде, эффективно общаться с коллегами, руководством, потребителями.</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9. Ориентироваться в условиях постоянного изменения правовой базы.</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11. Соблюдать деловой этикет, культуру и психологические основы общения, нормы и правила поведения.</w:t>
      </w:r>
    </w:p>
    <w:p w:rsidR="004D595A" w:rsidRPr="00D50DE5" w:rsidRDefault="00D172ED">
      <w:pPr>
        <w:pStyle w:val="aff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color w:val="000000"/>
          <w:sz w:val="24"/>
          <w:szCs w:val="24"/>
        </w:rPr>
      </w:pPr>
      <w:r w:rsidRPr="00D50DE5">
        <w:rPr>
          <w:color w:val="000000"/>
          <w:sz w:val="24"/>
          <w:szCs w:val="24"/>
        </w:rPr>
        <w:t>ОК 12. Проявлять нетерпимость к коррупционному поведению.</w:t>
      </w:r>
    </w:p>
    <w:p w:rsidR="004D595A" w:rsidRPr="00D50DE5" w:rsidRDefault="00D172ED">
      <w:pPr>
        <w:suppressAutoHyphens/>
        <w:spacing w:after="0" w:line="276" w:lineRule="auto"/>
        <w:ind w:firstLineChars="125" w:firstLine="300"/>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color w:val="000000"/>
          <w:sz w:val="24"/>
          <w:szCs w:val="24"/>
          <w:lang w:eastAsia="ru-RU"/>
        </w:rPr>
        <w:t>ПК 2.3. Организовывать и координировать социальную работу с отдельными лицами, категориями граждан и семьями, нуждающимися в социальной поддержке и защите.</w:t>
      </w:r>
    </w:p>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pStyle w:val="Standard"/>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hAnsi="Times New Roman" w:cs="Times New Roman"/>
        </w:rPr>
      </w:pPr>
      <w:r w:rsidRPr="00D50DE5">
        <w:rPr>
          <w:rStyle w:val="1a"/>
          <w:rFonts w:ascii="Times New Roman" w:eastAsiaTheme="minorEastAsia" w:hAnsi="Times New Roman" w:cs="Times New Roman"/>
          <w:b/>
          <w:lang w:bidi="ar-SA"/>
        </w:rPr>
        <w:lastRenderedPageBreak/>
        <w:t>2. СТРУКТУРА И СОДЕРЖАНИЕ ДИСЦИПЛИНЫ</w:t>
      </w:r>
    </w:p>
    <w:p w:rsidR="004D595A" w:rsidRPr="00D50DE5" w:rsidRDefault="004D595A">
      <w:pPr>
        <w:pStyle w:val="Standard"/>
        <w:tabs>
          <w:tab w:val="left" w:pos="1636"/>
          <w:tab w:val="left" w:pos="2552"/>
          <w:tab w:val="left" w:pos="3468"/>
          <w:tab w:val="left" w:pos="4384"/>
          <w:tab w:val="left" w:pos="5300"/>
          <w:tab w:val="left" w:pos="6216"/>
          <w:tab w:val="left" w:pos="7132"/>
          <w:tab w:val="left" w:pos="8048"/>
          <w:tab w:val="left" w:pos="8964"/>
          <w:tab w:val="left" w:pos="9880"/>
          <w:tab w:val="left" w:pos="10796"/>
          <w:tab w:val="left" w:pos="11712"/>
          <w:tab w:val="left" w:pos="12628"/>
          <w:tab w:val="left" w:pos="13544"/>
          <w:tab w:val="left" w:pos="14460"/>
          <w:tab w:val="left" w:pos="15376"/>
        </w:tabs>
        <w:spacing w:line="276" w:lineRule="auto"/>
        <w:ind w:left="720"/>
        <w:rPr>
          <w:rFonts w:ascii="Times New Roman" w:hAnsi="Times New Roman" w:cs="Times New Roman"/>
          <w:b/>
          <w:sz w:val="28"/>
          <w:szCs w:val="28"/>
        </w:rPr>
      </w:pPr>
    </w:p>
    <w:p w:rsidR="004D595A" w:rsidRPr="00D50DE5" w:rsidRDefault="00D172ED">
      <w:pPr>
        <w:pStyle w:val="Standard"/>
        <w:tabs>
          <w:tab w:val="left" w:pos="736"/>
          <w:tab w:val="left" w:pos="1652"/>
          <w:tab w:val="left" w:pos="2568"/>
          <w:tab w:val="left" w:pos="3484"/>
          <w:tab w:val="left" w:pos="4400"/>
          <w:tab w:val="left" w:pos="5316"/>
          <w:tab w:val="left" w:pos="6232"/>
          <w:tab w:val="left" w:pos="7148"/>
          <w:tab w:val="left" w:pos="8064"/>
          <w:tab w:val="left" w:pos="8980"/>
          <w:tab w:val="left" w:pos="9896"/>
          <w:tab w:val="left" w:pos="10812"/>
          <w:tab w:val="left" w:pos="11728"/>
          <w:tab w:val="left" w:pos="12644"/>
          <w:tab w:val="left" w:pos="13560"/>
          <w:tab w:val="left" w:pos="14476"/>
        </w:tabs>
        <w:spacing w:line="276" w:lineRule="auto"/>
        <w:ind w:left="-180"/>
        <w:jc w:val="both"/>
        <w:rPr>
          <w:rFonts w:ascii="Times New Roman" w:hAnsi="Times New Roman" w:cs="Times New Roman"/>
          <w:b/>
        </w:rPr>
      </w:pPr>
      <w:r w:rsidRPr="00D50DE5">
        <w:rPr>
          <w:rStyle w:val="1a"/>
          <w:rFonts w:ascii="Times New Roman" w:eastAsiaTheme="minorEastAsia" w:hAnsi="Times New Roman" w:cs="Times New Roman"/>
          <w:b/>
          <w:lang w:bidi="ar-SA"/>
        </w:rPr>
        <w:t>2.1. Объем дисциплины и виды учебной работы:</w:t>
      </w:r>
    </w:p>
    <w:p w:rsidR="004D595A" w:rsidRPr="00D50DE5" w:rsidRDefault="004D595A">
      <w:pPr>
        <w:pStyle w:val="Standard"/>
        <w:ind w:firstLine="709"/>
        <w:rPr>
          <w:rFonts w:ascii="Times New Roman" w:hAnsi="Times New Roman" w:cs="Times New Roman"/>
          <w:sz w:val="28"/>
          <w:szCs w:val="28"/>
        </w:rPr>
      </w:pPr>
    </w:p>
    <w:tbl>
      <w:tblPr>
        <w:tblW w:w="9934" w:type="dxa"/>
        <w:tblInd w:w="-116" w:type="dxa"/>
        <w:tblLayout w:type="fixed"/>
        <w:tblCellMar>
          <w:left w:w="10" w:type="dxa"/>
          <w:right w:w="10" w:type="dxa"/>
        </w:tblCellMar>
        <w:tblLook w:val="04A0" w:firstRow="1" w:lastRow="0" w:firstColumn="1" w:lastColumn="0" w:noHBand="0" w:noVBand="1"/>
      </w:tblPr>
      <w:tblGrid>
        <w:gridCol w:w="5798"/>
        <w:gridCol w:w="2068"/>
        <w:gridCol w:w="2068"/>
      </w:tblGrid>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Style w:val="1a"/>
                <w:rFonts w:ascii="Times New Roman" w:eastAsiaTheme="minorEastAsia" w:hAnsi="Times New Roman" w:cs="Times New Roman"/>
                <w:b/>
                <w:lang w:val="en-US" w:bidi="ar-SA"/>
              </w:rPr>
              <w:t>Вид учебной работы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(очная форма)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Объем в часах</w:t>
            </w:r>
          </w:p>
          <w:p w:rsidR="004D595A" w:rsidRPr="00D50DE5" w:rsidRDefault="00D172ED">
            <w:pPr>
              <w:pStyle w:val="Standard"/>
              <w:jc w:val="center"/>
              <w:rPr>
                <w:rStyle w:val="1a"/>
                <w:rFonts w:ascii="Times New Roman" w:hAnsi="Times New Roman" w:cs="Times New Roman"/>
                <w:b/>
              </w:rPr>
            </w:pPr>
            <w:r w:rsidRPr="00D50DE5">
              <w:rPr>
                <w:rStyle w:val="1a"/>
                <w:rFonts w:ascii="Times New Roman" w:eastAsiaTheme="minorEastAsia" w:hAnsi="Times New Roman" w:cs="Times New Roman"/>
                <w:b/>
                <w:lang w:bidi="ar-SA"/>
              </w:rPr>
              <w:t>(заочная форма)</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Объем образовательной программы дисциплины</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158</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158</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val="en-US" w:bidi="ar-SA"/>
              </w:rPr>
              <w:t>Основное содержание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144</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24</w:t>
            </w:r>
          </w:p>
        </w:tc>
      </w:tr>
      <w:tr w:rsidR="004D595A" w:rsidRPr="00D50DE5">
        <w:trPr>
          <w:trHeight w:val="336"/>
        </w:trPr>
        <w:tc>
          <w:tcPr>
            <w:tcW w:w="786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в т. ч.:</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4D595A">
            <w:pPr>
              <w:pStyle w:val="Standard"/>
              <w:rPr>
                <w:rFonts w:ascii="Times New Roman" w:hAnsi="Times New Roman" w:cs="Times New Roman"/>
              </w:rPr>
            </w:pP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теоретическое обучение</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84</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18</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практические занятия</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60</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6</w:t>
            </w:r>
          </w:p>
        </w:tc>
      </w:tr>
      <w:tr w:rsidR="004D595A" w:rsidRPr="00D50DE5">
        <w:trPr>
          <w:trHeight w:val="490"/>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Fonts w:ascii="Times New Roman" w:hAnsi="Times New Roman" w:cs="Times New Roman"/>
              </w:rPr>
              <w:t>самостоятельная работа</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8</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rPr>
            </w:pPr>
            <w:r w:rsidRPr="00D50DE5">
              <w:rPr>
                <w:rFonts w:ascii="Times New Roman" w:hAnsi="Times New Roman" w:cs="Times New Roman"/>
              </w:rPr>
              <w:t>129</w:t>
            </w:r>
          </w:p>
        </w:tc>
      </w:tr>
      <w:tr w:rsidR="004D595A" w:rsidRPr="00D50DE5">
        <w:trPr>
          <w:trHeight w:val="331"/>
        </w:trPr>
        <w:tc>
          <w:tcPr>
            <w:tcW w:w="579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rPr>
                <w:rFonts w:ascii="Times New Roman" w:hAnsi="Times New Roman" w:cs="Times New Roman"/>
              </w:rPr>
            </w:pPr>
            <w:r w:rsidRPr="00D50DE5">
              <w:rPr>
                <w:rStyle w:val="1a"/>
                <w:rFonts w:ascii="Times New Roman" w:eastAsiaTheme="minorEastAsia" w:hAnsi="Times New Roman" w:cs="Times New Roman"/>
                <w:b/>
                <w:lang w:bidi="ar-SA"/>
              </w:rPr>
              <w:t xml:space="preserve">Аттестация </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6</w:t>
            </w:r>
          </w:p>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3 - зачет</w:t>
            </w:r>
          </w:p>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 xml:space="preserve">4 - экзамен </w:t>
            </w:r>
          </w:p>
        </w:tc>
        <w:tc>
          <w:tcPr>
            <w:tcW w:w="2068"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08" w:type="dxa"/>
            </w:tcMar>
            <w:vAlign w:val="center"/>
          </w:tcPr>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5</w:t>
            </w:r>
          </w:p>
          <w:p w:rsidR="004D595A" w:rsidRPr="00D50DE5" w:rsidRDefault="00D172ED">
            <w:pPr>
              <w:pStyle w:val="Standard"/>
              <w:jc w:val="center"/>
              <w:rPr>
                <w:rFonts w:ascii="Times New Roman" w:hAnsi="Times New Roman" w:cs="Times New Roman"/>
                <w:b/>
                <w:bCs/>
              </w:rPr>
            </w:pPr>
            <w:r w:rsidRPr="00D50DE5">
              <w:rPr>
                <w:rFonts w:ascii="Times New Roman" w:hAnsi="Times New Roman" w:cs="Times New Roman"/>
                <w:b/>
                <w:bCs/>
              </w:rPr>
              <w:t>5 - диф. Зачёт</w:t>
            </w:r>
            <w:r w:rsidRPr="00D50DE5">
              <w:rPr>
                <w:rFonts w:ascii="Times New Roman" w:hAnsi="Times New Roman" w:cs="Times New Roman"/>
                <w:b/>
                <w:bCs/>
              </w:rPr>
              <w:br/>
              <w:t xml:space="preserve">7 - экзамен </w:t>
            </w:r>
          </w:p>
        </w:tc>
      </w:tr>
    </w:tbl>
    <w:p w:rsidR="004D595A" w:rsidRPr="00D50DE5" w:rsidRDefault="004D595A">
      <w:pPr>
        <w:spacing w:after="0" w:line="240" w:lineRule="auto"/>
        <w:rPr>
          <w:rFonts w:ascii="Times New Roman" w:eastAsiaTheme="minorEastAsia" w:hAnsi="Times New Roman" w:cs="Times New Roman"/>
          <w:sz w:val="20"/>
          <w:szCs w:val="21"/>
          <w:lang w:val="en-US" w:eastAsia="zh-CN"/>
        </w:rPr>
      </w:pPr>
    </w:p>
    <w:p w:rsidR="004D595A" w:rsidRPr="00D50DE5" w:rsidRDefault="004D595A">
      <w:pPr>
        <w:spacing w:after="0" w:line="240" w:lineRule="auto"/>
        <w:rPr>
          <w:rFonts w:ascii="Times New Roman" w:eastAsiaTheme="minorEastAsia" w:hAnsi="Times New Roman" w:cs="Times New Roman"/>
          <w:b/>
          <w:bCs/>
          <w:sz w:val="24"/>
          <w:szCs w:val="24"/>
          <w:lang w:eastAsia="zh-CN"/>
        </w:rPr>
      </w:pP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bCs/>
          <w:sz w:val="24"/>
          <w:szCs w:val="24"/>
          <w:lang w:eastAsia="zh-CN"/>
        </w:rPr>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val="en-US" w:eastAsia="zh-CN"/>
        </w:rPr>
      </w:pPr>
    </w:p>
    <w:p w:rsidR="004D595A" w:rsidRPr="00D50DE5" w:rsidRDefault="00D172ED">
      <w:pPr>
        <w:spacing w:after="0" w:line="240" w:lineRule="auto"/>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Раздел 1. Общие положения гражданского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1.1. Гражданское право, как отрасль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1.2. Источники гражданского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1.3. Гражданские правоотношения</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1.4.  Граждане (физические лица), как субъекты гражданского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1.5. Юридические лица, как субъекты гражданского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1.6. Представительство и доверенность</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1.7.  Сроки в гражданском праве. Исковая давность</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1.8. Сделки</w:t>
      </w:r>
    </w:p>
    <w:p w:rsidR="004D595A" w:rsidRPr="00D50DE5" w:rsidRDefault="004D595A">
      <w:pPr>
        <w:spacing w:after="0" w:line="240" w:lineRule="auto"/>
        <w:rPr>
          <w:rFonts w:ascii="Times New Roman" w:eastAsiaTheme="minorEastAsia" w:hAnsi="Times New Roman" w:cs="Times New Roman"/>
          <w:b/>
          <w:sz w:val="24"/>
          <w:szCs w:val="24"/>
          <w:lang w:eastAsia="zh-CN"/>
        </w:rPr>
      </w:pPr>
    </w:p>
    <w:p w:rsidR="004D595A" w:rsidRPr="00D50DE5" w:rsidRDefault="00D172ED">
      <w:pPr>
        <w:spacing w:after="0" w:line="240" w:lineRule="auto"/>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Раздел 2. Право собственности и другие вещные права</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2.1. Общие положения о праве собственности</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2.2.  Формы и виды собственности в РФ</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2.3. Ограниченные вещные права</w:t>
      </w:r>
    </w:p>
    <w:p w:rsidR="004D595A" w:rsidRPr="00D50DE5" w:rsidRDefault="004D595A">
      <w:pPr>
        <w:spacing w:after="0" w:line="240" w:lineRule="auto"/>
        <w:rPr>
          <w:rFonts w:ascii="Times New Roman" w:eastAsiaTheme="minorEastAsia" w:hAnsi="Times New Roman" w:cs="Times New Roman"/>
          <w:b/>
          <w:sz w:val="24"/>
          <w:szCs w:val="24"/>
          <w:lang w:eastAsia="zh-CN"/>
        </w:rPr>
      </w:pPr>
    </w:p>
    <w:p w:rsidR="004D595A" w:rsidRPr="00D50DE5" w:rsidRDefault="00D172ED">
      <w:pPr>
        <w:spacing w:after="0" w:line="240" w:lineRule="auto"/>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Раздел 3. Общие положения обязательственного права.</w:t>
      </w:r>
    </w:p>
    <w:p w:rsidR="004D595A" w:rsidRPr="00D50DE5" w:rsidRDefault="00D172ED">
      <w:pPr>
        <w:spacing w:after="0" w:line="240" w:lineRule="auto"/>
        <w:rPr>
          <w:rFonts w:ascii="Times New Roman" w:eastAsiaTheme="minorEastAsia" w:hAnsi="Times New Roman" w:cs="Times New Roman"/>
          <w:bCs/>
          <w:sz w:val="24"/>
          <w:szCs w:val="24"/>
          <w:lang w:val="en-US" w:eastAsia="zh-CN"/>
        </w:rPr>
      </w:pPr>
      <w:r w:rsidRPr="00D50DE5">
        <w:rPr>
          <w:rFonts w:ascii="Times New Roman" w:eastAsiaTheme="minorEastAsia" w:hAnsi="Times New Roman" w:cs="Times New Roman"/>
          <w:bCs/>
          <w:sz w:val="24"/>
          <w:szCs w:val="24"/>
          <w:lang w:eastAsia="zh-CN"/>
        </w:rPr>
        <w:t xml:space="preserve">Тема 3.1. </w:t>
      </w:r>
      <w:r w:rsidRPr="00D50DE5">
        <w:rPr>
          <w:rFonts w:ascii="Times New Roman" w:eastAsiaTheme="minorEastAsia" w:hAnsi="Times New Roman" w:cs="Times New Roman"/>
          <w:bCs/>
          <w:sz w:val="24"/>
          <w:szCs w:val="24"/>
          <w:lang w:val="en-US" w:eastAsia="zh-CN"/>
        </w:rPr>
        <w:t>Обязательство</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3.2. Гражданско-правовой договор</w:t>
      </w:r>
    </w:p>
    <w:p w:rsidR="004D595A" w:rsidRPr="00D50DE5" w:rsidRDefault="00D172ED">
      <w:pPr>
        <w:spacing w:after="0" w:line="240" w:lineRule="auto"/>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Тема 3.3.  Гражданско-правовая ответственность</w:t>
      </w:r>
    </w:p>
    <w:p w:rsidR="004D595A" w:rsidRPr="00D50DE5" w:rsidRDefault="004D595A">
      <w:pPr>
        <w:spacing w:after="0" w:line="240" w:lineRule="auto"/>
        <w:rPr>
          <w:rFonts w:ascii="Times New Roman" w:eastAsiaTheme="minorEastAsia" w:hAnsi="Times New Roman" w:cs="Times New Roman"/>
          <w:b/>
          <w:sz w:val="24"/>
          <w:szCs w:val="24"/>
          <w:lang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Раздел 4. Наследственное право</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4.1. </w:t>
      </w:r>
      <w:proofErr w:type="gramStart"/>
      <w:r w:rsidRPr="00D50DE5">
        <w:rPr>
          <w:rFonts w:ascii="Times New Roman" w:eastAsiaTheme="minorEastAsia" w:hAnsi="Times New Roman" w:cs="Times New Roman"/>
          <w:sz w:val="24"/>
          <w:szCs w:val="24"/>
          <w:lang w:eastAsia="zh-CN"/>
        </w:rPr>
        <w:t>Наследование  частной</w:t>
      </w:r>
      <w:proofErr w:type="gramEnd"/>
      <w:r w:rsidRPr="00D50DE5">
        <w:rPr>
          <w:rFonts w:ascii="Times New Roman" w:eastAsiaTheme="minorEastAsia" w:hAnsi="Times New Roman" w:cs="Times New Roman"/>
          <w:sz w:val="24"/>
          <w:szCs w:val="24"/>
          <w:lang w:eastAsia="zh-CN"/>
        </w:rPr>
        <w:t xml:space="preserve"> собственности граждан</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b/>
          <w:color w:val="000000"/>
          <w:sz w:val="24"/>
          <w:szCs w:val="20"/>
          <w:lang w:eastAsia="zh-CN"/>
        </w:rPr>
      </w:pPr>
    </w:p>
    <w:p w:rsidR="004D595A" w:rsidRPr="00D50DE5" w:rsidRDefault="004D595A">
      <w:pPr>
        <w:rPr>
          <w:rFonts w:ascii="Times New Roman" w:hAnsi="Times New Roman" w:cs="Times New Roman"/>
          <w:sz w:val="24"/>
          <w:szCs w:val="24"/>
        </w:rPr>
      </w:pPr>
    </w:p>
    <w:p w:rsidR="004D595A" w:rsidRPr="00D50DE5" w:rsidRDefault="00D172ED">
      <w:pPr>
        <w:rPr>
          <w:rFonts w:ascii="Times New Roman" w:hAnsi="Times New Roman" w:cs="Times New Roman"/>
        </w:rPr>
      </w:pPr>
      <w:r w:rsidRPr="00D50DE5">
        <w:rPr>
          <w:rFonts w:ascii="Times New Roman" w:hAnsi="Times New Roman" w:cs="Times New Roman"/>
        </w:rPr>
        <w:lastRenderedPageBreak/>
        <w:br/>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 xml:space="preserve">«ОП.05 </w:t>
      </w:r>
      <w:r w:rsidRPr="00D50DE5">
        <w:rPr>
          <w:rFonts w:ascii="Times New Roman" w:eastAsia="Times New Roman" w:hAnsi="Times New Roman" w:cs="Times New Roman"/>
          <w:b/>
          <w:color w:val="000000"/>
          <w:sz w:val="24"/>
          <w:szCs w:val="24"/>
          <w:lang w:eastAsia="ru-RU"/>
        </w:rPr>
        <w:t>Информационные технологии в юридической деятельности</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АННОТАЦИЯ </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к рабочей программы учебной дисциплины </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 xml:space="preserve">ОП 06 Документационное обеспечение управления </w:t>
      </w:r>
    </w:p>
    <w:p w:rsidR="004D595A" w:rsidRPr="00D50DE5" w:rsidRDefault="00D172ED">
      <w:pPr>
        <w:spacing w:after="0" w:line="240" w:lineRule="auto"/>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по специальности 40.02.04 Юриспруденция</w:t>
      </w:r>
    </w:p>
    <w:p w:rsidR="004D595A" w:rsidRPr="00D50DE5" w:rsidRDefault="004D595A">
      <w:pPr>
        <w:spacing w:after="0" w:line="240" w:lineRule="auto"/>
        <w:ind w:firstLine="709"/>
        <w:jc w:val="center"/>
        <w:rPr>
          <w:rFonts w:ascii="Times New Roman" w:eastAsia="Calibri" w:hAnsi="Times New Roman" w:cs="Times New Roman"/>
          <w:b/>
          <w:sz w:val="24"/>
          <w:szCs w:val="24"/>
        </w:rPr>
      </w:pPr>
    </w:p>
    <w:p w:rsidR="004D595A" w:rsidRPr="00D50DE5" w:rsidRDefault="00D172ED">
      <w:pPr>
        <w:spacing w:after="0" w:line="240" w:lineRule="auto"/>
        <w:ind w:firstLine="709"/>
        <w:jc w:val="center"/>
        <w:rPr>
          <w:rFonts w:ascii="Times New Roman" w:eastAsia="Calibri" w:hAnsi="Times New Roman" w:cs="Times New Roman"/>
          <w:b/>
          <w:sz w:val="24"/>
          <w:szCs w:val="24"/>
        </w:rPr>
      </w:pPr>
      <w:r w:rsidRPr="00D50DE5">
        <w:rPr>
          <w:rFonts w:ascii="Times New Roman" w:eastAsia="Calibri" w:hAnsi="Times New Roman" w:cs="Times New Roman"/>
          <w:b/>
          <w:sz w:val="24"/>
          <w:szCs w:val="24"/>
        </w:rPr>
        <w:t>Область применения программы</w:t>
      </w:r>
    </w:p>
    <w:p w:rsidR="004D595A" w:rsidRPr="00D50DE5" w:rsidRDefault="00D172ED">
      <w:pPr>
        <w:shd w:val="clear" w:color="auto" w:fill="FFFFFF"/>
        <w:spacing w:after="0" w:line="240" w:lineRule="auto"/>
        <w:ind w:leftChars="200" w:left="440" w:firstLineChars="545" w:firstLine="1308"/>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 xml:space="preserve">            Рабочая программа учебной дисциплины является частью основной профессиональной образовательной программы в соответствии с ФГОС по специальности СПО 40.02.04 Юриспруденция.</w:t>
      </w: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color w:val="000000"/>
          <w:sz w:val="24"/>
          <w:szCs w:val="24"/>
          <w:lang w:eastAsia="ru-RU"/>
        </w:rPr>
        <w:t>Рабочая программа дисциплины разработана на основе Федерального государственного образовательного стандарта 40.02.04 Юриспруденция, утвержденного приказом Министерства просвещения Российской Федерации от 17 августа 2022 г. № 742; примерной образовательной программы среднего профессионального образования по специальности 40.02.04 Юриспруденция (квалификация «Юрист»)</w:t>
      </w:r>
    </w:p>
    <w:p w:rsidR="004D595A" w:rsidRPr="00D50DE5" w:rsidRDefault="00D172ED">
      <w:pPr>
        <w:shd w:val="clear" w:color="auto" w:fill="FFFFFF"/>
        <w:spacing w:after="0" w:line="240" w:lineRule="auto"/>
        <w:ind w:leftChars="200" w:left="440" w:firstLineChars="545" w:firstLine="1308"/>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 xml:space="preserve">Программа учебной дисциплины может быть использована в дополнительном профессиональном образовании для повышения квалификации и переподготовки, а также при профессиональной </w:t>
      </w:r>
      <w:proofErr w:type="gramStart"/>
      <w:r w:rsidRPr="00D50DE5">
        <w:rPr>
          <w:rFonts w:ascii="Times New Roman" w:eastAsia="Times New Roman" w:hAnsi="Times New Roman" w:cs="Times New Roman"/>
          <w:color w:val="000000"/>
          <w:sz w:val="24"/>
          <w:szCs w:val="24"/>
          <w:lang w:eastAsia="ru-RU"/>
        </w:rPr>
        <w:t>подготовке  в</w:t>
      </w:r>
      <w:proofErr w:type="gramEnd"/>
      <w:r w:rsidRPr="00D50DE5">
        <w:rPr>
          <w:rFonts w:ascii="Times New Roman" w:eastAsia="Times New Roman" w:hAnsi="Times New Roman" w:cs="Times New Roman"/>
          <w:color w:val="000000"/>
          <w:sz w:val="24"/>
          <w:szCs w:val="24"/>
          <w:lang w:eastAsia="ru-RU"/>
        </w:rPr>
        <w:t xml:space="preserve"> рамках специальности 40.02.04 Юриспруденция</w:t>
      </w:r>
    </w:p>
    <w:p w:rsidR="004D595A" w:rsidRPr="00D50DE5" w:rsidRDefault="00D172ED">
      <w:pPr>
        <w:shd w:val="clear" w:color="auto" w:fill="FFFFFF"/>
        <w:spacing w:after="0" w:line="240" w:lineRule="auto"/>
        <w:ind w:leftChars="200" w:left="440" w:firstLineChars="545" w:firstLine="1309"/>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Место учебной дисциплины в структуре основной профессиональной образовательной программы</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П.00 Профессиональный </w:t>
      </w:r>
      <w:proofErr w:type="gramStart"/>
      <w:r w:rsidRPr="00D50DE5">
        <w:rPr>
          <w:rFonts w:ascii="Times New Roman" w:eastAsia="Times New Roman" w:hAnsi="Times New Roman" w:cs="Times New Roman"/>
          <w:sz w:val="24"/>
          <w:szCs w:val="24"/>
          <w:lang w:eastAsia="ru-RU"/>
        </w:rPr>
        <w:t>цикл,ОП</w:t>
      </w:r>
      <w:proofErr w:type="gramEnd"/>
      <w:r w:rsidRPr="00D50DE5">
        <w:rPr>
          <w:rFonts w:ascii="Times New Roman" w:eastAsia="Times New Roman" w:hAnsi="Times New Roman" w:cs="Times New Roman"/>
          <w:sz w:val="24"/>
          <w:szCs w:val="24"/>
          <w:lang w:eastAsia="ru-RU"/>
        </w:rPr>
        <w:t>.00 Общепрофессиональная дисциплина,</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ОП.06 Документационное обеспечение управления</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Для специальности 40.02.04 Юриспруденция</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Цели и задачи учебной дисциплины – требования к результатам освоения учебной дисциплины:</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результате освоения учебной дисциплины «Документационное обеспечение управления» обучающийся должен </w:t>
      </w:r>
      <w:r w:rsidRPr="00D50DE5">
        <w:rPr>
          <w:rFonts w:ascii="Times New Roman" w:eastAsia="Times New Roman" w:hAnsi="Times New Roman" w:cs="Times New Roman"/>
          <w:b/>
          <w:sz w:val="24"/>
          <w:szCs w:val="24"/>
          <w:lang w:eastAsia="ru-RU"/>
        </w:rPr>
        <w:t>уметь</w:t>
      </w:r>
      <w:r w:rsidRPr="00D50DE5">
        <w:rPr>
          <w:rFonts w:ascii="Times New Roman" w:eastAsia="Times New Roman" w:hAnsi="Times New Roman" w:cs="Times New Roman"/>
          <w:sz w:val="24"/>
          <w:szCs w:val="24"/>
          <w:lang w:eastAsia="ru-RU"/>
        </w:rPr>
        <w:t xml:space="preserve">: </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осуществлять профессиональную деятельность в соответствии с профессиональными ценностями; </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оформлять документацию в соответствии с нормативной базой, в том числе используя информационные технологии;</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унифицировать системы правовой документации;</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оформлять организационно-распорядительные документы в соответствии с действующим ГОСТом;</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обработку входящих, внутренних и исходящих документов, осуществлять контроль за их исполнением;</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хранение и поиск документов;</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автоматизацию обработки документов;</w:t>
      </w:r>
    </w:p>
    <w:p w:rsidR="004D595A" w:rsidRPr="00D50DE5" w:rsidRDefault="00D172ED">
      <w:pPr>
        <w:numPr>
          <w:ilvl w:val="0"/>
          <w:numId w:val="41"/>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использовать телекоммуникационные технологии в электронном делопроизводстве документообороте</w:t>
      </w:r>
    </w:p>
    <w:p w:rsidR="004D595A" w:rsidRPr="00D50DE5" w:rsidRDefault="00D172ED">
      <w:pPr>
        <w:shd w:val="clear" w:color="auto" w:fill="FFFFFF"/>
        <w:spacing w:after="0" w:line="240" w:lineRule="auto"/>
        <w:ind w:leftChars="200" w:left="440" w:firstLineChars="545" w:firstLine="1308"/>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В результате освоения учебной дисциплины обучающийся должен </w:t>
      </w:r>
      <w:r w:rsidRPr="00D50DE5">
        <w:rPr>
          <w:rFonts w:ascii="Times New Roman" w:eastAsia="Times New Roman" w:hAnsi="Times New Roman" w:cs="Times New Roman"/>
          <w:b/>
          <w:bCs/>
          <w:color w:val="000000"/>
          <w:sz w:val="24"/>
          <w:szCs w:val="24"/>
          <w:lang w:eastAsia="ru-RU"/>
        </w:rPr>
        <w:t>знать</w:t>
      </w:r>
      <w:r w:rsidRPr="00D50DE5">
        <w:rPr>
          <w:rFonts w:ascii="Times New Roman" w:eastAsia="Times New Roman" w:hAnsi="Times New Roman" w:cs="Times New Roman"/>
          <w:color w:val="000000"/>
          <w:sz w:val="24"/>
          <w:szCs w:val="24"/>
          <w:lang w:eastAsia="ru-RU"/>
        </w:rPr>
        <w:t>:</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понятий, цели, задач и принципов документоведения и делопроизводства;</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основные понятия документационного обеспечения управления;</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системы документационного обеспечения управления;</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классификацию документов; их виды и </w:t>
      </w:r>
      <w:proofErr w:type="gramStart"/>
      <w:r w:rsidRPr="00D50DE5">
        <w:rPr>
          <w:rFonts w:ascii="Times New Roman" w:eastAsia="Times New Roman" w:hAnsi="Times New Roman" w:cs="Times New Roman"/>
          <w:sz w:val="24"/>
          <w:szCs w:val="24"/>
          <w:lang w:eastAsia="ru-RU"/>
        </w:rPr>
        <w:t>специфику ,требования</w:t>
      </w:r>
      <w:proofErr w:type="gramEnd"/>
      <w:r w:rsidRPr="00D50DE5">
        <w:rPr>
          <w:rFonts w:ascii="Times New Roman" w:eastAsia="Times New Roman" w:hAnsi="Times New Roman" w:cs="Times New Roman"/>
          <w:sz w:val="24"/>
          <w:szCs w:val="24"/>
          <w:lang w:eastAsia="ru-RU"/>
        </w:rPr>
        <w:t xml:space="preserve"> к составлению и оформлению документов;</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lastRenderedPageBreak/>
        <w:t>организацию документооборота: прием, обработку, регистрацию, контроль, хранение документов, номенклатуру дел; понятие документа, его свойства, способы документирования;</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правила составления и оформления организационно-распорядительных документов (далее - ОРД);</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систему и типовую технологию документационного обеспечения управления (далее - ДОУ);</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особенности делопроизводства по обращениям граждан и конфиденциального делопроизводства.</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требования к составлению и </w:t>
      </w:r>
      <w:proofErr w:type="gramStart"/>
      <w:r w:rsidRPr="00D50DE5">
        <w:rPr>
          <w:rFonts w:ascii="Times New Roman" w:eastAsia="Times New Roman" w:hAnsi="Times New Roman" w:cs="Times New Roman"/>
          <w:sz w:val="24"/>
          <w:szCs w:val="24"/>
          <w:lang w:eastAsia="ru-RU"/>
        </w:rPr>
        <w:t>оформлению  правовых</w:t>
      </w:r>
      <w:proofErr w:type="gramEnd"/>
      <w:r w:rsidRPr="00D50DE5">
        <w:rPr>
          <w:rFonts w:ascii="Times New Roman" w:eastAsia="Times New Roman" w:hAnsi="Times New Roman" w:cs="Times New Roman"/>
          <w:sz w:val="24"/>
          <w:szCs w:val="24"/>
          <w:lang w:eastAsia="ru-RU"/>
        </w:rPr>
        <w:t xml:space="preserve"> документов;</w:t>
      </w:r>
    </w:p>
    <w:p w:rsidR="004D595A" w:rsidRPr="00D50DE5" w:rsidRDefault="00D172ED">
      <w:pPr>
        <w:numPr>
          <w:ilvl w:val="0"/>
          <w:numId w:val="42"/>
        </w:num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результате освоения учебной дисциплины, обучающийся должен </w:t>
      </w:r>
      <w:r w:rsidRPr="00D50DE5">
        <w:rPr>
          <w:rFonts w:ascii="Times New Roman" w:eastAsia="Times New Roman" w:hAnsi="Times New Roman" w:cs="Times New Roman"/>
          <w:b/>
          <w:bCs/>
          <w:sz w:val="24"/>
          <w:szCs w:val="24"/>
          <w:lang w:eastAsia="ru-RU"/>
        </w:rPr>
        <w:t>овладеть следующими компетенциями</w:t>
      </w:r>
      <w:r w:rsidRPr="00D50DE5">
        <w:rPr>
          <w:rFonts w:ascii="Times New Roman" w:eastAsia="Times New Roman" w:hAnsi="Times New Roman" w:cs="Times New Roman"/>
          <w:sz w:val="24"/>
          <w:szCs w:val="24"/>
          <w:lang w:eastAsia="ru-RU"/>
        </w:rPr>
        <w:t>:</w:t>
      </w:r>
    </w:p>
    <w:tbl>
      <w:tblPr>
        <w:tblpPr w:leftFromText="180" w:rightFromText="180" w:vertAnchor="text" w:horzAnchor="page" w:tblpX="1293" w:tblpY="328"/>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4237"/>
        <w:gridCol w:w="4394"/>
      </w:tblGrid>
      <w:tr w:rsidR="004D595A" w:rsidRPr="00D50DE5">
        <w:trPr>
          <w:trHeight w:val="649"/>
        </w:trPr>
        <w:tc>
          <w:tcPr>
            <w:tcW w:w="0" w:type="auto"/>
          </w:tcPr>
          <w:p w:rsidR="004D595A" w:rsidRPr="00D50DE5" w:rsidRDefault="00D172ED">
            <w:pPr>
              <w:suppressAutoHyphens/>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Код</w:t>
            </w:r>
          </w:p>
          <w:p w:rsidR="004D595A" w:rsidRPr="00D50DE5" w:rsidRDefault="00D172ED">
            <w:pPr>
              <w:suppressAutoHyphens/>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ПК, ОК</w:t>
            </w:r>
          </w:p>
        </w:tc>
        <w:tc>
          <w:tcPr>
            <w:tcW w:w="4237" w:type="dxa"/>
          </w:tcPr>
          <w:p w:rsidR="004D595A" w:rsidRPr="00D50DE5" w:rsidRDefault="00D172ED">
            <w:pPr>
              <w:suppressAutoHyphens/>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Умения</w:t>
            </w:r>
          </w:p>
        </w:tc>
        <w:tc>
          <w:tcPr>
            <w:tcW w:w="4394" w:type="dxa"/>
          </w:tcPr>
          <w:p w:rsidR="004D595A" w:rsidRPr="00D50DE5" w:rsidRDefault="00D172ED">
            <w:pPr>
              <w:suppressAutoHyphens/>
              <w:spacing w:after="0" w:line="240" w:lineRule="auto"/>
              <w:jc w:val="center"/>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sz w:val="24"/>
                <w:szCs w:val="24"/>
                <w:lang w:val="en-US" w:eastAsia="ru-RU"/>
              </w:rPr>
              <w:t>Знания</w:t>
            </w:r>
          </w:p>
        </w:tc>
      </w:tr>
      <w:tr w:rsidR="004D595A" w:rsidRPr="00D50DE5">
        <w:trPr>
          <w:trHeight w:val="212"/>
        </w:trPr>
        <w:tc>
          <w:tcPr>
            <w:tcW w:w="0" w:type="auto"/>
            <w:vMerge w:val="restart"/>
          </w:tcPr>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1.1</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1.2</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ПК 1.3</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ОК 06</w:t>
            </w:r>
          </w:p>
          <w:p w:rsidR="004D595A" w:rsidRPr="00D50DE5" w:rsidRDefault="00D172ED">
            <w:pPr>
              <w:spacing w:after="0" w:line="240" w:lineRule="auto"/>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ОК 09</w:t>
            </w:r>
          </w:p>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применять теоретические положения при изучении специальных юридических дисциплин;</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понятие, типы и формы государства и права;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оперировать юридическими понятиями и категориями;</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роль государства в политической системе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применять на практике нормы различных отраслей права;</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систему права Российской Федерации и ее элементы;</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работать с законодательными и иными нормативными правовыми актами, специальной литературой</w:t>
            </w:r>
            <w:r w:rsidRPr="00D50DE5">
              <w:rPr>
                <w:rFonts w:ascii="Times New Roman" w:eastAsia="Calibri" w:hAnsi="Times New Roman" w:cs="Times New Roman"/>
                <w:sz w:val="24"/>
                <w:szCs w:val="24"/>
                <w:lang w:eastAsia="zh-CN"/>
              </w:rPr>
              <w:t xml:space="preserve"> на государственном и иностранном языках</w:t>
            </w:r>
            <w:r w:rsidRPr="00D50DE5">
              <w:rPr>
                <w:rFonts w:ascii="Times New Roman" w:eastAsiaTheme="minorEastAsia" w:hAnsi="Times New Roman" w:cs="Times New Roman"/>
                <w:sz w:val="24"/>
                <w:szCs w:val="24"/>
                <w:lang w:eastAsia="zh-CN"/>
              </w:rPr>
              <w:t>;</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val="en-US" w:eastAsia="ru-RU"/>
              </w:rPr>
            </w:pPr>
            <w:r w:rsidRPr="00D50DE5">
              <w:rPr>
                <w:rFonts w:ascii="Times New Roman" w:eastAsiaTheme="minorEastAsia" w:hAnsi="Times New Roman" w:cs="Times New Roman"/>
                <w:sz w:val="24"/>
                <w:szCs w:val="24"/>
                <w:lang w:val="en-US" w:eastAsia="zh-CN"/>
              </w:rPr>
              <w:t>формы реализации права;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val="en-US" w:eastAsia="ru-RU"/>
              </w:rPr>
            </w:pPr>
          </w:p>
        </w:tc>
        <w:tc>
          <w:tcPr>
            <w:tcW w:w="4237"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анализировать, делать выводы и обосновывать свою точку зрения по правовым отношениям</w:t>
            </w: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val="en-US" w:eastAsia="ru-RU"/>
              </w:rPr>
            </w:pPr>
            <w:r w:rsidRPr="00D50DE5">
              <w:rPr>
                <w:rFonts w:ascii="Times New Roman" w:eastAsiaTheme="minorEastAsia" w:hAnsi="Times New Roman" w:cs="Times New Roman"/>
                <w:sz w:val="24"/>
                <w:szCs w:val="24"/>
                <w:lang w:val="en-US" w:eastAsia="zh-CN"/>
              </w:rPr>
              <w:t>понятие и виды правоотношений;</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val="en-US"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val="en-US"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виды правонарушений и юридической ответственности;</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b/>
                <w:bCs/>
                <w:i/>
                <w:sz w:val="24"/>
                <w:szCs w:val="24"/>
                <w:u w:val="single"/>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основы правового государства и гражданского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heme="minorEastAsia" w:hAnsi="Times New Roman" w:cs="Times New Roman"/>
                <w:sz w:val="24"/>
                <w:szCs w:val="24"/>
                <w:lang w:eastAsia="zh-CN"/>
              </w:rPr>
              <w:t>основные типы современных правовых систем;</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классификация социальных норм современного общества;</w:t>
            </w:r>
          </w:p>
        </w:tc>
      </w:tr>
      <w:tr w:rsidR="004D595A" w:rsidRPr="00D50DE5">
        <w:trPr>
          <w:trHeight w:val="212"/>
        </w:trPr>
        <w:tc>
          <w:tcPr>
            <w:tcW w:w="0" w:type="auto"/>
            <w:vMerge/>
          </w:tcPr>
          <w:p w:rsidR="004D595A" w:rsidRPr="00D50DE5" w:rsidRDefault="004D595A">
            <w:pPr>
              <w:suppressAutoHyphens/>
              <w:spacing w:after="0" w:line="240" w:lineRule="auto"/>
              <w:jc w:val="center"/>
              <w:rPr>
                <w:rFonts w:ascii="Times New Roman" w:eastAsia="Times New Roman" w:hAnsi="Times New Roman" w:cs="Times New Roman"/>
                <w:i/>
                <w:sz w:val="24"/>
                <w:szCs w:val="24"/>
                <w:lang w:eastAsia="ru-RU"/>
              </w:rPr>
            </w:pPr>
          </w:p>
        </w:tc>
        <w:tc>
          <w:tcPr>
            <w:tcW w:w="4237" w:type="dxa"/>
          </w:tcPr>
          <w:p w:rsidR="004D595A" w:rsidRPr="00D50DE5" w:rsidRDefault="004D595A">
            <w:pPr>
              <w:spacing w:after="0" w:line="240" w:lineRule="auto"/>
              <w:rPr>
                <w:rFonts w:ascii="Times New Roman" w:eastAsia="Times New Roman" w:hAnsi="Times New Roman" w:cs="Times New Roman"/>
                <w:i/>
                <w:sz w:val="24"/>
                <w:szCs w:val="24"/>
                <w:lang w:eastAsia="ru-RU"/>
              </w:rPr>
            </w:pPr>
          </w:p>
        </w:tc>
        <w:tc>
          <w:tcPr>
            <w:tcW w:w="4394"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структуру и классификацию норм права.</w:t>
            </w:r>
          </w:p>
        </w:tc>
      </w:tr>
    </w:tbl>
    <w:p w:rsidR="004D595A" w:rsidRPr="00D50DE5" w:rsidRDefault="004D595A">
      <w:pPr>
        <w:spacing w:after="0" w:line="240" w:lineRule="auto"/>
        <w:ind w:leftChars="200" w:left="440" w:firstLineChars="545" w:firstLine="1308"/>
        <w:jc w:val="both"/>
        <w:rPr>
          <w:rFonts w:ascii="Times New Roman" w:eastAsia="Calibri" w:hAnsi="Times New Roman" w:cs="Times New Roman"/>
          <w:sz w:val="24"/>
          <w:szCs w:val="24"/>
        </w:rPr>
      </w:pPr>
    </w:p>
    <w:p w:rsidR="004D595A" w:rsidRPr="00D50DE5" w:rsidRDefault="004D595A">
      <w:pPr>
        <w:spacing w:after="0" w:line="240" w:lineRule="auto"/>
        <w:ind w:leftChars="200" w:left="440" w:firstLineChars="545" w:firstLine="1308"/>
        <w:jc w:val="both"/>
        <w:rPr>
          <w:rFonts w:ascii="Times New Roman" w:eastAsia="Calibri" w:hAnsi="Times New Roman" w:cs="Times New Roman"/>
          <w:sz w:val="24"/>
          <w:szCs w:val="24"/>
        </w:rPr>
      </w:pP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Освоение содержания учебной дисциплины «Документационное обеспечение управления» обеспечивает достижение следующих результатов: </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color w:val="FF0000"/>
          <w:sz w:val="24"/>
          <w:szCs w:val="24"/>
        </w:rPr>
      </w:pPr>
      <w:r w:rsidRPr="00D50DE5">
        <w:rPr>
          <w:rFonts w:ascii="Times New Roman" w:eastAsia="Calibri" w:hAnsi="Times New Roman" w:cs="Times New Roman"/>
          <w:b/>
          <w:sz w:val="24"/>
          <w:szCs w:val="24"/>
        </w:rPr>
        <w:t>Личностных:</w:t>
      </w:r>
      <w:r w:rsidRPr="00D50DE5">
        <w:rPr>
          <w:rFonts w:ascii="Times New Roman" w:eastAsia="Calibri" w:hAnsi="Times New Roman" w:cs="Times New Roman"/>
          <w:color w:val="FF0000"/>
          <w:sz w:val="24"/>
          <w:szCs w:val="24"/>
        </w:rPr>
        <w:t xml:space="preserve"> </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t xml:space="preserve">формирование понимания значимости подготовки в области ДОУ в условиях развития информационного общества; </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t>готовности к повышению своего образовательного уровня и продолжению обучения с использованием средств и методов информатики и ИКТ;</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lastRenderedPageBreak/>
        <w:t>способности и готовности к общению и сотрудничеству в процессе образовательной, общественно-полезной, учебно- исследовательской, творческой деятельности; способность и готовность к принятию ценностей здорового образа жизни за счет знания основных гигиенических, эргономических и технических условий безопасной эксплуатации средств ИКТ.</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color w:val="FF0000"/>
          <w:sz w:val="24"/>
          <w:szCs w:val="24"/>
        </w:rPr>
      </w:pPr>
      <w:r w:rsidRPr="00D50DE5">
        <w:rPr>
          <w:rFonts w:ascii="Times New Roman" w:eastAsia="Calibri" w:hAnsi="Times New Roman" w:cs="Times New Roman"/>
          <w:b/>
          <w:sz w:val="24"/>
          <w:szCs w:val="24"/>
        </w:rPr>
        <w:t>Метапредметных:</w:t>
      </w:r>
      <w:r w:rsidRPr="00D50DE5">
        <w:rPr>
          <w:rFonts w:ascii="Times New Roman" w:eastAsia="Calibri" w:hAnsi="Times New Roman" w:cs="Times New Roman"/>
          <w:color w:val="FF0000"/>
          <w:sz w:val="24"/>
          <w:szCs w:val="24"/>
        </w:rPr>
        <w:t xml:space="preserve"> </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t xml:space="preserve">владение информационно-логическими умениями: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t>владение умениями самостоятельно планировать пути достижения целей; соотносить свои действия с планируемыми результатами, осуществлять контроль своей деятельности, корректировать свои действия в соответствии с изменяющейся ситуацией; оценивать правильность выполнения учебной задачи</w:t>
      </w:r>
    </w:p>
    <w:p w:rsidR="004D595A" w:rsidRPr="00D50DE5" w:rsidRDefault="00D172ED">
      <w:pPr>
        <w:numPr>
          <w:ilvl w:val="0"/>
          <w:numId w:val="43"/>
        </w:numPr>
        <w:spacing w:after="0" w:line="240" w:lineRule="auto"/>
        <w:ind w:leftChars="200" w:left="440" w:firstLineChars="545" w:firstLine="1308"/>
        <w:contextualSpacing/>
        <w:jc w:val="both"/>
        <w:rPr>
          <w:rFonts w:ascii="Times New Roman" w:eastAsia="DengXian" w:hAnsi="Times New Roman" w:cs="Times New Roman"/>
          <w:sz w:val="24"/>
          <w:szCs w:val="24"/>
          <w:lang w:eastAsia="ru-RU"/>
        </w:rPr>
      </w:pPr>
      <w:r w:rsidRPr="00D50DE5">
        <w:rPr>
          <w:rFonts w:ascii="Times New Roman" w:eastAsia="DengXian" w:hAnsi="Times New Roman" w:cs="Times New Roman"/>
          <w:sz w:val="24"/>
          <w:szCs w:val="24"/>
          <w:lang w:eastAsia="ru-RU"/>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color w:val="FF0000"/>
          <w:sz w:val="24"/>
          <w:szCs w:val="24"/>
        </w:rPr>
      </w:pPr>
      <w:r w:rsidRPr="00D50DE5">
        <w:rPr>
          <w:rFonts w:ascii="Times New Roman" w:eastAsia="Calibri" w:hAnsi="Times New Roman" w:cs="Times New Roman"/>
          <w:b/>
          <w:sz w:val="24"/>
          <w:szCs w:val="24"/>
        </w:rPr>
        <w:t xml:space="preserve">Предметных: </w:t>
      </w:r>
    </w:p>
    <w:p w:rsidR="004D595A" w:rsidRPr="00D50DE5" w:rsidRDefault="00D172ED">
      <w:pPr>
        <w:numPr>
          <w:ilvl w:val="0"/>
          <w:numId w:val="44"/>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оформления правовой документации в соответствии с нормативной базой, используя информационные технологии;</w:t>
      </w:r>
    </w:p>
    <w:p w:rsidR="004D595A" w:rsidRPr="00D50DE5" w:rsidRDefault="00D172ED">
      <w:pPr>
        <w:numPr>
          <w:ilvl w:val="0"/>
          <w:numId w:val="44"/>
        </w:numPr>
        <w:shd w:val="clear" w:color="auto" w:fill="FFFFFF"/>
        <w:spacing w:after="0" w:line="240" w:lineRule="auto"/>
        <w:ind w:leftChars="200" w:left="440" w:firstLineChars="545" w:firstLine="1308"/>
        <w:contextualSpacing/>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осуществления автоматизации обработки правовых документов;</w:t>
      </w:r>
    </w:p>
    <w:p w:rsidR="004D595A" w:rsidRPr="00D50DE5" w:rsidRDefault="00D172ED">
      <w:pPr>
        <w:numPr>
          <w:ilvl w:val="0"/>
          <w:numId w:val="44"/>
        </w:numPr>
        <w:shd w:val="clear" w:color="auto" w:fill="FFFFFF"/>
        <w:spacing w:after="0" w:line="240" w:lineRule="auto"/>
        <w:ind w:leftChars="200" w:left="440" w:right="-184" w:firstLineChars="545" w:firstLine="1308"/>
        <w:contextualSpacing/>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color w:val="000000"/>
          <w:sz w:val="24"/>
          <w:szCs w:val="24"/>
          <w:lang w:eastAsia="ru-RU"/>
        </w:rPr>
        <w:t>унифицирование системы документации; осуществление хранения и поиска документов;</w:t>
      </w:r>
    </w:p>
    <w:p w:rsidR="004D595A" w:rsidRPr="00D50DE5" w:rsidRDefault="00D172ED">
      <w:pPr>
        <w:numPr>
          <w:ilvl w:val="0"/>
          <w:numId w:val="44"/>
        </w:numPr>
        <w:spacing w:after="0" w:line="240" w:lineRule="auto"/>
        <w:ind w:leftChars="200" w:left="440" w:firstLineChars="545" w:firstLine="1308"/>
        <w:contextualSpacing/>
        <w:jc w:val="both"/>
        <w:rPr>
          <w:rFonts w:ascii="Times New Roman" w:eastAsia="DengXian" w:hAnsi="Times New Roman" w:cs="Times New Roman"/>
          <w:b/>
          <w:sz w:val="24"/>
          <w:szCs w:val="24"/>
          <w:lang w:eastAsia="ru-RU"/>
        </w:rPr>
      </w:pPr>
      <w:r w:rsidRPr="00D50DE5">
        <w:rPr>
          <w:rFonts w:ascii="Times New Roman" w:eastAsia="DengXian" w:hAnsi="Times New Roman" w:cs="Times New Roman"/>
          <w:sz w:val="24"/>
          <w:szCs w:val="24"/>
          <w:lang w:eastAsia="ru-RU"/>
        </w:rPr>
        <w:t xml:space="preserve">структурирование информации, умения выбирать способ представления данных в соответствии с поставленной задачей </w:t>
      </w:r>
    </w:p>
    <w:p w:rsidR="004D595A" w:rsidRPr="00D50DE5" w:rsidRDefault="004D595A">
      <w:pPr>
        <w:spacing w:after="0" w:line="240" w:lineRule="auto"/>
        <w:ind w:leftChars="200" w:left="440" w:firstLineChars="545" w:firstLine="1309"/>
        <w:jc w:val="both"/>
        <w:rPr>
          <w:rFonts w:ascii="Times New Roman" w:eastAsia="Calibri" w:hAnsi="Times New Roman" w:cs="Times New Roman"/>
          <w:b/>
          <w:sz w:val="24"/>
          <w:szCs w:val="24"/>
        </w:rPr>
      </w:pPr>
    </w:p>
    <w:p w:rsidR="004D595A" w:rsidRPr="00D50DE5" w:rsidRDefault="00D172ED">
      <w:pPr>
        <w:widowControl w:val="0"/>
        <w:autoSpaceDE w:val="0"/>
        <w:autoSpaceDN w:val="0"/>
        <w:spacing w:line="360" w:lineRule="auto"/>
        <w:ind w:leftChars="200" w:left="440" w:firstLineChars="545" w:firstLine="1309"/>
        <w:contextualSpacing/>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учебной дисциплины и виды учебной работы</w:t>
      </w:r>
    </w:p>
    <w:tbl>
      <w:tblPr>
        <w:tblStyle w:val="110"/>
        <w:tblW w:w="0" w:type="auto"/>
        <w:tblInd w:w="0" w:type="dxa"/>
        <w:tblLook w:val="04A0" w:firstRow="1" w:lastRow="0" w:firstColumn="1" w:lastColumn="0" w:noHBand="0" w:noVBand="1"/>
      </w:tblPr>
      <w:tblGrid>
        <w:gridCol w:w="4439"/>
        <w:gridCol w:w="2723"/>
        <w:gridCol w:w="2409"/>
      </w:tblGrid>
      <w:tr w:rsidR="004D595A" w:rsidRPr="00D50DE5">
        <w:trPr>
          <w:trHeight w:val="562"/>
        </w:trPr>
        <w:tc>
          <w:tcPr>
            <w:tcW w:w="443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Вид учебной работы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очной формы обучения)</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Объем в часах </w:t>
            </w:r>
          </w:p>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(для заочной формы обучения)</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Объем рабочей программы учебной дисциплины</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66</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66</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 том числе в форме практической подготовки</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теоретическое обучение</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50</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8</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лабораторные работы </w:t>
            </w:r>
            <w:r w:rsidRPr="00D50DE5">
              <w:rPr>
                <w:rFonts w:ascii="Times New Roman" w:eastAsia="Times New Roman" w:hAnsi="Times New Roman" w:cs="Times New Roman"/>
                <w:i/>
                <w:sz w:val="24"/>
                <w:szCs w:val="24"/>
                <w:lang w:eastAsia="ru-RU"/>
              </w:rPr>
              <w:t>(если предусмотрено)</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практические занятия </w:t>
            </w:r>
            <w:r w:rsidRPr="00D50DE5">
              <w:rPr>
                <w:rFonts w:ascii="Times New Roman" w:eastAsia="Times New Roman" w:hAnsi="Times New Roman" w:cs="Times New Roman"/>
                <w:i/>
                <w:sz w:val="24"/>
                <w:szCs w:val="24"/>
                <w:lang w:eastAsia="ru-RU"/>
              </w:rPr>
              <w:t>(если предусмотрено)</w:t>
            </w:r>
          </w:p>
        </w:tc>
        <w:tc>
          <w:tcPr>
            <w:tcW w:w="2723" w:type="dxa"/>
            <w:vAlign w:val="center"/>
          </w:tcPr>
          <w:p w:rsidR="004D595A" w:rsidRPr="00D50DE5" w:rsidRDefault="004D595A">
            <w:pPr>
              <w:spacing w:after="0" w:line="240" w:lineRule="auto"/>
              <w:jc w:val="center"/>
              <w:rPr>
                <w:rFonts w:ascii="Times New Roman" w:eastAsia="Times New Roman" w:hAnsi="Times New Roman" w:cs="Times New Roman"/>
                <w:sz w:val="24"/>
                <w:szCs w:val="24"/>
                <w:lang w:eastAsia="ru-RU"/>
              </w:rPr>
            </w:pP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профессионально ориентированное содержание/прикладной модуль </w:t>
            </w:r>
            <w:r w:rsidRPr="00D50DE5">
              <w:rPr>
                <w:rFonts w:ascii="Times New Roman" w:eastAsia="Times New Roman" w:hAnsi="Times New Roman" w:cs="Times New Roman"/>
                <w:i/>
                <w:sz w:val="24"/>
                <w:szCs w:val="24"/>
                <w:lang w:eastAsia="ru-RU"/>
              </w:rPr>
              <w:t xml:space="preserve">(если предусмотрено) </w:t>
            </w: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b/>
                <w:sz w:val="24"/>
                <w:szCs w:val="24"/>
                <w:lang w:eastAsia="ru-RU"/>
              </w:rPr>
              <w:t>только для общеобразовательных дисциплин</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курсовая работа (проект) </w:t>
            </w:r>
            <w:r w:rsidRPr="00D50DE5">
              <w:rPr>
                <w:rFonts w:ascii="Times New Roman" w:eastAsia="Times New Roman" w:hAnsi="Times New Roman" w:cs="Times New Roman"/>
                <w:i/>
                <w:sz w:val="24"/>
                <w:szCs w:val="24"/>
                <w:lang w:eastAsia="ru-RU"/>
              </w:rPr>
              <w:t>(если предусмотрено)</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индивидуальный проект </w:t>
            </w:r>
            <w:r w:rsidRPr="00D50DE5">
              <w:rPr>
                <w:rFonts w:ascii="Times New Roman" w:eastAsia="Times New Roman" w:hAnsi="Times New Roman" w:cs="Times New Roman"/>
                <w:i/>
                <w:sz w:val="24"/>
                <w:szCs w:val="24"/>
                <w:lang w:eastAsia="ru-RU"/>
              </w:rPr>
              <w:t xml:space="preserve">(если предусмотрено) </w:t>
            </w:r>
            <w:r w:rsidRPr="00D50DE5">
              <w:rPr>
                <w:rFonts w:ascii="Times New Roman" w:eastAsia="Times New Roman" w:hAnsi="Times New Roman" w:cs="Times New Roman"/>
                <w:sz w:val="24"/>
                <w:szCs w:val="24"/>
                <w:lang w:eastAsia="ru-RU"/>
              </w:rPr>
              <w:t xml:space="preserve">– </w:t>
            </w:r>
            <w:r w:rsidRPr="00D50DE5">
              <w:rPr>
                <w:rFonts w:ascii="Times New Roman" w:eastAsia="Times New Roman" w:hAnsi="Times New Roman" w:cs="Times New Roman"/>
                <w:b/>
                <w:sz w:val="24"/>
                <w:szCs w:val="24"/>
                <w:lang w:eastAsia="ru-RU"/>
              </w:rPr>
              <w:t>только для общеобразовательных дисциплин</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да/нет</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да/нет</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lastRenderedPageBreak/>
              <w:t xml:space="preserve">Самостоятельная работа (если предусмотрено) </w:t>
            </w:r>
          </w:p>
        </w:tc>
        <w:tc>
          <w:tcPr>
            <w:tcW w:w="2723"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14</w:t>
            </w:r>
          </w:p>
        </w:tc>
        <w:tc>
          <w:tcPr>
            <w:tcW w:w="2409" w:type="dxa"/>
            <w:vAlign w:val="center"/>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53</w:t>
            </w:r>
          </w:p>
        </w:tc>
      </w:tr>
      <w:tr w:rsidR="004D595A" w:rsidRPr="00D50DE5">
        <w:tc>
          <w:tcPr>
            <w:tcW w:w="4439" w:type="dxa"/>
          </w:tcPr>
          <w:p w:rsidR="004D595A" w:rsidRPr="00D50DE5" w:rsidRDefault="00D172ED">
            <w:pPr>
              <w:spacing w:after="0" w:line="240"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b/>
                <w:sz w:val="24"/>
                <w:szCs w:val="24"/>
                <w:lang w:eastAsia="ru-RU"/>
              </w:rPr>
              <w:t>Промежуточная аттестация в форме дифференцированного зачета</w:t>
            </w:r>
          </w:p>
        </w:tc>
        <w:tc>
          <w:tcPr>
            <w:tcW w:w="2723"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6+2ПАТТ</w:t>
            </w:r>
          </w:p>
        </w:tc>
        <w:tc>
          <w:tcPr>
            <w:tcW w:w="2409" w:type="dxa"/>
          </w:tcPr>
          <w:p w:rsidR="004D595A" w:rsidRPr="00D50DE5" w:rsidRDefault="00D172ED">
            <w:pPr>
              <w:spacing w:after="0" w:line="240"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3+1 ПАТТ</w:t>
            </w:r>
          </w:p>
        </w:tc>
      </w:tr>
    </w:tbl>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D172ED">
      <w:pPr>
        <w:spacing w:after="0" w:line="240" w:lineRule="auto"/>
        <w:ind w:leftChars="200" w:left="440" w:firstLineChars="545" w:firstLine="1309"/>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Содержание</w:t>
      </w:r>
    </w:p>
    <w:p w:rsidR="004D595A" w:rsidRPr="00D50DE5" w:rsidRDefault="00D172ED">
      <w:pPr>
        <w:autoSpaceDE w:val="0"/>
        <w:autoSpaceDN w:val="0"/>
        <w:adjustRightInd w:val="0"/>
        <w:spacing w:after="0" w:line="240" w:lineRule="auto"/>
        <w:ind w:leftChars="200" w:left="440" w:firstLineChars="545" w:firstLine="1309"/>
        <w:jc w:val="both"/>
        <w:rPr>
          <w:rFonts w:ascii="Times New Roman" w:eastAsia="Calibri" w:hAnsi="Times New Roman" w:cs="Times New Roman"/>
          <w:color w:val="000000"/>
          <w:sz w:val="24"/>
          <w:szCs w:val="24"/>
        </w:rPr>
      </w:pPr>
      <w:r w:rsidRPr="00D50DE5">
        <w:rPr>
          <w:rFonts w:ascii="Times New Roman" w:eastAsia="Calibri" w:hAnsi="Times New Roman" w:cs="Times New Roman"/>
          <w:b/>
          <w:bCs/>
          <w:color w:val="000000"/>
          <w:sz w:val="24"/>
          <w:szCs w:val="24"/>
        </w:rPr>
        <w:t>Раздел 1 Виды документов и требования к их оформлению Основные требования к оформлению организационно-распорядительных документов</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b/>
          <w:sz w:val="24"/>
          <w:szCs w:val="24"/>
        </w:rPr>
      </w:pPr>
      <w:r w:rsidRPr="00D50DE5">
        <w:rPr>
          <w:rFonts w:ascii="Times New Roman" w:eastAsia="Calibri" w:hAnsi="Times New Roman" w:cs="Times New Roman"/>
          <w:b/>
          <w:sz w:val="24"/>
          <w:szCs w:val="24"/>
        </w:rPr>
        <w:t>Тема 1. Унификация и стандартизация управленческих документов</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1.1Документ его виды и характеристики</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Тема1.2. Классификация видов управленческих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3.Бланки</w:t>
      </w:r>
      <w:proofErr w:type="gramEnd"/>
      <w:r w:rsidRPr="00D50DE5">
        <w:rPr>
          <w:rFonts w:ascii="Times New Roman" w:eastAsia="Times New Roman" w:hAnsi="Times New Roman" w:cs="Times New Roman"/>
          <w:bCs/>
          <w:sz w:val="24"/>
          <w:szCs w:val="24"/>
          <w:lang w:eastAsia="ru-RU"/>
        </w:rPr>
        <w:t xml:space="preserve"> документов: понятие, виды, варианты и способы расположения реквизитов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Тема</w:t>
      </w:r>
      <w:r w:rsidRPr="00D50DE5">
        <w:rPr>
          <w:rFonts w:ascii="Times New Roman" w:eastAsia="Times New Roman" w:hAnsi="Times New Roman" w:cs="Times New Roman"/>
          <w:sz w:val="24"/>
          <w:szCs w:val="24"/>
          <w:lang w:eastAsia="ru-RU"/>
        </w:rPr>
        <w:t xml:space="preserve"> 1.</w:t>
      </w:r>
      <w:proofErr w:type="gramStart"/>
      <w:r w:rsidRPr="00D50DE5">
        <w:rPr>
          <w:rFonts w:ascii="Times New Roman" w:eastAsia="Times New Roman" w:hAnsi="Times New Roman" w:cs="Times New Roman"/>
          <w:sz w:val="24"/>
          <w:szCs w:val="24"/>
          <w:lang w:eastAsia="ru-RU"/>
        </w:rPr>
        <w:t>4.Унификация</w:t>
      </w:r>
      <w:proofErr w:type="gramEnd"/>
      <w:r w:rsidRPr="00D50DE5">
        <w:rPr>
          <w:rFonts w:ascii="Times New Roman" w:eastAsia="Times New Roman" w:hAnsi="Times New Roman" w:cs="Times New Roman"/>
          <w:sz w:val="24"/>
          <w:szCs w:val="24"/>
          <w:lang w:eastAsia="ru-RU"/>
        </w:rPr>
        <w:t xml:space="preserve"> управленческих документов. УСД. УСОРД. Формуляр-образец ОРД. </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bCs/>
          <w:sz w:val="24"/>
          <w:szCs w:val="24"/>
          <w:lang w:eastAsia="ru-RU"/>
        </w:rPr>
        <w:t>Тема1.5.</w:t>
      </w:r>
      <w:r w:rsidRPr="00D50DE5">
        <w:rPr>
          <w:rFonts w:ascii="Times New Roman" w:eastAsia="Times New Roman" w:hAnsi="Times New Roman" w:cs="Times New Roman"/>
          <w:sz w:val="24"/>
          <w:szCs w:val="24"/>
          <w:lang w:eastAsia="ru-RU"/>
        </w:rPr>
        <w:t xml:space="preserve"> Стандартизация управленческих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Тема 1.6.</w:t>
      </w:r>
      <w:r w:rsidRPr="00D50DE5">
        <w:rPr>
          <w:rFonts w:ascii="Times New Roman" w:eastAsia="Calibri" w:hAnsi="Times New Roman" w:cs="Times New Roman"/>
        </w:rPr>
        <w:t xml:space="preserve"> </w:t>
      </w:r>
      <w:r w:rsidRPr="00D50DE5">
        <w:rPr>
          <w:rFonts w:ascii="Times New Roman" w:eastAsia="Times New Roman" w:hAnsi="Times New Roman" w:cs="Times New Roman"/>
          <w:sz w:val="24"/>
          <w:szCs w:val="24"/>
          <w:lang w:eastAsia="ru-RU"/>
        </w:rPr>
        <w:t>Правила оформления реквизитов</w:t>
      </w:r>
    </w:p>
    <w:p w:rsidR="004D595A" w:rsidRPr="00D50DE5" w:rsidRDefault="00D172ED">
      <w:pPr>
        <w:autoSpaceDE w:val="0"/>
        <w:autoSpaceDN w:val="0"/>
        <w:adjustRightInd w:val="0"/>
        <w:spacing w:after="0" w:line="240" w:lineRule="auto"/>
        <w:ind w:leftChars="200" w:left="440" w:firstLineChars="545" w:firstLine="1309"/>
        <w:jc w:val="both"/>
        <w:rPr>
          <w:rFonts w:ascii="Times New Roman" w:eastAsia="Calibri" w:hAnsi="Times New Roman" w:cs="Times New Roman"/>
          <w:color w:val="000000"/>
          <w:sz w:val="24"/>
          <w:szCs w:val="24"/>
        </w:rPr>
      </w:pPr>
      <w:r w:rsidRPr="00D50DE5">
        <w:rPr>
          <w:rFonts w:ascii="Times New Roman" w:eastAsia="Calibri" w:hAnsi="Times New Roman" w:cs="Times New Roman"/>
          <w:b/>
          <w:bCs/>
          <w:color w:val="000000"/>
          <w:sz w:val="24"/>
          <w:szCs w:val="24"/>
        </w:rPr>
        <w:t>Тема 2. Правила оформления основных видов организационно-распорядительных и других видов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w:t>
      </w:r>
      <w:proofErr w:type="gramStart"/>
      <w:r w:rsidRPr="00D50DE5">
        <w:rPr>
          <w:rFonts w:ascii="Times New Roman" w:eastAsia="Times New Roman" w:hAnsi="Times New Roman" w:cs="Times New Roman"/>
          <w:bCs/>
          <w:sz w:val="24"/>
          <w:szCs w:val="24"/>
          <w:lang w:eastAsia="ru-RU"/>
        </w:rPr>
        <w:t>1.Организационно</w:t>
      </w:r>
      <w:proofErr w:type="gramEnd"/>
      <w:r w:rsidRPr="00D50DE5">
        <w:rPr>
          <w:rFonts w:ascii="Times New Roman" w:eastAsia="Times New Roman" w:hAnsi="Times New Roman" w:cs="Times New Roman"/>
          <w:bCs/>
          <w:sz w:val="24"/>
          <w:szCs w:val="24"/>
          <w:lang w:eastAsia="ru-RU"/>
        </w:rPr>
        <w:t>-правовая документация: понятие, виды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требования по оформлению.</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2.2. Распорядительная документация: понятие, виды</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документов, требования по оформлению</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Times New Roman" w:hAnsi="Times New Roman" w:cs="Times New Roman"/>
          <w:bCs/>
          <w:sz w:val="24"/>
          <w:szCs w:val="24"/>
          <w:lang w:eastAsia="ru-RU"/>
        </w:rPr>
        <w:t>Тема 2.3.</w:t>
      </w:r>
      <w:r w:rsidRPr="00D50DE5">
        <w:rPr>
          <w:rFonts w:ascii="Times New Roman" w:eastAsia="Calibri" w:hAnsi="Times New Roman" w:cs="Times New Roman"/>
          <w:sz w:val="24"/>
          <w:szCs w:val="24"/>
        </w:rPr>
        <w:t xml:space="preserve"> Информационно-справочная документация: понятие, виды документов, требования по оформлению </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w:t>
      </w:r>
      <w:r w:rsidRPr="00D50DE5">
        <w:rPr>
          <w:rFonts w:ascii="Times New Roman" w:eastAsia="Calibri" w:hAnsi="Times New Roman" w:cs="Times New Roman"/>
          <w:sz w:val="24"/>
          <w:szCs w:val="24"/>
        </w:rPr>
        <w:t xml:space="preserve"> 2.4.</w:t>
      </w:r>
      <w:r w:rsidRPr="00D50DE5">
        <w:rPr>
          <w:rFonts w:ascii="Times New Roman" w:eastAsia="Calibri" w:hAnsi="Times New Roman" w:cs="Times New Roman"/>
        </w:rPr>
        <w:t xml:space="preserve"> </w:t>
      </w:r>
      <w:r w:rsidRPr="00D50DE5">
        <w:rPr>
          <w:rFonts w:ascii="Times New Roman" w:eastAsia="Calibri" w:hAnsi="Times New Roman" w:cs="Times New Roman"/>
          <w:sz w:val="24"/>
          <w:szCs w:val="24"/>
        </w:rPr>
        <w:t>Документация по трудовым правоотношениям: понятие, виды документов требования по оформлению</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Times New Roman" w:hAnsi="Times New Roman" w:cs="Times New Roman"/>
          <w:bCs/>
          <w:sz w:val="24"/>
          <w:szCs w:val="24"/>
          <w:lang w:eastAsia="ru-RU"/>
        </w:rPr>
        <w:t>Тема</w:t>
      </w:r>
      <w:r w:rsidRPr="00D50DE5">
        <w:rPr>
          <w:rFonts w:ascii="Times New Roman" w:eastAsia="Calibri" w:hAnsi="Times New Roman" w:cs="Times New Roman"/>
          <w:sz w:val="24"/>
          <w:szCs w:val="24"/>
        </w:rPr>
        <w:t xml:space="preserve"> 2.5.</w:t>
      </w:r>
      <w:r w:rsidRPr="00D50DE5">
        <w:rPr>
          <w:rFonts w:ascii="Times New Roman" w:eastAsia="Calibri" w:hAnsi="Times New Roman" w:cs="Times New Roman"/>
        </w:rPr>
        <w:t xml:space="preserve"> </w:t>
      </w:r>
      <w:r w:rsidRPr="00D50DE5">
        <w:rPr>
          <w:rFonts w:ascii="Times New Roman" w:eastAsia="Calibri" w:hAnsi="Times New Roman" w:cs="Times New Roman"/>
          <w:sz w:val="24"/>
          <w:szCs w:val="24"/>
        </w:rPr>
        <w:t>Составление примерных образцов должностных инструкций</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2.6. Оформление служебного письма, требующего письма-ответа, объяснительной, внутренней докладной записки, справки</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Тема 2.7. Правила составления отдельных видов документов: оформление записи о приеме на работу нового сотрудника </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Тема 2.</w:t>
      </w:r>
      <w:proofErr w:type="gramStart"/>
      <w:r w:rsidRPr="00D50DE5">
        <w:rPr>
          <w:rFonts w:ascii="Times New Roman" w:eastAsia="Calibri" w:hAnsi="Times New Roman" w:cs="Times New Roman"/>
          <w:sz w:val="24"/>
          <w:szCs w:val="24"/>
        </w:rPr>
        <w:t>8.Оформление</w:t>
      </w:r>
      <w:proofErr w:type="gramEnd"/>
      <w:r w:rsidRPr="00D50DE5">
        <w:rPr>
          <w:rFonts w:ascii="Times New Roman" w:eastAsia="Calibri" w:hAnsi="Times New Roman" w:cs="Times New Roman"/>
          <w:sz w:val="24"/>
          <w:szCs w:val="24"/>
        </w:rPr>
        <w:t xml:space="preserve"> записи о приеме на работу нового сотрудника, о переводе сотрудника на другую работу, об увольнении сотрудника </w:t>
      </w:r>
    </w:p>
    <w:p w:rsidR="004D595A" w:rsidRPr="00D50DE5" w:rsidRDefault="00D172ED">
      <w:pPr>
        <w:spacing w:after="0" w:line="240" w:lineRule="auto"/>
        <w:ind w:leftChars="200" w:left="440" w:firstLineChars="545" w:firstLine="1309"/>
        <w:jc w:val="both"/>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 xml:space="preserve">Раздел </w:t>
      </w:r>
      <w:proofErr w:type="gramStart"/>
      <w:r w:rsidRPr="00D50DE5">
        <w:rPr>
          <w:rFonts w:ascii="Times New Roman" w:eastAsia="Times New Roman" w:hAnsi="Times New Roman" w:cs="Times New Roman"/>
          <w:b/>
          <w:sz w:val="24"/>
          <w:szCs w:val="24"/>
          <w:lang w:eastAsia="ru-RU"/>
        </w:rPr>
        <w:t>2.Организация</w:t>
      </w:r>
      <w:proofErr w:type="gramEnd"/>
      <w:r w:rsidRPr="00D50DE5">
        <w:rPr>
          <w:rFonts w:ascii="Times New Roman" w:eastAsia="Times New Roman" w:hAnsi="Times New Roman" w:cs="Times New Roman"/>
          <w:b/>
          <w:sz w:val="24"/>
          <w:szCs w:val="24"/>
          <w:lang w:eastAsia="ru-RU"/>
        </w:rPr>
        <w:t xml:space="preserve"> работы с документами</w:t>
      </w:r>
    </w:p>
    <w:p w:rsidR="004D595A" w:rsidRPr="00D50DE5" w:rsidRDefault="00D172ED">
      <w:pPr>
        <w:spacing w:after="0" w:line="240" w:lineRule="auto"/>
        <w:ind w:leftChars="200" w:left="440" w:firstLineChars="545" w:firstLine="1309"/>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
          <w:bCs/>
          <w:sz w:val="24"/>
          <w:szCs w:val="24"/>
          <w:lang w:eastAsia="ru-RU"/>
        </w:rPr>
        <w:t xml:space="preserve">Тема </w:t>
      </w:r>
      <w:proofErr w:type="gramStart"/>
      <w:r w:rsidRPr="00D50DE5">
        <w:rPr>
          <w:rFonts w:ascii="Times New Roman" w:eastAsia="Times New Roman" w:hAnsi="Times New Roman" w:cs="Times New Roman"/>
          <w:b/>
          <w:bCs/>
          <w:sz w:val="24"/>
          <w:szCs w:val="24"/>
          <w:lang w:eastAsia="ru-RU"/>
        </w:rPr>
        <w:t>1.</w:t>
      </w:r>
      <w:r w:rsidRPr="00D50DE5">
        <w:rPr>
          <w:rFonts w:ascii="Times New Roman" w:eastAsia="Times New Roman" w:hAnsi="Times New Roman" w:cs="Times New Roman"/>
          <w:b/>
          <w:sz w:val="24"/>
          <w:szCs w:val="24"/>
          <w:lang w:eastAsia="ru-RU"/>
        </w:rPr>
        <w:t>Документооборот</w:t>
      </w:r>
      <w:proofErr w:type="gramEnd"/>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1.Служба</w:t>
      </w:r>
      <w:proofErr w:type="gramEnd"/>
      <w:r w:rsidRPr="00D50DE5">
        <w:rPr>
          <w:rFonts w:ascii="Times New Roman" w:eastAsia="Times New Roman" w:hAnsi="Times New Roman" w:cs="Times New Roman"/>
          <w:bCs/>
          <w:sz w:val="24"/>
          <w:szCs w:val="24"/>
          <w:lang w:eastAsia="ru-RU"/>
        </w:rPr>
        <w:t xml:space="preserve"> ДОУ: основные задачи, функции, </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2.Типовые</w:t>
      </w:r>
      <w:proofErr w:type="gramEnd"/>
      <w:r w:rsidRPr="00D50DE5">
        <w:rPr>
          <w:rFonts w:ascii="Times New Roman" w:eastAsia="Times New Roman" w:hAnsi="Times New Roman" w:cs="Times New Roman"/>
          <w:bCs/>
          <w:sz w:val="24"/>
          <w:szCs w:val="24"/>
          <w:lang w:eastAsia="ru-RU"/>
        </w:rPr>
        <w:t xml:space="preserve"> структуры, должностной состав, регламентация работы службы ДОУ. </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3.Управление</w:t>
      </w:r>
      <w:proofErr w:type="gramEnd"/>
      <w:r w:rsidRPr="00D50DE5">
        <w:rPr>
          <w:rFonts w:ascii="Times New Roman" w:eastAsia="Times New Roman" w:hAnsi="Times New Roman" w:cs="Times New Roman"/>
          <w:bCs/>
          <w:sz w:val="24"/>
          <w:szCs w:val="24"/>
          <w:lang w:eastAsia="ru-RU"/>
        </w:rPr>
        <w:t xml:space="preserve"> документами, ответственность и полномочия в управлении документами</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4.Организация</w:t>
      </w:r>
      <w:proofErr w:type="gramEnd"/>
      <w:r w:rsidRPr="00D50DE5">
        <w:rPr>
          <w:rFonts w:ascii="Times New Roman" w:eastAsia="Times New Roman" w:hAnsi="Times New Roman" w:cs="Times New Roman"/>
          <w:bCs/>
          <w:sz w:val="24"/>
          <w:szCs w:val="24"/>
          <w:lang w:eastAsia="ru-RU"/>
        </w:rPr>
        <w:t xml:space="preserve"> текущей работы с документами</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5.Технологии</w:t>
      </w:r>
      <w:proofErr w:type="gramEnd"/>
      <w:r w:rsidRPr="00D50DE5">
        <w:rPr>
          <w:rFonts w:ascii="Times New Roman" w:eastAsia="Times New Roman" w:hAnsi="Times New Roman" w:cs="Times New Roman"/>
          <w:bCs/>
          <w:sz w:val="24"/>
          <w:szCs w:val="24"/>
          <w:lang w:eastAsia="ru-RU"/>
        </w:rPr>
        <w:t xml:space="preserve"> обработки поступающих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 xml:space="preserve">Тема 1. </w:t>
      </w:r>
      <w:proofErr w:type="gramStart"/>
      <w:r w:rsidRPr="00D50DE5">
        <w:rPr>
          <w:rFonts w:ascii="Times New Roman" w:eastAsia="Times New Roman" w:hAnsi="Times New Roman" w:cs="Times New Roman"/>
          <w:bCs/>
          <w:sz w:val="24"/>
          <w:szCs w:val="24"/>
          <w:lang w:eastAsia="ru-RU"/>
        </w:rPr>
        <w:t>6.Предварительное</w:t>
      </w:r>
      <w:proofErr w:type="gramEnd"/>
      <w:r w:rsidRPr="00D50DE5">
        <w:rPr>
          <w:rFonts w:ascii="Times New Roman" w:eastAsia="Times New Roman" w:hAnsi="Times New Roman" w:cs="Times New Roman"/>
          <w:bCs/>
          <w:sz w:val="24"/>
          <w:szCs w:val="24"/>
          <w:lang w:eastAsia="ru-RU"/>
        </w:rPr>
        <w:t xml:space="preserve"> рассмотрение документов</w:t>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7.Рассмотрение</w:t>
      </w:r>
      <w:proofErr w:type="gramEnd"/>
      <w:r w:rsidRPr="00D50DE5">
        <w:rPr>
          <w:rFonts w:ascii="Times New Roman" w:eastAsia="Times New Roman" w:hAnsi="Times New Roman" w:cs="Times New Roman"/>
          <w:bCs/>
          <w:sz w:val="24"/>
          <w:szCs w:val="24"/>
          <w:lang w:eastAsia="ru-RU"/>
        </w:rPr>
        <w:t xml:space="preserve"> документов руководителем</w:t>
      </w:r>
      <w:r w:rsidRPr="00D50DE5">
        <w:rPr>
          <w:rFonts w:ascii="Times New Roman" w:eastAsia="Times New Roman" w:hAnsi="Times New Roman" w:cs="Times New Roman"/>
          <w:bCs/>
          <w:sz w:val="24"/>
          <w:szCs w:val="24"/>
          <w:lang w:eastAsia="ru-RU"/>
        </w:rPr>
        <w:tab/>
      </w:r>
    </w:p>
    <w:p w:rsidR="004D595A" w:rsidRPr="00D50DE5" w:rsidRDefault="00D172ED">
      <w:pPr>
        <w:spacing w:after="0" w:line="240" w:lineRule="auto"/>
        <w:ind w:leftChars="200" w:left="440" w:firstLineChars="545" w:firstLine="1308"/>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Тема 1.</w:t>
      </w:r>
      <w:proofErr w:type="gramStart"/>
      <w:r w:rsidRPr="00D50DE5">
        <w:rPr>
          <w:rFonts w:ascii="Times New Roman" w:eastAsia="Times New Roman" w:hAnsi="Times New Roman" w:cs="Times New Roman"/>
          <w:bCs/>
          <w:sz w:val="24"/>
          <w:szCs w:val="24"/>
          <w:lang w:eastAsia="ru-RU"/>
        </w:rPr>
        <w:t>8.Обработка</w:t>
      </w:r>
      <w:proofErr w:type="gramEnd"/>
      <w:r w:rsidRPr="00D50DE5">
        <w:rPr>
          <w:rFonts w:ascii="Times New Roman" w:eastAsia="Times New Roman" w:hAnsi="Times New Roman" w:cs="Times New Roman"/>
          <w:bCs/>
          <w:sz w:val="24"/>
          <w:szCs w:val="24"/>
          <w:lang w:eastAsia="ru-RU"/>
        </w:rPr>
        <w:t>, регистрация, контроль исполнения документов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Chars="200" w:left="440" w:firstLineChars="545" w:firstLine="1308"/>
        <w:jc w:val="both"/>
        <w:rPr>
          <w:rFonts w:ascii="Times New Roman" w:eastAsia="Calibri" w:hAnsi="Times New Roman" w:cs="Times New Roman"/>
        </w:rPr>
      </w:pPr>
      <w:r w:rsidRPr="00D50DE5">
        <w:rPr>
          <w:rFonts w:ascii="Times New Roman" w:eastAsia="Times New Roman" w:hAnsi="Times New Roman" w:cs="Times New Roman"/>
          <w:bCs/>
          <w:sz w:val="24"/>
          <w:szCs w:val="24"/>
          <w:lang w:eastAsia="ru-RU"/>
        </w:rPr>
        <w:t>Тема</w:t>
      </w:r>
      <w:r w:rsidRPr="00D50DE5">
        <w:rPr>
          <w:rFonts w:ascii="Times New Roman" w:eastAsia="Calibri" w:hAnsi="Times New Roman" w:cs="Times New Roman"/>
        </w:rPr>
        <w:t xml:space="preserve"> 1.</w:t>
      </w:r>
      <w:proofErr w:type="gramStart"/>
      <w:r w:rsidRPr="00D50DE5">
        <w:rPr>
          <w:rFonts w:ascii="Times New Roman" w:eastAsia="Calibri" w:hAnsi="Times New Roman" w:cs="Times New Roman"/>
        </w:rPr>
        <w:t>9.Движение</w:t>
      </w:r>
      <w:proofErr w:type="gramEnd"/>
      <w:r w:rsidRPr="00D50DE5">
        <w:rPr>
          <w:rFonts w:ascii="Times New Roman" w:eastAsia="Calibri" w:hAnsi="Times New Roman" w:cs="Times New Roman"/>
        </w:rPr>
        <w:t xml:space="preserve"> документов</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Chars="200" w:left="440" w:firstLineChars="545" w:firstLine="1308"/>
        <w:jc w:val="both"/>
        <w:rPr>
          <w:rFonts w:ascii="Times New Roman" w:eastAsia="Calibri" w:hAnsi="Times New Roman" w:cs="Times New Roman"/>
        </w:rPr>
      </w:pPr>
      <w:r w:rsidRPr="00D50DE5">
        <w:rPr>
          <w:rFonts w:ascii="Times New Roman" w:eastAsia="Times New Roman" w:hAnsi="Times New Roman" w:cs="Times New Roman"/>
          <w:bCs/>
          <w:sz w:val="24"/>
          <w:szCs w:val="24"/>
          <w:lang w:eastAsia="ru-RU"/>
        </w:rPr>
        <w:t>Тема</w:t>
      </w:r>
      <w:r w:rsidRPr="00D50DE5">
        <w:rPr>
          <w:rFonts w:ascii="Times New Roman" w:eastAsia="Calibri" w:hAnsi="Times New Roman" w:cs="Times New Roman"/>
        </w:rPr>
        <w:t xml:space="preserve"> 1.</w:t>
      </w:r>
      <w:proofErr w:type="gramStart"/>
      <w:r w:rsidRPr="00D50DE5">
        <w:rPr>
          <w:rFonts w:ascii="Times New Roman" w:eastAsia="Calibri" w:hAnsi="Times New Roman" w:cs="Times New Roman"/>
        </w:rPr>
        <w:t>10.Оптимизация</w:t>
      </w:r>
      <w:proofErr w:type="gramEnd"/>
      <w:r w:rsidRPr="00D50DE5">
        <w:rPr>
          <w:rFonts w:ascii="Times New Roman" w:eastAsia="Calibri" w:hAnsi="Times New Roman" w:cs="Times New Roman"/>
        </w:rPr>
        <w:t xml:space="preserve"> документооборота, структура баз данных</w:t>
      </w:r>
    </w:p>
    <w:p w:rsidR="004D595A" w:rsidRPr="00D50DE5" w:rsidRDefault="00D172ED">
      <w:pPr>
        <w:spacing w:after="0" w:line="240" w:lineRule="auto"/>
        <w:ind w:leftChars="200" w:left="440" w:firstLineChars="545" w:firstLine="1308"/>
        <w:jc w:val="both"/>
        <w:rPr>
          <w:rFonts w:ascii="Times New Roman" w:eastAsia="Calibri" w:hAnsi="Times New Roman" w:cs="Times New Roman"/>
          <w:b/>
          <w:sz w:val="24"/>
          <w:szCs w:val="24"/>
        </w:rPr>
      </w:pPr>
      <w:r w:rsidRPr="00D50DE5">
        <w:rPr>
          <w:rFonts w:ascii="Times New Roman" w:eastAsia="Times New Roman" w:hAnsi="Times New Roman" w:cs="Times New Roman"/>
          <w:bCs/>
          <w:sz w:val="24"/>
          <w:szCs w:val="24"/>
          <w:lang w:eastAsia="ru-RU"/>
        </w:rPr>
        <w:t>Тема</w:t>
      </w:r>
      <w:r w:rsidRPr="00D50DE5">
        <w:rPr>
          <w:rFonts w:ascii="Times New Roman" w:eastAsia="Calibri" w:hAnsi="Times New Roman" w:cs="Times New Roman"/>
        </w:rPr>
        <w:t xml:space="preserve"> 1.</w:t>
      </w:r>
      <w:proofErr w:type="gramStart"/>
      <w:r w:rsidRPr="00D50DE5">
        <w:rPr>
          <w:rFonts w:ascii="Times New Roman" w:eastAsia="Calibri" w:hAnsi="Times New Roman" w:cs="Times New Roman"/>
        </w:rPr>
        <w:t>11.Контроль</w:t>
      </w:r>
      <w:proofErr w:type="gramEnd"/>
      <w:r w:rsidRPr="00D50DE5">
        <w:rPr>
          <w:rFonts w:ascii="Times New Roman" w:eastAsia="Calibri" w:hAnsi="Times New Roman" w:cs="Times New Roman"/>
        </w:rPr>
        <w:t xml:space="preserve"> за исполнением решений</w:t>
      </w:r>
    </w:p>
    <w:p w:rsidR="004D595A" w:rsidRPr="00D50DE5" w:rsidRDefault="00D172ED">
      <w:pPr>
        <w:spacing w:after="0" w:line="240" w:lineRule="auto"/>
        <w:ind w:leftChars="200" w:left="440" w:firstLineChars="545" w:firstLine="1309"/>
        <w:jc w:val="both"/>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
          <w:bCs/>
          <w:sz w:val="24"/>
          <w:szCs w:val="24"/>
          <w:lang w:eastAsia="ru-RU"/>
        </w:rPr>
        <w:lastRenderedPageBreak/>
        <w:t xml:space="preserve">Тема </w:t>
      </w:r>
      <w:proofErr w:type="gramStart"/>
      <w:r w:rsidRPr="00D50DE5">
        <w:rPr>
          <w:rFonts w:ascii="Times New Roman" w:eastAsia="Times New Roman" w:hAnsi="Times New Roman" w:cs="Times New Roman"/>
          <w:b/>
          <w:bCs/>
          <w:sz w:val="24"/>
          <w:szCs w:val="24"/>
          <w:lang w:eastAsia="ru-RU"/>
        </w:rPr>
        <w:t>2.Организация</w:t>
      </w:r>
      <w:proofErr w:type="gramEnd"/>
      <w:r w:rsidRPr="00D50DE5">
        <w:rPr>
          <w:rFonts w:ascii="Times New Roman" w:eastAsia="Times New Roman" w:hAnsi="Times New Roman" w:cs="Times New Roman"/>
          <w:b/>
          <w:bCs/>
          <w:sz w:val="24"/>
          <w:szCs w:val="24"/>
          <w:lang w:eastAsia="ru-RU"/>
        </w:rPr>
        <w:t xml:space="preserve"> хранения документов</w:t>
      </w:r>
    </w:p>
    <w:p w:rsidR="004D595A" w:rsidRPr="00D50DE5" w:rsidRDefault="00D172ED">
      <w:pPr>
        <w:spacing w:after="0" w:line="240" w:lineRule="auto"/>
        <w:ind w:leftChars="200" w:left="440" w:firstLineChars="545" w:firstLine="1199"/>
        <w:jc w:val="both"/>
        <w:rPr>
          <w:rFonts w:ascii="Times New Roman" w:eastAsia="Calibri" w:hAnsi="Times New Roman" w:cs="Times New Roman"/>
        </w:rPr>
      </w:pPr>
      <w:r w:rsidRPr="00D50DE5">
        <w:rPr>
          <w:rFonts w:ascii="Times New Roman" w:eastAsia="Calibri" w:hAnsi="Times New Roman" w:cs="Times New Roman"/>
        </w:rPr>
        <w:t xml:space="preserve">Тема2.1 Организация оперативного хранения документов. </w:t>
      </w:r>
    </w:p>
    <w:p w:rsidR="004D595A" w:rsidRPr="00D50DE5" w:rsidRDefault="00D172ED">
      <w:pPr>
        <w:spacing w:after="0" w:line="240" w:lineRule="auto"/>
        <w:ind w:leftChars="200" w:left="440" w:firstLineChars="545" w:firstLine="1199"/>
        <w:jc w:val="both"/>
        <w:rPr>
          <w:rFonts w:ascii="Times New Roman" w:eastAsia="Calibri" w:hAnsi="Times New Roman" w:cs="Times New Roman"/>
        </w:rPr>
      </w:pPr>
      <w:r w:rsidRPr="00D50DE5">
        <w:rPr>
          <w:rFonts w:ascii="Times New Roman" w:eastAsia="Calibri" w:hAnsi="Times New Roman" w:cs="Times New Roman"/>
        </w:rPr>
        <w:t>Тема 2.2Номенклатура дел. Формирование и оформление дел</w:t>
      </w:r>
    </w:p>
    <w:p w:rsidR="004D595A" w:rsidRPr="00D50DE5" w:rsidRDefault="00D172ED">
      <w:pPr>
        <w:spacing w:after="0" w:line="240" w:lineRule="auto"/>
        <w:ind w:leftChars="200" w:left="440" w:firstLineChars="545" w:firstLine="1199"/>
        <w:jc w:val="both"/>
        <w:rPr>
          <w:rFonts w:ascii="Times New Roman" w:eastAsia="Calibri" w:hAnsi="Times New Roman" w:cs="Times New Roman"/>
        </w:rPr>
      </w:pPr>
      <w:r w:rsidRPr="00D50DE5">
        <w:rPr>
          <w:rFonts w:ascii="Times New Roman" w:eastAsia="Calibri" w:hAnsi="Times New Roman" w:cs="Times New Roman"/>
        </w:rPr>
        <w:t>Тема 2.</w:t>
      </w:r>
      <w:proofErr w:type="gramStart"/>
      <w:r w:rsidRPr="00D50DE5">
        <w:rPr>
          <w:rFonts w:ascii="Times New Roman" w:eastAsia="Calibri" w:hAnsi="Times New Roman" w:cs="Times New Roman"/>
        </w:rPr>
        <w:t>3.Экспертиза</w:t>
      </w:r>
      <w:proofErr w:type="gramEnd"/>
      <w:r w:rsidRPr="00D50DE5">
        <w:rPr>
          <w:rFonts w:ascii="Times New Roman" w:eastAsia="Calibri" w:hAnsi="Times New Roman" w:cs="Times New Roman"/>
        </w:rPr>
        <w:t xml:space="preserve"> ценности документов.</w:t>
      </w:r>
    </w:p>
    <w:p w:rsidR="004D595A" w:rsidRPr="00D50DE5" w:rsidRDefault="00D172ED">
      <w:pPr>
        <w:spacing w:after="0" w:line="240" w:lineRule="auto"/>
        <w:ind w:leftChars="200" w:left="440" w:firstLineChars="545" w:firstLine="1199"/>
        <w:jc w:val="both"/>
        <w:rPr>
          <w:rFonts w:ascii="Times New Roman" w:eastAsia="Calibri" w:hAnsi="Times New Roman" w:cs="Times New Roman"/>
        </w:rPr>
      </w:pPr>
      <w:r w:rsidRPr="00D50DE5">
        <w:rPr>
          <w:rFonts w:ascii="Times New Roman" w:eastAsia="Calibri" w:hAnsi="Times New Roman" w:cs="Times New Roman"/>
        </w:rPr>
        <w:t xml:space="preserve"> Тема 2.</w:t>
      </w:r>
      <w:proofErr w:type="gramStart"/>
      <w:r w:rsidRPr="00D50DE5">
        <w:rPr>
          <w:rFonts w:ascii="Times New Roman" w:eastAsia="Calibri" w:hAnsi="Times New Roman" w:cs="Times New Roman"/>
        </w:rPr>
        <w:t>4.Передача</w:t>
      </w:r>
      <w:proofErr w:type="gramEnd"/>
      <w:r w:rsidRPr="00D50DE5">
        <w:rPr>
          <w:rFonts w:ascii="Times New Roman" w:eastAsia="Calibri" w:hAnsi="Times New Roman" w:cs="Times New Roman"/>
        </w:rPr>
        <w:t xml:space="preserve"> документов на хранение в архив</w:t>
      </w:r>
    </w:p>
    <w:p w:rsidR="004D595A" w:rsidRPr="00D50DE5" w:rsidRDefault="00D172ED">
      <w:pPr>
        <w:spacing w:after="0" w:line="240" w:lineRule="auto"/>
        <w:ind w:leftChars="200" w:left="440" w:firstLineChars="545" w:firstLine="1199"/>
        <w:jc w:val="both"/>
        <w:rPr>
          <w:rFonts w:ascii="Times New Roman" w:eastAsia="Calibri" w:hAnsi="Times New Roman" w:cs="Times New Roman"/>
        </w:rPr>
      </w:pPr>
      <w:r w:rsidRPr="00D50DE5">
        <w:rPr>
          <w:rFonts w:ascii="Times New Roman" w:eastAsia="Calibri" w:hAnsi="Times New Roman" w:cs="Times New Roman"/>
        </w:rPr>
        <w:t>Тема 2.</w:t>
      </w:r>
      <w:proofErr w:type="gramStart"/>
      <w:r w:rsidRPr="00D50DE5">
        <w:rPr>
          <w:rFonts w:ascii="Times New Roman" w:eastAsia="Calibri" w:hAnsi="Times New Roman" w:cs="Times New Roman"/>
        </w:rPr>
        <w:t>5.Уничтожение</w:t>
      </w:r>
      <w:proofErr w:type="gramEnd"/>
      <w:r w:rsidRPr="00D50DE5">
        <w:rPr>
          <w:rFonts w:ascii="Times New Roman" w:eastAsia="Calibri" w:hAnsi="Times New Roman" w:cs="Times New Roman"/>
        </w:rPr>
        <w:t xml:space="preserve"> документов</w:t>
      </w: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4D595A">
      <w:pPr>
        <w:rPr>
          <w:rFonts w:ascii="Times New Roman" w:hAnsi="Times New Roman" w:cs="Times New Roman"/>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ОП.07 Семейное право</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b/>
          <w:sz w:val="24"/>
          <w:szCs w:val="24"/>
          <w:lang w:eastAsia="ru-RU"/>
        </w:rPr>
        <w:t>1.1</w:t>
      </w:r>
      <w:r w:rsidRPr="00D50DE5">
        <w:rPr>
          <w:rFonts w:ascii="Times New Roman" w:eastAsia="Times New Roman" w:hAnsi="Times New Roman" w:cs="Times New Roman"/>
          <w:b/>
          <w:sz w:val="24"/>
          <w:szCs w:val="24"/>
          <w:lang w:val="en-US" w:eastAsia="ru-RU"/>
        </w:rPr>
        <w:t> </w:t>
      </w:r>
      <w:r w:rsidRPr="00D50DE5">
        <w:rPr>
          <w:rFonts w:ascii="Times New Roman" w:eastAsia="Times New Roman" w:hAnsi="Times New Roman" w:cs="Times New Roman"/>
          <w:b/>
          <w:sz w:val="24"/>
          <w:szCs w:val="24"/>
          <w:lang w:eastAsia="ru-RU"/>
        </w:rPr>
        <w:t xml:space="preserve">Место дисциплины в структуре основной образовательной программы: </w:t>
      </w:r>
    </w:p>
    <w:p w:rsidR="004D595A" w:rsidRPr="00D50DE5" w:rsidRDefault="00D172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Учебная дисциплина ОП.07 Семейное право принадлежит к общепрофессиональному циклу (ОП.00) (вариативная часть). </w:t>
      </w:r>
    </w:p>
    <w:p w:rsidR="004D595A" w:rsidRPr="00D50DE5" w:rsidRDefault="00D172ED">
      <w:pPr>
        <w:spacing w:after="0" w:line="276" w:lineRule="auto"/>
        <w:ind w:firstLine="709"/>
        <w:contextualSpacing/>
        <w:jc w:val="both"/>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1.2</w:t>
      </w:r>
      <w:r w:rsidRPr="00D50DE5">
        <w:rPr>
          <w:rFonts w:ascii="Times New Roman" w:eastAsiaTheme="minorEastAsia" w:hAnsi="Times New Roman" w:cs="Times New Roman"/>
          <w:b/>
          <w:sz w:val="24"/>
          <w:szCs w:val="24"/>
          <w:lang w:val="en-US" w:eastAsia="zh-CN"/>
        </w:rPr>
        <w:t> </w:t>
      </w:r>
      <w:r w:rsidRPr="00D50DE5">
        <w:rPr>
          <w:rFonts w:ascii="Times New Roman" w:eastAsiaTheme="minorEastAsia" w:hAnsi="Times New Roman" w:cs="Times New Roman"/>
          <w:b/>
          <w:sz w:val="24"/>
          <w:szCs w:val="24"/>
          <w:lang w:eastAsia="zh-CN"/>
        </w:rPr>
        <w:t>Цель и планируемые результаты освоения дисциплины:</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Содержание учебной дисциплины ОП.07 Семейное право способствует формированию следующих компетенций:</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i/>
          <w:sz w:val="24"/>
          <w:szCs w:val="24"/>
          <w:lang w:eastAsia="zh-CN"/>
        </w:rPr>
      </w:pPr>
      <w:r w:rsidRPr="00D50DE5">
        <w:rPr>
          <w:rFonts w:ascii="Times New Roman" w:eastAsiaTheme="minorEastAsia" w:hAnsi="Times New Roman" w:cs="Times New Roman"/>
          <w:i/>
          <w:sz w:val="24"/>
          <w:szCs w:val="24"/>
          <w:lang w:eastAsia="zh-CN"/>
        </w:rPr>
        <w:t>Общие:</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01. Выбирать способы решения задач профессиональной деятельности применительно к различным контекстам;</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ОК 02. Использовать современные средства поиска, анализа и </w:t>
      </w:r>
      <w:proofErr w:type="gramStart"/>
      <w:r w:rsidRPr="00D50DE5">
        <w:rPr>
          <w:rFonts w:ascii="Times New Roman" w:eastAsiaTheme="minorEastAsia" w:hAnsi="Times New Roman" w:cs="Times New Roman"/>
          <w:sz w:val="24"/>
          <w:szCs w:val="24"/>
          <w:lang w:eastAsia="zh-CN"/>
        </w:rPr>
        <w:t>интерпретации информации</w:t>
      </w:r>
      <w:proofErr w:type="gramEnd"/>
      <w:r w:rsidRPr="00D50DE5">
        <w:rPr>
          <w:rFonts w:ascii="Times New Roman" w:eastAsiaTheme="minorEastAsia" w:hAnsi="Times New Roman" w:cs="Times New Roman"/>
          <w:sz w:val="24"/>
          <w:szCs w:val="24"/>
          <w:lang w:eastAsia="zh-CN"/>
        </w:rPr>
        <w:t xml:space="preserve"> и информационные технологии для выполнения задач профессиональной деятельности;</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09. Пользоваться профессиональной документацией на государственном и иностранном языках.</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i/>
          <w:sz w:val="24"/>
          <w:szCs w:val="24"/>
          <w:lang w:eastAsia="zh-CN"/>
        </w:rPr>
      </w:pPr>
      <w:r w:rsidRPr="00D50DE5">
        <w:rPr>
          <w:rFonts w:ascii="Times New Roman" w:eastAsiaTheme="minorEastAsia" w:hAnsi="Times New Roman" w:cs="Times New Roman"/>
          <w:i/>
          <w:sz w:val="24"/>
          <w:szCs w:val="24"/>
          <w:lang w:eastAsia="zh-CN"/>
        </w:rPr>
        <w:t>Профессиональные:</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ПК 1.1. Осуществлять профессиональное толкование норм права.</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ПК 1.2. Применять нормы права для решения задач в профессиональной деятельности.</w:t>
      </w:r>
    </w:p>
    <w:p w:rsidR="004D595A" w:rsidRPr="00D50DE5" w:rsidRDefault="00D172ED">
      <w:pPr>
        <w:suppressAutoHyphens/>
        <w:spacing w:after="24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ПК 1.3. Владеть навыками подготовки юридических документов, в том числе с использованием информационных технологий.</w:t>
      </w:r>
    </w:p>
    <w:p w:rsidR="004D595A" w:rsidRPr="00D50DE5" w:rsidRDefault="00D172ED">
      <w:pPr>
        <w:suppressAutoHyphens/>
        <w:spacing w:before="240" w:after="0" w:line="276" w:lineRule="auto"/>
        <w:ind w:firstLine="709"/>
        <w:contextualSpacing/>
        <w:jc w:val="both"/>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sz w:val="24"/>
          <w:szCs w:val="24"/>
          <w:lang w:eastAsia="zh-CN"/>
        </w:rPr>
        <w:t xml:space="preserve">В результате освоения учебной дисциплины обучающийся должен </w:t>
      </w:r>
      <w:r w:rsidRPr="00D50DE5">
        <w:rPr>
          <w:rFonts w:ascii="Times New Roman" w:eastAsiaTheme="minorEastAsia" w:hAnsi="Times New Roman" w:cs="Times New Roman"/>
          <w:b/>
          <w:sz w:val="24"/>
          <w:szCs w:val="24"/>
          <w:lang w:eastAsia="zh-CN"/>
        </w:rPr>
        <w:t>уметь:</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применять нормативные правовые акты при разрешении практических ситуаций;</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составлять брачный договор и алиментное соглашение;</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оказывать правовую помощь с целью восстановления нарушенных прав;</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анализировать и решать юридические проблемы в сфере семейно-правовых отношений.</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sz w:val="24"/>
          <w:szCs w:val="24"/>
          <w:lang w:eastAsia="zh-CN"/>
        </w:rPr>
        <w:t xml:space="preserve">В результате освоения учебной дисциплины обучающийся должен </w:t>
      </w:r>
      <w:r w:rsidRPr="00D50DE5">
        <w:rPr>
          <w:rFonts w:ascii="Times New Roman" w:eastAsiaTheme="minorEastAsia" w:hAnsi="Times New Roman" w:cs="Times New Roman"/>
          <w:b/>
          <w:sz w:val="24"/>
          <w:szCs w:val="24"/>
          <w:lang w:eastAsia="zh-CN"/>
        </w:rPr>
        <w:t>знать:</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основные понятия и источники семейного права;</w:t>
      </w:r>
    </w:p>
    <w:p w:rsidR="004D595A" w:rsidRPr="00D50DE5" w:rsidRDefault="00D172ED">
      <w:pPr>
        <w:suppressAutoHyphens/>
        <w:spacing w:after="0" w:line="276" w:lineRule="auto"/>
        <w:ind w:firstLine="709"/>
        <w:contextualSpacing/>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содержание основных институтов семейного права.</w:t>
      </w: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4D595A">
      <w:pPr>
        <w:suppressAutoHyphens/>
        <w:spacing w:after="0" w:line="276" w:lineRule="auto"/>
        <w:contextualSpacing/>
        <w:jc w:val="center"/>
        <w:rPr>
          <w:rFonts w:ascii="Times New Roman" w:eastAsiaTheme="minorEastAsia" w:hAnsi="Times New Roman" w:cs="Times New Roman"/>
          <w:b/>
          <w:sz w:val="24"/>
          <w:szCs w:val="24"/>
          <w:lang w:eastAsia="zh-CN"/>
        </w:rPr>
      </w:pPr>
    </w:p>
    <w:p w:rsidR="004D595A" w:rsidRPr="00D50DE5" w:rsidRDefault="00D172ED">
      <w:pPr>
        <w:suppressAutoHyphens/>
        <w:spacing w:after="0" w:line="276" w:lineRule="auto"/>
        <w:contextualSpacing/>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2. СТРУКТУРА И СОДЕРЖАНИЕ УЧЕБНОЙ ДИСЦИПЛИНЫ</w:t>
      </w:r>
    </w:p>
    <w:p w:rsidR="004D595A" w:rsidRPr="00D50DE5" w:rsidRDefault="004D595A">
      <w:pPr>
        <w:suppressAutoHyphens/>
        <w:spacing w:after="0" w:line="276" w:lineRule="auto"/>
        <w:ind w:firstLine="709"/>
        <w:contextualSpacing/>
        <w:rPr>
          <w:rFonts w:ascii="Times New Roman" w:eastAsiaTheme="minorEastAsia" w:hAnsi="Times New Roman" w:cs="Times New Roman"/>
          <w:b/>
          <w:sz w:val="24"/>
          <w:szCs w:val="24"/>
          <w:lang w:eastAsia="zh-CN"/>
        </w:rPr>
      </w:pPr>
    </w:p>
    <w:p w:rsidR="004D595A" w:rsidRPr="00D50DE5" w:rsidRDefault="00D172ED">
      <w:pPr>
        <w:suppressAutoHyphens/>
        <w:spacing w:after="0" w:line="276" w:lineRule="auto"/>
        <w:ind w:firstLine="709"/>
        <w:contextualSpacing/>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2.1</w:t>
      </w:r>
      <w:r w:rsidRPr="00D50DE5">
        <w:rPr>
          <w:rFonts w:ascii="Times New Roman" w:eastAsiaTheme="minorEastAsia" w:hAnsi="Times New Roman" w:cs="Times New Roman"/>
          <w:b/>
          <w:sz w:val="24"/>
          <w:szCs w:val="24"/>
          <w:lang w:val="en-US" w:eastAsia="zh-CN"/>
        </w:rPr>
        <w:t> </w:t>
      </w:r>
      <w:r w:rsidRPr="00D50DE5">
        <w:rPr>
          <w:rFonts w:ascii="Times New Roman" w:eastAsiaTheme="minorEastAsia" w:hAnsi="Times New Roman" w:cs="Times New Roman"/>
          <w:b/>
          <w:sz w:val="24"/>
          <w:szCs w:val="24"/>
          <w:lang w:eastAsia="zh-CN"/>
        </w:rPr>
        <w:t>Объем учебной дисциплины и виды учебной работы</w:t>
      </w:r>
    </w:p>
    <w:p w:rsidR="004D595A" w:rsidRPr="00D50DE5" w:rsidRDefault="004D595A">
      <w:pPr>
        <w:suppressAutoHyphens/>
        <w:spacing w:after="0" w:line="276" w:lineRule="auto"/>
        <w:ind w:firstLine="709"/>
        <w:contextualSpacing/>
        <w:rPr>
          <w:rFonts w:ascii="Times New Roman" w:eastAsiaTheme="minorEastAsia" w:hAnsi="Times New Roman" w:cs="Times New Roman"/>
          <w:b/>
          <w:sz w:val="24"/>
          <w:szCs w:val="24"/>
          <w:lang w:eastAsia="zh-CN"/>
        </w:rPr>
      </w:pPr>
    </w:p>
    <w:tbl>
      <w:tblPr>
        <w:tblW w:w="490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04"/>
        <w:gridCol w:w="2255"/>
        <w:gridCol w:w="2112"/>
      </w:tblGrid>
      <w:tr w:rsidR="004D595A" w:rsidRPr="00D50DE5">
        <w:trPr>
          <w:trHeight w:val="490"/>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Вид учебной работы</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eastAsia="zh-CN"/>
              </w:rPr>
            </w:pPr>
            <w:r w:rsidRPr="00D50DE5">
              <w:rPr>
                <w:rFonts w:ascii="Times New Roman" w:eastAsiaTheme="minorEastAsia" w:hAnsi="Times New Roman" w:cs="Times New Roman"/>
                <w:b/>
                <w:iCs/>
                <w:sz w:val="24"/>
                <w:szCs w:val="24"/>
                <w:lang w:eastAsia="zh-CN"/>
              </w:rPr>
              <w:t>Объем в часах</w:t>
            </w:r>
          </w:p>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eastAsia="zh-CN"/>
              </w:rPr>
            </w:pPr>
            <w:r w:rsidRPr="00D50DE5">
              <w:rPr>
                <w:rFonts w:ascii="Times New Roman" w:eastAsiaTheme="minorEastAsia" w:hAnsi="Times New Roman" w:cs="Times New Roman"/>
                <w:b/>
                <w:iCs/>
                <w:sz w:val="24"/>
                <w:szCs w:val="24"/>
                <w:lang w:eastAsia="zh-CN"/>
              </w:rPr>
              <w:t>(очная форма)</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eastAsia="zh-CN"/>
              </w:rPr>
            </w:pPr>
            <w:r w:rsidRPr="00D50DE5">
              <w:rPr>
                <w:rFonts w:ascii="Times New Roman" w:eastAsiaTheme="minorEastAsia" w:hAnsi="Times New Roman" w:cs="Times New Roman"/>
                <w:b/>
                <w:iCs/>
                <w:sz w:val="24"/>
                <w:szCs w:val="24"/>
                <w:lang w:eastAsia="zh-CN"/>
              </w:rPr>
              <w:t>Объем в часах</w:t>
            </w:r>
          </w:p>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eastAsia="zh-CN"/>
              </w:rPr>
            </w:pPr>
            <w:r w:rsidRPr="00D50DE5">
              <w:rPr>
                <w:rFonts w:ascii="Times New Roman" w:eastAsiaTheme="minorEastAsia" w:hAnsi="Times New Roman" w:cs="Times New Roman"/>
                <w:b/>
                <w:iCs/>
                <w:sz w:val="24"/>
                <w:szCs w:val="24"/>
                <w:lang w:eastAsia="zh-CN"/>
              </w:rPr>
              <w:t>(заочная форма)</w:t>
            </w:r>
          </w:p>
        </w:tc>
      </w:tr>
      <w:tr w:rsidR="004D595A" w:rsidRPr="00D50DE5">
        <w:trPr>
          <w:trHeight w:val="490"/>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Объем образовательной программы учебной дисциплины</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71</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eastAsia="zh-CN"/>
              </w:rPr>
            </w:pPr>
            <w:r w:rsidRPr="00D50DE5">
              <w:rPr>
                <w:rFonts w:ascii="Times New Roman" w:eastAsiaTheme="minorEastAsia" w:hAnsi="Times New Roman" w:cs="Times New Roman"/>
                <w:iCs/>
                <w:sz w:val="24"/>
                <w:szCs w:val="24"/>
                <w:lang w:eastAsia="zh-CN"/>
              </w:rPr>
              <w:t>71</w:t>
            </w:r>
          </w:p>
        </w:tc>
      </w:tr>
      <w:tr w:rsidR="004D595A" w:rsidRPr="00D50DE5">
        <w:trPr>
          <w:trHeight w:val="490"/>
        </w:trPr>
        <w:tc>
          <w:tcPr>
            <w:tcW w:w="2741" w:type="pct"/>
            <w:shd w:val="clear" w:color="auto" w:fill="auto"/>
            <w:vAlign w:val="center"/>
          </w:tcPr>
          <w:p w:rsidR="004D595A" w:rsidRPr="00D50DE5" w:rsidRDefault="00D172ED">
            <w:pPr>
              <w:suppressAutoHyphens/>
              <w:spacing w:after="0" w:line="276" w:lineRule="auto"/>
              <w:contextualSpacing/>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в т.ч. в форме практической подготовки</w:t>
            </w:r>
          </w:p>
        </w:tc>
        <w:tc>
          <w:tcPr>
            <w:tcW w:w="1166" w:type="pct"/>
            <w:shd w:val="clear" w:color="auto" w:fill="auto"/>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20</w:t>
            </w:r>
          </w:p>
        </w:tc>
        <w:tc>
          <w:tcPr>
            <w:tcW w:w="1092" w:type="pct"/>
            <w:shd w:val="clear" w:color="auto" w:fill="auto"/>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eastAsia="zh-CN"/>
              </w:rPr>
            </w:pPr>
            <w:r w:rsidRPr="00D50DE5">
              <w:rPr>
                <w:rFonts w:ascii="Times New Roman" w:eastAsiaTheme="minorEastAsia" w:hAnsi="Times New Roman" w:cs="Times New Roman"/>
                <w:iCs/>
                <w:sz w:val="24"/>
                <w:szCs w:val="24"/>
                <w:lang w:eastAsia="zh-CN"/>
              </w:rPr>
              <w:t>4</w:t>
            </w:r>
          </w:p>
        </w:tc>
      </w:tr>
      <w:tr w:rsidR="004D595A" w:rsidRPr="00D50DE5">
        <w:trPr>
          <w:trHeight w:val="336"/>
        </w:trPr>
        <w:tc>
          <w:tcPr>
            <w:tcW w:w="3907" w:type="pct"/>
            <w:gridSpan w:val="2"/>
            <w:vAlign w:val="center"/>
          </w:tcPr>
          <w:p w:rsidR="004D595A" w:rsidRPr="00D50DE5" w:rsidRDefault="00D172ED">
            <w:pPr>
              <w:suppressAutoHyphens/>
              <w:spacing w:after="0" w:line="276" w:lineRule="auto"/>
              <w:contextualSpacing/>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sz w:val="24"/>
                <w:szCs w:val="24"/>
                <w:lang w:val="en-US" w:eastAsia="zh-CN"/>
              </w:rPr>
              <w:t>в т. ч.:</w:t>
            </w:r>
          </w:p>
        </w:tc>
        <w:tc>
          <w:tcPr>
            <w:tcW w:w="1092" w:type="pct"/>
            <w:vAlign w:val="center"/>
          </w:tcPr>
          <w:p w:rsidR="004D595A" w:rsidRPr="00D50DE5" w:rsidRDefault="004D595A">
            <w:pPr>
              <w:suppressAutoHyphens/>
              <w:spacing w:after="0" w:line="276" w:lineRule="auto"/>
              <w:contextualSpacing/>
              <w:rPr>
                <w:rFonts w:ascii="Times New Roman" w:eastAsiaTheme="minorEastAsia" w:hAnsi="Times New Roman" w:cs="Times New Roman"/>
                <w:sz w:val="24"/>
                <w:szCs w:val="24"/>
                <w:lang w:val="en-US" w:eastAsia="zh-CN"/>
              </w:rPr>
            </w:pPr>
          </w:p>
        </w:tc>
      </w:tr>
      <w:tr w:rsidR="004D595A" w:rsidRPr="00D50DE5">
        <w:trPr>
          <w:trHeight w:val="490"/>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теоретическое обучение</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40</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eastAsia="zh-CN"/>
              </w:rPr>
            </w:pPr>
            <w:r w:rsidRPr="00D50DE5">
              <w:rPr>
                <w:rFonts w:ascii="Times New Roman" w:eastAsiaTheme="minorEastAsia" w:hAnsi="Times New Roman" w:cs="Times New Roman"/>
                <w:iCs/>
                <w:sz w:val="24"/>
                <w:szCs w:val="24"/>
                <w:lang w:eastAsia="zh-CN"/>
              </w:rPr>
              <w:t>12</w:t>
            </w:r>
          </w:p>
        </w:tc>
      </w:tr>
      <w:tr w:rsidR="004D595A" w:rsidRPr="00D50DE5">
        <w:trPr>
          <w:trHeight w:val="490"/>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практические занятия</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20</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eastAsia="zh-CN"/>
              </w:rPr>
            </w:pPr>
            <w:r w:rsidRPr="00D50DE5">
              <w:rPr>
                <w:rFonts w:ascii="Times New Roman" w:eastAsiaTheme="minorEastAsia" w:hAnsi="Times New Roman" w:cs="Times New Roman"/>
                <w:iCs/>
                <w:sz w:val="24"/>
                <w:szCs w:val="24"/>
                <w:lang w:eastAsia="zh-CN"/>
              </w:rPr>
              <w:t>4</w:t>
            </w:r>
          </w:p>
        </w:tc>
      </w:tr>
      <w:tr w:rsidR="004D595A" w:rsidRPr="00D50DE5">
        <w:trPr>
          <w:trHeight w:val="267"/>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Самостоятельная работа</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val="en-US" w:eastAsia="zh-CN"/>
              </w:rPr>
            </w:pPr>
            <w:r w:rsidRPr="00D50DE5">
              <w:rPr>
                <w:rFonts w:ascii="Times New Roman" w:eastAsiaTheme="minorEastAsia" w:hAnsi="Times New Roman" w:cs="Times New Roman"/>
                <w:iCs/>
                <w:sz w:val="24"/>
                <w:szCs w:val="24"/>
                <w:lang w:val="en-US" w:eastAsia="zh-CN"/>
              </w:rPr>
              <w:t>8</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iCs/>
                <w:sz w:val="24"/>
                <w:szCs w:val="24"/>
                <w:lang w:eastAsia="zh-CN"/>
              </w:rPr>
            </w:pPr>
            <w:r w:rsidRPr="00D50DE5">
              <w:rPr>
                <w:rFonts w:ascii="Times New Roman" w:eastAsiaTheme="minorEastAsia" w:hAnsi="Times New Roman" w:cs="Times New Roman"/>
                <w:iCs/>
                <w:sz w:val="24"/>
                <w:szCs w:val="24"/>
                <w:lang w:eastAsia="zh-CN"/>
              </w:rPr>
              <w:t>54</w:t>
            </w:r>
          </w:p>
        </w:tc>
      </w:tr>
      <w:tr w:rsidR="004D595A" w:rsidRPr="00D50DE5">
        <w:trPr>
          <w:trHeight w:val="331"/>
        </w:trPr>
        <w:tc>
          <w:tcPr>
            <w:tcW w:w="2741" w:type="pct"/>
            <w:vAlign w:val="center"/>
          </w:tcPr>
          <w:p w:rsidR="004D595A" w:rsidRPr="00D50DE5" w:rsidRDefault="00D172ED">
            <w:pPr>
              <w:suppressAutoHyphens/>
              <w:spacing w:after="0" w:line="276" w:lineRule="auto"/>
              <w:contextualSpacing/>
              <w:rPr>
                <w:rFonts w:ascii="Times New Roman" w:eastAsiaTheme="minorEastAsia" w:hAnsi="Times New Roman" w:cs="Times New Roman"/>
                <w:i/>
                <w:sz w:val="24"/>
                <w:szCs w:val="24"/>
                <w:lang w:val="en-US" w:eastAsia="zh-CN"/>
              </w:rPr>
            </w:pPr>
            <w:r w:rsidRPr="00D50DE5">
              <w:rPr>
                <w:rFonts w:ascii="Times New Roman" w:eastAsiaTheme="minorEastAsia" w:hAnsi="Times New Roman" w:cs="Times New Roman"/>
                <w:b/>
                <w:iCs/>
                <w:sz w:val="24"/>
                <w:szCs w:val="24"/>
                <w:lang w:val="en-US" w:eastAsia="zh-CN"/>
              </w:rPr>
              <w:t>Промежуточная аттестация: дифференцированный зачет</w:t>
            </w:r>
          </w:p>
        </w:tc>
        <w:tc>
          <w:tcPr>
            <w:tcW w:w="1166"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val="en-US" w:eastAsia="zh-CN"/>
              </w:rPr>
            </w:pPr>
            <w:r w:rsidRPr="00D50DE5">
              <w:rPr>
                <w:rFonts w:ascii="Times New Roman" w:eastAsiaTheme="minorEastAsia" w:hAnsi="Times New Roman" w:cs="Times New Roman"/>
                <w:b/>
                <w:iCs/>
                <w:sz w:val="24"/>
                <w:szCs w:val="24"/>
                <w:lang w:val="en-US" w:eastAsia="zh-CN"/>
              </w:rPr>
              <w:t>3</w:t>
            </w:r>
          </w:p>
        </w:tc>
        <w:tc>
          <w:tcPr>
            <w:tcW w:w="1092" w:type="pct"/>
            <w:vAlign w:val="center"/>
          </w:tcPr>
          <w:p w:rsidR="004D595A" w:rsidRPr="00D50DE5" w:rsidRDefault="00D172ED">
            <w:pPr>
              <w:suppressAutoHyphens/>
              <w:spacing w:after="0" w:line="276" w:lineRule="auto"/>
              <w:contextualSpacing/>
              <w:jc w:val="center"/>
              <w:rPr>
                <w:rFonts w:ascii="Times New Roman" w:eastAsiaTheme="minorEastAsia" w:hAnsi="Times New Roman" w:cs="Times New Roman"/>
                <w:b/>
                <w:iCs/>
                <w:sz w:val="24"/>
                <w:szCs w:val="24"/>
                <w:lang w:eastAsia="zh-CN"/>
              </w:rPr>
            </w:pPr>
            <w:r w:rsidRPr="00D50DE5">
              <w:rPr>
                <w:rFonts w:ascii="Times New Roman" w:eastAsiaTheme="minorEastAsia" w:hAnsi="Times New Roman" w:cs="Times New Roman"/>
                <w:b/>
                <w:iCs/>
                <w:sz w:val="24"/>
                <w:szCs w:val="24"/>
                <w:lang w:eastAsia="zh-CN"/>
              </w:rPr>
              <w:t>1</w:t>
            </w:r>
          </w:p>
        </w:tc>
      </w:tr>
    </w:tbl>
    <w:p w:rsidR="004D595A" w:rsidRPr="00D50DE5" w:rsidRDefault="004D595A">
      <w:pPr>
        <w:spacing w:after="200" w:line="276" w:lineRule="auto"/>
        <w:rPr>
          <w:rFonts w:ascii="Times New Roman" w:eastAsia="Times New Roman" w:hAnsi="Times New Roman" w:cs="Times New Roman"/>
          <w:sz w:val="24"/>
          <w:szCs w:val="24"/>
          <w:lang w:val="en-US" w:eastAsia="ru-RU"/>
        </w:rPr>
      </w:pPr>
    </w:p>
    <w:p w:rsidR="004D595A" w:rsidRPr="00D50DE5" w:rsidRDefault="00D172ED">
      <w:pPr>
        <w:spacing w:after="200" w:line="276" w:lineRule="auto"/>
        <w:rPr>
          <w:rFonts w:ascii="Times New Roman" w:eastAsia="Times New Roman" w:hAnsi="Times New Roman" w:cs="Times New Roman"/>
          <w:sz w:val="24"/>
          <w:szCs w:val="24"/>
          <w:lang w:val="en-US" w:eastAsia="ru-RU"/>
        </w:rPr>
      </w:pPr>
      <w:r w:rsidRPr="00D50DE5">
        <w:rPr>
          <w:rFonts w:ascii="Times New Roman" w:eastAsia="Times New Roman" w:hAnsi="Times New Roman" w:cs="Times New Roman"/>
          <w:b/>
          <w:bCs/>
          <w:sz w:val="24"/>
          <w:szCs w:val="24"/>
          <w:lang w:val="en-US" w:eastAsia="ru-RU"/>
        </w:rPr>
        <w:t xml:space="preserve">Название разделов и тем: </w:t>
      </w:r>
    </w:p>
    <w:p w:rsidR="004D595A" w:rsidRPr="00D50DE5" w:rsidRDefault="00D172ED">
      <w:pPr>
        <w:pStyle w:val="afff7"/>
        <w:rPr>
          <w:rFonts w:ascii="Times New Roman" w:hAnsi="Times New Roman"/>
          <w:bCs/>
          <w:sz w:val="24"/>
          <w:szCs w:val="24"/>
        </w:rPr>
      </w:pPr>
      <w:r w:rsidRPr="00D50DE5">
        <w:rPr>
          <w:rFonts w:ascii="Times New Roman" w:hAnsi="Times New Roman"/>
          <w:b/>
          <w:sz w:val="24"/>
          <w:szCs w:val="24"/>
        </w:rPr>
        <w:t>Раздел 1. Общая часть</w:t>
      </w:r>
      <w:r w:rsidRPr="00D50DE5">
        <w:rPr>
          <w:rFonts w:ascii="Times New Roman" w:hAnsi="Times New Roman"/>
          <w:b/>
          <w:sz w:val="24"/>
          <w:szCs w:val="24"/>
        </w:rPr>
        <w:br/>
      </w:r>
      <w:r w:rsidRPr="00D50DE5">
        <w:rPr>
          <w:rFonts w:ascii="Times New Roman" w:hAnsi="Times New Roman"/>
          <w:bCs/>
          <w:sz w:val="24"/>
          <w:szCs w:val="24"/>
        </w:rPr>
        <w:t xml:space="preserve">Тема 1.1 Семейное </w:t>
      </w:r>
      <w:proofErr w:type="gramStart"/>
      <w:r w:rsidRPr="00D50DE5">
        <w:rPr>
          <w:rFonts w:ascii="Times New Roman" w:hAnsi="Times New Roman"/>
          <w:bCs/>
          <w:sz w:val="24"/>
          <w:szCs w:val="24"/>
        </w:rPr>
        <w:t>право</w:t>
      </w:r>
      <w:proofErr w:type="gramEnd"/>
      <w:r w:rsidRPr="00D50DE5">
        <w:rPr>
          <w:rFonts w:ascii="Times New Roman" w:hAnsi="Times New Roman"/>
          <w:bCs/>
          <w:sz w:val="24"/>
          <w:szCs w:val="24"/>
        </w:rPr>
        <w:t xml:space="preserve"> как отрасль права</w:t>
      </w:r>
      <w:r w:rsidRPr="00D50DE5">
        <w:rPr>
          <w:rFonts w:ascii="Times New Roman" w:hAnsi="Times New Roman"/>
          <w:bCs/>
          <w:sz w:val="24"/>
          <w:szCs w:val="24"/>
        </w:rPr>
        <w:br/>
        <w:t>Тема 1.2 Источники семейного права</w:t>
      </w:r>
    </w:p>
    <w:p w:rsidR="004D595A" w:rsidRPr="00D50DE5" w:rsidRDefault="00D172ED">
      <w:pPr>
        <w:pStyle w:val="afff7"/>
        <w:rPr>
          <w:rFonts w:ascii="Times New Roman" w:hAnsi="Times New Roman"/>
          <w:bCs/>
          <w:sz w:val="24"/>
          <w:szCs w:val="24"/>
        </w:rPr>
      </w:pPr>
      <w:r w:rsidRPr="00D50DE5">
        <w:rPr>
          <w:rFonts w:ascii="Times New Roman" w:hAnsi="Times New Roman"/>
          <w:bCs/>
          <w:sz w:val="24"/>
          <w:szCs w:val="24"/>
        </w:rPr>
        <w:t>Тема 1.3 Семейные правоотношения, субъекты семейных правоотношений</w:t>
      </w:r>
    </w:p>
    <w:p w:rsidR="004D595A" w:rsidRPr="00D50DE5" w:rsidRDefault="004D595A">
      <w:pPr>
        <w:pStyle w:val="afff7"/>
        <w:rPr>
          <w:rFonts w:ascii="Times New Roman" w:hAnsi="Times New Roman"/>
          <w:b/>
          <w:sz w:val="24"/>
          <w:szCs w:val="24"/>
        </w:rPr>
      </w:pPr>
    </w:p>
    <w:p w:rsidR="004D595A" w:rsidRPr="00D50DE5" w:rsidRDefault="00D172ED">
      <w:pPr>
        <w:pStyle w:val="afff7"/>
        <w:rPr>
          <w:rFonts w:ascii="Times New Roman" w:hAnsi="Times New Roman"/>
          <w:b/>
          <w:sz w:val="24"/>
          <w:szCs w:val="24"/>
        </w:rPr>
      </w:pPr>
      <w:r w:rsidRPr="00D50DE5">
        <w:rPr>
          <w:rFonts w:ascii="Times New Roman" w:hAnsi="Times New Roman"/>
          <w:b/>
          <w:sz w:val="24"/>
          <w:szCs w:val="24"/>
        </w:rPr>
        <w:t>Раздел 2. Особенная часть</w:t>
      </w:r>
    </w:p>
    <w:p w:rsidR="004D595A" w:rsidRPr="00D50DE5" w:rsidRDefault="00D172ED">
      <w:pPr>
        <w:pStyle w:val="afff7"/>
        <w:rPr>
          <w:rFonts w:ascii="Times New Roman" w:hAnsi="Times New Roman"/>
          <w:bCs/>
          <w:sz w:val="24"/>
          <w:szCs w:val="24"/>
        </w:rPr>
      </w:pPr>
      <w:r w:rsidRPr="00D50DE5">
        <w:rPr>
          <w:rFonts w:ascii="Times New Roman" w:hAnsi="Times New Roman"/>
          <w:bCs/>
          <w:sz w:val="24"/>
          <w:szCs w:val="24"/>
        </w:rPr>
        <w:t>Тема 2.1 Условия и порядок заключения брака. Прекращение брака</w:t>
      </w:r>
      <w:r w:rsidRPr="00D50DE5">
        <w:rPr>
          <w:rFonts w:ascii="Times New Roman" w:hAnsi="Times New Roman"/>
          <w:bCs/>
          <w:sz w:val="24"/>
          <w:szCs w:val="24"/>
        </w:rPr>
        <w:br/>
        <w:t>Тема 2.2 Права и обязанности супругов</w:t>
      </w:r>
      <w:r w:rsidRPr="00D50DE5">
        <w:rPr>
          <w:rFonts w:ascii="Times New Roman" w:hAnsi="Times New Roman"/>
          <w:bCs/>
          <w:sz w:val="24"/>
          <w:szCs w:val="24"/>
        </w:rPr>
        <w:br/>
        <w:t>Тема 2.3 Права и обязанности родителей и детей</w:t>
      </w:r>
      <w:r w:rsidRPr="00D50DE5">
        <w:rPr>
          <w:rFonts w:ascii="Times New Roman" w:hAnsi="Times New Roman"/>
          <w:bCs/>
          <w:sz w:val="24"/>
          <w:szCs w:val="24"/>
        </w:rPr>
        <w:br/>
        <w:t>Тема 2.4 Алиментные обязательства</w:t>
      </w:r>
    </w:p>
    <w:p w:rsidR="004D595A" w:rsidRPr="00D50DE5" w:rsidRDefault="00D172ED">
      <w:pPr>
        <w:pStyle w:val="afff7"/>
        <w:rPr>
          <w:rFonts w:ascii="Times New Roman" w:hAnsi="Times New Roman"/>
          <w:bCs/>
          <w:sz w:val="24"/>
          <w:szCs w:val="24"/>
        </w:rPr>
      </w:pPr>
      <w:r w:rsidRPr="00D50DE5">
        <w:rPr>
          <w:rFonts w:ascii="Times New Roman" w:hAnsi="Times New Roman"/>
          <w:bCs/>
          <w:sz w:val="24"/>
          <w:szCs w:val="24"/>
        </w:rPr>
        <w:t>Тема 2.5 Формы устройства детей, оставшихся без попечения</w:t>
      </w:r>
    </w:p>
    <w:p w:rsidR="004D595A" w:rsidRPr="00D50DE5" w:rsidRDefault="00D172ED">
      <w:pPr>
        <w:rPr>
          <w:rFonts w:ascii="Times New Roman" w:hAnsi="Times New Roman" w:cs="Times New Roman"/>
          <w:bCs/>
          <w:sz w:val="24"/>
          <w:szCs w:val="24"/>
        </w:rPr>
      </w:pPr>
      <w:r w:rsidRPr="00D50DE5">
        <w:rPr>
          <w:rFonts w:ascii="Times New Roman" w:hAnsi="Times New Roman" w:cs="Times New Roman"/>
          <w:bCs/>
          <w:sz w:val="24"/>
          <w:szCs w:val="24"/>
        </w:rPr>
        <w:t>Тема 2.6 Семейные отношения с участием иностранных граждан и лиц без гражданства</w:t>
      </w: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учебной дисциплины</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w:t>
      </w:r>
      <w:r w:rsidRPr="00D50DE5">
        <w:rPr>
          <w:rFonts w:ascii="Times New Roman" w:eastAsia="Times New Roman" w:hAnsi="Times New Roman" w:cs="Times New Roman"/>
          <w:b/>
          <w:bCs/>
          <w:iCs/>
          <w:sz w:val="24"/>
          <w:szCs w:val="24"/>
          <w:lang w:eastAsia="ru-RU"/>
        </w:rPr>
        <w:t>ОП.08 Основы экологического права</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1.1.</w:t>
      </w:r>
      <w:r w:rsidRPr="00D50DE5">
        <w:rPr>
          <w:rFonts w:ascii="Times New Roman" w:eastAsiaTheme="minorEastAsia" w:hAnsi="Times New Roman" w:cs="Times New Roman"/>
          <w:b/>
          <w:sz w:val="24"/>
          <w:szCs w:val="24"/>
          <w:lang w:val="en-US" w:eastAsia="zh-CN"/>
        </w:rPr>
        <w:t> </w:t>
      </w:r>
      <w:r w:rsidRPr="00D50DE5">
        <w:rPr>
          <w:rFonts w:ascii="Times New Roman" w:eastAsiaTheme="minorEastAsia" w:hAnsi="Times New Roman" w:cs="Times New Roman"/>
          <w:b/>
          <w:sz w:val="24"/>
          <w:szCs w:val="24"/>
          <w:lang w:eastAsia="zh-CN"/>
        </w:rPr>
        <w:t>Область применения программы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Рабочая программа учебной дисциплины является частью ППССЗ в соответствии с ФГОС по специальности 40.02.04 Юриспруденция.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 .</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1.2. Место дисциплины в структуре ППССЗ:</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Chars="125" w:firstLine="300"/>
        <w:jc w:val="both"/>
        <w:rPr>
          <w:rFonts w:ascii="Times New Roman" w:eastAsiaTheme="minorEastAsia" w:hAnsi="Times New Roman" w:cs="Times New Roman"/>
          <w:i/>
          <w:sz w:val="24"/>
          <w:szCs w:val="24"/>
          <w:lang w:eastAsia="zh-CN"/>
        </w:rPr>
      </w:pPr>
      <w:r w:rsidRPr="00D50DE5">
        <w:rPr>
          <w:rFonts w:ascii="Times New Roman" w:eastAsiaTheme="minorEastAsia" w:hAnsi="Times New Roman" w:cs="Times New Roman"/>
          <w:sz w:val="24"/>
          <w:szCs w:val="24"/>
          <w:lang w:eastAsia="zh-CN"/>
        </w:rPr>
        <w:t>Учебная дисциплина «Основы экологического права» является общепрофессиональной дисциплиной профессионального цикла.</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b/>
          <w:sz w:val="24"/>
          <w:szCs w:val="24"/>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sz w:val="24"/>
          <w:szCs w:val="24"/>
          <w:lang w:eastAsia="zh-CN"/>
        </w:rPr>
        <w:t>1.3. Цели и задачи дисциплины – требования к результатам освоения дисциплины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В результате освоения учебной дисциплины обучающийся должен </w:t>
      </w:r>
      <w:r w:rsidRPr="00D50DE5">
        <w:rPr>
          <w:rFonts w:ascii="Times New Roman" w:eastAsiaTheme="minorEastAsia" w:hAnsi="Times New Roman" w:cs="Times New Roman"/>
          <w:b/>
          <w:sz w:val="24"/>
          <w:szCs w:val="24"/>
          <w:lang w:eastAsia="zh-CN"/>
        </w:rPr>
        <w:t>уметь:</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толковать и применять нормы экологического права;</w:t>
      </w:r>
    </w:p>
    <w:p w:rsidR="004D595A" w:rsidRPr="00D50DE5" w:rsidRDefault="00D172ED">
      <w:pPr>
        <w:numPr>
          <w:ilvl w:val="0"/>
          <w:numId w:val="45"/>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993"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анализировать, делать выводы и обосновывать свою точку зрения по экологическим правоотношениям;</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применять правовые нормы для решения практических ситуаций.</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В результате освоения учебной дисциплины обучающийся должен </w:t>
      </w:r>
      <w:r w:rsidRPr="00D50DE5">
        <w:rPr>
          <w:rFonts w:ascii="Times New Roman" w:eastAsiaTheme="minorEastAsia" w:hAnsi="Times New Roman" w:cs="Times New Roman"/>
          <w:b/>
          <w:sz w:val="24"/>
          <w:szCs w:val="24"/>
          <w:lang w:eastAsia="zh-CN"/>
        </w:rPr>
        <w:t>знать:</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понятие и источники экологического права;</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экологические права и обязанности граждан;</w:t>
      </w:r>
    </w:p>
    <w:p w:rsidR="004D595A" w:rsidRPr="00D50DE5" w:rsidRDefault="00D172ED">
      <w:pPr>
        <w:numPr>
          <w:ilvl w:val="0"/>
          <w:numId w:val="45"/>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право собственности на природные ресурсы, право природопользования;</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правовой механизм охраны окружающей среды;</w:t>
      </w:r>
    </w:p>
    <w:p w:rsidR="004D595A" w:rsidRPr="00D50DE5" w:rsidRDefault="00D172ED">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851"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виды экологических правонарушений и ответственность за них.</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Содержание дисциплины должно быть ориентировано на подготовку студентов к освоению профессиональных модулей ОПОП по специальности 40.02.01 Право и организация социального обеспечения. (базовой подготовки) и овладению профессиональными компетенциями (ПК):</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lastRenderedPageBreak/>
        <w:t>ПК 1.1. Осуществлять профессиональное толкование нормативных правовых актов для реализации прав граждан в сфере пенсионного обеспечения и социальной защиты.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 процессе освоения дисциплины у студентов должны формировать общие компетенции (ОК):</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5. Использовать информационно-коммуникационные технологии в профессиональной деятельности.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6. Работать в коллективе и команде, эффективно общаться с коллегами, руководством, потребителями.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9. Ориентироваться в условиях постоянного изменения правовой базы.</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10. Соблюдать основы здорового образа жизни, требования охраны труда.</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11. Соблюдать деловой этикет, культуру и психологические основы общения, нормы и правила поведения.</w:t>
      </w: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Chars="125" w:firstLine="300"/>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ОК 12. Проявлять нетерпимость к коррупционному поведению.</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right="-185" w:firstLine="709"/>
        <w:jc w:val="both"/>
        <w:rPr>
          <w:rFonts w:ascii="Times New Roman" w:eastAsiaTheme="minorEastAsia" w:hAnsi="Times New Roman" w:cs="Times New Roman"/>
          <w:sz w:val="24"/>
          <w:szCs w:val="24"/>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sz w:val="24"/>
          <w:szCs w:val="24"/>
          <w:lang w:eastAsia="zh-CN"/>
        </w:rPr>
        <w:br w:type="page"/>
      </w:r>
      <w:r w:rsidRPr="00D50DE5">
        <w:rPr>
          <w:rFonts w:ascii="Times New Roman" w:eastAsiaTheme="minorEastAsia" w:hAnsi="Times New Roman" w:cs="Times New Roman"/>
          <w:b/>
          <w:sz w:val="24"/>
          <w:szCs w:val="24"/>
          <w:lang w:eastAsia="zh-CN"/>
        </w:rPr>
        <w:lastRenderedPageBreak/>
        <w:t>2. СТРУКТУРА И СОДЕРЖАНИЕ УЧЕБНОЙ ДИСЦИПЛИНЫ</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heme="minorEastAsia" w:hAnsi="Times New Roman" w:cs="Times New Roman"/>
          <w:b/>
          <w:sz w:val="24"/>
          <w:szCs w:val="24"/>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0"/>
        <w:jc w:val="both"/>
        <w:rPr>
          <w:rFonts w:ascii="Times New Roman" w:eastAsiaTheme="minorEastAsia" w:hAnsi="Times New Roman" w:cs="Times New Roman"/>
          <w:sz w:val="24"/>
          <w:szCs w:val="24"/>
          <w:u w:val="single"/>
          <w:lang w:eastAsia="zh-CN"/>
        </w:rPr>
      </w:pPr>
      <w:r w:rsidRPr="00D50DE5">
        <w:rPr>
          <w:rFonts w:ascii="Times New Roman" w:eastAsiaTheme="minorEastAsia" w:hAnsi="Times New Roman" w:cs="Times New Roman"/>
          <w:b/>
          <w:sz w:val="24"/>
          <w:szCs w:val="24"/>
          <w:lang w:eastAsia="zh-CN"/>
        </w:rPr>
        <w:t>2.1. Объем учебной дисциплины и виды учебной работы</w:t>
      </w:r>
    </w:p>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0" w:right="-185"/>
        <w:jc w:val="both"/>
        <w:rPr>
          <w:rFonts w:ascii="Times New Roman" w:eastAsiaTheme="minorEastAsia" w:hAnsi="Times New Roman" w:cs="Times New Roman"/>
          <w:b/>
          <w:sz w:val="24"/>
          <w:szCs w:val="24"/>
          <w:lang w:eastAsia="zh-CN"/>
        </w:rPr>
      </w:pPr>
    </w:p>
    <w:tbl>
      <w:tblPr>
        <w:tblW w:w="978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795"/>
        <w:gridCol w:w="1948"/>
        <w:gridCol w:w="2040"/>
      </w:tblGrid>
      <w:tr w:rsidR="004D595A" w:rsidRPr="00D50DE5">
        <w:trPr>
          <w:trHeight w:val="460"/>
        </w:trPr>
        <w:tc>
          <w:tcPr>
            <w:tcW w:w="5795"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b/>
                <w:sz w:val="24"/>
                <w:szCs w:val="24"/>
                <w:lang w:val="en-US" w:eastAsia="zh-CN"/>
              </w:rPr>
              <w:t>Вид учебной работы</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sz w:val="24"/>
                <w:szCs w:val="24"/>
                <w:lang w:val="en-US" w:eastAsia="zh-CN"/>
              </w:rPr>
              <w:t>Объем часов</w:t>
            </w:r>
            <w:r w:rsidRPr="00D50DE5">
              <w:rPr>
                <w:rFonts w:ascii="Times New Roman" w:eastAsiaTheme="minorEastAsia" w:hAnsi="Times New Roman" w:cs="Times New Roman"/>
                <w:b/>
                <w:sz w:val="24"/>
                <w:szCs w:val="24"/>
                <w:lang w:val="en-US" w:eastAsia="zh-CN"/>
              </w:rPr>
              <w:br/>
            </w:r>
            <w:r w:rsidRPr="00D50DE5">
              <w:rPr>
                <w:rFonts w:ascii="Times New Roman" w:eastAsiaTheme="minorEastAsia" w:hAnsi="Times New Roman" w:cs="Times New Roman"/>
                <w:b/>
                <w:sz w:val="24"/>
                <w:szCs w:val="24"/>
                <w:lang w:eastAsia="zh-CN"/>
              </w:rPr>
              <w:t>(очная форма)</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Объем часов</w:t>
            </w:r>
            <w:r w:rsidRPr="00D50DE5">
              <w:rPr>
                <w:rFonts w:ascii="Times New Roman" w:eastAsiaTheme="minorEastAsia" w:hAnsi="Times New Roman" w:cs="Times New Roman"/>
                <w:b/>
                <w:sz w:val="24"/>
                <w:szCs w:val="24"/>
                <w:lang w:val="en-US" w:eastAsia="zh-CN"/>
              </w:rPr>
              <w:br/>
            </w:r>
            <w:r w:rsidRPr="00D50DE5">
              <w:rPr>
                <w:rFonts w:ascii="Times New Roman" w:eastAsiaTheme="minorEastAsia" w:hAnsi="Times New Roman" w:cs="Times New Roman"/>
                <w:b/>
                <w:sz w:val="24"/>
                <w:szCs w:val="24"/>
                <w:lang w:eastAsia="zh-CN"/>
              </w:rPr>
              <w:t>(заочная форма)</w:t>
            </w:r>
          </w:p>
        </w:tc>
      </w:tr>
      <w:tr w:rsidR="004D595A" w:rsidRPr="00D50DE5">
        <w:trPr>
          <w:trHeight w:val="285"/>
        </w:trPr>
        <w:tc>
          <w:tcPr>
            <w:tcW w:w="5795" w:type="dxa"/>
            <w:shd w:val="clear" w:color="auto" w:fill="auto"/>
          </w:tcPr>
          <w:p w:rsidR="004D595A" w:rsidRPr="00D50DE5" w:rsidRDefault="00D172ED">
            <w:pPr>
              <w:spacing w:after="0" w:line="240" w:lineRule="auto"/>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Максимальная учебная нагрузка (всего)</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66</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66</w:t>
            </w:r>
          </w:p>
        </w:tc>
      </w:tr>
      <w:tr w:rsidR="004D595A" w:rsidRPr="00D50DE5">
        <w:tc>
          <w:tcPr>
            <w:tcW w:w="5795" w:type="dxa"/>
            <w:shd w:val="clear" w:color="auto" w:fill="auto"/>
          </w:tcPr>
          <w:p w:rsidR="004D595A" w:rsidRPr="00D50DE5" w:rsidRDefault="00D172ED">
            <w:pPr>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b/>
                <w:sz w:val="24"/>
                <w:szCs w:val="24"/>
                <w:lang w:eastAsia="zh-CN"/>
              </w:rPr>
              <w:t xml:space="preserve">Обязательная аудиторная учебная нагрузка (всего) </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60</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16</w:t>
            </w:r>
          </w:p>
        </w:tc>
      </w:tr>
      <w:tr w:rsidR="004D595A" w:rsidRPr="00D50DE5">
        <w:tc>
          <w:tcPr>
            <w:tcW w:w="5795" w:type="dxa"/>
            <w:shd w:val="clear" w:color="auto" w:fill="auto"/>
          </w:tcPr>
          <w:p w:rsidR="004D595A" w:rsidRPr="00D50DE5" w:rsidRDefault="00D172ED">
            <w:pPr>
              <w:spacing w:after="0" w:line="240" w:lineRule="auto"/>
              <w:jc w:val="both"/>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в том числе:</w:t>
            </w:r>
          </w:p>
        </w:tc>
        <w:tc>
          <w:tcPr>
            <w:tcW w:w="1948" w:type="dxa"/>
            <w:shd w:val="clear" w:color="auto" w:fill="auto"/>
          </w:tcPr>
          <w:p w:rsidR="004D595A" w:rsidRPr="00D50DE5" w:rsidRDefault="004D595A">
            <w:pPr>
              <w:spacing w:after="0" w:line="240" w:lineRule="auto"/>
              <w:jc w:val="center"/>
              <w:rPr>
                <w:rFonts w:ascii="Times New Roman" w:eastAsiaTheme="minorEastAsia" w:hAnsi="Times New Roman" w:cs="Times New Roman"/>
                <w:sz w:val="24"/>
                <w:szCs w:val="24"/>
                <w:lang w:val="en-US" w:eastAsia="zh-CN"/>
              </w:rPr>
            </w:pPr>
          </w:p>
        </w:tc>
        <w:tc>
          <w:tcPr>
            <w:tcW w:w="2040" w:type="dxa"/>
            <w:shd w:val="clear" w:color="auto" w:fill="auto"/>
          </w:tcPr>
          <w:p w:rsidR="004D595A" w:rsidRPr="00D50DE5" w:rsidRDefault="004D595A">
            <w:pPr>
              <w:spacing w:after="0" w:line="240" w:lineRule="auto"/>
              <w:jc w:val="center"/>
              <w:rPr>
                <w:rFonts w:ascii="Times New Roman" w:eastAsiaTheme="minorEastAsia" w:hAnsi="Times New Roman" w:cs="Times New Roman"/>
                <w:sz w:val="24"/>
                <w:szCs w:val="24"/>
                <w:lang w:val="en-US" w:eastAsia="zh-CN"/>
              </w:rPr>
            </w:pPr>
          </w:p>
        </w:tc>
      </w:tr>
      <w:tr w:rsidR="004D595A" w:rsidRPr="00D50DE5">
        <w:tc>
          <w:tcPr>
            <w:tcW w:w="5795" w:type="dxa"/>
            <w:shd w:val="clear" w:color="auto" w:fill="auto"/>
          </w:tcPr>
          <w:p w:rsidR="004D595A" w:rsidRPr="00D50DE5" w:rsidRDefault="00D172ED">
            <w:pPr>
              <w:spacing w:after="0" w:line="240" w:lineRule="auto"/>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теоретическое обучение</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40</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12</w:t>
            </w:r>
          </w:p>
        </w:tc>
      </w:tr>
      <w:tr w:rsidR="004D595A" w:rsidRPr="00D50DE5">
        <w:tc>
          <w:tcPr>
            <w:tcW w:w="5795" w:type="dxa"/>
            <w:shd w:val="clear" w:color="auto" w:fill="auto"/>
          </w:tcPr>
          <w:p w:rsidR="004D595A" w:rsidRPr="00D50DE5" w:rsidRDefault="00D172ED">
            <w:pPr>
              <w:spacing w:after="0" w:line="240" w:lineRule="auto"/>
              <w:jc w:val="both"/>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 xml:space="preserve">     практические занятия</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20</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4</w:t>
            </w:r>
          </w:p>
        </w:tc>
      </w:tr>
      <w:tr w:rsidR="004D595A" w:rsidRPr="00D50DE5">
        <w:tc>
          <w:tcPr>
            <w:tcW w:w="5795" w:type="dxa"/>
            <w:shd w:val="clear" w:color="auto" w:fill="auto"/>
          </w:tcPr>
          <w:p w:rsidR="004D595A" w:rsidRPr="00D50DE5" w:rsidRDefault="00D172ED">
            <w:pPr>
              <w:spacing w:after="0" w:line="240" w:lineRule="auto"/>
              <w:jc w:val="both"/>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 xml:space="preserve">Самостоятельная работа обучающегося </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val="en-US" w:eastAsia="zh-CN"/>
              </w:rPr>
            </w:pPr>
            <w:r w:rsidRPr="00D50DE5">
              <w:rPr>
                <w:rFonts w:ascii="Times New Roman" w:eastAsiaTheme="minorEastAsia" w:hAnsi="Times New Roman" w:cs="Times New Roman"/>
                <w:b/>
                <w:sz w:val="24"/>
                <w:szCs w:val="24"/>
                <w:lang w:val="en-US" w:eastAsia="zh-CN"/>
              </w:rPr>
              <w:t>4</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49</w:t>
            </w:r>
          </w:p>
        </w:tc>
      </w:tr>
      <w:tr w:rsidR="004D595A" w:rsidRPr="00D50DE5">
        <w:trPr>
          <w:trHeight w:val="522"/>
        </w:trPr>
        <w:tc>
          <w:tcPr>
            <w:tcW w:w="5795" w:type="dxa"/>
            <w:shd w:val="clear" w:color="auto" w:fill="auto"/>
          </w:tcPr>
          <w:p w:rsidR="004D595A" w:rsidRPr="00D50DE5" w:rsidRDefault="00D172ED">
            <w:pPr>
              <w:spacing w:after="0" w:line="240" w:lineRule="auto"/>
              <w:rPr>
                <w:rFonts w:ascii="Times New Roman" w:eastAsiaTheme="minorEastAsia" w:hAnsi="Times New Roman" w:cs="Times New Roman"/>
                <w:b/>
                <w:i/>
                <w:iCs/>
                <w:sz w:val="24"/>
                <w:szCs w:val="24"/>
                <w:lang w:eastAsia="zh-CN"/>
              </w:rPr>
            </w:pPr>
            <w:r w:rsidRPr="00D50DE5">
              <w:rPr>
                <w:rFonts w:ascii="Times New Roman" w:eastAsiaTheme="minorEastAsia" w:hAnsi="Times New Roman" w:cs="Times New Roman"/>
                <w:i/>
                <w:iCs/>
                <w:sz w:val="24"/>
                <w:szCs w:val="24"/>
                <w:lang w:eastAsia="zh-CN"/>
              </w:rPr>
              <w:t>Итоговая аттестация в форме   дифференцированного зачета</w:t>
            </w:r>
          </w:p>
          <w:p w:rsidR="004D595A" w:rsidRPr="00D50DE5" w:rsidRDefault="00D172ED">
            <w:pPr>
              <w:spacing w:after="0" w:line="240" w:lineRule="auto"/>
              <w:jc w:val="right"/>
              <w:rPr>
                <w:rFonts w:ascii="Times New Roman" w:eastAsiaTheme="minorEastAsia" w:hAnsi="Times New Roman" w:cs="Times New Roman"/>
                <w:i/>
                <w:iCs/>
                <w:sz w:val="24"/>
                <w:szCs w:val="24"/>
                <w:lang w:eastAsia="zh-CN"/>
              </w:rPr>
            </w:pPr>
            <w:r w:rsidRPr="00D50DE5">
              <w:rPr>
                <w:rFonts w:ascii="Times New Roman" w:eastAsiaTheme="minorEastAsia" w:hAnsi="Times New Roman" w:cs="Times New Roman"/>
                <w:i/>
                <w:iCs/>
                <w:sz w:val="24"/>
                <w:szCs w:val="24"/>
                <w:lang w:eastAsia="zh-CN"/>
              </w:rPr>
              <w:t xml:space="preserve">  </w:t>
            </w:r>
          </w:p>
        </w:tc>
        <w:tc>
          <w:tcPr>
            <w:tcW w:w="1948" w:type="dxa"/>
            <w:shd w:val="clear" w:color="auto" w:fill="auto"/>
          </w:tcPr>
          <w:p w:rsidR="004D595A" w:rsidRPr="00D50DE5" w:rsidRDefault="00D172ED">
            <w:pPr>
              <w:spacing w:after="0" w:line="240" w:lineRule="auto"/>
              <w:jc w:val="center"/>
              <w:rPr>
                <w:rFonts w:ascii="Times New Roman" w:eastAsiaTheme="minorEastAsia" w:hAnsi="Times New Roman" w:cs="Times New Roman"/>
                <w:i/>
                <w:iCs/>
                <w:sz w:val="24"/>
                <w:szCs w:val="24"/>
                <w:lang w:eastAsia="zh-CN"/>
              </w:rPr>
            </w:pPr>
            <w:r w:rsidRPr="00D50DE5">
              <w:rPr>
                <w:rFonts w:ascii="Times New Roman" w:eastAsiaTheme="minorEastAsia" w:hAnsi="Times New Roman" w:cs="Times New Roman"/>
                <w:i/>
                <w:iCs/>
                <w:sz w:val="24"/>
                <w:szCs w:val="24"/>
                <w:lang w:eastAsia="zh-CN"/>
              </w:rPr>
              <w:t>2</w:t>
            </w:r>
          </w:p>
        </w:tc>
        <w:tc>
          <w:tcPr>
            <w:tcW w:w="2040" w:type="dxa"/>
            <w:shd w:val="clear" w:color="auto" w:fill="auto"/>
          </w:tcPr>
          <w:p w:rsidR="004D595A" w:rsidRPr="00D50DE5" w:rsidRDefault="00D172ED">
            <w:pPr>
              <w:spacing w:after="0" w:line="240" w:lineRule="auto"/>
              <w:jc w:val="center"/>
              <w:rPr>
                <w:rFonts w:ascii="Times New Roman" w:eastAsiaTheme="minorEastAsia" w:hAnsi="Times New Roman" w:cs="Times New Roman"/>
                <w:i/>
                <w:iCs/>
                <w:sz w:val="24"/>
                <w:szCs w:val="24"/>
                <w:lang w:eastAsia="zh-CN"/>
              </w:rPr>
            </w:pPr>
            <w:r w:rsidRPr="00D50DE5">
              <w:rPr>
                <w:rFonts w:ascii="Times New Roman" w:eastAsiaTheme="minorEastAsia" w:hAnsi="Times New Roman" w:cs="Times New Roman"/>
                <w:i/>
                <w:iCs/>
                <w:sz w:val="24"/>
                <w:szCs w:val="24"/>
                <w:lang w:eastAsia="zh-CN"/>
              </w:rPr>
              <w:t>1</w:t>
            </w:r>
          </w:p>
        </w:tc>
      </w:tr>
    </w:tbl>
    <w:p w:rsidR="004D595A" w:rsidRPr="00D50DE5" w:rsidRDefault="004D59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heme="minorEastAsia" w:hAnsi="Times New Roman" w:cs="Times New Roman"/>
          <w:sz w:val="28"/>
          <w:szCs w:val="28"/>
          <w:lang w:val="en-US" w:eastAsia="zh-CN"/>
        </w:rPr>
      </w:pPr>
    </w:p>
    <w:p w:rsidR="004D595A" w:rsidRPr="00D50DE5" w:rsidRDefault="00D172ED">
      <w:pPr>
        <w:spacing w:after="0" w:line="240" w:lineRule="auto"/>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Название разделов и тем:</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b/>
          <w:bCs/>
          <w:sz w:val="24"/>
          <w:szCs w:val="24"/>
          <w:lang w:val="en-US" w:eastAsia="zh-CN"/>
        </w:rPr>
      </w:pPr>
      <w:r w:rsidRPr="00D50DE5">
        <w:rPr>
          <w:rFonts w:ascii="Times New Roman" w:eastAsiaTheme="minorEastAsia" w:hAnsi="Times New Roman" w:cs="Times New Roman"/>
          <w:b/>
          <w:bCs/>
          <w:sz w:val="24"/>
          <w:szCs w:val="24"/>
          <w:lang w:val="en-US" w:eastAsia="zh-CN"/>
        </w:rPr>
        <w:t>Раздел 1. Общая часть</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1.1. Экологическое </w:t>
      </w:r>
      <w:proofErr w:type="gramStart"/>
      <w:r w:rsidRPr="00D50DE5">
        <w:rPr>
          <w:rFonts w:ascii="Times New Roman" w:eastAsiaTheme="minorEastAsia" w:hAnsi="Times New Roman" w:cs="Times New Roman"/>
          <w:sz w:val="24"/>
          <w:szCs w:val="24"/>
          <w:lang w:eastAsia="zh-CN"/>
        </w:rPr>
        <w:t>право</w:t>
      </w:r>
      <w:proofErr w:type="gramEnd"/>
      <w:r w:rsidRPr="00D50DE5">
        <w:rPr>
          <w:rFonts w:ascii="Times New Roman" w:eastAsiaTheme="minorEastAsia" w:hAnsi="Times New Roman" w:cs="Times New Roman"/>
          <w:sz w:val="24"/>
          <w:szCs w:val="24"/>
          <w:lang w:eastAsia="zh-CN"/>
        </w:rPr>
        <w:t xml:space="preserve"> как отрасль права</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1.2. Экологические права и обязанности граждан</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1.3.  Право собственности на природные ресурсы. Право природопользования</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1.4. Правовой механизм охраны окружающей среды. </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1.5. Юридическая ответственность за экологические правонарушения</w:t>
      </w:r>
    </w:p>
    <w:p w:rsidR="004D595A" w:rsidRPr="00D50DE5" w:rsidRDefault="004D595A">
      <w:pPr>
        <w:spacing w:after="0"/>
        <w:rPr>
          <w:rFonts w:ascii="Times New Roman" w:eastAsiaTheme="minorEastAsia" w:hAnsi="Times New Roman" w:cs="Times New Roman"/>
          <w:bCs/>
          <w:sz w:val="24"/>
          <w:szCs w:val="24"/>
          <w:lang w:eastAsia="zh-CN"/>
        </w:rPr>
      </w:pPr>
    </w:p>
    <w:p w:rsidR="004D595A" w:rsidRPr="00D50DE5" w:rsidRDefault="00D172ED">
      <w:pPr>
        <w:spacing w:after="0"/>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Раздел 2. Особенная часть</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2.1. Правовое регулирование использования и охраны отдельных природных объектов.</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2.2. Правовой режим особо охраняемых природных территорий.</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Тема 2.3. Правовой </w:t>
      </w:r>
      <w:proofErr w:type="gramStart"/>
      <w:r w:rsidRPr="00D50DE5">
        <w:rPr>
          <w:rFonts w:ascii="Times New Roman" w:eastAsiaTheme="minorEastAsia" w:hAnsi="Times New Roman" w:cs="Times New Roman"/>
          <w:sz w:val="24"/>
          <w:szCs w:val="24"/>
          <w:lang w:eastAsia="zh-CN"/>
        </w:rPr>
        <w:t>режим  экологически</w:t>
      </w:r>
      <w:proofErr w:type="gramEnd"/>
      <w:r w:rsidRPr="00D50DE5">
        <w:rPr>
          <w:rFonts w:ascii="Times New Roman" w:eastAsiaTheme="minorEastAsia" w:hAnsi="Times New Roman" w:cs="Times New Roman"/>
          <w:sz w:val="24"/>
          <w:szCs w:val="24"/>
          <w:lang w:eastAsia="zh-CN"/>
        </w:rPr>
        <w:t xml:space="preserve"> неблагополучных территорий.</w:t>
      </w:r>
    </w:p>
    <w:p w:rsidR="004D595A" w:rsidRPr="00D50DE5" w:rsidRDefault="004D595A">
      <w:pPr>
        <w:spacing w:after="0"/>
        <w:rPr>
          <w:rFonts w:ascii="Times New Roman" w:eastAsiaTheme="minorEastAsia" w:hAnsi="Times New Roman" w:cs="Times New Roman"/>
          <w:bCs/>
          <w:sz w:val="24"/>
          <w:szCs w:val="24"/>
          <w:lang w:eastAsia="zh-CN"/>
        </w:rPr>
      </w:pPr>
    </w:p>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Раздел 3. Специальная часть</w:t>
      </w:r>
    </w:p>
    <w:p w:rsidR="004D595A" w:rsidRPr="00D50DE5" w:rsidRDefault="00D172ED">
      <w:pPr>
        <w:spacing w:after="0"/>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Тема 3.1. Международно-правовая охрана окружающей среды.</w:t>
      </w: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D172ED">
      <w:pPr>
        <w:jc w:val="center"/>
        <w:rPr>
          <w:rFonts w:ascii="Times New Roman" w:eastAsia="Times New Roman" w:hAnsi="Times New Roman" w:cs="Times New Roman"/>
          <w:b/>
          <w:bCs/>
          <w:color w:val="000000"/>
          <w:sz w:val="18"/>
          <w:szCs w:val="18"/>
          <w:lang w:eastAsia="ru-RU"/>
        </w:rPr>
      </w:pPr>
      <w:r w:rsidRPr="00D50DE5">
        <w:rPr>
          <w:rFonts w:ascii="Times New Roman" w:eastAsia="Times New Roman" w:hAnsi="Times New Roman" w:cs="Times New Roman"/>
          <w:b/>
          <w:bCs/>
          <w:color w:val="000000"/>
          <w:sz w:val="28"/>
          <w:szCs w:val="28"/>
          <w:highlight w:val="yellow"/>
          <w:lang w:eastAsia="ru-RU"/>
        </w:rPr>
        <w:lastRenderedPageBreak/>
        <w:t>П. ПРОФЕССИОНАЛЬНЫЙ ЦИКЛ</w:t>
      </w: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профессионального модуля</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«ПМ</w:t>
      </w:r>
      <w:r w:rsidRPr="00D50DE5">
        <w:rPr>
          <w:rFonts w:ascii="Times New Roman" w:eastAsia="Times New Roman" w:hAnsi="Times New Roman" w:cs="Times New Roman"/>
          <w:b/>
          <w:bCs/>
          <w:iCs/>
          <w:sz w:val="24"/>
          <w:szCs w:val="24"/>
          <w:lang w:eastAsia="ru-RU"/>
        </w:rPr>
        <w:t xml:space="preserve">.01 </w:t>
      </w:r>
      <w:r w:rsidRPr="00D50DE5">
        <w:rPr>
          <w:rFonts w:ascii="Times New Roman" w:eastAsia="Times New Roman" w:hAnsi="Times New Roman" w:cs="Times New Roman"/>
          <w:b/>
          <w:sz w:val="24"/>
          <w:szCs w:val="24"/>
          <w:lang w:eastAsia="ru-RU"/>
        </w:rPr>
        <w:t>ПРАВОПРИМЕНИТЕЛЬНАЯ ДЕЯТЕЛЬНОСТЬ</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Times New Roman" w:hAnsi="Times New Roman" w:cs="Times New Roman"/>
          <w:b/>
          <w:bCs/>
          <w:color w:val="000000"/>
          <w:sz w:val="18"/>
          <w:szCs w:val="18"/>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rPr>
          <w:rFonts w:ascii="Times New Roman" w:eastAsia="Times New Roman" w:hAnsi="Times New Roman" w:cs="Times New Roman"/>
          <w:b/>
          <w:bCs/>
          <w:color w:val="000000"/>
          <w:sz w:val="18"/>
          <w:szCs w:val="18"/>
          <w:lang w:eastAsia="ru-RU"/>
        </w:rPr>
      </w:pPr>
    </w:p>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1. ОБЩАЯ ХАРАКТЕРИСТИКА РАБОЧЕЙ ПРОГРАММЫ</w:t>
      </w:r>
    </w:p>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ПРОФЕССИОНАЛЬНОГО МОДУЛЯ</w:t>
      </w:r>
    </w:p>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«ПМ.01 ПРАВОПРИМЕНИТЕЛЬНАЯ ДЕЯТЕЛЬНОСТЬ»</w:t>
      </w:r>
    </w:p>
    <w:p w:rsidR="004D595A" w:rsidRPr="00D50DE5" w:rsidRDefault="004D595A">
      <w:pPr>
        <w:spacing w:after="0" w:line="276" w:lineRule="auto"/>
        <w:rPr>
          <w:rFonts w:ascii="Times New Roman" w:eastAsia="Times New Roman" w:hAnsi="Times New Roman" w:cs="Times New Roman"/>
          <w:b/>
          <w:sz w:val="24"/>
          <w:szCs w:val="24"/>
          <w:lang w:eastAsia="ru-RU"/>
        </w:rPr>
      </w:pPr>
    </w:p>
    <w:p w:rsidR="004D595A" w:rsidRPr="00D50DE5" w:rsidRDefault="00D172ED">
      <w:pPr>
        <w:suppressAutoHyphens/>
        <w:spacing w:after="0" w:line="276" w:lineRule="auto"/>
        <w:ind w:firstLine="709"/>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1.1 </w:t>
      </w:r>
      <w:bookmarkStart w:id="8" w:name="_Hlk511590080"/>
      <w:r w:rsidRPr="00D50DE5">
        <w:rPr>
          <w:rFonts w:ascii="Times New Roman" w:eastAsia="Times New Roman" w:hAnsi="Times New Roman" w:cs="Times New Roman"/>
          <w:b/>
          <w:sz w:val="24"/>
          <w:szCs w:val="24"/>
          <w:lang w:eastAsia="ru-RU"/>
        </w:rPr>
        <w:t xml:space="preserve">Цель и планируемые результаты освоения профессионального модуля </w:t>
      </w:r>
      <w:bookmarkEnd w:id="8"/>
    </w:p>
    <w:p w:rsidR="004D595A" w:rsidRPr="00D50DE5" w:rsidRDefault="00D172ED">
      <w:pPr>
        <w:suppressAutoHyphen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результате изучения профессионального модуля обучающийся должен освоить основной вид деятельности «Правоприменительная деятельность», соответствующие ему общие компетенции и профессиональные компетенции.</w:t>
      </w:r>
    </w:p>
    <w:p w:rsidR="004D595A" w:rsidRPr="00D50DE5" w:rsidRDefault="00D172ED">
      <w:pPr>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1.1.1 Перечень общих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342"/>
      </w:tblGrid>
      <w:tr w:rsidR="004D595A" w:rsidRPr="00D50DE5">
        <w:tc>
          <w:tcPr>
            <w:tcW w:w="1229" w:type="dxa"/>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Код</w:t>
            </w:r>
          </w:p>
        </w:tc>
        <w:tc>
          <w:tcPr>
            <w:tcW w:w="8342" w:type="dxa"/>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Наименование общих компетенций</w:t>
            </w:r>
          </w:p>
        </w:tc>
      </w:tr>
      <w:tr w:rsidR="004D595A" w:rsidRPr="00D50DE5">
        <w:trPr>
          <w:trHeight w:val="327"/>
        </w:trPr>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01</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к различным контекстам</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02</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Использовать современные средства поиска, анализа и </w:t>
            </w:r>
            <w:proofErr w:type="gramStart"/>
            <w:r w:rsidRPr="00D50DE5">
              <w:rPr>
                <w:rFonts w:ascii="Times New Roman" w:eastAsia="Times New Roman" w:hAnsi="Times New Roman" w:cs="Times New Roman"/>
                <w:sz w:val="24"/>
                <w:szCs w:val="24"/>
                <w:lang w:eastAsia="ru-RU"/>
              </w:rPr>
              <w:t>интерпретации информации</w:t>
            </w:r>
            <w:proofErr w:type="gramEnd"/>
            <w:r w:rsidRPr="00D50DE5">
              <w:rPr>
                <w:rFonts w:ascii="Times New Roman" w:eastAsia="Times New Roman" w:hAnsi="Times New Roman" w:cs="Times New Roman"/>
                <w:sz w:val="24"/>
                <w:szCs w:val="24"/>
                <w:lang w:eastAsia="ru-RU"/>
              </w:rPr>
              <w:t xml:space="preserve"> и информационные технологии для выполнения задач профессиональной деятельности</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03</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04</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Эффективно взаимодействовать и работать в коллективе и команде</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05</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06</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07</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4D595A" w:rsidRPr="00D50DE5">
        <w:tc>
          <w:tcPr>
            <w:tcW w:w="1229"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ОК 09</w:t>
            </w:r>
          </w:p>
        </w:tc>
        <w:tc>
          <w:tcPr>
            <w:tcW w:w="8342"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Пользоваться профессиональной документацией на государственном и иностранном языках</w:t>
            </w:r>
          </w:p>
        </w:tc>
      </w:tr>
    </w:tbl>
    <w:p w:rsidR="004D595A" w:rsidRPr="00D50DE5" w:rsidRDefault="004D595A">
      <w:pPr>
        <w:spacing w:after="0" w:line="276" w:lineRule="auto"/>
        <w:rPr>
          <w:rFonts w:ascii="Times New Roman" w:eastAsia="Times New Roman" w:hAnsi="Times New Roman" w:cs="Times New Roman"/>
          <w:sz w:val="24"/>
          <w:szCs w:val="24"/>
          <w:lang w:eastAsia="ru-RU"/>
        </w:rPr>
      </w:pPr>
    </w:p>
    <w:p w:rsidR="004D595A" w:rsidRPr="00D50DE5" w:rsidRDefault="00D172ED">
      <w:pPr>
        <w:spacing w:after="0" w:line="276" w:lineRule="auto"/>
        <w:ind w:firstLine="709"/>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8367"/>
      </w:tblGrid>
      <w:tr w:rsidR="004D595A" w:rsidRPr="00D50DE5">
        <w:tc>
          <w:tcPr>
            <w:tcW w:w="1204"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Код</w:t>
            </w:r>
          </w:p>
        </w:tc>
        <w:tc>
          <w:tcPr>
            <w:tcW w:w="8367"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Наименование видов деятельности и профессиональных компетенций</w:t>
            </w:r>
          </w:p>
        </w:tc>
      </w:tr>
      <w:tr w:rsidR="004D595A" w:rsidRPr="00D50DE5">
        <w:tc>
          <w:tcPr>
            <w:tcW w:w="1204"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ВД 1</w:t>
            </w:r>
          </w:p>
        </w:tc>
        <w:tc>
          <w:tcPr>
            <w:tcW w:w="8367" w:type="dxa"/>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Правоприменительная деятельность</w:t>
            </w:r>
          </w:p>
        </w:tc>
      </w:tr>
      <w:tr w:rsidR="004D595A" w:rsidRPr="00D50DE5">
        <w:tc>
          <w:tcPr>
            <w:tcW w:w="1204"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ПК 1.1</w:t>
            </w:r>
          </w:p>
        </w:tc>
        <w:tc>
          <w:tcPr>
            <w:tcW w:w="8367" w:type="dxa"/>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профессиональное толкование норм права</w:t>
            </w:r>
          </w:p>
        </w:tc>
      </w:tr>
      <w:tr w:rsidR="004D595A" w:rsidRPr="00D50DE5">
        <w:tc>
          <w:tcPr>
            <w:tcW w:w="1204"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ПК 1.2</w:t>
            </w:r>
          </w:p>
        </w:tc>
        <w:tc>
          <w:tcPr>
            <w:tcW w:w="8367" w:type="dxa"/>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Применять нормы права для решения задач в профессиональной деятельности</w:t>
            </w:r>
          </w:p>
        </w:tc>
      </w:tr>
      <w:tr w:rsidR="004D595A" w:rsidRPr="00D50DE5">
        <w:tc>
          <w:tcPr>
            <w:tcW w:w="1204" w:type="dxa"/>
          </w:tcPr>
          <w:p w:rsidR="004D595A" w:rsidRPr="00D50DE5" w:rsidRDefault="00D172ED">
            <w:pPr>
              <w:spacing w:after="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ПК 1.3</w:t>
            </w:r>
          </w:p>
        </w:tc>
        <w:tc>
          <w:tcPr>
            <w:tcW w:w="8367" w:type="dxa"/>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Владеть навыками подготовки юридических документов, в том числе </w:t>
            </w:r>
            <w:r w:rsidRPr="00D50DE5">
              <w:rPr>
                <w:rFonts w:ascii="Times New Roman" w:eastAsia="Times New Roman" w:hAnsi="Times New Roman" w:cs="Times New Roman"/>
                <w:sz w:val="24"/>
                <w:szCs w:val="24"/>
                <w:lang w:eastAsia="ru-RU"/>
              </w:rPr>
              <w:br/>
              <w:t>с использованием информационных технологий</w:t>
            </w:r>
          </w:p>
        </w:tc>
      </w:tr>
    </w:tbl>
    <w:p w:rsidR="004D595A" w:rsidRPr="00D50DE5" w:rsidRDefault="004D595A">
      <w:pPr>
        <w:spacing w:after="0" w:line="276" w:lineRule="auto"/>
        <w:ind w:firstLine="709"/>
        <w:rPr>
          <w:rFonts w:ascii="Times New Roman" w:eastAsia="Times New Roman" w:hAnsi="Times New Roman" w:cs="Times New Roman"/>
          <w:bCs/>
          <w:sz w:val="24"/>
          <w:szCs w:val="24"/>
          <w:lang w:eastAsia="ru-RU"/>
        </w:rPr>
      </w:pPr>
    </w:p>
    <w:p w:rsidR="004D595A" w:rsidRPr="00D50DE5" w:rsidRDefault="00D172ED">
      <w:pPr>
        <w:spacing w:after="0" w:line="276" w:lineRule="auto"/>
        <w:ind w:firstLine="709"/>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1.1.3 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804"/>
      </w:tblGrid>
      <w:tr w:rsidR="004D595A" w:rsidRPr="00D50DE5">
        <w:tc>
          <w:tcPr>
            <w:tcW w:w="2802" w:type="dxa"/>
          </w:tcPr>
          <w:p w:rsidR="004D595A" w:rsidRPr="00D50DE5" w:rsidRDefault="00D172ED">
            <w:pPr>
              <w:spacing w:after="0" w:line="276" w:lineRule="auto"/>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Владеть навыками</w:t>
            </w:r>
          </w:p>
        </w:tc>
        <w:tc>
          <w:tcPr>
            <w:tcW w:w="6804" w:type="dxa"/>
          </w:tcPr>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осуществления профессионального толкования норм права;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 применении норм права для решения задач в профессиональной деятельности;</w:t>
            </w:r>
          </w:p>
          <w:p w:rsidR="004D595A" w:rsidRPr="00D50DE5" w:rsidRDefault="00D172ED">
            <w:pPr>
              <w:spacing w:after="0" w:line="276" w:lineRule="auto"/>
              <w:jc w:val="both"/>
              <w:rPr>
                <w:rFonts w:ascii="Times New Roman" w:eastAsia="Times New Roman" w:hAnsi="Times New Roman" w:cs="Times New Roman"/>
                <w:bCs/>
                <w:i/>
                <w:sz w:val="24"/>
                <w:szCs w:val="24"/>
              </w:rPr>
            </w:pPr>
            <w:r w:rsidRPr="00D50DE5">
              <w:rPr>
                <w:rFonts w:ascii="Times New Roman" w:eastAsia="Times New Roman" w:hAnsi="Times New Roman" w:cs="Times New Roman"/>
                <w:bCs/>
                <w:sz w:val="24"/>
                <w:szCs w:val="24"/>
              </w:rPr>
              <w:t>подготовки юридических документов, в том числе с использованием информационных технологий.</w:t>
            </w:r>
          </w:p>
        </w:tc>
      </w:tr>
      <w:tr w:rsidR="004D595A" w:rsidRPr="00D50DE5">
        <w:tc>
          <w:tcPr>
            <w:tcW w:w="2802" w:type="dxa"/>
          </w:tcPr>
          <w:p w:rsidR="004D595A" w:rsidRPr="00D50DE5" w:rsidRDefault="00D172ED">
            <w:pPr>
              <w:spacing w:after="0" w:line="276" w:lineRule="auto"/>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Уметь</w:t>
            </w:r>
          </w:p>
        </w:tc>
        <w:tc>
          <w:tcPr>
            <w:tcW w:w="6804" w:type="dxa"/>
          </w:tcPr>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 xml:space="preserve">оперировать юридическими понятиями и категориями; </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анализировать юридические факты и возникающие в связи с ними правоотношения;</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анализировать, толковать и правильно применять правовые нормы;</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применять современные информационные технологии для поиска и обработки правовой информации и оформления юридических документов;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разграничивать правовые нормы и правоотношения в зависимости от отраслей права;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 xml:space="preserve">характеризовать, интерпретировать, анализировать, сопоставлять и исследовать особенности правового статуса субъектов правоотношений; </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сравнивать, толковать и квалифицировать деяние как правонарушение, регулируемое нормами административного права и процесса;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анализировать и готовить предложения по урегулированию трудовых споров;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анализировать и решать юридические проблемы в сфере административно-правовых, гражданско-правовых и трудовых отношений;</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анализировать и готовить предложения по совершенствованию правовой деятельности организации;</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составлять различные виды юридических документов.</w:t>
            </w:r>
          </w:p>
        </w:tc>
      </w:tr>
      <w:tr w:rsidR="004D595A" w:rsidRPr="00D50DE5">
        <w:tc>
          <w:tcPr>
            <w:tcW w:w="2802" w:type="dxa"/>
          </w:tcPr>
          <w:p w:rsidR="004D595A" w:rsidRPr="00D50DE5" w:rsidRDefault="00D172ED">
            <w:pPr>
              <w:spacing w:after="0" w:line="276" w:lineRule="auto"/>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Знать</w:t>
            </w:r>
          </w:p>
        </w:tc>
        <w:tc>
          <w:tcPr>
            <w:tcW w:w="6804" w:type="dxa"/>
          </w:tcPr>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понятие и источники административного процесса, трудового права, гражданского процесса;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содержание российского трудового права;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понятие и виды административно-процессуальных и гражданско-процессуальных норм;</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правила составления юридических документов;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 xml:space="preserve">основные положения и особенности науки административного права в части развития административно-процессуального </w:t>
            </w:r>
            <w:r w:rsidRPr="00D50DE5">
              <w:rPr>
                <w:rFonts w:ascii="Times New Roman" w:eastAsia="Times New Roman" w:hAnsi="Times New Roman" w:cs="Times New Roman"/>
                <w:bCs/>
                <w:sz w:val="24"/>
                <w:szCs w:val="24"/>
              </w:rPr>
              <w:lastRenderedPageBreak/>
              <w:t>регулирования;</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сущность, содержание основных понятий, категорий, конструкций, институтов административно-процессуального, трудового и гражданско-правового законодательства;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виды и правовое содержание самостоятельных производств и административных процедур, входящих в состав административного процесса;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сущность и содержание статуса участников административно-процессуальных отношений, трудовых отношений, гражданско-процессуальных отношений;</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порядок заключения, прекращения и изменения трудовых договоров;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виды трудовых договоров;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содержание трудовой дисциплины;</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порядок разрешения трудовых споров;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виды рабочего времени и времени отдыха;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формы и системы оплаты труда работников;</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основы охраны труда;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порядок и условия материальной ответственности сторон трудового договора;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порядок судебного разбирательства, обжалования, опротестования, исполнения и пересмотра решения суда;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формы защиты прав граждан и юридических лиц;</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виды и порядок гражданского и административного судопроизводства;</w:t>
            </w:r>
          </w:p>
          <w:p w:rsidR="004D595A" w:rsidRPr="00D50DE5" w:rsidRDefault="00D172ED">
            <w:pPr>
              <w:spacing w:after="0" w:line="276" w:lineRule="auto"/>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основные стадии гражданского и административного процесса.</w:t>
            </w:r>
          </w:p>
        </w:tc>
      </w:tr>
    </w:tbl>
    <w:p w:rsidR="004D595A" w:rsidRPr="00D50DE5" w:rsidRDefault="004D595A">
      <w:pPr>
        <w:spacing w:after="0" w:line="276" w:lineRule="auto"/>
        <w:rPr>
          <w:rFonts w:ascii="Times New Roman" w:eastAsia="Times New Roman" w:hAnsi="Times New Roman" w:cs="Times New Roman"/>
          <w:b/>
          <w:sz w:val="24"/>
          <w:szCs w:val="24"/>
          <w:lang w:eastAsia="ru-RU"/>
        </w:rPr>
      </w:pPr>
    </w:p>
    <w:p w:rsidR="004D595A" w:rsidRPr="00D50DE5" w:rsidRDefault="00D172ED">
      <w:pPr>
        <w:spacing w:after="0" w:line="276" w:lineRule="auto"/>
        <w:ind w:firstLine="709"/>
        <w:rPr>
          <w:rFonts w:ascii="Times New Roman" w:eastAsia="Times New Roman" w:hAnsi="Times New Roman" w:cs="Times New Roman"/>
          <w:b/>
          <w:sz w:val="24"/>
          <w:szCs w:val="24"/>
          <w:lang w:eastAsia="ru-RU"/>
        </w:rPr>
      </w:pPr>
      <w:bookmarkStart w:id="9" w:name="_Hlk511591667"/>
      <w:r w:rsidRPr="00D50DE5">
        <w:rPr>
          <w:rFonts w:ascii="Times New Roman" w:eastAsia="Times New Roman" w:hAnsi="Times New Roman" w:cs="Times New Roman"/>
          <w:b/>
          <w:sz w:val="24"/>
          <w:szCs w:val="24"/>
          <w:lang w:eastAsia="ru-RU"/>
        </w:rPr>
        <w:t>1.2 Количество часов, отводимое на освоение профессионального модуля</w:t>
      </w:r>
    </w:p>
    <w:p w:rsidR="004D595A" w:rsidRPr="00D50DE5" w:rsidRDefault="004D595A">
      <w:pPr>
        <w:spacing w:after="0" w:line="276" w:lineRule="auto"/>
        <w:rPr>
          <w:rFonts w:ascii="Times New Roman" w:eastAsia="Times New Roman" w:hAnsi="Times New Roman" w:cs="Times New Roman"/>
          <w:sz w:val="24"/>
          <w:szCs w:val="24"/>
          <w:lang w:eastAsia="ru-RU"/>
        </w:rPr>
      </w:pPr>
    </w:p>
    <w:p w:rsidR="004D595A" w:rsidRPr="00D50DE5" w:rsidRDefault="00D172ED">
      <w:pPr>
        <w:spacing w:after="0" w:line="276" w:lineRule="auto"/>
        <w:rPr>
          <w:rFonts w:ascii="Times New Roman" w:eastAsia="Times New Roman" w:hAnsi="Times New Roman" w:cs="Times New Roman"/>
          <w:sz w:val="24"/>
          <w:szCs w:val="24"/>
          <w:lang w:eastAsia="ru-RU"/>
        </w:rPr>
      </w:pPr>
      <w:bookmarkStart w:id="10" w:name="_Hlk84252761"/>
      <w:r w:rsidRPr="00D50DE5">
        <w:rPr>
          <w:rFonts w:ascii="Times New Roman" w:eastAsia="Times New Roman" w:hAnsi="Times New Roman" w:cs="Times New Roman"/>
          <w:sz w:val="24"/>
          <w:szCs w:val="24"/>
          <w:lang w:eastAsia="ru-RU"/>
        </w:rPr>
        <w:t>Всего часов – 468,</w:t>
      </w:r>
    </w:p>
    <w:p w:rsidR="004D595A" w:rsidRPr="00D50DE5" w:rsidRDefault="00D172ED">
      <w:pPr>
        <w:spacing w:after="0" w:line="276" w:lineRule="auto"/>
        <w:ind w:firstLine="708"/>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 в форме практической подготовки –225.</w:t>
      </w:r>
    </w:p>
    <w:p w:rsidR="004D595A" w:rsidRPr="00D50DE5" w:rsidRDefault="004D595A">
      <w:pPr>
        <w:spacing w:after="0" w:line="276" w:lineRule="auto"/>
        <w:rPr>
          <w:rFonts w:ascii="Times New Roman" w:eastAsia="Times New Roman" w:hAnsi="Times New Roman" w:cs="Times New Roman"/>
          <w:sz w:val="24"/>
          <w:szCs w:val="24"/>
          <w:lang w:eastAsia="ru-RU"/>
        </w:rPr>
      </w:pP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Из них на освоение МДК – 348,</w:t>
      </w:r>
    </w:p>
    <w:p w:rsidR="004D595A" w:rsidRPr="00D50DE5" w:rsidRDefault="00D172ED">
      <w:pPr>
        <w:spacing w:after="0" w:line="276" w:lineRule="auto"/>
        <w:ind w:firstLine="708"/>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в том числе самостоятельная работа – 56,</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практики, в том числе учебная – 36,</w:t>
      </w:r>
    </w:p>
    <w:p w:rsidR="004D595A" w:rsidRPr="00D50DE5" w:rsidRDefault="00D172ED">
      <w:pPr>
        <w:spacing w:after="0" w:line="276" w:lineRule="auto"/>
        <w:ind w:firstLine="708"/>
        <w:rPr>
          <w:rFonts w:ascii="Times New Roman" w:eastAsia="Times New Roman" w:hAnsi="Times New Roman" w:cs="Times New Roman"/>
          <w:sz w:val="24"/>
          <w:szCs w:val="24"/>
          <w:u w:val="single"/>
          <w:lang w:eastAsia="ru-RU"/>
        </w:rPr>
      </w:pPr>
      <w:r w:rsidRPr="00D50DE5">
        <w:rPr>
          <w:rFonts w:ascii="Times New Roman" w:eastAsia="Times New Roman" w:hAnsi="Times New Roman" w:cs="Times New Roman"/>
          <w:sz w:val="24"/>
          <w:szCs w:val="24"/>
          <w:lang w:eastAsia="ru-RU"/>
        </w:rPr>
        <w:t xml:space="preserve">   производственная – 72.</w:t>
      </w:r>
    </w:p>
    <w:bookmarkEnd w:id="10"/>
    <w:p w:rsidR="004D595A" w:rsidRPr="00D50DE5" w:rsidRDefault="00D172ED">
      <w:pPr>
        <w:spacing w:after="0"/>
        <w:rPr>
          <w:rFonts w:ascii="Times New Roman" w:eastAsia="Times New Roman" w:hAnsi="Times New Roman" w:cs="Times New Roman"/>
          <w:b/>
          <w:caps/>
          <w:sz w:val="24"/>
          <w:szCs w:val="24"/>
          <w:lang w:eastAsia="ru-RU"/>
        </w:rPr>
        <w:sectPr w:rsidR="004D595A" w:rsidRPr="00D50DE5">
          <w:footerReference w:type="default" r:id="rId532"/>
          <w:pgSz w:w="11906" w:h="16838"/>
          <w:pgMar w:top="1134" w:right="567" w:bottom="1134" w:left="1701" w:header="708" w:footer="709" w:gutter="0"/>
          <w:cols w:space="0"/>
          <w:docGrid w:linePitch="360"/>
        </w:sectPr>
      </w:pPr>
      <w:r w:rsidRPr="00D50DE5">
        <w:rPr>
          <w:rFonts w:ascii="Times New Roman" w:eastAsia="Times New Roman" w:hAnsi="Times New Roman" w:cs="Times New Roman"/>
          <w:sz w:val="24"/>
          <w:szCs w:val="24"/>
          <w:lang w:eastAsia="ru-RU"/>
        </w:rPr>
        <w:t xml:space="preserve">Промежуточная аттестация – </w:t>
      </w:r>
      <w:bookmarkEnd w:id="9"/>
      <w:r w:rsidRPr="00D50DE5">
        <w:rPr>
          <w:rFonts w:ascii="Times New Roman" w:eastAsia="Times New Roman" w:hAnsi="Times New Roman" w:cs="Times New Roman"/>
          <w:sz w:val="24"/>
          <w:szCs w:val="24"/>
          <w:lang w:eastAsia="ru-RU"/>
        </w:rPr>
        <w:t>3</w:t>
      </w:r>
    </w:p>
    <w:p w:rsidR="004D595A" w:rsidRPr="00D50DE5" w:rsidRDefault="00D172ED">
      <w:pPr>
        <w:spacing w:after="0" w:line="276" w:lineRule="auto"/>
        <w:jc w:val="center"/>
        <w:rPr>
          <w:rFonts w:ascii="Times New Roman" w:eastAsia="Times New Roman" w:hAnsi="Times New Roman" w:cs="Times New Roman"/>
          <w:b/>
          <w:caps/>
          <w:sz w:val="24"/>
          <w:szCs w:val="24"/>
          <w:lang w:eastAsia="ru-RU"/>
        </w:rPr>
      </w:pPr>
      <w:r w:rsidRPr="00D50DE5">
        <w:rPr>
          <w:rFonts w:ascii="Times New Roman" w:eastAsia="Times New Roman" w:hAnsi="Times New Roman" w:cs="Times New Roman"/>
          <w:b/>
          <w:caps/>
          <w:sz w:val="24"/>
          <w:szCs w:val="24"/>
          <w:lang w:eastAsia="ru-RU"/>
        </w:rPr>
        <w:lastRenderedPageBreak/>
        <w:t>2. Структура и содержание профессионального модуля</w:t>
      </w:r>
    </w:p>
    <w:p w:rsidR="004D595A" w:rsidRPr="00D50DE5" w:rsidRDefault="00D172ED">
      <w:pPr>
        <w:spacing w:after="0" w:line="360" w:lineRule="auto"/>
        <w:ind w:left="567"/>
        <w:contextualSpacing/>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Структура профессионального модуля</w:t>
      </w:r>
      <w:r w:rsidRPr="00D50DE5">
        <w:rPr>
          <w:rFonts w:ascii="Times New Roman" w:eastAsia="Times New Roman" w:hAnsi="Times New Roman" w:cs="Times New Roman"/>
          <w:sz w:val="24"/>
          <w:szCs w:val="24"/>
          <w:lang w:eastAsia="ru-RU"/>
        </w:rPr>
        <w:t xml:space="preserve"> (для очной формы обучения)</w:t>
      </w:r>
    </w:p>
    <w:tbl>
      <w:tblPr>
        <w:tblW w:w="522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3"/>
        <w:gridCol w:w="3180"/>
        <w:gridCol w:w="983"/>
        <w:gridCol w:w="701"/>
        <w:gridCol w:w="856"/>
        <w:gridCol w:w="1527"/>
        <w:gridCol w:w="1375"/>
        <w:gridCol w:w="912"/>
        <w:gridCol w:w="1224"/>
        <w:gridCol w:w="896"/>
        <w:gridCol w:w="1774"/>
      </w:tblGrid>
      <w:tr w:rsidR="004D595A" w:rsidRPr="00D50DE5">
        <w:trPr>
          <w:trHeight w:val="484"/>
        </w:trPr>
        <w:tc>
          <w:tcPr>
            <w:tcW w:w="655"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Коды профессиональных и общих компетенций</w:t>
            </w:r>
          </w:p>
        </w:tc>
        <w:tc>
          <w:tcPr>
            <w:tcW w:w="1029"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iCs/>
                <w:sz w:val="24"/>
                <w:szCs w:val="24"/>
                <w:lang w:eastAsia="ru-RU"/>
              </w:rPr>
              <w:t>Всего, час.</w:t>
            </w:r>
          </w:p>
        </w:tc>
        <w:tc>
          <w:tcPr>
            <w:tcW w:w="227"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imes New Roman" w:hAnsi="Times New Roman" w:cs="Times New Roman"/>
                <w:sz w:val="20"/>
                <w:szCs w:val="20"/>
                <w:lang w:eastAsia="ru-RU"/>
              </w:rPr>
            </w:pPr>
            <w:r w:rsidRPr="00D50DE5">
              <w:rPr>
                <w:rFonts w:ascii="Times New Roman" w:eastAsia="Times New Roman" w:hAnsi="Times New Roman" w:cs="Times New Roman"/>
                <w:iCs/>
                <w:sz w:val="20"/>
                <w:szCs w:val="20"/>
                <w:lang w:eastAsia="ru-RU"/>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Объем профессионального модуля, ак. час.</w:t>
            </w:r>
          </w:p>
        </w:tc>
      </w:tr>
      <w:tr w:rsidR="004D595A" w:rsidRPr="00D50DE5">
        <w:trPr>
          <w:trHeight w:val="58"/>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1907" w:type="pct"/>
            <w:gridSpan w:val="5"/>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Обучение по МДК</w:t>
            </w:r>
          </w:p>
        </w:tc>
        <w:tc>
          <w:tcPr>
            <w:tcW w:w="864" w:type="pct"/>
            <w:gridSpan w:val="2"/>
            <w:vMerge w:val="restar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Практики</w:t>
            </w:r>
          </w:p>
        </w:tc>
      </w:tr>
      <w:tr w:rsidR="004D595A" w:rsidRPr="00D50DE5">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277" w:type="pct"/>
            <w:vMerge w:val="restar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Всего</w:t>
            </w:r>
          </w:p>
        </w:tc>
        <w:tc>
          <w:tcPr>
            <w:tcW w:w="1630" w:type="pct"/>
            <w:gridSpan w:val="4"/>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864" w:type="pct"/>
            <w:gridSpan w:val="2"/>
            <w:vMerge/>
            <w:vAlign w:val="center"/>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cantSplit/>
          <w:trHeight w:val="1415"/>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277" w:type="pct"/>
            <w:vMerge/>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494" w:type="pct"/>
            <w:vAlign w:val="center"/>
          </w:tcPr>
          <w:p w:rsidR="004D595A" w:rsidRPr="00D50DE5" w:rsidRDefault="00D172ED">
            <w:pPr>
              <w:suppressAutoHyphens/>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color w:val="000000"/>
                <w:sz w:val="24"/>
                <w:szCs w:val="24"/>
                <w:lang w:eastAsia="ru-RU"/>
              </w:rPr>
              <w:t>Лабораторных</w:t>
            </w:r>
            <w:proofErr w:type="gramStart"/>
            <w:r w:rsidRPr="00D50DE5">
              <w:rPr>
                <w:rFonts w:ascii="Times New Roman" w:eastAsia="Times New Roman" w:hAnsi="Times New Roman" w:cs="Times New Roman"/>
                <w:color w:val="000000"/>
                <w:sz w:val="24"/>
                <w:szCs w:val="24"/>
                <w:lang w:eastAsia="ru-RU"/>
              </w:rPr>
              <w:t>.</w:t>
            </w:r>
            <w:proofErr w:type="gramEnd"/>
            <w:r w:rsidRPr="00D50DE5">
              <w:rPr>
                <w:rFonts w:ascii="Times New Roman" w:eastAsia="Times New Roman" w:hAnsi="Times New Roman" w:cs="Times New Roman"/>
                <w:color w:val="000000"/>
                <w:sz w:val="24"/>
                <w:szCs w:val="24"/>
                <w:lang w:eastAsia="ru-RU"/>
              </w:rPr>
              <w:t xml:space="preserve"> и практических. занятий</w:t>
            </w:r>
          </w:p>
        </w:tc>
        <w:tc>
          <w:tcPr>
            <w:tcW w:w="445" w:type="pct"/>
            <w:vAlign w:val="center"/>
          </w:tcPr>
          <w:p w:rsidR="004D595A" w:rsidRPr="00D50DE5" w:rsidRDefault="00D172ED">
            <w:pPr>
              <w:suppressAutoHyphens/>
              <w:spacing w:after="0" w:line="276" w:lineRule="auto"/>
              <w:jc w:val="center"/>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Курсовых работ (проектов)</w:t>
            </w:r>
          </w:p>
        </w:tc>
        <w:tc>
          <w:tcPr>
            <w:tcW w:w="295" w:type="pct"/>
            <w:vAlign w:val="center"/>
          </w:tcPr>
          <w:p w:rsidR="004D595A" w:rsidRPr="00D50DE5" w:rsidRDefault="00D172ED">
            <w:pPr>
              <w:suppressAutoHyphens/>
              <w:spacing w:after="0" w:line="276" w:lineRule="auto"/>
              <w:jc w:val="center"/>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sz w:val="24"/>
                <w:szCs w:val="24"/>
                <w:lang w:eastAsia="ru-RU"/>
              </w:rPr>
              <w:t>Самостоятельная работа</w:t>
            </w:r>
          </w:p>
        </w:tc>
        <w:tc>
          <w:tcPr>
            <w:tcW w:w="396" w:type="pct"/>
            <w:textDirection w:val="btLr"/>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290"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Производственная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trHeight w:val="385"/>
        </w:trPr>
        <w:tc>
          <w:tcPr>
            <w:tcW w:w="65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w:t>
            </w:r>
          </w:p>
        </w:tc>
        <w:tc>
          <w:tcPr>
            <w:tcW w:w="1029"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2</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4</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5</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7</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8</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9</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10</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11</w:t>
            </w:r>
          </w:p>
        </w:tc>
      </w:tr>
      <w:tr w:rsidR="004D595A" w:rsidRPr="00D50DE5">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01.01 Административный процесс</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106</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51</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94</w:t>
            </w:r>
          </w:p>
        </w:tc>
        <w:tc>
          <w:tcPr>
            <w:tcW w:w="494"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39</w:t>
            </w:r>
          </w:p>
        </w:tc>
        <w:tc>
          <w:tcPr>
            <w:tcW w:w="44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16</w:t>
            </w:r>
          </w:p>
        </w:tc>
        <w:tc>
          <w:tcPr>
            <w:tcW w:w="396" w:type="pct"/>
            <w:vMerge w:val="restar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30</w:t>
            </w: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01.02 Трудовое право</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160</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51</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148</w:t>
            </w:r>
          </w:p>
        </w:tc>
        <w:tc>
          <w:tcPr>
            <w:tcW w:w="494"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39</w:t>
            </w:r>
          </w:p>
        </w:tc>
        <w:tc>
          <w:tcPr>
            <w:tcW w:w="44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20</w:t>
            </w: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30</w:t>
            </w:r>
          </w:p>
        </w:tc>
        <w:tc>
          <w:tcPr>
            <w:tcW w:w="396" w:type="pct"/>
            <w:vMerge/>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01.03</w:t>
            </w:r>
            <w:r w:rsidRPr="00D50DE5">
              <w:rPr>
                <w:rFonts w:ascii="Times New Roman" w:eastAsia="Times New Roman" w:hAnsi="Times New Roman" w:cs="Times New Roman"/>
                <w:sz w:val="24"/>
                <w:szCs w:val="24"/>
                <w:lang w:eastAsia="ru-RU"/>
              </w:rPr>
              <w:tab/>
              <w:t>Гражданский процесс</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100</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51</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88</w:t>
            </w:r>
          </w:p>
        </w:tc>
        <w:tc>
          <w:tcPr>
            <w:tcW w:w="494"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39</w:t>
            </w:r>
          </w:p>
        </w:tc>
        <w:tc>
          <w:tcPr>
            <w:tcW w:w="44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w:t>
            </w: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10</w:t>
            </w:r>
          </w:p>
        </w:tc>
        <w:tc>
          <w:tcPr>
            <w:tcW w:w="396" w:type="pct"/>
            <w:vMerge/>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Производственная практика (по профилю специальности), часов </w:t>
            </w:r>
          </w:p>
        </w:tc>
        <w:tc>
          <w:tcPr>
            <w:tcW w:w="318" w:type="pct"/>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72</w:t>
            </w:r>
          </w:p>
        </w:tc>
        <w:tc>
          <w:tcPr>
            <w:tcW w:w="227" w:type="pct"/>
            <w:shd w:val="clear" w:color="auto" w:fill="C0C0C0"/>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77" w:type="pct"/>
            <w:shd w:val="clear" w:color="auto" w:fill="C0C0C0"/>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494" w:type="pct"/>
            <w:shd w:val="clear" w:color="auto" w:fill="C0C0C0"/>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1426" w:type="pct"/>
            <w:gridSpan w:val="4"/>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r>
      <w:tr w:rsidR="004D595A" w:rsidRPr="00D50DE5">
        <w:trPr>
          <w:trHeight w:val="456"/>
        </w:trPr>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318" w:type="pct"/>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30</w:t>
            </w:r>
          </w:p>
        </w:tc>
        <w:tc>
          <w:tcPr>
            <w:tcW w:w="227"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277"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494"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1426" w:type="pct"/>
            <w:gridSpan w:val="4"/>
            <w:shd w:val="clear" w:color="auto" w:fill="C0C0C0"/>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 xml:space="preserve">                      </w:t>
            </w:r>
          </w:p>
        </w:tc>
        <w:tc>
          <w:tcPr>
            <w:tcW w:w="574" w:type="pct"/>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b/>
                <w:i/>
                <w:sz w:val="24"/>
                <w:szCs w:val="24"/>
                <w:lang w:eastAsia="ru-RU"/>
              </w:rPr>
            </w:pPr>
          </w:p>
        </w:tc>
        <w:tc>
          <w:tcPr>
            <w:tcW w:w="1029" w:type="pct"/>
          </w:tcPr>
          <w:p w:rsidR="004D595A" w:rsidRPr="00D50DE5" w:rsidRDefault="00D172ED">
            <w:pPr>
              <w:spacing w:after="0" w:line="276" w:lineRule="auto"/>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Всего:</w:t>
            </w:r>
          </w:p>
        </w:tc>
        <w:tc>
          <w:tcPr>
            <w:tcW w:w="318"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468</w:t>
            </w:r>
          </w:p>
        </w:tc>
        <w:tc>
          <w:tcPr>
            <w:tcW w:w="227"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225</w:t>
            </w:r>
          </w:p>
        </w:tc>
        <w:tc>
          <w:tcPr>
            <w:tcW w:w="277"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348</w:t>
            </w:r>
          </w:p>
        </w:tc>
        <w:tc>
          <w:tcPr>
            <w:tcW w:w="494"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117</w:t>
            </w:r>
          </w:p>
        </w:tc>
        <w:tc>
          <w:tcPr>
            <w:tcW w:w="445" w:type="pct"/>
          </w:tcPr>
          <w:p w:rsidR="004D595A" w:rsidRPr="00D50DE5" w:rsidRDefault="004D595A">
            <w:pPr>
              <w:spacing w:after="0" w:line="276" w:lineRule="auto"/>
              <w:jc w:val="center"/>
              <w:rPr>
                <w:rFonts w:ascii="Times New Roman" w:eastAsia="Times New Roman" w:hAnsi="Times New Roman" w:cs="Times New Roman"/>
                <w:b/>
                <w:i/>
                <w:sz w:val="24"/>
                <w:szCs w:val="24"/>
                <w:lang w:eastAsia="ru-RU"/>
              </w:rPr>
            </w:pPr>
          </w:p>
        </w:tc>
        <w:tc>
          <w:tcPr>
            <w:tcW w:w="295"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56</w:t>
            </w:r>
          </w:p>
        </w:tc>
        <w:tc>
          <w:tcPr>
            <w:tcW w:w="396"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30</w:t>
            </w:r>
          </w:p>
        </w:tc>
        <w:tc>
          <w:tcPr>
            <w:tcW w:w="290"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36</w:t>
            </w:r>
          </w:p>
        </w:tc>
        <w:tc>
          <w:tcPr>
            <w:tcW w:w="574"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72</w:t>
            </w:r>
          </w:p>
        </w:tc>
      </w:tr>
    </w:tbl>
    <w:p w:rsidR="004D595A" w:rsidRPr="00D50DE5" w:rsidRDefault="004D595A">
      <w:pPr>
        <w:spacing w:after="0" w:line="360" w:lineRule="auto"/>
        <w:contextualSpacing/>
        <w:rPr>
          <w:rFonts w:ascii="Times New Roman" w:eastAsia="Times New Roman" w:hAnsi="Times New Roman" w:cs="Times New Roman"/>
          <w:b/>
          <w:sz w:val="24"/>
          <w:szCs w:val="24"/>
          <w:lang w:eastAsia="ru-RU"/>
        </w:rPr>
      </w:pPr>
    </w:p>
    <w:p w:rsidR="004D595A" w:rsidRPr="00D50DE5" w:rsidRDefault="00D172ED">
      <w:pPr>
        <w:spacing w:after="0" w:line="360" w:lineRule="auto"/>
        <w:ind w:left="567"/>
        <w:contextualSpacing/>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Структура профессионального модуля</w:t>
      </w:r>
      <w:r w:rsidRPr="00D50DE5">
        <w:rPr>
          <w:rFonts w:ascii="Times New Roman" w:eastAsia="Times New Roman" w:hAnsi="Times New Roman" w:cs="Times New Roman"/>
          <w:sz w:val="24"/>
          <w:szCs w:val="24"/>
          <w:lang w:eastAsia="ru-RU"/>
        </w:rPr>
        <w:t xml:space="preserve"> (для заочной формы обучения)</w:t>
      </w:r>
    </w:p>
    <w:tbl>
      <w:tblPr>
        <w:tblW w:w="522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3"/>
        <w:gridCol w:w="3180"/>
        <w:gridCol w:w="983"/>
        <w:gridCol w:w="701"/>
        <w:gridCol w:w="856"/>
        <w:gridCol w:w="1527"/>
        <w:gridCol w:w="1375"/>
        <w:gridCol w:w="912"/>
        <w:gridCol w:w="1224"/>
        <w:gridCol w:w="896"/>
        <w:gridCol w:w="1774"/>
      </w:tblGrid>
      <w:tr w:rsidR="004D595A" w:rsidRPr="00D50DE5">
        <w:trPr>
          <w:trHeight w:val="484"/>
        </w:trPr>
        <w:tc>
          <w:tcPr>
            <w:tcW w:w="655"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Коды профессиональных и общих компетенций</w:t>
            </w:r>
          </w:p>
        </w:tc>
        <w:tc>
          <w:tcPr>
            <w:tcW w:w="1029"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iCs/>
                <w:sz w:val="24"/>
                <w:szCs w:val="24"/>
                <w:lang w:eastAsia="ru-RU"/>
              </w:rPr>
              <w:t>Всего, час.</w:t>
            </w:r>
          </w:p>
        </w:tc>
        <w:tc>
          <w:tcPr>
            <w:tcW w:w="227"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imes New Roman" w:hAnsi="Times New Roman" w:cs="Times New Roman"/>
                <w:sz w:val="20"/>
                <w:szCs w:val="20"/>
                <w:lang w:eastAsia="ru-RU"/>
              </w:rPr>
            </w:pPr>
            <w:r w:rsidRPr="00D50DE5">
              <w:rPr>
                <w:rFonts w:ascii="Times New Roman" w:eastAsia="Times New Roman" w:hAnsi="Times New Roman" w:cs="Times New Roman"/>
                <w:iCs/>
                <w:sz w:val="20"/>
                <w:szCs w:val="20"/>
                <w:lang w:eastAsia="ru-RU"/>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Объем профессионального модуля, ак. час.</w:t>
            </w:r>
          </w:p>
        </w:tc>
      </w:tr>
      <w:tr w:rsidR="004D595A" w:rsidRPr="00D50DE5">
        <w:trPr>
          <w:trHeight w:val="58"/>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1907" w:type="pct"/>
            <w:gridSpan w:val="5"/>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Обучение по МДК</w:t>
            </w:r>
          </w:p>
        </w:tc>
        <w:tc>
          <w:tcPr>
            <w:tcW w:w="864" w:type="pct"/>
            <w:gridSpan w:val="2"/>
            <w:vMerge w:val="restar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Практики</w:t>
            </w:r>
          </w:p>
        </w:tc>
      </w:tr>
      <w:tr w:rsidR="004D595A" w:rsidRPr="00D50DE5">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277" w:type="pct"/>
            <w:vMerge w:val="restar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Всего</w:t>
            </w:r>
          </w:p>
        </w:tc>
        <w:tc>
          <w:tcPr>
            <w:tcW w:w="1630" w:type="pct"/>
            <w:gridSpan w:val="4"/>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864" w:type="pct"/>
            <w:gridSpan w:val="2"/>
            <w:vMerge/>
            <w:vAlign w:val="center"/>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cantSplit/>
          <w:trHeight w:val="1415"/>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277" w:type="pct"/>
            <w:vMerge/>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494" w:type="pct"/>
            <w:vAlign w:val="center"/>
          </w:tcPr>
          <w:p w:rsidR="004D595A" w:rsidRPr="00D50DE5" w:rsidRDefault="00D172ED">
            <w:pPr>
              <w:suppressAutoHyphens/>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color w:val="000000"/>
                <w:sz w:val="24"/>
                <w:szCs w:val="24"/>
                <w:lang w:eastAsia="ru-RU"/>
              </w:rPr>
              <w:t>Лабораторных</w:t>
            </w:r>
            <w:proofErr w:type="gramStart"/>
            <w:r w:rsidRPr="00D50DE5">
              <w:rPr>
                <w:rFonts w:ascii="Times New Roman" w:eastAsia="Times New Roman" w:hAnsi="Times New Roman" w:cs="Times New Roman"/>
                <w:color w:val="000000"/>
                <w:sz w:val="24"/>
                <w:szCs w:val="24"/>
                <w:lang w:eastAsia="ru-RU"/>
              </w:rPr>
              <w:t>.</w:t>
            </w:r>
            <w:proofErr w:type="gramEnd"/>
            <w:r w:rsidRPr="00D50DE5">
              <w:rPr>
                <w:rFonts w:ascii="Times New Roman" w:eastAsia="Times New Roman" w:hAnsi="Times New Roman" w:cs="Times New Roman"/>
                <w:color w:val="000000"/>
                <w:sz w:val="24"/>
                <w:szCs w:val="24"/>
                <w:lang w:eastAsia="ru-RU"/>
              </w:rPr>
              <w:t xml:space="preserve"> и практических. занятий</w:t>
            </w:r>
          </w:p>
        </w:tc>
        <w:tc>
          <w:tcPr>
            <w:tcW w:w="445" w:type="pct"/>
            <w:vAlign w:val="center"/>
          </w:tcPr>
          <w:p w:rsidR="004D595A" w:rsidRPr="00D50DE5" w:rsidRDefault="00D172ED">
            <w:pPr>
              <w:suppressAutoHyphens/>
              <w:spacing w:after="0" w:line="276" w:lineRule="auto"/>
              <w:jc w:val="center"/>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Курсовых работ (проектов)</w:t>
            </w:r>
          </w:p>
        </w:tc>
        <w:tc>
          <w:tcPr>
            <w:tcW w:w="295" w:type="pct"/>
            <w:vAlign w:val="center"/>
          </w:tcPr>
          <w:p w:rsidR="004D595A" w:rsidRPr="00D50DE5" w:rsidRDefault="00D172ED">
            <w:pPr>
              <w:suppressAutoHyphens/>
              <w:spacing w:after="0" w:line="276" w:lineRule="auto"/>
              <w:jc w:val="center"/>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sz w:val="24"/>
                <w:szCs w:val="24"/>
                <w:lang w:eastAsia="ru-RU"/>
              </w:rPr>
              <w:t>Самостоятельная работа</w:t>
            </w:r>
          </w:p>
        </w:tc>
        <w:tc>
          <w:tcPr>
            <w:tcW w:w="396" w:type="pct"/>
            <w:textDirection w:val="btLr"/>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290"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Производственная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trHeight w:val="415"/>
        </w:trPr>
        <w:tc>
          <w:tcPr>
            <w:tcW w:w="65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w:t>
            </w:r>
          </w:p>
        </w:tc>
        <w:tc>
          <w:tcPr>
            <w:tcW w:w="1029"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2</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4</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5</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7</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8</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9</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10</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11</w:t>
            </w:r>
          </w:p>
        </w:tc>
      </w:tr>
      <w:tr w:rsidR="004D595A" w:rsidRPr="00D50DE5">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01.01 Административный процесс</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111</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18</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99</w:t>
            </w:r>
          </w:p>
        </w:tc>
        <w:tc>
          <w:tcPr>
            <w:tcW w:w="494"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6</w:t>
            </w:r>
          </w:p>
        </w:tc>
        <w:tc>
          <w:tcPr>
            <w:tcW w:w="44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69</w:t>
            </w:r>
          </w:p>
        </w:tc>
        <w:tc>
          <w:tcPr>
            <w:tcW w:w="396" w:type="pct"/>
            <w:vMerge w:val="restar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18</w:t>
            </w: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01.02 Трудовое право</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162</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21</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150</w:t>
            </w:r>
          </w:p>
        </w:tc>
        <w:tc>
          <w:tcPr>
            <w:tcW w:w="494"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w:t>
            </w:r>
          </w:p>
        </w:tc>
        <w:tc>
          <w:tcPr>
            <w:tcW w:w="445" w:type="pct"/>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113</w:t>
            </w:r>
          </w:p>
        </w:tc>
        <w:tc>
          <w:tcPr>
            <w:tcW w:w="396" w:type="pct"/>
            <w:vMerge/>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1.1- ПК 1.3</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ОК 01- ОК 07, ОК 09</w:t>
            </w:r>
          </w:p>
        </w:tc>
        <w:tc>
          <w:tcPr>
            <w:tcW w:w="1029" w:type="pct"/>
          </w:tcPr>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МДК 01.03</w:t>
            </w:r>
            <w:r w:rsidRPr="00D50DE5">
              <w:rPr>
                <w:rFonts w:ascii="Times New Roman" w:eastAsia="Times New Roman" w:hAnsi="Times New Roman" w:cs="Times New Roman"/>
                <w:sz w:val="24"/>
                <w:szCs w:val="24"/>
                <w:lang w:eastAsia="ru-RU"/>
              </w:rPr>
              <w:tab/>
              <w:t>Гражданский процесс</w:t>
            </w:r>
          </w:p>
        </w:tc>
        <w:tc>
          <w:tcPr>
            <w:tcW w:w="318"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105</w:t>
            </w:r>
          </w:p>
        </w:tc>
        <w:tc>
          <w:tcPr>
            <w:tcW w:w="227"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17</w:t>
            </w:r>
          </w:p>
        </w:tc>
        <w:tc>
          <w:tcPr>
            <w:tcW w:w="277"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93</w:t>
            </w:r>
          </w:p>
        </w:tc>
        <w:tc>
          <w:tcPr>
            <w:tcW w:w="494"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5</w:t>
            </w:r>
          </w:p>
        </w:tc>
        <w:tc>
          <w:tcPr>
            <w:tcW w:w="44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70</w:t>
            </w:r>
          </w:p>
        </w:tc>
        <w:tc>
          <w:tcPr>
            <w:tcW w:w="396" w:type="pct"/>
            <w:vMerge/>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12</w:t>
            </w:r>
          </w:p>
        </w:tc>
        <w:tc>
          <w:tcPr>
            <w:tcW w:w="574" w:type="pct"/>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Производственная практика (по профилю специальности), часов </w:t>
            </w:r>
          </w:p>
        </w:tc>
        <w:tc>
          <w:tcPr>
            <w:tcW w:w="318" w:type="pct"/>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72</w:t>
            </w:r>
          </w:p>
        </w:tc>
        <w:tc>
          <w:tcPr>
            <w:tcW w:w="227" w:type="pct"/>
            <w:shd w:val="clear" w:color="auto" w:fill="C0C0C0"/>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77" w:type="pct"/>
            <w:shd w:val="clear" w:color="auto" w:fill="C0C0C0"/>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494" w:type="pct"/>
            <w:shd w:val="clear" w:color="auto" w:fill="C0C0C0"/>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1426" w:type="pct"/>
            <w:gridSpan w:val="4"/>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r>
      <w:tr w:rsidR="004D595A" w:rsidRPr="00D50DE5">
        <w:trPr>
          <w:trHeight w:val="456"/>
        </w:trPr>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318" w:type="pct"/>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18</w:t>
            </w:r>
          </w:p>
        </w:tc>
        <w:tc>
          <w:tcPr>
            <w:tcW w:w="227"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277"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494" w:type="pct"/>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1426" w:type="pct"/>
            <w:gridSpan w:val="4"/>
            <w:shd w:val="clear" w:color="auto" w:fill="C0C0C0"/>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b/>
                <w:i/>
                <w:sz w:val="24"/>
                <w:szCs w:val="24"/>
                <w:lang w:eastAsia="ru-RU"/>
              </w:rPr>
            </w:pPr>
          </w:p>
        </w:tc>
        <w:tc>
          <w:tcPr>
            <w:tcW w:w="1029" w:type="pct"/>
          </w:tcPr>
          <w:p w:rsidR="004D595A" w:rsidRPr="00D50DE5" w:rsidRDefault="00D172ED">
            <w:pPr>
              <w:spacing w:after="0" w:line="276" w:lineRule="auto"/>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Всего:</w:t>
            </w:r>
          </w:p>
        </w:tc>
        <w:tc>
          <w:tcPr>
            <w:tcW w:w="318"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468</w:t>
            </w:r>
          </w:p>
        </w:tc>
        <w:tc>
          <w:tcPr>
            <w:tcW w:w="227"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128</w:t>
            </w:r>
          </w:p>
        </w:tc>
        <w:tc>
          <w:tcPr>
            <w:tcW w:w="277"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342</w:t>
            </w:r>
          </w:p>
        </w:tc>
        <w:tc>
          <w:tcPr>
            <w:tcW w:w="494"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20</w:t>
            </w:r>
          </w:p>
        </w:tc>
        <w:tc>
          <w:tcPr>
            <w:tcW w:w="445" w:type="pct"/>
          </w:tcPr>
          <w:p w:rsidR="004D595A" w:rsidRPr="00D50DE5" w:rsidRDefault="004D595A">
            <w:pPr>
              <w:spacing w:after="0" w:line="276" w:lineRule="auto"/>
              <w:jc w:val="center"/>
              <w:rPr>
                <w:rFonts w:ascii="Times New Roman" w:eastAsia="Times New Roman" w:hAnsi="Times New Roman" w:cs="Times New Roman"/>
                <w:b/>
                <w:i/>
                <w:sz w:val="24"/>
                <w:szCs w:val="24"/>
                <w:lang w:eastAsia="ru-RU"/>
              </w:rPr>
            </w:pPr>
          </w:p>
        </w:tc>
        <w:tc>
          <w:tcPr>
            <w:tcW w:w="295"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252</w:t>
            </w:r>
          </w:p>
        </w:tc>
        <w:tc>
          <w:tcPr>
            <w:tcW w:w="396" w:type="pct"/>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18</w:t>
            </w:r>
          </w:p>
        </w:tc>
        <w:tc>
          <w:tcPr>
            <w:tcW w:w="290"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36</w:t>
            </w:r>
          </w:p>
        </w:tc>
        <w:tc>
          <w:tcPr>
            <w:tcW w:w="574" w:type="pct"/>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72</w:t>
            </w:r>
          </w:p>
        </w:tc>
      </w:tr>
    </w:tbl>
    <w:p w:rsidR="004D595A" w:rsidRPr="00D50DE5" w:rsidRDefault="004D595A">
      <w:pPr>
        <w:rPr>
          <w:rFonts w:ascii="Times New Roman" w:hAnsi="Times New Roman" w:cs="Times New Roman"/>
          <w:b/>
          <w:sz w:val="24"/>
          <w:szCs w:val="24"/>
        </w:rPr>
        <w:sectPr w:rsidR="004D595A" w:rsidRPr="00D50DE5">
          <w:pgSz w:w="16838" w:h="11906" w:orient="landscape"/>
          <w:pgMar w:top="1701" w:right="1134" w:bottom="567" w:left="1134" w:header="708" w:footer="709" w:gutter="0"/>
          <w:cols w:space="0"/>
          <w:docGrid w:linePitch="360"/>
        </w:sectPr>
      </w:pPr>
    </w:p>
    <w:p w:rsidR="004D595A" w:rsidRPr="00D50DE5" w:rsidRDefault="00D172ED">
      <w:pPr>
        <w:rPr>
          <w:rFonts w:ascii="Times New Roman" w:hAnsi="Times New Roman" w:cs="Times New Roman"/>
          <w:b/>
          <w:sz w:val="24"/>
          <w:szCs w:val="24"/>
        </w:rPr>
      </w:pPr>
      <w:r w:rsidRPr="00D50DE5">
        <w:rPr>
          <w:rFonts w:ascii="Times New Roman" w:hAnsi="Times New Roman" w:cs="Times New Roman"/>
          <w:b/>
          <w:sz w:val="24"/>
          <w:szCs w:val="24"/>
        </w:rPr>
        <w:lastRenderedPageBreak/>
        <w:t>Название разделов и тем:</w:t>
      </w:r>
    </w:p>
    <w:p w:rsidR="004D595A" w:rsidRPr="00D50DE5" w:rsidRDefault="00D172ED">
      <w:pPr>
        <w:rPr>
          <w:rFonts w:ascii="Times New Roman" w:hAnsi="Times New Roman" w:cs="Times New Roman"/>
          <w:b/>
          <w:bCs/>
          <w:sz w:val="24"/>
          <w:szCs w:val="24"/>
        </w:rPr>
      </w:pPr>
      <w:r w:rsidRPr="00D50DE5">
        <w:rPr>
          <w:rFonts w:ascii="Times New Roman" w:hAnsi="Times New Roman" w:cs="Times New Roman"/>
          <w:b/>
          <w:bCs/>
          <w:sz w:val="24"/>
          <w:szCs w:val="24"/>
        </w:rPr>
        <w:t>Раздел 1. МДК 01.01 Административный процесс</w:t>
      </w:r>
      <w:r w:rsidRPr="00D50DE5">
        <w:rPr>
          <w:rFonts w:ascii="Times New Roman" w:hAnsi="Times New Roman" w:cs="Times New Roman"/>
          <w:b/>
          <w:bCs/>
          <w:sz w:val="24"/>
          <w:szCs w:val="24"/>
        </w:rPr>
        <w:br/>
      </w:r>
      <w:r w:rsidRPr="00D50DE5">
        <w:rPr>
          <w:rFonts w:ascii="Times New Roman" w:hAnsi="Times New Roman" w:cs="Times New Roman"/>
          <w:sz w:val="24"/>
          <w:szCs w:val="24"/>
        </w:rPr>
        <w:t>Тема 1.1 Понятие административного процесса</w:t>
      </w:r>
      <w:r w:rsidRPr="00D50DE5">
        <w:rPr>
          <w:rFonts w:ascii="Times New Roman" w:hAnsi="Times New Roman" w:cs="Times New Roman"/>
          <w:sz w:val="24"/>
          <w:szCs w:val="24"/>
        </w:rPr>
        <w:br/>
        <w:t>Тема 1.2 Виды и стадии административного процесса</w:t>
      </w:r>
      <w:r w:rsidRPr="00D50DE5">
        <w:rPr>
          <w:rFonts w:ascii="Times New Roman" w:hAnsi="Times New Roman" w:cs="Times New Roman"/>
          <w:sz w:val="24"/>
          <w:szCs w:val="24"/>
        </w:rPr>
        <w:br/>
        <w:t>Тема 1.3 Производство по исполнению постановлений по делам об административных правонарушениях</w:t>
      </w:r>
      <w:r w:rsidRPr="00D50DE5">
        <w:rPr>
          <w:rFonts w:ascii="Times New Roman" w:hAnsi="Times New Roman" w:cs="Times New Roman"/>
          <w:sz w:val="24"/>
          <w:szCs w:val="24"/>
        </w:rPr>
        <w:br/>
        <w:t>Тема 1.4 Правовое регулирование обжалования в соответствии с Кодексом административного судопроизводства Российской Федерации</w:t>
      </w:r>
    </w:p>
    <w:p w:rsidR="004D595A" w:rsidRPr="00D50DE5" w:rsidRDefault="00D172ED">
      <w:pPr>
        <w:spacing w:after="0"/>
        <w:rPr>
          <w:rFonts w:ascii="Times New Roman" w:hAnsi="Times New Roman" w:cs="Times New Roman"/>
          <w:sz w:val="24"/>
          <w:szCs w:val="24"/>
        </w:rPr>
      </w:pPr>
      <w:r w:rsidRPr="00D50DE5">
        <w:rPr>
          <w:rFonts w:ascii="Times New Roman" w:hAnsi="Times New Roman" w:cs="Times New Roman"/>
          <w:b/>
          <w:bCs/>
          <w:sz w:val="24"/>
          <w:szCs w:val="24"/>
        </w:rPr>
        <w:t>Раздел 2. МДК 01.02 Трудовое право</w:t>
      </w:r>
      <w:r w:rsidRPr="00D50DE5">
        <w:rPr>
          <w:rFonts w:ascii="Times New Roman" w:hAnsi="Times New Roman" w:cs="Times New Roman"/>
          <w:b/>
          <w:bCs/>
          <w:sz w:val="24"/>
          <w:szCs w:val="24"/>
        </w:rPr>
        <w:br/>
      </w:r>
      <w:r w:rsidRPr="00D50DE5">
        <w:rPr>
          <w:rFonts w:ascii="Times New Roman" w:hAnsi="Times New Roman" w:cs="Times New Roman"/>
          <w:sz w:val="24"/>
          <w:szCs w:val="24"/>
        </w:rPr>
        <w:t>Тема 2.1 Понятие, предмет, метод и система трудового права</w:t>
      </w:r>
      <w:r w:rsidRPr="00D50DE5">
        <w:rPr>
          <w:rFonts w:ascii="Times New Roman" w:hAnsi="Times New Roman" w:cs="Times New Roman"/>
          <w:sz w:val="24"/>
          <w:szCs w:val="24"/>
        </w:rPr>
        <w:br/>
        <w:t>Тема 2.2 Принципы трудового права</w:t>
      </w:r>
      <w:r w:rsidRPr="00D50DE5">
        <w:rPr>
          <w:rFonts w:ascii="Times New Roman" w:hAnsi="Times New Roman" w:cs="Times New Roman"/>
          <w:sz w:val="24"/>
          <w:szCs w:val="24"/>
        </w:rPr>
        <w:br/>
        <w:t>Тема 2.3 Источники трудового права</w:t>
      </w:r>
      <w:r w:rsidRPr="00D50DE5">
        <w:rPr>
          <w:rFonts w:ascii="Times New Roman" w:hAnsi="Times New Roman" w:cs="Times New Roman"/>
          <w:sz w:val="24"/>
          <w:szCs w:val="24"/>
        </w:rPr>
        <w:br/>
        <w:t>Тема 2.4 Субъекты трудового права</w:t>
      </w:r>
      <w:r w:rsidRPr="00D50DE5">
        <w:rPr>
          <w:rFonts w:ascii="Times New Roman" w:hAnsi="Times New Roman" w:cs="Times New Roman"/>
          <w:sz w:val="24"/>
          <w:szCs w:val="24"/>
        </w:rPr>
        <w:br/>
        <w:t>Тема 2.5 Профессиональные союзы как субъекты трудового права</w:t>
      </w:r>
      <w:r w:rsidRPr="00D50DE5">
        <w:rPr>
          <w:rFonts w:ascii="Times New Roman" w:hAnsi="Times New Roman" w:cs="Times New Roman"/>
          <w:sz w:val="24"/>
          <w:szCs w:val="24"/>
        </w:rPr>
        <w:br/>
        <w:t>Тема 2.6. Правоотношения в сфере трудового права</w:t>
      </w:r>
      <w:r w:rsidRPr="00D50DE5">
        <w:rPr>
          <w:rFonts w:ascii="Times New Roman" w:hAnsi="Times New Roman" w:cs="Times New Roman"/>
          <w:sz w:val="24"/>
          <w:szCs w:val="24"/>
        </w:rPr>
        <w:br/>
        <w:t>Тема 2.7 Социальное партнерство в сфере труда</w:t>
      </w:r>
      <w:r w:rsidRPr="00D50DE5">
        <w:rPr>
          <w:rFonts w:ascii="Times New Roman" w:hAnsi="Times New Roman" w:cs="Times New Roman"/>
          <w:sz w:val="24"/>
          <w:szCs w:val="24"/>
        </w:rPr>
        <w:br/>
        <w:t>Тема 2.8 Занятость и трудоустройство</w:t>
      </w:r>
      <w:r w:rsidRPr="00D50DE5">
        <w:rPr>
          <w:rFonts w:ascii="Times New Roman" w:hAnsi="Times New Roman" w:cs="Times New Roman"/>
          <w:sz w:val="24"/>
          <w:szCs w:val="24"/>
        </w:rPr>
        <w:br/>
        <w:t>Тема 2.9 Трудовой договор</w:t>
      </w:r>
      <w:r w:rsidRPr="00D50DE5">
        <w:rPr>
          <w:rFonts w:ascii="Times New Roman" w:hAnsi="Times New Roman" w:cs="Times New Roman"/>
          <w:sz w:val="24"/>
          <w:szCs w:val="24"/>
        </w:rPr>
        <w:br/>
        <w:t>Тема 2.10  Рабочее время и время отдыха</w:t>
      </w:r>
      <w:r w:rsidRPr="00D50DE5">
        <w:rPr>
          <w:rFonts w:ascii="Times New Roman" w:hAnsi="Times New Roman" w:cs="Times New Roman"/>
          <w:sz w:val="24"/>
          <w:szCs w:val="24"/>
        </w:rPr>
        <w:br/>
        <w:t>Тема 2.11  Заработная плата. Гарантии и компенсации</w:t>
      </w:r>
      <w:r w:rsidRPr="00D50DE5">
        <w:rPr>
          <w:rFonts w:ascii="Times New Roman" w:hAnsi="Times New Roman" w:cs="Times New Roman"/>
          <w:sz w:val="24"/>
          <w:szCs w:val="24"/>
        </w:rPr>
        <w:br/>
        <w:t xml:space="preserve">Тема </w:t>
      </w:r>
      <w:proofErr w:type="gramStart"/>
      <w:r w:rsidRPr="00D50DE5">
        <w:rPr>
          <w:rFonts w:ascii="Times New Roman" w:hAnsi="Times New Roman" w:cs="Times New Roman"/>
          <w:sz w:val="24"/>
          <w:szCs w:val="24"/>
        </w:rPr>
        <w:t>2.12  Трудовая</w:t>
      </w:r>
      <w:proofErr w:type="gramEnd"/>
      <w:r w:rsidRPr="00D50DE5">
        <w:rPr>
          <w:rFonts w:ascii="Times New Roman" w:hAnsi="Times New Roman" w:cs="Times New Roman"/>
          <w:sz w:val="24"/>
          <w:szCs w:val="24"/>
        </w:rPr>
        <w:t xml:space="preserve"> дисциплина</w:t>
      </w:r>
      <w:r w:rsidRPr="00D50DE5">
        <w:rPr>
          <w:rFonts w:ascii="Times New Roman" w:hAnsi="Times New Roman" w:cs="Times New Roman"/>
          <w:sz w:val="24"/>
          <w:szCs w:val="24"/>
        </w:rPr>
        <w:br/>
        <w:t>Тема 2.13  Материальная ответственность сторон трудового договора</w:t>
      </w:r>
    </w:p>
    <w:p w:rsidR="004D595A" w:rsidRPr="00D50DE5" w:rsidRDefault="00D172ED">
      <w:pPr>
        <w:spacing w:after="0"/>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2.14  Охрана</w:t>
      </w:r>
      <w:proofErr w:type="gramEnd"/>
      <w:r w:rsidRPr="00D50DE5">
        <w:rPr>
          <w:rFonts w:ascii="Times New Roman" w:hAnsi="Times New Roman" w:cs="Times New Roman"/>
          <w:sz w:val="24"/>
          <w:szCs w:val="24"/>
        </w:rPr>
        <w:t xml:space="preserve"> труда. Защита трудовых прав работника</w:t>
      </w:r>
    </w:p>
    <w:p w:rsidR="004D595A" w:rsidRPr="00D50DE5" w:rsidRDefault="00D172ED">
      <w:pPr>
        <w:spacing w:after="0"/>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2.15  Подготовка</w:t>
      </w:r>
      <w:proofErr w:type="gramEnd"/>
      <w:r w:rsidRPr="00D50DE5">
        <w:rPr>
          <w:rFonts w:ascii="Times New Roman" w:hAnsi="Times New Roman" w:cs="Times New Roman"/>
          <w:sz w:val="24"/>
          <w:szCs w:val="24"/>
        </w:rPr>
        <w:t xml:space="preserve"> и дополнительное профессиональное образование работников. Гарантии работникам, совмещающим работу с получением образования</w:t>
      </w:r>
    </w:p>
    <w:p w:rsidR="004D595A" w:rsidRPr="00D50DE5" w:rsidRDefault="00D172ED">
      <w:pPr>
        <w:spacing w:after="0"/>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2.16  Трудовые</w:t>
      </w:r>
      <w:proofErr w:type="gramEnd"/>
      <w:r w:rsidRPr="00D50DE5">
        <w:rPr>
          <w:rFonts w:ascii="Times New Roman" w:hAnsi="Times New Roman" w:cs="Times New Roman"/>
          <w:sz w:val="24"/>
          <w:szCs w:val="24"/>
        </w:rPr>
        <w:t xml:space="preserve"> споры</w:t>
      </w:r>
    </w:p>
    <w:p w:rsidR="004D595A" w:rsidRPr="00D50DE5" w:rsidRDefault="00D172ED">
      <w:pPr>
        <w:spacing w:after="0"/>
        <w:rPr>
          <w:rFonts w:ascii="Times New Roman" w:hAnsi="Times New Roman" w:cs="Times New Roman"/>
          <w:sz w:val="24"/>
          <w:szCs w:val="24"/>
        </w:rPr>
      </w:pPr>
      <w:r w:rsidRPr="00D50DE5">
        <w:rPr>
          <w:rFonts w:ascii="Times New Roman" w:hAnsi="Times New Roman" w:cs="Times New Roman"/>
          <w:sz w:val="24"/>
          <w:szCs w:val="24"/>
        </w:rPr>
        <w:t>Тема 2.17 Особенности регулирования труда отдельных категорий работников</w:t>
      </w:r>
    </w:p>
    <w:p w:rsidR="004D595A" w:rsidRPr="00D50DE5" w:rsidRDefault="004D595A">
      <w:pPr>
        <w:spacing w:after="0"/>
        <w:jc w:val="center"/>
        <w:rPr>
          <w:rFonts w:ascii="Times New Roman" w:hAnsi="Times New Roman" w:cs="Times New Roman"/>
          <w:b/>
          <w:bCs/>
          <w:sz w:val="24"/>
          <w:szCs w:val="24"/>
        </w:rPr>
      </w:pPr>
    </w:p>
    <w:p w:rsidR="004D595A" w:rsidRPr="00D50DE5" w:rsidRDefault="00D172ED">
      <w:pPr>
        <w:spacing w:after="0"/>
        <w:jc w:val="both"/>
        <w:rPr>
          <w:rFonts w:ascii="Times New Roman" w:hAnsi="Times New Roman" w:cs="Times New Roman"/>
          <w:b/>
          <w:bCs/>
          <w:sz w:val="24"/>
          <w:szCs w:val="24"/>
        </w:rPr>
      </w:pPr>
      <w:r w:rsidRPr="00D50DE5">
        <w:rPr>
          <w:rFonts w:ascii="Times New Roman" w:hAnsi="Times New Roman" w:cs="Times New Roman"/>
          <w:b/>
          <w:bCs/>
          <w:sz w:val="24"/>
          <w:szCs w:val="24"/>
        </w:rPr>
        <w:t>Раздел 3.  МДК 01.03 Гражданский процесс</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3.1  Понятие</w:t>
      </w:r>
      <w:proofErr w:type="gramEnd"/>
      <w:r w:rsidRPr="00D50DE5">
        <w:rPr>
          <w:rFonts w:ascii="Times New Roman" w:hAnsi="Times New Roman" w:cs="Times New Roman"/>
          <w:sz w:val="24"/>
          <w:szCs w:val="24"/>
        </w:rPr>
        <w:t xml:space="preserve"> гражданского процессуального права</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3.2  Гражданские</w:t>
      </w:r>
      <w:proofErr w:type="gramEnd"/>
      <w:r w:rsidRPr="00D50DE5">
        <w:rPr>
          <w:rFonts w:ascii="Times New Roman" w:hAnsi="Times New Roman" w:cs="Times New Roman"/>
          <w:sz w:val="24"/>
          <w:szCs w:val="24"/>
        </w:rPr>
        <w:t xml:space="preserve"> процессуальные правоотношения</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3.3  Подсудность</w:t>
      </w:r>
      <w:proofErr w:type="gramEnd"/>
      <w:r w:rsidRPr="00D50DE5">
        <w:rPr>
          <w:rFonts w:ascii="Times New Roman" w:hAnsi="Times New Roman" w:cs="Times New Roman"/>
          <w:sz w:val="24"/>
          <w:szCs w:val="24"/>
        </w:rPr>
        <w:t xml:space="preserve"> гражданских дел</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3.4  Лица</w:t>
      </w:r>
      <w:proofErr w:type="gramEnd"/>
      <w:r w:rsidRPr="00D50DE5">
        <w:rPr>
          <w:rFonts w:ascii="Times New Roman" w:hAnsi="Times New Roman" w:cs="Times New Roman"/>
          <w:sz w:val="24"/>
          <w:szCs w:val="24"/>
        </w:rPr>
        <w:t>, участвующие в деле</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3.5  Процессуальные</w:t>
      </w:r>
      <w:proofErr w:type="gramEnd"/>
      <w:r w:rsidRPr="00D50DE5">
        <w:rPr>
          <w:rFonts w:ascii="Times New Roman" w:hAnsi="Times New Roman" w:cs="Times New Roman"/>
          <w:sz w:val="24"/>
          <w:szCs w:val="24"/>
        </w:rPr>
        <w:t xml:space="preserve"> сроки, судебные штрафы и расходы</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3.6  Доказательства</w:t>
      </w:r>
      <w:proofErr w:type="gramEnd"/>
      <w:r w:rsidRPr="00D50DE5">
        <w:rPr>
          <w:rFonts w:ascii="Times New Roman" w:hAnsi="Times New Roman" w:cs="Times New Roman"/>
          <w:sz w:val="24"/>
          <w:szCs w:val="24"/>
        </w:rPr>
        <w:t xml:space="preserve"> и доказывание</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3.7  Иск</w:t>
      </w:r>
      <w:proofErr w:type="gramEnd"/>
      <w:r w:rsidRPr="00D50DE5">
        <w:rPr>
          <w:rFonts w:ascii="Times New Roman" w:hAnsi="Times New Roman" w:cs="Times New Roman"/>
          <w:sz w:val="24"/>
          <w:szCs w:val="24"/>
        </w:rPr>
        <w:t>, возбуждение гражданского дела в суде, подготовка дела к судебному разбирательству</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 xml:space="preserve">Тема </w:t>
      </w:r>
      <w:proofErr w:type="gramStart"/>
      <w:r w:rsidRPr="00D50DE5">
        <w:rPr>
          <w:rFonts w:ascii="Times New Roman" w:hAnsi="Times New Roman" w:cs="Times New Roman"/>
          <w:sz w:val="24"/>
          <w:szCs w:val="24"/>
        </w:rPr>
        <w:t>3.8  Судебное</w:t>
      </w:r>
      <w:proofErr w:type="gramEnd"/>
      <w:r w:rsidRPr="00D50DE5">
        <w:rPr>
          <w:rFonts w:ascii="Times New Roman" w:hAnsi="Times New Roman" w:cs="Times New Roman"/>
          <w:sz w:val="24"/>
          <w:szCs w:val="24"/>
        </w:rPr>
        <w:t xml:space="preserve"> разбирательство, постановление суда первой инстанции</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Тема 3.9   Приказное производство, заочное производство, производство у мирового судьи</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Тема 3.10 Особое производство</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Тема 3.11 Пересмотр судебных решений, не вступивших в законную силу</w:t>
      </w:r>
      <w:r w:rsidRPr="00D50DE5">
        <w:rPr>
          <w:rFonts w:ascii="Times New Roman" w:hAnsi="Times New Roman" w:cs="Times New Roman"/>
          <w:sz w:val="24"/>
          <w:szCs w:val="24"/>
        </w:rPr>
        <w:br/>
        <w:t>Тема 3.12 Пересмотр судебных решений, вступивших в законную силу</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Тема 3.13 Участие иностранных лиц в гражданском судопроизводстве</w:t>
      </w:r>
    </w:p>
    <w:p w:rsidR="004D595A" w:rsidRPr="00D50DE5" w:rsidRDefault="00D172ED">
      <w:pPr>
        <w:spacing w:after="0"/>
        <w:jc w:val="both"/>
        <w:rPr>
          <w:rFonts w:ascii="Times New Roman" w:hAnsi="Times New Roman" w:cs="Times New Roman"/>
          <w:sz w:val="24"/>
          <w:szCs w:val="24"/>
        </w:rPr>
      </w:pPr>
      <w:r w:rsidRPr="00D50DE5">
        <w:rPr>
          <w:rFonts w:ascii="Times New Roman" w:hAnsi="Times New Roman" w:cs="Times New Roman"/>
          <w:sz w:val="24"/>
          <w:szCs w:val="24"/>
        </w:rPr>
        <w:t>Тема 3.14 Исполнительное производство</w:t>
      </w:r>
    </w:p>
    <w:p w:rsidR="004D595A" w:rsidRPr="00D50DE5" w:rsidRDefault="004D595A">
      <w:pPr>
        <w:spacing w:after="0"/>
        <w:jc w:val="both"/>
        <w:rPr>
          <w:rFonts w:ascii="Times New Roman" w:hAnsi="Times New Roman" w:cs="Times New Roman"/>
          <w:b/>
          <w:bCs/>
          <w:sz w:val="24"/>
          <w:szCs w:val="24"/>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профессионального модуля</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iCs/>
          <w:sz w:val="24"/>
          <w:szCs w:val="24"/>
          <w:lang w:eastAsia="ru-RU"/>
        </w:rPr>
        <w:t>«ПМ</w:t>
      </w:r>
      <w:r w:rsidRPr="00D50DE5">
        <w:rPr>
          <w:rFonts w:ascii="Times New Roman" w:eastAsia="Times New Roman" w:hAnsi="Times New Roman" w:cs="Times New Roman"/>
          <w:b/>
          <w:bCs/>
          <w:iCs/>
          <w:sz w:val="24"/>
          <w:szCs w:val="24"/>
          <w:lang w:eastAsia="ru-RU"/>
        </w:rPr>
        <w:t xml:space="preserve">.02 </w:t>
      </w:r>
      <w:r w:rsidRPr="00D50DE5">
        <w:rPr>
          <w:rFonts w:ascii="Times New Roman" w:eastAsia="Times New Roman" w:hAnsi="Times New Roman" w:cs="Times New Roman"/>
          <w:b/>
          <w:bCs/>
          <w:color w:val="000000"/>
          <w:sz w:val="26"/>
          <w:szCs w:val="26"/>
          <w:lang w:eastAsia="ru-RU"/>
        </w:rPr>
        <w:t xml:space="preserve">ПРАВООХРАНИТЕЛЬНАЯ </w:t>
      </w:r>
      <w:r w:rsidRPr="00D50DE5">
        <w:rPr>
          <w:rFonts w:ascii="Times New Roman" w:eastAsia="Times New Roman" w:hAnsi="Times New Roman" w:cs="Times New Roman"/>
          <w:b/>
          <w:sz w:val="24"/>
          <w:szCs w:val="24"/>
          <w:lang w:eastAsia="ru-RU"/>
        </w:rPr>
        <w:t>ДЕЯТЕЛЬНОСТЬ</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Times New Roman" w:hAnsi="Times New Roman" w:cs="Times New Roman"/>
          <w:b/>
          <w:bCs/>
          <w:color w:val="000000"/>
          <w:sz w:val="18"/>
          <w:szCs w:val="18"/>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 ОБЩАЯ ХАРАКТЕРИСТИКА РАБОЧЕЙ ПРОГРАММЫ</w:t>
      </w:r>
    </w:p>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ПРОФЕССИОНАЛЬНОГО МОДУЛЯ</w:t>
      </w:r>
    </w:p>
    <w:p w:rsidR="004D595A" w:rsidRPr="00D50DE5" w:rsidRDefault="00D172ED">
      <w:pPr>
        <w:spacing w:after="0" w:line="240" w:lineRule="auto"/>
        <w:jc w:val="center"/>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«ПМ.02 ПРАВООХРАНИТЕЛЬНАЯ ДЕЯТЕЛЬНОСТЬ»</w:t>
      </w:r>
    </w:p>
    <w:p w:rsidR="004D595A" w:rsidRPr="00D50DE5" w:rsidRDefault="004D595A">
      <w:pPr>
        <w:spacing w:after="0" w:line="240" w:lineRule="auto"/>
        <w:rPr>
          <w:rFonts w:ascii="Times New Roman" w:eastAsiaTheme="minorEastAsia" w:hAnsi="Times New Roman" w:cs="Times New Roman"/>
          <w:b/>
          <w:sz w:val="24"/>
          <w:szCs w:val="24"/>
          <w:lang w:eastAsia="zh-CN"/>
        </w:rPr>
      </w:pPr>
    </w:p>
    <w:p w:rsidR="004D595A" w:rsidRPr="00D50DE5" w:rsidRDefault="00D172ED">
      <w:pPr>
        <w:suppressAutoHyphens/>
        <w:spacing w:after="0" w:line="240" w:lineRule="auto"/>
        <w:ind w:firstLine="709"/>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 xml:space="preserve">1.1 Цель и планируемые результаты освоения профессионального модуля </w:t>
      </w:r>
    </w:p>
    <w:p w:rsidR="004D595A" w:rsidRPr="00D50DE5" w:rsidRDefault="00D172ED">
      <w:pPr>
        <w:suppressAutoHyphens/>
        <w:spacing w:after="0" w:line="240" w:lineRule="auto"/>
        <w:ind w:firstLine="709"/>
        <w:jc w:val="both"/>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 результате изучения профессионального модуля обучающийся должен освоить основной вид деятельности «Правоохранительная деятельность», соответствующие ему общие компетенции и профессиональные компетенции.</w:t>
      </w:r>
    </w:p>
    <w:p w:rsidR="004D595A" w:rsidRPr="00D50DE5" w:rsidRDefault="00D172ED">
      <w:pPr>
        <w:spacing w:after="0" w:line="240" w:lineRule="auto"/>
        <w:ind w:firstLine="709"/>
        <w:jc w:val="both"/>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1.1.1 Перечень общих компетенций</w:t>
      </w:r>
    </w:p>
    <w:p w:rsidR="004D595A" w:rsidRPr="00D50DE5" w:rsidRDefault="004D595A">
      <w:pPr>
        <w:spacing w:after="0" w:line="240" w:lineRule="auto"/>
        <w:rPr>
          <w:rFonts w:ascii="Times New Roman" w:eastAsiaTheme="minorEastAsia" w:hAnsi="Times New Roman" w:cs="Times New Roman"/>
          <w:sz w:val="20"/>
          <w:szCs w:val="20"/>
          <w:lang w:val="en-US" w:eastAsia="zh-CN"/>
        </w:rPr>
      </w:pPr>
    </w:p>
    <w:tbl>
      <w:tblPr>
        <w:tblStyle w:val="afff3"/>
        <w:tblW w:w="0" w:type="auto"/>
        <w:tblLook w:val="04A0" w:firstRow="1" w:lastRow="0" w:firstColumn="1" w:lastColumn="0" w:noHBand="0" w:noVBand="1"/>
      </w:tblPr>
      <w:tblGrid>
        <w:gridCol w:w="1484"/>
        <w:gridCol w:w="8370"/>
      </w:tblGrid>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Код</w:t>
            </w:r>
          </w:p>
        </w:tc>
        <w:tc>
          <w:tcPr>
            <w:tcW w:w="8370"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Наименование общих компетенций</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1</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Выбирать способы решения задач профессиональной деятельности применительно к различным контекстам.</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2</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Использовать современные средства поиска, анализа и </w:t>
            </w:r>
            <w:proofErr w:type="gramStart"/>
            <w:r w:rsidRPr="00D50DE5">
              <w:rPr>
                <w:rFonts w:ascii="Times New Roman" w:eastAsiaTheme="minorEastAsia" w:hAnsi="Times New Roman" w:cs="Times New Roman"/>
                <w:sz w:val="24"/>
                <w:szCs w:val="24"/>
                <w:lang w:eastAsia="zh-CN"/>
              </w:rPr>
              <w:t>интерпретации информации</w:t>
            </w:r>
            <w:proofErr w:type="gramEnd"/>
            <w:r w:rsidRPr="00D50DE5">
              <w:rPr>
                <w:rFonts w:ascii="Times New Roman" w:eastAsiaTheme="minorEastAsia" w:hAnsi="Times New Roman" w:cs="Times New Roman"/>
                <w:sz w:val="24"/>
                <w:szCs w:val="24"/>
                <w:lang w:eastAsia="zh-CN"/>
              </w:rPr>
              <w:t xml:space="preserve"> и информационные технологии для выполнения задач профессиональной деятельности.</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3</w:t>
            </w:r>
          </w:p>
        </w:tc>
        <w:tc>
          <w:tcPr>
            <w:tcW w:w="8370" w:type="dxa"/>
          </w:tcPr>
          <w:p w:rsidR="004D595A" w:rsidRPr="00D50DE5" w:rsidRDefault="00D172ED">
            <w:pPr>
              <w:tabs>
                <w:tab w:val="left" w:pos="9356"/>
              </w:tabs>
              <w:spacing w:after="0" w:line="240" w:lineRule="auto"/>
              <w:ind w:right="-1" w:hanging="2"/>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4</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Эффективно взаимодействовать и работать в коллективе и команде.</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5</w:t>
            </w:r>
          </w:p>
        </w:tc>
        <w:tc>
          <w:tcPr>
            <w:tcW w:w="8370" w:type="dxa"/>
          </w:tcPr>
          <w:p w:rsidR="004D595A" w:rsidRPr="00D50DE5" w:rsidRDefault="00D172ED">
            <w:pPr>
              <w:tabs>
                <w:tab w:val="left" w:pos="9356"/>
              </w:tabs>
              <w:spacing w:after="0" w:line="240" w:lineRule="auto"/>
              <w:ind w:right="-1" w:hanging="2"/>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6</w:t>
            </w:r>
          </w:p>
        </w:tc>
        <w:tc>
          <w:tcPr>
            <w:tcW w:w="8370" w:type="dxa"/>
          </w:tcPr>
          <w:p w:rsidR="004D595A" w:rsidRPr="00D50DE5" w:rsidRDefault="00D172ED">
            <w:pPr>
              <w:shd w:val="clear" w:color="auto" w:fill="FFFFFF"/>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7</w:t>
            </w:r>
          </w:p>
        </w:tc>
        <w:tc>
          <w:tcPr>
            <w:tcW w:w="8370" w:type="dxa"/>
          </w:tcPr>
          <w:p w:rsidR="004D595A" w:rsidRPr="00D50DE5" w:rsidRDefault="00D172ED">
            <w:pPr>
              <w:shd w:val="clear" w:color="auto" w:fill="FFFFFF"/>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9</w:t>
            </w:r>
          </w:p>
        </w:tc>
        <w:tc>
          <w:tcPr>
            <w:tcW w:w="8370" w:type="dxa"/>
          </w:tcPr>
          <w:p w:rsidR="004D595A" w:rsidRPr="00D50DE5" w:rsidRDefault="00D172ED">
            <w:pPr>
              <w:shd w:val="clear" w:color="auto" w:fill="FFFFFF"/>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Пользоваться профессиональной документацией на государственном и иностранном языках.</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11</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Соблюдать деловой этикет, культуру и психологические основы общения, нормы и правила поведения.</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ОК 12</w:t>
            </w:r>
          </w:p>
        </w:tc>
        <w:tc>
          <w:tcPr>
            <w:tcW w:w="8370" w:type="dxa"/>
          </w:tcPr>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Проявлять нетерпимость к коррупционному поведению.</w:t>
            </w:r>
          </w:p>
        </w:tc>
      </w:tr>
    </w:tbl>
    <w:p w:rsidR="004D595A" w:rsidRPr="00D50DE5" w:rsidRDefault="004D595A">
      <w:pPr>
        <w:tabs>
          <w:tab w:val="left" w:pos="9356"/>
        </w:tabs>
        <w:spacing w:after="0" w:line="240" w:lineRule="auto"/>
        <w:ind w:right="-1" w:hanging="2"/>
        <w:jc w:val="both"/>
        <w:rPr>
          <w:rFonts w:ascii="Times New Roman" w:eastAsiaTheme="minorEastAsia" w:hAnsi="Times New Roman" w:cs="Times New Roman"/>
          <w:sz w:val="20"/>
          <w:szCs w:val="20"/>
          <w:lang w:eastAsia="zh-CN"/>
        </w:rPr>
      </w:pPr>
    </w:p>
    <w:p w:rsidR="004D595A" w:rsidRPr="00D50DE5" w:rsidRDefault="00D172ED">
      <w:pPr>
        <w:spacing w:after="0" w:line="240" w:lineRule="auto"/>
        <w:ind w:firstLine="709"/>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sz w:val="24"/>
          <w:szCs w:val="24"/>
          <w:lang w:val="en-US" w:eastAsia="zh-CN"/>
        </w:rPr>
        <w:t xml:space="preserve">1.1.2 Перечень профессиональных компетенций </w:t>
      </w:r>
    </w:p>
    <w:p w:rsidR="004D595A" w:rsidRPr="00D50DE5" w:rsidRDefault="004D595A">
      <w:pPr>
        <w:spacing w:after="0" w:line="240" w:lineRule="auto"/>
        <w:ind w:firstLine="709"/>
        <w:rPr>
          <w:rFonts w:ascii="Times New Roman" w:eastAsiaTheme="minorEastAsia" w:hAnsi="Times New Roman" w:cs="Times New Roman"/>
          <w:sz w:val="24"/>
          <w:szCs w:val="24"/>
          <w:lang w:val="en-US" w:eastAsia="zh-CN"/>
        </w:rPr>
      </w:pPr>
    </w:p>
    <w:tbl>
      <w:tblPr>
        <w:tblStyle w:val="afff3"/>
        <w:tblW w:w="0" w:type="auto"/>
        <w:tblLook w:val="04A0" w:firstRow="1" w:lastRow="0" w:firstColumn="1" w:lastColumn="0" w:noHBand="0" w:noVBand="1"/>
      </w:tblPr>
      <w:tblGrid>
        <w:gridCol w:w="1484"/>
        <w:gridCol w:w="8370"/>
      </w:tblGrid>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Код</w:t>
            </w:r>
          </w:p>
        </w:tc>
        <w:tc>
          <w:tcPr>
            <w:tcW w:w="8370"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Наименование общих компетенций</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ПК 2.1</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color w:val="000000"/>
                <w:sz w:val="24"/>
                <w:szCs w:val="24"/>
                <w:lang w:eastAsia="zh-CN"/>
              </w:rPr>
              <w:t>Осуществлять контроль соблюдения законодательства РФ субъектами права.</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ПК 2.2</w:t>
            </w:r>
          </w:p>
        </w:tc>
        <w:tc>
          <w:tcPr>
            <w:tcW w:w="837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color w:val="000000"/>
                <w:sz w:val="24"/>
                <w:szCs w:val="24"/>
                <w:lang w:eastAsia="zh-CN"/>
              </w:rPr>
              <w:t xml:space="preserve">Систематизировать нормативные правовые акты и обобщать правоприменительную практику по вопросам расследования и </w:t>
            </w:r>
            <w:r w:rsidRPr="00D50DE5">
              <w:rPr>
                <w:rFonts w:ascii="Times New Roman" w:eastAsiaTheme="minorEastAsia" w:hAnsi="Times New Roman" w:cs="Times New Roman"/>
                <w:color w:val="000000"/>
                <w:sz w:val="24"/>
                <w:szCs w:val="24"/>
                <w:lang w:eastAsia="zh-CN"/>
              </w:rPr>
              <w:lastRenderedPageBreak/>
              <w:t>предупреждения преступлений и иных правонарушений.</w:t>
            </w:r>
          </w:p>
        </w:tc>
      </w:tr>
      <w:tr w:rsidR="004D595A" w:rsidRPr="00D50DE5">
        <w:tc>
          <w:tcPr>
            <w:tcW w:w="1484" w:type="dxa"/>
          </w:tcPr>
          <w:p w:rsidR="004D595A" w:rsidRPr="00D50DE5" w:rsidRDefault="00D172ED">
            <w:pPr>
              <w:spacing w:after="0" w:line="240" w:lineRule="auto"/>
              <w:jc w:val="center"/>
              <w:rPr>
                <w:rFonts w:ascii="Times New Roman" w:eastAsiaTheme="minorEastAsia" w:hAnsi="Times New Roman" w:cs="Times New Roman"/>
                <w:b/>
                <w:bCs/>
                <w:sz w:val="24"/>
                <w:szCs w:val="24"/>
                <w:lang w:eastAsia="zh-CN"/>
              </w:rPr>
            </w:pPr>
            <w:r w:rsidRPr="00D50DE5">
              <w:rPr>
                <w:rFonts w:ascii="Times New Roman" w:eastAsiaTheme="minorEastAsia" w:hAnsi="Times New Roman" w:cs="Times New Roman"/>
                <w:b/>
                <w:bCs/>
                <w:sz w:val="24"/>
                <w:szCs w:val="24"/>
                <w:lang w:eastAsia="zh-CN"/>
              </w:rPr>
              <w:t>ПК 2.3</w:t>
            </w:r>
          </w:p>
        </w:tc>
        <w:tc>
          <w:tcPr>
            <w:tcW w:w="8370" w:type="dxa"/>
          </w:tcPr>
          <w:p w:rsidR="004D595A" w:rsidRPr="00D50DE5" w:rsidRDefault="00D172ED">
            <w:pPr>
              <w:tabs>
                <w:tab w:val="left" w:pos="9356"/>
              </w:tabs>
              <w:spacing w:after="0" w:line="240" w:lineRule="auto"/>
              <w:ind w:right="-1" w:hanging="2"/>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color w:val="000000"/>
                <w:sz w:val="24"/>
                <w:szCs w:val="24"/>
                <w:lang w:eastAsia="zh-CN"/>
              </w:rPr>
              <w:t>Осуществлять оценку противоправного поведения и определять подведомственность рассмотрения дел.</w:t>
            </w:r>
          </w:p>
        </w:tc>
      </w:tr>
    </w:tbl>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spacing w:after="0" w:line="240" w:lineRule="auto"/>
        <w:ind w:firstLine="709"/>
        <w:rPr>
          <w:rFonts w:ascii="Times New Roman" w:eastAsiaTheme="minorEastAsia" w:hAnsi="Times New Roman" w:cs="Times New Roman"/>
          <w:bCs/>
          <w:sz w:val="24"/>
          <w:szCs w:val="24"/>
          <w:lang w:eastAsia="zh-CN"/>
        </w:rPr>
      </w:pPr>
      <w:r w:rsidRPr="00D50DE5">
        <w:rPr>
          <w:rFonts w:ascii="Times New Roman" w:eastAsiaTheme="minorEastAsia" w:hAnsi="Times New Roman" w:cs="Times New Roman"/>
          <w:bCs/>
          <w:sz w:val="24"/>
          <w:szCs w:val="24"/>
          <w:lang w:eastAsia="zh-CN"/>
        </w:rPr>
        <w:t>1.1.3 В результате освоения профессионального модуля обучающийся должен:</w:t>
      </w:r>
    </w:p>
    <w:p w:rsidR="004D595A" w:rsidRPr="00D50DE5" w:rsidRDefault="004D595A">
      <w:pPr>
        <w:spacing w:after="0" w:line="240" w:lineRule="auto"/>
        <w:rPr>
          <w:rFonts w:ascii="Times New Roman" w:eastAsiaTheme="minorEastAsia" w:hAnsi="Times New Roman" w:cs="Times New Roman"/>
          <w:sz w:val="20"/>
          <w:szCs w:val="20"/>
          <w:lang w:eastAsia="zh-CN"/>
        </w:rPr>
      </w:pPr>
    </w:p>
    <w:tbl>
      <w:tblPr>
        <w:tblStyle w:val="afff3"/>
        <w:tblW w:w="0" w:type="auto"/>
        <w:tblLook w:val="04A0" w:firstRow="1" w:lastRow="0" w:firstColumn="1" w:lastColumn="0" w:noHBand="0" w:noVBand="1"/>
      </w:tblPr>
      <w:tblGrid>
        <w:gridCol w:w="1891"/>
        <w:gridCol w:w="7680"/>
      </w:tblGrid>
      <w:tr w:rsidR="004D595A" w:rsidRPr="00D50DE5">
        <w:tc>
          <w:tcPr>
            <w:tcW w:w="1891" w:type="dxa"/>
          </w:tcPr>
          <w:p w:rsidR="004D595A" w:rsidRPr="00D50DE5" w:rsidRDefault="00D172ED">
            <w:pPr>
              <w:spacing w:after="0" w:line="240" w:lineRule="auto"/>
              <w:rPr>
                <w:rFonts w:ascii="Times New Roman" w:eastAsiaTheme="minorEastAsia" w:hAnsi="Times New Roman" w:cs="Times New Roman"/>
                <w:sz w:val="24"/>
                <w:szCs w:val="24"/>
                <w:lang w:val="en-US" w:eastAsia="zh-CN"/>
              </w:rPr>
            </w:pPr>
            <w:r w:rsidRPr="00D50DE5">
              <w:rPr>
                <w:rFonts w:ascii="Times New Roman" w:eastAsiaTheme="minorEastAsia" w:hAnsi="Times New Roman" w:cs="Times New Roman"/>
                <w:bCs/>
                <w:sz w:val="24"/>
                <w:szCs w:val="24"/>
                <w:lang w:val="en-US"/>
              </w:rPr>
              <w:t>Владеть навыками</w:t>
            </w:r>
          </w:p>
        </w:tc>
        <w:tc>
          <w:tcPr>
            <w:tcW w:w="7680"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информирования, приема и консультирования граждан и представителей юридических лиц по правовым вопросам;</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приема и регистрации заявлений и документов граждан;</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формирования и рассмотрения пакета документов для разрешения спорных вопросов;</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подготовки проектов решений;</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 выявления и осуществления учета лиц, совершивших преступления </w:t>
            </w:r>
          </w:p>
        </w:tc>
      </w:tr>
      <w:tr w:rsidR="004D595A" w:rsidRPr="00D50DE5">
        <w:tc>
          <w:tcPr>
            <w:tcW w:w="1891"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Уметь</w:t>
            </w:r>
          </w:p>
        </w:tc>
        <w:tc>
          <w:tcPr>
            <w:tcW w:w="7680" w:type="dxa"/>
          </w:tcPr>
          <w:p w:rsidR="004D595A" w:rsidRPr="00D50DE5" w:rsidRDefault="00D172ED">
            <w:pPr>
              <w:tabs>
                <w:tab w:val="left" w:pos="916"/>
                <w:tab w:val="left" w:pos="1832"/>
                <w:tab w:val="left" w:pos="2748"/>
                <w:tab w:val="left" w:pos="3664"/>
                <w:tab w:val="left" w:pos="4580"/>
                <w:tab w:val="left" w:pos="5496"/>
                <w:tab w:val="left" w:pos="6412"/>
                <w:tab w:val="left" w:pos="7328"/>
                <w:tab w:val="left" w:pos="8244"/>
                <w:tab w:val="left" w:pos="9356"/>
                <w:tab w:val="left" w:pos="10076"/>
                <w:tab w:val="left" w:pos="10992"/>
                <w:tab w:val="left" w:pos="11908"/>
                <w:tab w:val="left" w:pos="12824"/>
                <w:tab w:val="left" w:pos="13740"/>
                <w:tab w:val="left" w:pos="14656"/>
              </w:tabs>
              <w:spacing w:after="0" w:line="240" w:lineRule="auto"/>
              <w:ind w:right="-1"/>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анализировать, толковать и правильно применять правовые нормы;</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w:t>
            </w:r>
            <w:r w:rsidRPr="00D50DE5">
              <w:rPr>
                <w:rFonts w:ascii="Times New Roman" w:eastAsiaTheme="minorEastAsia" w:hAnsi="Times New Roman" w:cs="Times New Roman"/>
                <w:sz w:val="24"/>
                <w:szCs w:val="24"/>
                <w:lang w:eastAsia="zh-CN"/>
              </w:rPr>
              <w:t xml:space="preserve"> распознавать задачу и/или проблему в профессиональном и/или социальном контексте</w:t>
            </w:r>
            <w:r w:rsidRPr="00D50DE5">
              <w:rPr>
                <w:rFonts w:ascii="Times New Roman" w:eastAsiaTheme="minorEastAsia" w:hAnsi="Times New Roman" w:cs="Times New Roman"/>
                <w:color w:val="000000"/>
                <w:sz w:val="24"/>
                <w:szCs w:val="24"/>
                <w:lang w:eastAsia="zh-CN"/>
              </w:rPr>
              <w:t>;</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-характеризовать, интерпретировать, анализировать, сопоставлять и исследовать особенности правового статуса субъектов правоотношений;</w:t>
            </w:r>
          </w:p>
          <w:p w:rsidR="004D595A" w:rsidRPr="00D50DE5" w:rsidRDefault="00D172ED">
            <w:pPr>
              <w:tabs>
                <w:tab w:val="left" w:pos="9356"/>
              </w:tabs>
              <w:spacing w:after="0" w:line="240" w:lineRule="auto"/>
              <w:ind w:right="-1" w:hanging="2"/>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color w:val="000000"/>
                <w:sz w:val="24"/>
                <w:szCs w:val="24"/>
                <w:lang w:eastAsia="zh-CN"/>
              </w:rPr>
              <w:t>-</w:t>
            </w:r>
            <w:r w:rsidRPr="00D50DE5">
              <w:rPr>
                <w:rFonts w:ascii="Times New Roman" w:eastAsiaTheme="minorEastAsia" w:hAnsi="Times New Roman" w:cs="Times New Roman"/>
                <w:sz w:val="24"/>
                <w:szCs w:val="24"/>
                <w:lang w:eastAsia="zh-CN"/>
              </w:rPr>
              <w:t xml:space="preserve"> выявлять и эффективно искать информацию, необходимую для решения задачи </w:t>
            </w:r>
            <w:r w:rsidRPr="00D50DE5">
              <w:rPr>
                <w:rFonts w:ascii="Times New Roman" w:eastAsiaTheme="minorEastAsia" w:hAnsi="Times New Roman" w:cs="Times New Roman"/>
                <w:sz w:val="24"/>
                <w:szCs w:val="24"/>
                <w:lang w:eastAsia="zh-CN"/>
              </w:rPr>
              <w:br/>
              <w:t>и/или проблемы</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w:t>
            </w:r>
            <w:r w:rsidRPr="00D50DE5">
              <w:rPr>
                <w:rFonts w:ascii="Times New Roman" w:eastAsiaTheme="minorEastAsia" w:hAnsi="Times New Roman" w:cs="Times New Roman"/>
                <w:sz w:val="24"/>
                <w:szCs w:val="24"/>
                <w:lang w:eastAsia="zh-CN"/>
              </w:rPr>
              <w:t xml:space="preserve"> </w:t>
            </w:r>
            <w:r w:rsidRPr="00D50DE5">
              <w:rPr>
                <w:rFonts w:ascii="Times New Roman" w:eastAsiaTheme="minorEastAsia" w:hAnsi="Times New Roman" w:cs="Times New Roman"/>
                <w:color w:val="000000"/>
                <w:sz w:val="24"/>
                <w:szCs w:val="24"/>
                <w:lang w:eastAsia="zh-CN"/>
              </w:rPr>
              <w:t>сравнивать, толковать и квалифицировать деяние как преступление, регулируемое нормами уголовного права и процесса;</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xml:space="preserve">- оказывать правовую помощь с целью восстановления нарушенных прав; </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уметь составлять процессуальные документы;</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производить все следственные действия;</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принимать законные и обоснованные решения в ходе досудебного и судебного производства по уголовному делу;</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вести судебное разбирательство;</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выступать в роли участников процесса со стороны как обвинения, так и защиты;</w:t>
            </w:r>
          </w:p>
          <w:p w:rsidR="004D595A" w:rsidRPr="00D50DE5" w:rsidRDefault="00D172ED">
            <w:pPr>
              <w:tabs>
                <w:tab w:val="left" w:pos="9356"/>
              </w:tabs>
              <w:spacing w:after="0" w:line="240" w:lineRule="auto"/>
              <w:ind w:right="-1" w:hanging="2"/>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color w:val="000000"/>
                <w:sz w:val="24"/>
                <w:szCs w:val="24"/>
                <w:lang w:eastAsia="zh-CN"/>
              </w:rPr>
              <w:t>-ориентироваться в большом количестве информации;</w:t>
            </w:r>
          </w:p>
        </w:tc>
      </w:tr>
      <w:tr w:rsidR="004D595A" w:rsidRPr="00D50DE5">
        <w:tc>
          <w:tcPr>
            <w:tcW w:w="1891" w:type="dxa"/>
          </w:tcPr>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Знать </w:t>
            </w:r>
          </w:p>
        </w:tc>
        <w:tc>
          <w:tcPr>
            <w:tcW w:w="7680" w:type="dxa"/>
          </w:tcPr>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xml:space="preserve">- </w:t>
            </w:r>
            <w:r w:rsidRPr="00D50DE5">
              <w:rPr>
                <w:rFonts w:ascii="Times New Roman" w:eastAsiaTheme="minorEastAsia" w:hAnsi="Times New Roman" w:cs="Times New Roman"/>
                <w:sz w:val="24"/>
                <w:szCs w:val="24"/>
                <w:lang w:eastAsia="zh-CN"/>
              </w:rPr>
              <w:t>алгоритмы выполнения работ в профессиональной и смежных областях</w:t>
            </w:r>
            <w:r w:rsidRPr="00D50DE5">
              <w:rPr>
                <w:rFonts w:ascii="Times New Roman" w:eastAsiaTheme="minorEastAsia" w:hAnsi="Times New Roman" w:cs="Times New Roman"/>
                <w:color w:val="000000"/>
                <w:sz w:val="24"/>
                <w:szCs w:val="24"/>
                <w:lang w:eastAsia="zh-CN"/>
              </w:rPr>
              <w:t>;</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сущность, содержание основных понятий, категорий, конструкций, Институтов уголовного законодательства.</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xml:space="preserve">- </w:t>
            </w:r>
            <w:r w:rsidRPr="00D50DE5">
              <w:rPr>
                <w:rFonts w:ascii="Times New Roman" w:eastAsiaTheme="minorEastAsia" w:hAnsi="Times New Roman" w:cs="Times New Roman"/>
                <w:sz w:val="24"/>
                <w:szCs w:val="24"/>
                <w:lang w:eastAsia="zh-CN"/>
              </w:rPr>
              <w:t>основные источники информации и ресурсы для решения задач и проблем в профессиональном и/или социальном контексте</w:t>
            </w:r>
            <w:r w:rsidRPr="00D50DE5">
              <w:rPr>
                <w:rFonts w:ascii="Times New Roman" w:eastAsiaTheme="minorEastAsia" w:hAnsi="Times New Roman" w:cs="Times New Roman"/>
                <w:color w:val="000000"/>
                <w:sz w:val="24"/>
                <w:szCs w:val="24"/>
                <w:lang w:eastAsia="zh-CN"/>
              </w:rPr>
              <w:t>;</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основные задачи и направления (функции) деятельности правоохранительных органов</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меры принуждения: понятие, основания и порядок применения;</w:t>
            </w:r>
          </w:p>
          <w:p w:rsidR="004D595A" w:rsidRPr="00D50DE5" w:rsidRDefault="00D172ED">
            <w:pPr>
              <w:tabs>
                <w:tab w:val="left" w:pos="9356"/>
              </w:tabs>
              <w:spacing w:after="0" w:line="240" w:lineRule="auto"/>
              <w:ind w:right="-1" w:hanging="2"/>
              <w:rPr>
                <w:rFonts w:ascii="Times New Roman" w:eastAsiaTheme="minorEastAsia" w:hAnsi="Times New Roman" w:cs="Times New Roman"/>
                <w:color w:val="000000"/>
                <w:sz w:val="24"/>
                <w:szCs w:val="24"/>
                <w:lang w:eastAsia="zh-CN"/>
              </w:rPr>
            </w:pPr>
            <w:r w:rsidRPr="00D50DE5">
              <w:rPr>
                <w:rFonts w:ascii="Times New Roman" w:eastAsiaTheme="minorEastAsia" w:hAnsi="Times New Roman" w:cs="Times New Roman"/>
                <w:color w:val="000000"/>
                <w:sz w:val="24"/>
                <w:szCs w:val="24"/>
                <w:lang w:eastAsia="zh-CN"/>
              </w:rPr>
              <w:t>- меры уголовно-процессуального принуждения: понятие, основания и порядок применения;</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нормы, регулирующие порядок возбуждения, ведения и прекращения судопроизводства.</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xml:space="preserve">- порядок привлечения к уголовной ответственности; </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представления об основных положениях науки уголовного процесса, уголовно-процессуальном законодательстве и практике его применения;</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lastRenderedPageBreak/>
              <w:t>- анализ и толкование положений науки и законодательства, к учету и использованию в правоприменительной деятельности материалов следственной судебной практики.</w:t>
            </w:r>
          </w:p>
          <w:p w:rsidR="004D595A" w:rsidRPr="00D50DE5" w:rsidRDefault="00D172ED">
            <w:pPr>
              <w:tabs>
                <w:tab w:val="left" w:pos="9356"/>
              </w:tabs>
              <w:spacing w:after="0" w:line="240" w:lineRule="auto"/>
              <w:ind w:right="-1"/>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 правовой статус участников уголовного судопроизводства.</w:t>
            </w:r>
          </w:p>
        </w:tc>
      </w:tr>
    </w:tbl>
    <w:p w:rsidR="004D595A" w:rsidRPr="00D50DE5" w:rsidRDefault="004D595A">
      <w:pPr>
        <w:spacing w:after="0" w:line="240" w:lineRule="auto"/>
        <w:rPr>
          <w:rFonts w:ascii="Times New Roman" w:eastAsiaTheme="minorEastAsia" w:hAnsi="Times New Roman" w:cs="Times New Roman"/>
          <w:sz w:val="20"/>
          <w:szCs w:val="20"/>
          <w:lang w:eastAsia="zh-CN"/>
        </w:rPr>
      </w:pPr>
    </w:p>
    <w:p w:rsidR="004D595A" w:rsidRPr="00D50DE5" w:rsidRDefault="00D172ED">
      <w:pPr>
        <w:spacing w:after="0" w:line="240" w:lineRule="auto"/>
        <w:ind w:firstLine="709"/>
        <w:rPr>
          <w:rFonts w:ascii="Times New Roman" w:eastAsiaTheme="minorEastAsia" w:hAnsi="Times New Roman" w:cs="Times New Roman"/>
          <w:b/>
          <w:sz w:val="24"/>
          <w:szCs w:val="24"/>
          <w:lang w:eastAsia="zh-CN"/>
        </w:rPr>
      </w:pPr>
      <w:r w:rsidRPr="00D50DE5">
        <w:rPr>
          <w:rFonts w:ascii="Times New Roman" w:eastAsiaTheme="minorEastAsia" w:hAnsi="Times New Roman" w:cs="Times New Roman"/>
          <w:b/>
          <w:sz w:val="24"/>
          <w:szCs w:val="24"/>
          <w:lang w:eastAsia="zh-CN"/>
        </w:rPr>
        <w:t>1.2 Количество часов, отводимое на освоение профессионального модуля</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Всего часов – 485,</w:t>
      </w:r>
    </w:p>
    <w:p w:rsidR="004D595A" w:rsidRPr="00D50DE5" w:rsidRDefault="00D172ED">
      <w:pPr>
        <w:spacing w:after="0" w:line="240" w:lineRule="auto"/>
        <w:ind w:firstLine="708"/>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в том числе в форме практической подготовки –262.</w:t>
      </w:r>
    </w:p>
    <w:p w:rsidR="004D595A" w:rsidRPr="00D50DE5" w:rsidRDefault="004D595A">
      <w:pPr>
        <w:spacing w:after="0" w:line="240" w:lineRule="auto"/>
        <w:rPr>
          <w:rFonts w:ascii="Times New Roman" w:eastAsiaTheme="minorEastAsia" w:hAnsi="Times New Roman" w:cs="Times New Roman"/>
          <w:sz w:val="24"/>
          <w:szCs w:val="24"/>
          <w:lang w:eastAsia="zh-CN"/>
        </w:rPr>
      </w:pP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Из них на освоение МДК – 365,</w:t>
      </w:r>
    </w:p>
    <w:p w:rsidR="004D595A" w:rsidRPr="00D50DE5" w:rsidRDefault="00D172ED">
      <w:pPr>
        <w:spacing w:after="0" w:line="240" w:lineRule="auto"/>
        <w:ind w:firstLine="708"/>
        <w:rPr>
          <w:rFonts w:ascii="Times New Roman" w:eastAsiaTheme="minorEastAsia" w:hAnsi="Times New Roman" w:cs="Times New Roman"/>
          <w:i/>
          <w:sz w:val="24"/>
          <w:szCs w:val="24"/>
          <w:lang w:eastAsia="zh-CN"/>
        </w:rPr>
      </w:pPr>
      <w:r w:rsidRPr="00D50DE5">
        <w:rPr>
          <w:rFonts w:ascii="Times New Roman" w:eastAsiaTheme="minorEastAsia" w:hAnsi="Times New Roman" w:cs="Times New Roman"/>
          <w:sz w:val="24"/>
          <w:szCs w:val="24"/>
          <w:lang w:eastAsia="zh-CN"/>
        </w:rPr>
        <w:t>в том числе самостоятельная работа – 54,</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практики, в том числе учебная – 36,</w:t>
      </w:r>
    </w:p>
    <w:p w:rsidR="004D595A" w:rsidRPr="00D50DE5" w:rsidRDefault="00D172ED">
      <w:pPr>
        <w:spacing w:after="0" w:line="240" w:lineRule="auto"/>
        <w:ind w:firstLine="708"/>
        <w:rPr>
          <w:rFonts w:ascii="Times New Roman" w:eastAsiaTheme="minorEastAsia" w:hAnsi="Times New Roman" w:cs="Times New Roman"/>
          <w:sz w:val="24"/>
          <w:szCs w:val="24"/>
          <w:u w:val="single"/>
          <w:lang w:eastAsia="zh-CN"/>
        </w:rPr>
      </w:pPr>
      <w:r w:rsidRPr="00D50DE5">
        <w:rPr>
          <w:rFonts w:ascii="Times New Roman" w:eastAsiaTheme="minorEastAsia" w:hAnsi="Times New Roman" w:cs="Times New Roman"/>
          <w:sz w:val="24"/>
          <w:szCs w:val="24"/>
          <w:lang w:eastAsia="zh-CN"/>
        </w:rPr>
        <w:t xml:space="preserve">   производственная – 72.</w:t>
      </w:r>
    </w:p>
    <w:p w:rsidR="004D595A" w:rsidRPr="00D50DE5" w:rsidRDefault="00D172ED">
      <w:pPr>
        <w:spacing w:after="0" w:line="240" w:lineRule="auto"/>
        <w:rPr>
          <w:rFonts w:ascii="Times New Roman" w:eastAsiaTheme="minorEastAsia" w:hAnsi="Times New Roman" w:cs="Times New Roman"/>
          <w:sz w:val="24"/>
          <w:szCs w:val="24"/>
          <w:lang w:eastAsia="zh-CN"/>
        </w:rPr>
      </w:pPr>
      <w:r w:rsidRPr="00D50DE5">
        <w:rPr>
          <w:rFonts w:ascii="Times New Roman" w:eastAsiaTheme="minorEastAsia" w:hAnsi="Times New Roman" w:cs="Times New Roman"/>
          <w:sz w:val="24"/>
          <w:szCs w:val="24"/>
          <w:lang w:eastAsia="zh-CN"/>
        </w:rPr>
        <w:t>Промежуточная аттестация – 12.</w:t>
      </w:r>
    </w:p>
    <w:p w:rsidR="004D595A" w:rsidRPr="00D50DE5" w:rsidRDefault="004D595A">
      <w:pPr>
        <w:spacing w:after="0" w:line="240" w:lineRule="auto"/>
        <w:jc w:val="center"/>
        <w:rPr>
          <w:rFonts w:ascii="Times New Roman" w:eastAsiaTheme="minorEastAsia" w:hAnsi="Times New Roman" w:cs="Times New Roman"/>
          <w:b/>
          <w:caps/>
          <w:sz w:val="24"/>
          <w:szCs w:val="24"/>
          <w:lang w:eastAsia="zh-CN"/>
        </w:rPr>
        <w:sectPr w:rsidR="004D595A" w:rsidRPr="00D50DE5">
          <w:footerReference w:type="default" r:id="rId533"/>
          <w:pgSz w:w="11906" w:h="16838"/>
          <w:pgMar w:top="1134" w:right="567" w:bottom="1134" w:left="1701" w:header="708" w:footer="709" w:gutter="0"/>
          <w:cols w:space="0"/>
          <w:docGrid w:linePitch="360"/>
        </w:sectPr>
      </w:pPr>
    </w:p>
    <w:p w:rsidR="004D595A" w:rsidRPr="00D50DE5" w:rsidRDefault="00D172ED">
      <w:pPr>
        <w:spacing w:after="0" w:line="240" w:lineRule="auto"/>
        <w:jc w:val="center"/>
        <w:rPr>
          <w:rFonts w:ascii="Times New Roman" w:eastAsiaTheme="minorEastAsia" w:hAnsi="Times New Roman" w:cs="Times New Roman"/>
          <w:b/>
          <w:caps/>
          <w:sz w:val="24"/>
          <w:szCs w:val="24"/>
          <w:lang w:eastAsia="zh-CN"/>
        </w:rPr>
      </w:pPr>
      <w:r w:rsidRPr="00D50DE5">
        <w:rPr>
          <w:rFonts w:ascii="Times New Roman" w:eastAsiaTheme="minorEastAsia" w:hAnsi="Times New Roman" w:cs="Times New Roman"/>
          <w:b/>
          <w:caps/>
          <w:sz w:val="24"/>
          <w:szCs w:val="24"/>
          <w:lang w:eastAsia="zh-CN"/>
        </w:rPr>
        <w:lastRenderedPageBreak/>
        <w:t>2. Структура и содержание профессионального модуля</w:t>
      </w:r>
    </w:p>
    <w:p w:rsidR="004D595A" w:rsidRPr="00D50DE5" w:rsidRDefault="00D172ED">
      <w:pPr>
        <w:pStyle w:val="afff9"/>
        <w:spacing w:before="0" w:after="0" w:line="360" w:lineRule="auto"/>
        <w:ind w:left="567"/>
        <w:contextualSpacing/>
        <w:rPr>
          <w:rFonts w:cs="Times New Roman"/>
          <w:b/>
          <w:lang w:val="ru-RU"/>
        </w:rPr>
      </w:pPr>
      <w:r w:rsidRPr="00D50DE5">
        <w:rPr>
          <w:rFonts w:cs="Times New Roman"/>
          <w:b/>
          <w:lang w:val="ru-RU"/>
        </w:rPr>
        <w:t>2.1 Структура профессионального модуля</w:t>
      </w:r>
      <w:r w:rsidRPr="00D50DE5">
        <w:rPr>
          <w:rFonts w:cs="Times New Roman"/>
          <w:lang w:val="ru-RU"/>
        </w:rPr>
        <w:t xml:space="preserve"> (для очной формы обучения)</w:t>
      </w:r>
    </w:p>
    <w:tbl>
      <w:tblPr>
        <w:tblW w:w="522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3180"/>
        <w:gridCol w:w="983"/>
        <w:gridCol w:w="699"/>
        <w:gridCol w:w="857"/>
        <w:gridCol w:w="1527"/>
        <w:gridCol w:w="1372"/>
        <w:gridCol w:w="911"/>
        <w:gridCol w:w="1227"/>
        <w:gridCol w:w="1301"/>
        <w:gridCol w:w="1369"/>
      </w:tblGrid>
      <w:tr w:rsidR="004D595A" w:rsidRPr="00D50DE5">
        <w:trPr>
          <w:trHeight w:val="484"/>
        </w:trPr>
        <w:tc>
          <w:tcPr>
            <w:tcW w:w="654" w:type="pct"/>
            <w:vMerge w:val="restart"/>
            <w:tcBorders>
              <w:bottom w:val="single" w:sz="4" w:space="0" w:color="auto"/>
            </w:tcBorders>
            <w:vAlign w:val="center"/>
          </w:tcPr>
          <w:p w:rsidR="004D595A" w:rsidRPr="00D50DE5" w:rsidRDefault="00D172ED">
            <w:pPr>
              <w:suppressAutoHyphens/>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Коды профессиональных и общих компетенций</w:t>
            </w:r>
          </w:p>
        </w:tc>
        <w:tc>
          <w:tcPr>
            <w:tcW w:w="1028" w:type="pct"/>
            <w:vMerge w:val="restart"/>
            <w:tcBorders>
              <w:bottom w:val="single" w:sz="4" w:space="0" w:color="auto"/>
            </w:tcBorders>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iCs/>
                <w:lang w:val="en-US" w:eastAsia="zh-CN"/>
              </w:rPr>
              <w:t>Всего, час.</w:t>
            </w:r>
          </w:p>
        </w:tc>
        <w:tc>
          <w:tcPr>
            <w:tcW w:w="226"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iCs/>
                <w:lang w:eastAsia="zh-CN"/>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Объем профессионального модуля, ак. час.</w:t>
            </w:r>
          </w:p>
        </w:tc>
      </w:tr>
      <w:tr w:rsidR="004D595A" w:rsidRPr="00D50DE5">
        <w:trPr>
          <w:trHeight w:val="58"/>
        </w:trPr>
        <w:tc>
          <w:tcPr>
            <w:tcW w:w="654" w:type="pct"/>
            <w:vMerge/>
          </w:tcPr>
          <w:p w:rsidR="004D595A" w:rsidRPr="00D50DE5" w:rsidRDefault="004D595A">
            <w:pPr>
              <w:spacing w:after="0" w:line="240" w:lineRule="auto"/>
              <w:rPr>
                <w:rFonts w:ascii="Times New Roman" w:eastAsiaTheme="minorEastAsia" w:hAnsi="Times New Roman" w:cs="Times New Roman"/>
                <w:i/>
                <w:lang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iCs/>
                <w:lang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lang w:eastAsia="zh-CN"/>
              </w:rPr>
            </w:pPr>
          </w:p>
        </w:tc>
        <w:tc>
          <w:tcPr>
            <w:tcW w:w="1907" w:type="pct"/>
            <w:gridSpan w:val="5"/>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Обучение по МДК</w:t>
            </w:r>
          </w:p>
        </w:tc>
        <w:tc>
          <w:tcPr>
            <w:tcW w:w="864" w:type="pct"/>
            <w:gridSpan w:val="2"/>
            <w:vMerge w:val="restar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Практики</w:t>
            </w:r>
          </w:p>
        </w:tc>
      </w:tr>
      <w:tr w:rsidR="004D595A" w:rsidRPr="00D50DE5">
        <w:tc>
          <w:tcPr>
            <w:tcW w:w="654" w:type="pct"/>
            <w:vMerge/>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iCs/>
                <w:lang w:val="en-US"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lang w:val="en-US" w:eastAsia="zh-CN"/>
              </w:rPr>
            </w:pPr>
          </w:p>
        </w:tc>
        <w:tc>
          <w:tcPr>
            <w:tcW w:w="277" w:type="pct"/>
            <w:vMerge w:val="restart"/>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Всего</w:t>
            </w:r>
          </w:p>
        </w:tc>
        <w:tc>
          <w:tcPr>
            <w:tcW w:w="1630" w:type="pct"/>
            <w:gridSpan w:val="4"/>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В том числе</w:t>
            </w:r>
          </w:p>
        </w:tc>
        <w:tc>
          <w:tcPr>
            <w:tcW w:w="864" w:type="pct"/>
            <w:gridSpan w:val="2"/>
            <w:vMerge/>
            <w:vAlign w:val="center"/>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r>
      <w:tr w:rsidR="004D595A" w:rsidRPr="00D50DE5">
        <w:trPr>
          <w:cantSplit/>
          <w:trHeight w:val="1415"/>
        </w:trPr>
        <w:tc>
          <w:tcPr>
            <w:tcW w:w="654" w:type="pct"/>
            <w:vMerge/>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277" w:type="pct"/>
            <w:vMerge/>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494" w:type="pct"/>
            <w:vAlign w:val="center"/>
          </w:tcPr>
          <w:p w:rsidR="004D595A" w:rsidRPr="00D50DE5" w:rsidRDefault="00D172ED">
            <w:pPr>
              <w:suppressAutoHyphens/>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color w:val="000000"/>
                <w:lang w:val="en-US" w:eastAsia="zh-CN"/>
              </w:rPr>
              <w:t>Лабораторных. и практических. занятий</w:t>
            </w:r>
          </w:p>
        </w:tc>
        <w:tc>
          <w:tcPr>
            <w:tcW w:w="444" w:type="pct"/>
            <w:vAlign w:val="center"/>
          </w:tcPr>
          <w:p w:rsidR="004D595A" w:rsidRPr="00D50DE5" w:rsidRDefault="00D172ED">
            <w:pPr>
              <w:suppressAutoHyphens/>
              <w:spacing w:after="0" w:line="240" w:lineRule="auto"/>
              <w:jc w:val="center"/>
              <w:rPr>
                <w:rFonts w:ascii="Times New Roman" w:eastAsiaTheme="minorEastAsia" w:hAnsi="Times New Roman" w:cs="Times New Roman"/>
                <w:iCs/>
                <w:lang w:val="en-US" w:eastAsia="zh-CN"/>
              </w:rPr>
            </w:pPr>
            <w:r w:rsidRPr="00D50DE5">
              <w:rPr>
                <w:rFonts w:ascii="Times New Roman" w:eastAsiaTheme="minorEastAsia" w:hAnsi="Times New Roman" w:cs="Times New Roman"/>
                <w:lang w:val="en-US" w:eastAsia="zh-CN"/>
              </w:rPr>
              <w:t>Курсовых работ (проектов)</w:t>
            </w:r>
          </w:p>
        </w:tc>
        <w:tc>
          <w:tcPr>
            <w:tcW w:w="295" w:type="pct"/>
            <w:vAlign w:val="center"/>
          </w:tcPr>
          <w:p w:rsidR="004D595A" w:rsidRPr="00D50DE5" w:rsidRDefault="00D172ED">
            <w:pPr>
              <w:suppressAutoHyphens/>
              <w:spacing w:after="0" w:line="240" w:lineRule="auto"/>
              <w:jc w:val="center"/>
              <w:rPr>
                <w:rFonts w:ascii="Times New Roman" w:eastAsiaTheme="minorEastAsia" w:hAnsi="Times New Roman" w:cs="Times New Roman"/>
                <w:color w:val="000000"/>
                <w:lang w:val="en-US" w:eastAsia="zh-CN"/>
              </w:rPr>
            </w:pPr>
            <w:r w:rsidRPr="00D50DE5">
              <w:rPr>
                <w:rFonts w:ascii="Times New Roman" w:eastAsiaTheme="minorEastAsia" w:hAnsi="Times New Roman" w:cs="Times New Roman"/>
                <w:lang w:val="en-US" w:eastAsia="zh-CN"/>
              </w:rPr>
              <w:t>Самостоятельная работа</w:t>
            </w:r>
          </w:p>
        </w:tc>
        <w:tc>
          <w:tcPr>
            <w:tcW w:w="396" w:type="pct"/>
            <w:textDirection w:val="btLr"/>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Промежуточная аттестация</w:t>
            </w:r>
          </w:p>
        </w:tc>
        <w:tc>
          <w:tcPr>
            <w:tcW w:w="421" w:type="pc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Учебная</w:t>
            </w:r>
          </w:p>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443" w:type="pc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Производственная</w:t>
            </w:r>
          </w:p>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r>
      <w:tr w:rsidR="004D595A" w:rsidRPr="00D50DE5">
        <w:trPr>
          <w:trHeight w:val="635"/>
        </w:trPr>
        <w:tc>
          <w:tcPr>
            <w:tcW w:w="65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w:t>
            </w:r>
          </w:p>
        </w:tc>
        <w:tc>
          <w:tcPr>
            <w:tcW w:w="1028"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2</w:t>
            </w:r>
          </w:p>
        </w:tc>
        <w:tc>
          <w:tcPr>
            <w:tcW w:w="318"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3</w:t>
            </w:r>
          </w:p>
        </w:tc>
        <w:tc>
          <w:tcPr>
            <w:tcW w:w="226"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4</w:t>
            </w:r>
          </w:p>
        </w:tc>
        <w:tc>
          <w:tcPr>
            <w:tcW w:w="277"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5</w:t>
            </w:r>
          </w:p>
        </w:tc>
        <w:tc>
          <w:tcPr>
            <w:tcW w:w="49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6</w:t>
            </w:r>
          </w:p>
        </w:tc>
        <w:tc>
          <w:tcPr>
            <w:tcW w:w="44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7</w:t>
            </w:r>
          </w:p>
        </w:tc>
        <w:tc>
          <w:tcPr>
            <w:tcW w:w="295"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8</w:t>
            </w:r>
          </w:p>
        </w:tc>
        <w:tc>
          <w:tcPr>
            <w:tcW w:w="396"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9</w:t>
            </w:r>
          </w:p>
        </w:tc>
        <w:tc>
          <w:tcPr>
            <w:tcW w:w="421"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10</w:t>
            </w:r>
          </w:p>
        </w:tc>
        <w:tc>
          <w:tcPr>
            <w:tcW w:w="443"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11</w:t>
            </w:r>
          </w:p>
        </w:tc>
      </w:tr>
      <w:tr w:rsidR="004D595A" w:rsidRPr="00D50DE5">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 xml:space="preserve">МДК 02.01 </w:t>
            </w:r>
            <w:r w:rsidRPr="00D50DE5">
              <w:rPr>
                <w:rFonts w:ascii="Times New Roman" w:eastAsia="Times New Roman" w:hAnsi="Times New Roman" w:cs="Times New Roman"/>
                <w:color w:val="000000"/>
                <w:lang w:eastAsia="ru-RU"/>
              </w:rPr>
              <w:t>Судоустройство и правоохранительные органы</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11</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62</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111</w:t>
            </w:r>
          </w:p>
        </w:tc>
        <w:tc>
          <w:tcPr>
            <w:tcW w:w="494"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39</w:t>
            </w:r>
          </w:p>
        </w:tc>
        <w:tc>
          <w:tcPr>
            <w:tcW w:w="444" w:type="pct"/>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20</w:t>
            </w:r>
          </w:p>
        </w:tc>
        <w:tc>
          <w:tcPr>
            <w:tcW w:w="396" w:type="pct"/>
            <w:vMerge w:val="restart"/>
            <w:vAlign w:val="center"/>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12</w:t>
            </w: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МДК 0</w:t>
            </w:r>
            <w:r w:rsidRPr="00D50DE5">
              <w:rPr>
                <w:rFonts w:ascii="Times New Roman" w:eastAsiaTheme="minorEastAsia" w:hAnsi="Times New Roman" w:cs="Times New Roman"/>
                <w:lang w:eastAsia="zh-CN"/>
              </w:rPr>
              <w:t>2</w:t>
            </w:r>
            <w:r w:rsidRPr="00D50DE5">
              <w:rPr>
                <w:rFonts w:ascii="Times New Roman" w:eastAsiaTheme="minorEastAsia" w:hAnsi="Times New Roman" w:cs="Times New Roman"/>
                <w:lang w:val="en-US" w:eastAsia="zh-CN"/>
              </w:rPr>
              <w:t xml:space="preserve">.02 </w:t>
            </w:r>
          </w:p>
          <w:p w:rsidR="004D595A" w:rsidRPr="00D50DE5" w:rsidRDefault="00D172ED">
            <w:pPr>
              <w:spacing w:after="0" w:line="240" w:lineRule="auto"/>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Уголовный процесс</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08</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30</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108</w:t>
            </w:r>
          </w:p>
        </w:tc>
        <w:tc>
          <w:tcPr>
            <w:tcW w:w="494"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39</w:t>
            </w:r>
          </w:p>
        </w:tc>
        <w:tc>
          <w:tcPr>
            <w:tcW w:w="444"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20</w:t>
            </w:r>
          </w:p>
        </w:tc>
        <w:tc>
          <w:tcPr>
            <w:tcW w:w="396" w:type="pct"/>
            <w:vMerge/>
          </w:tcPr>
          <w:p w:rsidR="004D595A" w:rsidRPr="00D50DE5" w:rsidRDefault="004D595A">
            <w:pPr>
              <w:spacing w:after="0" w:line="240" w:lineRule="auto"/>
              <w:jc w:val="center"/>
              <w:rPr>
                <w:rFonts w:ascii="Times New Roman" w:eastAsiaTheme="minorEastAsia" w:hAnsi="Times New Roman" w:cs="Times New Roman"/>
                <w:lang w:val="en-US" w:eastAsia="zh-CN"/>
              </w:rPr>
            </w:pP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jc w:val="both"/>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МДК 0</w:t>
            </w:r>
            <w:r w:rsidRPr="00D50DE5">
              <w:rPr>
                <w:rFonts w:ascii="Times New Roman" w:eastAsiaTheme="minorEastAsia" w:hAnsi="Times New Roman" w:cs="Times New Roman"/>
                <w:lang w:eastAsia="zh-CN"/>
              </w:rPr>
              <w:t>2</w:t>
            </w:r>
            <w:r w:rsidRPr="00D50DE5">
              <w:rPr>
                <w:rFonts w:ascii="Times New Roman" w:eastAsiaTheme="minorEastAsia" w:hAnsi="Times New Roman" w:cs="Times New Roman"/>
                <w:lang w:val="en-US" w:eastAsia="zh-CN"/>
              </w:rPr>
              <w:t>.03</w:t>
            </w:r>
          </w:p>
          <w:p w:rsidR="004D595A" w:rsidRPr="00D50DE5" w:rsidRDefault="00D172ED">
            <w:pPr>
              <w:spacing w:after="0" w:line="240" w:lineRule="auto"/>
              <w:jc w:val="both"/>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Уголовное право</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46</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62</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146</w:t>
            </w:r>
          </w:p>
        </w:tc>
        <w:tc>
          <w:tcPr>
            <w:tcW w:w="494" w:type="pct"/>
          </w:tcPr>
          <w:p w:rsidR="004D595A" w:rsidRPr="00D50DE5" w:rsidRDefault="00D172ED">
            <w:pPr>
              <w:spacing w:after="0" w:line="240" w:lineRule="auto"/>
              <w:jc w:val="center"/>
              <w:rPr>
                <w:rFonts w:ascii="Times New Roman" w:eastAsiaTheme="minorEastAsia" w:hAnsi="Times New Roman" w:cs="Times New Roman"/>
                <w:b/>
                <w:lang w:val="en-US" w:eastAsia="zh-CN"/>
              </w:rPr>
            </w:pPr>
            <w:r w:rsidRPr="00D50DE5">
              <w:rPr>
                <w:rFonts w:ascii="Times New Roman" w:eastAsiaTheme="minorEastAsia" w:hAnsi="Times New Roman" w:cs="Times New Roman"/>
                <w:b/>
                <w:lang w:val="en-US" w:eastAsia="zh-CN"/>
              </w:rPr>
              <w:t>39</w:t>
            </w:r>
          </w:p>
        </w:tc>
        <w:tc>
          <w:tcPr>
            <w:tcW w:w="444" w:type="pct"/>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14</w:t>
            </w:r>
          </w:p>
        </w:tc>
        <w:tc>
          <w:tcPr>
            <w:tcW w:w="396" w:type="pct"/>
            <w:vMerge/>
          </w:tcPr>
          <w:p w:rsidR="004D595A" w:rsidRPr="00D50DE5" w:rsidRDefault="004D595A">
            <w:pPr>
              <w:spacing w:after="0" w:line="240" w:lineRule="auto"/>
              <w:jc w:val="center"/>
              <w:rPr>
                <w:rFonts w:ascii="Times New Roman" w:eastAsiaTheme="minorEastAsia" w:hAnsi="Times New Roman" w:cs="Times New Roman"/>
                <w:lang w:val="en-US" w:eastAsia="zh-CN"/>
              </w:rPr>
            </w:pP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4D595A">
            <w:pPr>
              <w:spacing w:after="0" w:line="240" w:lineRule="auto"/>
              <w:rPr>
                <w:rFonts w:ascii="Times New Roman" w:eastAsiaTheme="minorEastAsia" w:hAnsi="Times New Roman" w:cs="Times New Roman"/>
                <w:lang w:val="en-US" w:eastAsia="zh-CN"/>
              </w:rPr>
            </w:pPr>
          </w:p>
        </w:tc>
        <w:tc>
          <w:tcPr>
            <w:tcW w:w="1028" w:type="pct"/>
          </w:tcPr>
          <w:p w:rsidR="004D595A" w:rsidRPr="00D50DE5" w:rsidRDefault="00D172ED">
            <w:pPr>
              <w:spacing w:after="0" w:line="240" w:lineRule="auto"/>
              <w:jc w:val="both"/>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Учебная практика</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36</w:t>
            </w:r>
          </w:p>
        </w:tc>
        <w:tc>
          <w:tcPr>
            <w:tcW w:w="226" w:type="pct"/>
            <w:shd w:val="clear" w:color="auto" w:fill="AEAAAA" w:themeFill="background2" w:themeFillShade="BF"/>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36</w:t>
            </w:r>
          </w:p>
        </w:tc>
        <w:tc>
          <w:tcPr>
            <w:tcW w:w="277" w:type="pct"/>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c>
          <w:tcPr>
            <w:tcW w:w="494" w:type="pct"/>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lang w:val="en-US" w:eastAsia="zh-CN"/>
              </w:rPr>
            </w:pPr>
          </w:p>
        </w:tc>
        <w:tc>
          <w:tcPr>
            <w:tcW w:w="1557" w:type="pct"/>
            <w:gridSpan w:val="4"/>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c>
          <w:tcPr>
            <w:tcW w:w="654" w:type="pct"/>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tcPr>
          <w:p w:rsidR="004D595A" w:rsidRPr="00D50DE5" w:rsidRDefault="00D172ED">
            <w:pPr>
              <w:suppressAutoHyphens/>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 xml:space="preserve">Производственная практика </w:t>
            </w:r>
          </w:p>
        </w:tc>
        <w:tc>
          <w:tcPr>
            <w:tcW w:w="318" w:type="pct"/>
          </w:tcPr>
          <w:p w:rsidR="004D595A" w:rsidRPr="00D50DE5" w:rsidRDefault="00D172ED">
            <w:pPr>
              <w:suppressAutoHyphens/>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72</w:t>
            </w:r>
          </w:p>
        </w:tc>
        <w:tc>
          <w:tcPr>
            <w:tcW w:w="226" w:type="pct"/>
            <w:shd w:val="clear" w:color="auto" w:fill="C0C0C0"/>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72</w:t>
            </w:r>
          </w:p>
        </w:tc>
        <w:tc>
          <w:tcPr>
            <w:tcW w:w="277" w:type="pct"/>
            <w:shd w:val="clear" w:color="auto" w:fill="C0C0C0"/>
          </w:tcPr>
          <w:p w:rsidR="004D595A" w:rsidRPr="00D50DE5" w:rsidRDefault="004D595A">
            <w:pPr>
              <w:spacing w:after="0" w:line="240" w:lineRule="auto"/>
              <w:jc w:val="center"/>
              <w:rPr>
                <w:rFonts w:ascii="Times New Roman" w:eastAsiaTheme="minorEastAsia" w:hAnsi="Times New Roman" w:cs="Times New Roman"/>
                <w:b/>
                <w:bCs/>
                <w:i/>
                <w:lang w:val="en-US" w:eastAsia="zh-CN"/>
              </w:rPr>
            </w:pPr>
          </w:p>
        </w:tc>
        <w:tc>
          <w:tcPr>
            <w:tcW w:w="494" w:type="pct"/>
            <w:shd w:val="clear" w:color="auto" w:fill="C0C0C0"/>
          </w:tcPr>
          <w:p w:rsidR="004D595A" w:rsidRPr="00D50DE5" w:rsidRDefault="004D595A">
            <w:pPr>
              <w:spacing w:after="0" w:line="240" w:lineRule="auto"/>
              <w:jc w:val="center"/>
              <w:rPr>
                <w:rFonts w:ascii="Times New Roman" w:eastAsiaTheme="minorEastAsia" w:hAnsi="Times New Roman" w:cs="Times New Roman"/>
                <w:b/>
                <w:bCs/>
                <w:i/>
                <w:lang w:val="en-US" w:eastAsia="zh-CN"/>
              </w:rPr>
            </w:pPr>
          </w:p>
        </w:tc>
        <w:tc>
          <w:tcPr>
            <w:tcW w:w="1557" w:type="pct"/>
            <w:gridSpan w:val="4"/>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443" w:type="pct"/>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72</w:t>
            </w:r>
          </w:p>
        </w:tc>
      </w:tr>
      <w:tr w:rsidR="004D595A" w:rsidRPr="00D50DE5">
        <w:trPr>
          <w:trHeight w:val="456"/>
        </w:trPr>
        <w:tc>
          <w:tcPr>
            <w:tcW w:w="654" w:type="pct"/>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tcPr>
          <w:p w:rsidR="004D595A" w:rsidRPr="00D50DE5" w:rsidRDefault="00D172ED">
            <w:pPr>
              <w:suppressAutoHyphens/>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Промежуточная аттестация</w:t>
            </w:r>
          </w:p>
        </w:tc>
        <w:tc>
          <w:tcPr>
            <w:tcW w:w="318" w:type="pct"/>
          </w:tcPr>
          <w:p w:rsidR="004D595A" w:rsidRPr="00D50DE5" w:rsidRDefault="00D172ED">
            <w:pPr>
              <w:suppressAutoHyphens/>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12</w:t>
            </w:r>
          </w:p>
        </w:tc>
        <w:tc>
          <w:tcPr>
            <w:tcW w:w="226"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277"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494"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1557" w:type="pct"/>
            <w:gridSpan w:val="4"/>
            <w:shd w:val="clear" w:color="auto" w:fill="C0C0C0"/>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 xml:space="preserve">                      </w:t>
            </w:r>
          </w:p>
        </w:tc>
        <w:tc>
          <w:tcPr>
            <w:tcW w:w="443" w:type="pct"/>
          </w:tcPr>
          <w:p w:rsidR="004D595A" w:rsidRPr="00D50DE5" w:rsidRDefault="004D595A">
            <w:pPr>
              <w:suppressAutoHyphens/>
              <w:spacing w:after="0" w:line="240" w:lineRule="auto"/>
              <w:jc w:val="center"/>
              <w:rPr>
                <w:rFonts w:ascii="Times New Roman" w:eastAsiaTheme="minorEastAsia" w:hAnsi="Times New Roman" w:cs="Times New Roman"/>
                <w:lang w:val="en-US" w:eastAsia="zh-CN"/>
              </w:rPr>
            </w:pPr>
          </w:p>
        </w:tc>
      </w:tr>
      <w:tr w:rsidR="004D595A" w:rsidRPr="00D50DE5">
        <w:tc>
          <w:tcPr>
            <w:tcW w:w="654" w:type="pct"/>
          </w:tcPr>
          <w:p w:rsidR="004D595A" w:rsidRPr="00D50DE5" w:rsidRDefault="004D595A">
            <w:pPr>
              <w:spacing w:after="0" w:line="240" w:lineRule="auto"/>
              <w:rPr>
                <w:rFonts w:ascii="Times New Roman" w:eastAsiaTheme="minorEastAsia" w:hAnsi="Times New Roman" w:cs="Times New Roman"/>
                <w:b/>
                <w:i/>
                <w:lang w:val="en-US" w:eastAsia="zh-CN"/>
              </w:rPr>
            </w:pPr>
          </w:p>
        </w:tc>
        <w:tc>
          <w:tcPr>
            <w:tcW w:w="1028" w:type="pct"/>
          </w:tcPr>
          <w:p w:rsidR="004D595A" w:rsidRPr="00D50DE5" w:rsidRDefault="00D172ED">
            <w:pPr>
              <w:spacing w:after="0" w:line="240" w:lineRule="auto"/>
              <w:rPr>
                <w:rFonts w:ascii="Times New Roman" w:eastAsiaTheme="minorEastAsia" w:hAnsi="Times New Roman" w:cs="Times New Roman"/>
                <w:b/>
                <w:i/>
                <w:lang w:val="en-US" w:eastAsia="zh-CN"/>
              </w:rPr>
            </w:pPr>
            <w:r w:rsidRPr="00D50DE5">
              <w:rPr>
                <w:rFonts w:ascii="Times New Roman" w:eastAsiaTheme="minorEastAsia" w:hAnsi="Times New Roman" w:cs="Times New Roman"/>
                <w:b/>
                <w:i/>
                <w:lang w:val="en-US" w:eastAsia="zh-CN"/>
              </w:rPr>
              <w:t>Всего:</w:t>
            </w:r>
          </w:p>
        </w:tc>
        <w:tc>
          <w:tcPr>
            <w:tcW w:w="318"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val="en-US" w:eastAsia="zh-CN"/>
              </w:rPr>
              <w:t>4</w:t>
            </w:r>
            <w:r w:rsidRPr="00D50DE5">
              <w:rPr>
                <w:rFonts w:ascii="Times New Roman" w:eastAsiaTheme="minorEastAsia" w:hAnsi="Times New Roman" w:cs="Times New Roman"/>
                <w:b/>
                <w:i/>
                <w:lang w:eastAsia="zh-CN"/>
              </w:rPr>
              <w:t>85</w:t>
            </w:r>
          </w:p>
        </w:tc>
        <w:tc>
          <w:tcPr>
            <w:tcW w:w="226"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val="en-US" w:eastAsia="zh-CN"/>
              </w:rPr>
              <w:t>2</w:t>
            </w:r>
            <w:r w:rsidRPr="00D50DE5">
              <w:rPr>
                <w:rFonts w:ascii="Times New Roman" w:eastAsiaTheme="minorEastAsia" w:hAnsi="Times New Roman" w:cs="Times New Roman"/>
                <w:b/>
                <w:i/>
                <w:lang w:eastAsia="zh-CN"/>
              </w:rPr>
              <w:t>62</w:t>
            </w:r>
          </w:p>
        </w:tc>
        <w:tc>
          <w:tcPr>
            <w:tcW w:w="277"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val="en-US" w:eastAsia="zh-CN"/>
              </w:rPr>
              <w:t>3</w:t>
            </w:r>
            <w:r w:rsidRPr="00D50DE5">
              <w:rPr>
                <w:rFonts w:ascii="Times New Roman" w:eastAsiaTheme="minorEastAsia" w:hAnsi="Times New Roman" w:cs="Times New Roman"/>
                <w:b/>
                <w:i/>
                <w:lang w:eastAsia="zh-CN"/>
              </w:rPr>
              <w:t>65</w:t>
            </w:r>
          </w:p>
        </w:tc>
        <w:tc>
          <w:tcPr>
            <w:tcW w:w="494" w:type="pct"/>
          </w:tcPr>
          <w:p w:rsidR="004D595A" w:rsidRPr="00D50DE5" w:rsidRDefault="00D172ED">
            <w:pPr>
              <w:spacing w:after="0" w:line="240" w:lineRule="auto"/>
              <w:jc w:val="center"/>
              <w:rPr>
                <w:rFonts w:ascii="Times New Roman" w:eastAsiaTheme="minorEastAsia" w:hAnsi="Times New Roman" w:cs="Times New Roman"/>
                <w:b/>
                <w:i/>
                <w:lang w:val="en-US" w:eastAsia="zh-CN"/>
              </w:rPr>
            </w:pPr>
            <w:r w:rsidRPr="00D50DE5">
              <w:rPr>
                <w:rFonts w:ascii="Times New Roman" w:eastAsiaTheme="minorEastAsia" w:hAnsi="Times New Roman" w:cs="Times New Roman"/>
                <w:b/>
                <w:i/>
                <w:lang w:val="en-US" w:eastAsia="zh-CN"/>
              </w:rPr>
              <w:t>117</w:t>
            </w:r>
          </w:p>
        </w:tc>
        <w:tc>
          <w:tcPr>
            <w:tcW w:w="444" w:type="pct"/>
          </w:tcPr>
          <w:p w:rsidR="004D595A" w:rsidRPr="00D50DE5" w:rsidRDefault="004D595A">
            <w:pPr>
              <w:spacing w:after="0" w:line="240" w:lineRule="auto"/>
              <w:jc w:val="center"/>
              <w:rPr>
                <w:rFonts w:ascii="Times New Roman" w:eastAsiaTheme="minorEastAsia" w:hAnsi="Times New Roman" w:cs="Times New Roman"/>
                <w:b/>
                <w:i/>
                <w:lang w:val="en-US" w:eastAsia="zh-CN"/>
              </w:rPr>
            </w:pPr>
          </w:p>
        </w:tc>
        <w:tc>
          <w:tcPr>
            <w:tcW w:w="295"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val="en-US" w:eastAsia="zh-CN"/>
              </w:rPr>
              <w:t>5</w:t>
            </w:r>
            <w:r w:rsidRPr="00D50DE5">
              <w:rPr>
                <w:rFonts w:ascii="Times New Roman" w:eastAsiaTheme="minorEastAsia" w:hAnsi="Times New Roman" w:cs="Times New Roman"/>
                <w:b/>
                <w:i/>
                <w:lang w:eastAsia="zh-CN"/>
              </w:rPr>
              <w:t>4</w:t>
            </w:r>
          </w:p>
        </w:tc>
        <w:tc>
          <w:tcPr>
            <w:tcW w:w="396"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12</w:t>
            </w:r>
          </w:p>
        </w:tc>
        <w:tc>
          <w:tcPr>
            <w:tcW w:w="421" w:type="pct"/>
          </w:tcPr>
          <w:p w:rsidR="004D595A" w:rsidRPr="00D50DE5" w:rsidRDefault="00D172ED">
            <w:pPr>
              <w:spacing w:after="0" w:line="240" w:lineRule="auto"/>
              <w:jc w:val="center"/>
              <w:rPr>
                <w:rFonts w:ascii="Times New Roman" w:eastAsiaTheme="minorEastAsia" w:hAnsi="Times New Roman" w:cs="Times New Roman"/>
                <w:b/>
                <w:lang w:val="en-US" w:eastAsia="zh-CN"/>
              </w:rPr>
            </w:pPr>
            <w:r w:rsidRPr="00D50DE5">
              <w:rPr>
                <w:rFonts w:ascii="Times New Roman" w:eastAsiaTheme="minorEastAsia" w:hAnsi="Times New Roman" w:cs="Times New Roman"/>
                <w:b/>
                <w:lang w:val="en-US" w:eastAsia="zh-CN"/>
              </w:rPr>
              <w:t>36</w:t>
            </w:r>
          </w:p>
        </w:tc>
        <w:tc>
          <w:tcPr>
            <w:tcW w:w="443" w:type="pct"/>
          </w:tcPr>
          <w:p w:rsidR="004D595A" w:rsidRPr="00D50DE5" w:rsidRDefault="00D172ED">
            <w:pPr>
              <w:spacing w:after="0" w:line="240" w:lineRule="auto"/>
              <w:jc w:val="center"/>
              <w:rPr>
                <w:rFonts w:ascii="Times New Roman" w:eastAsiaTheme="minorEastAsia" w:hAnsi="Times New Roman" w:cs="Times New Roman"/>
                <w:b/>
                <w:lang w:val="en-US" w:eastAsia="zh-CN"/>
              </w:rPr>
            </w:pPr>
            <w:r w:rsidRPr="00D50DE5">
              <w:rPr>
                <w:rFonts w:ascii="Times New Roman" w:eastAsiaTheme="minorEastAsia" w:hAnsi="Times New Roman" w:cs="Times New Roman"/>
                <w:b/>
                <w:lang w:val="en-US" w:eastAsia="zh-CN"/>
              </w:rPr>
              <w:t>72</w:t>
            </w:r>
          </w:p>
        </w:tc>
      </w:tr>
    </w:tbl>
    <w:p w:rsidR="004D595A" w:rsidRPr="00D50DE5" w:rsidRDefault="004D595A">
      <w:pPr>
        <w:pStyle w:val="afff9"/>
        <w:spacing w:before="0" w:after="0" w:line="360" w:lineRule="auto"/>
        <w:ind w:left="0"/>
        <w:contextualSpacing/>
        <w:rPr>
          <w:rFonts w:cs="Times New Roman"/>
          <w:b/>
        </w:rPr>
      </w:pPr>
    </w:p>
    <w:p w:rsidR="004D595A" w:rsidRPr="00D50DE5" w:rsidRDefault="004D595A">
      <w:pPr>
        <w:pStyle w:val="afff9"/>
        <w:spacing w:before="0" w:after="0" w:line="360" w:lineRule="auto"/>
        <w:ind w:left="0"/>
        <w:contextualSpacing/>
        <w:rPr>
          <w:rFonts w:cs="Times New Roman"/>
          <w:b/>
        </w:rPr>
      </w:pPr>
    </w:p>
    <w:p w:rsidR="004D595A" w:rsidRPr="00D50DE5" w:rsidRDefault="004D595A">
      <w:pPr>
        <w:pStyle w:val="afff9"/>
        <w:spacing w:before="0" w:after="0" w:line="360" w:lineRule="auto"/>
        <w:ind w:left="0"/>
        <w:contextualSpacing/>
        <w:rPr>
          <w:rFonts w:cs="Times New Roman"/>
          <w:b/>
        </w:rPr>
      </w:pPr>
    </w:p>
    <w:p w:rsidR="004D595A" w:rsidRPr="00D50DE5" w:rsidRDefault="00D172ED">
      <w:pPr>
        <w:pStyle w:val="afff9"/>
        <w:spacing w:before="0" w:after="0" w:line="360" w:lineRule="auto"/>
        <w:ind w:left="567"/>
        <w:contextualSpacing/>
        <w:rPr>
          <w:rFonts w:cs="Times New Roman"/>
          <w:lang w:val="ru-RU"/>
        </w:rPr>
      </w:pPr>
      <w:r w:rsidRPr="00D50DE5">
        <w:rPr>
          <w:rFonts w:cs="Times New Roman"/>
          <w:b/>
          <w:lang w:val="ru-RU"/>
        </w:rPr>
        <w:t>2.1 Структура профессионального модуля</w:t>
      </w:r>
      <w:r w:rsidRPr="00D50DE5">
        <w:rPr>
          <w:rFonts w:cs="Times New Roman"/>
          <w:lang w:val="ru-RU"/>
        </w:rPr>
        <w:t xml:space="preserve"> (для заочной формы обучения)</w:t>
      </w:r>
    </w:p>
    <w:tbl>
      <w:tblPr>
        <w:tblW w:w="522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3180"/>
        <w:gridCol w:w="983"/>
        <w:gridCol w:w="699"/>
        <w:gridCol w:w="857"/>
        <w:gridCol w:w="1527"/>
        <w:gridCol w:w="1372"/>
        <w:gridCol w:w="911"/>
        <w:gridCol w:w="1227"/>
        <w:gridCol w:w="1301"/>
        <w:gridCol w:w="1369"/>
      </w:tblGrid>
      <w:tr w:rsidR="004D595A" w:rsidRPr="00D50DE5">
        <w:trPr>
          <w:trHeight w:val="484"/>
        </w:trPr>
        <w:tc>
          <w:tcPr>
            <w:tcW w:w="654" w:type="pct"/>
            <w:vMerge w:val="restart"/>
            <w:tcBorders>
              <w:bottom w:val="single" w:sz="4" w:space="0" w:color="auto"/>
            </w:tcBorders>
            <w:vAlign w:val="center"/>
          </w:tcPr>
          <w:p w:rsidR="004D595A" w:rsidRPr="00D50DE5" w:rsidRDefault="00D172ED">
            <w:pPr>
              <w:suppressAutoHyphens/>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Коды профессиональных и общих компетенций</w:t>
            </w:r>
          </w:p>
        </w:tc>
        <w:tc>
          <w:tcPr>
            <w:tcW w:w="1028" w:type="pct"/>
            <w:vMerge w:val="restart"/>
            <w:tcBorders>
              <w:bottom w:val="single" w:sz="4" w:space="0" w:color="auto"/>
            </w:tcBorders>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iCs/>
                <w:lang w:val="en-US" w:eastAsia="zh-CN"/>
              </w:rPr>
              <w:t>Всего, час.</w:t>
            </w:r>
          </w:p>
        </w:tc>
        <w:tc>
          <w:tcPr>
            <w:tcW w:w="226"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iCs/>
                <w:lang w:eastAsia="zh-CN"/>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Объем профессионального модуля, ак. час.</w:t>
            </w:r>
          </w:p>
        </w:tc>
      </w:tr>
      <w:tr w:rsidR="004D595A" w:rsidRPr="00D50DE5">
        <w:trPr>
          <w:trHeight w:val="58"/>
        </w:trPr>
        <w:tc>
          <w:tcPr>
            <w:tcW w:w="654" w:type="pct"/>
            <w:vMerge/>
          </w:tcPr>
          <w:p w:rsidR="004D595A" w:rsidRPr="00D50DE5" w:rsidRDefault="004D595A">
            <w:pPr>
              <w:spacing w:after="0" w:line="240" w:lineRule="auto"/>
              <w:rPr>
                <w:rFonts w:ascii="Times New Roman" w:eastAsiaTheme="minorEastAsia" w:hAnsi="Times New Roman" w:cs="Times New Roman"/>
                <w:i/>
                <w:lang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iCs/>
                <w:lang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lang w:eastAsia="zh-CN"/>
              </w:rPr>
            </w:pPr>
          </w:p>
        </w:tc>
        <w:tc>
          <w:tcPr>
            <w:tcW w:w="1907" w:type="pct"/>
            <w:gridSpan w:val="5"/>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Обучение по МДК</w:t>
            </w:r>
          </w:p>
        </w:tc>
        <w:tc>
          <w:tcPr>
            <w:tcW w:w="864" w:type="pct"/>
            <w:gridSpan w:val="2"/>
            <w:vMerge w:val="restar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Практики</w:t>
            </w:r>
          </w:p>
        </w:tc>
      </w:tr>
      <w:tr w:rsidR="004D595A" w:rsidRPr="00D50DE5">
        <w:tc>
          <w:tcPr>
            <w:tcW w:w="654" w:type="pct"/>
            <w:vMerge/>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iCs/>
                <w:lang w:val="en-US"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lang w:val="en-US" w:eastAsia="zh-CN"/>
              </w:rPr>
            </w:pPr>
          </w:p>
        </w:tc>
        <w:tc>
          <w:tcPr>
            <w:tcW w:w="277" w:type="pct"/>
            <w:vMerge w:val="restart"/>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Всего</w:t>
            </w:r>
          </w:p>
        </w:tc>
        <w:tc>
          <w:tcPr>
            <w:tcW w:w="1630" w:type="pct"/>
            <w:gridSpan w:val="4"/>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В том числе</w:t>
            </w:r>
          </w:p>
        </w:tc>
        <w:tc>
          <w:tcPr>
            <w:tcW w:w="864" w:type="pct"/>
            <w:gridSpan w:val="2"/>
            <w:vMerge/>
            <w:vAlign w:val="center"/>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r>
      <w:tr w:rsidR="004D595A" w:rsidRPr="00D50DE5">
        <w:trPr>
          <w:cantSplit/>
          <w:trHeight w:val="1415"/>
        </w:trPr>
        <w:tc>
          <w:tcPr>
            <w:tcW w:w="654" w:type="pct"/>
            <w:vMerge/>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318" w:type="pct"/>
            <w:vMerge/>
            <w:vAlign w:val="center"/>
          </w:tcPr>
          <w:p w:rsidR="004D595A" w:rsidRPr="00D50DE5" w:rsidRDefault="004D595A">
            <w:pPr>
              <w:spacing w:after="0" w:line="240" w:lineRule="auto"/>
              <w:rPr>
                <w:rFonts w:ascii="Times New Roman" w:eastAsiaTheme="minorEastAsia" w:hAnsi="Times New Roman" w:cs="Times New Roman"/>
                <w:i/>
                <w:lang w:val="en-US" w:eastAsia="zh-CN"/>
              </w:rPr>
            </w:pPr>
          </w:p>
        </w:tc>
        <w:tc>
          <w:tcPr>
            <w:tcW w:w="226" w:type="pct"/>
            <w:vMerge/>
            <w:shd w:val="clear" w:color="auto" w:fill="FFFF00"/>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277" w:type="pct"/>
            <w:vMerge/>
          </w:tcPr>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494" w:type="pct"/>
            <w:vAlign w:val="center"/>
          </w:tcPr>
          <w:p w:rsidR="004D595A" w:rsidRPr="00D50DE5" w:rsidRDefault="00D172ED">
            <w:pPr>
              <w:suppressAutoHyphens/>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color w:val="000000"/>
                <w:lang w:val="en-US" w:eastAsia="zh-CN"/>
              </w:rPr>
              <w:t>Лабораторных. и практических. занятий</w:t>
            </w:r>
          </w:p>
        </w:tc>
        <w:tc>
          <w:tcPr>
            <w:tcW w:w="444" w:type="pct"/>
            <w:vAlign w:val="center"/>
          </w:tcPr>
          <w:p w:rsidR="004D595A" w:rsidRPr="00D50DE5" w:rsidRDefault="00D172ED">
            <w:pPr>
              <w:suppressAutoHyphens/>
              <w:spacing w:after="0" w:line="240" w:lineRule="auto"/>
              <w:jc w:val="center"/>
              <w:rPr>
                <w:rFonts w:ascii="Times New Roman" w:eastAsiaTheme="minorEastAsia" w:hAnsi="Times New Roman" w:cs="Times New Roman"/>
                <w:iCs/>
                <w:lang w:val="en-US" w:eastAsia="zh-CN"/>
              </w:rPr>
            </w:pPr>
            <w:r w:rsidRPr="00D50DE5">
              <w:rPr>
                <w:rFonts w:ascii="Times New Roman" w:eastAsiaTheme="minorEastAsia" w:hAnsi="Times New Roman" w:cs="Times New Roman"/>
                <w:lang w:val="en-US" w:eastAsia="zh-CN"/>
              </w:rPr>
              <w:t>Курсовых работ (проектов)</w:t>
            </w:r>
          </w:p>
        </w:tc>
        <w:tc>
          <w:tcPr>
            <w:tcW w:w="295" w:type="pct"/>
            <w:vAlign w:val="center"/>
          </w:tcPr>
          <w:p w:rsidR="004D595A" w:rsidRPr="00D50DE5" w:rsidRDefault="00D172ED">
            <w:pPr>
              <w:suppressAutoHyphens/>
              <w:spacing w:after="0" w:line="240" w:lineRule="auto"/>
              <w:jc w:val="center"/>
              <w:rPr>
                <w:rFonts w:ascii="Times New Roman" w:eastAsiaTheme="minorEastAsia" w:hAnsi="Times New Roman" w:cs="Times New Roman"/>
                <w:color w:val="000000"/>
                <w:lang w:val="en-US" w:eastAsia="zh-CN"/>
              </w:rPr>
            </w:pPr>
            <w:r w:rsidRPr="00D50DE5">
              <w:rPr>
                <w:rFonts w:ascii="Times New Roman" w:eastAsiaTheme="minorEastAsia" w:hAnsi="Times New Roman" w:cs="Times New Roman"/>
                <w:lang w:val="en-US" w:eastAsia="zh-CN"/>
              </w:rPr>
              <w:t>Самостоятельная работа</w:t>
            </w:r>
          </w:p>
        </w:tc>
        <w:tc>
          <w:tcPr>
            <w:tcW w:w="396" w:type="pct"/>
            <w:textDirection w:val="btLr"/>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Промежуточная аттестация</w:t>
            </w:r>
          </w:p>
        </w:tc>
        <w:tc>
          <w:tcPr>
            <w:tcW w:w="421" w:type="pc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Учебная</w:t>
            </w:r>
          </w:p>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c>
          <w:tcPr>
            <w:tcW w:w="443" w:type="pct"/>
            <w:vAlign w:val="center"/>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Производственная</w:t>
            </w:r>
          </w:p>
          <w:p w:rsidR="004D595A" w:rsidRPr="00D50DE5" w:rsidRDefault="004D595A">
            <w:pPr>
              <w:suppressAutoHyphens/>
              <w:spacing w:after="0" w:line="240" w:lineRule="auto"/>
              <w:jc w:val="center"/>
              <w:rPr>
                <w:rFonts w:ascii="Times New Roman" w:eastAsiaTheme="minorEastAsia" w:hAnsi="Times New Roman" w:cs="Times New Roman"/>
                <w:i/>
                <w:lang w:val="en-US" w:eastAsia="zh-CN"/>
              </w:rPr>
            </w:pPr>
          </w:p>
        </w:tc>
      </w:tr>
      <w:tr w:rsidR="004D595A" w:rsidRPr="00D50DE5">
        <w:trPr>
          <w:trHeight w:val="635"/>
        </w:trPr>
        <w:tc>
          <w:tcPr>
            <w:tcW w:w="65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w:t>
            </w:r>
          </w:p>
        </w:tc>
        <w:tc>
          <w:tcPr>
            <w:tcW w:w="1028"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2</w:t>
            </w:r>
          </w:p>
        </w:tc>
        <w:tc>
          <w:tcPr>
            <w:tcW w:w="318"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3</w:t>
            </w:r>
          </w:p>
        </w:tc>
        <w:tc>
          <w:tcPr>
            <w:tcW w:w="226"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4</w:t>
            </w:r>
          </w:p>
        </w:tc>
        <w:tc>
          <w:tcPr>
            <w:tcW w:w="277"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5</w:t>
            </w:r>
          </w:p>
        </w:tc>
        <w:tc>
          <w:tcPr>
            <w:tcW w:w="49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6</w:t>
            </w:r>
          </w:p>
        </w:tc>
        <w:tc>
          <w:tcPr>
            <w:tcW w:w="444"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7</w:t>
            </w:r>
          </w:p>
        </w:tc>
        <w:tc>
          <w:tcPr>
            <w:tcW w:w="295"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8</w:t>
            </w:r>
          </w:p>
        </w:tc>
        <w:tc>
          <w:tcPr>
            <w:tcW w:w="396"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9</w:t>
            </w:r>
          </w:p>
        </w:tc>
        <w:tc>
          <w:tcPr>
            <w:tcW w:w="421"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10</w:t>
            </w:r>
          </w:p>
        </w:tc>
        <w:tc>
          <w:tcPr>
            <w:tcW w:w="443" w:type="pct"/>
            <w:vAlign w:val="center"/>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11</w:t>
            </w:r>
          </w:p>
        </w:tc>
      </w:tr>
      <w:tr w:rsidR="004D595A" w:rsidRPr="00D50DE5">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 xml:space="preserve">МДК 02.01 </w:t>
            </w:r>
            <w:r w:rsidRPr="00D50DE5">
              <w:rPr>
                <w:rFonts w:ascii="Times New Roman" w:eastAsia="Times New Roman" w:hAnsi="Times New Roman" w:cs="Times New Roman"/>
                <w:color w:val="000000"/>
                <w:lang w:eastAsia="ru-RU"/>
              </w:rPr>
              <w:t>Судоустройство и правоохранительные органы</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11</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30</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111</w:t>
            </w:r>
          </w:p>
        </w:tc>
        <w:tc>
          <w:tcPr>
            <w:tcW w:w="494"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6</w:t>
            </w:r>
          </w:p>
        </w:tc>
        <w:tc>
          <w:tcPr>
            <w:tcW w:w="444" w:type="pct"/>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70</w:t>
            </w:r>
          </w:p>
        </w:tc>
        <w:tc>
          <w:tcPr>
            <w:tcW w:w="396" w:type="pct"/>
            <w:vMerge w:val="restart"/>
            <w:vAlign w:val="center"/>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12</w:t>
            </w: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МДК 0</w:t>
            </w:r>
            <w:r w:rsidRPr="00D50DE5">
              <w:rPr>
                <w:rFonts w:ascii="Times New Roman" w:eastAsiaTheme="minorEastAsia" w:hAnsi="Times New Roman" w:cs="Times New Roman"/>
                <w:lang w:eastAsia="zh-CN"/>
              </w:rPr>
              <w:t>2</w:t>
            </w:r>
            <w:r w:rsidRPr="00D50DE5">
              <w:rPr>
                <w:rFonts w:ascii="Times New Roman" w:eastAsiaTheme="minorEastAsia" w:hAnsi="Times New Roman" w:cs="Times New Roman"/>
                <w:lang w:val="en-US" w:eastAsia="zh-CN"/>
              </w:rPr>
              <w:t xml:space="preserve">.02 </w:t>
            </w:r>
          </w:p>
          <w:p w:rsidR="004D595A" w:rsidRPr="00D50DE5" w:rsidRDefault="00D172ED">
            <w:pPr>
              <w:spacing w:after="0" w:line="240" w:lineRule="auto"/>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Уголовный процесс</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08</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28</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108</w:t>
            </w:r>
          </w:p>
        </w:tc>
        <w:tc>
          <w:tcPr>
            <w:tcW w:w="494"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4</w:t>
            </w:r>
          </w:p>
        </w:tc>
        <w:tc>
          <w:tcPr>
            <w:tcW w:w="444"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76</w:t>
            </w:r>
          </w:p>
        </w:tc>
        <w:tc>
          <w:tcPr>
            <w:tcW w:w="396" w:type="pct"/>
            <w:vMerge/>
          </w:tcPr>
          <w:p w:rsidR="004D595A" w:rsidRPr="00D50DE5" w:rsidRDefault="004D595A">
            <w:pPr>
              <w:spacing w:after="0" w:line="240" w:lineRule="auto"/>
              <w:jc w:val="center"/>
              <w:rPr>
                <w:rFonts w:ascii="Times New Roman" w:eastAsiaTheme="minorEastAsia" w:hAnsi="Times New Roman" w:cs="Times New Roman"/>
                <w:lang w:val="en-US" w:eastAsia="zh-CN"/>
              </w:rPr>
            </w:pP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ПК 2.1- ПК 2.3</w:t>
            </w:r>
          </w:p>
          <w:p w:rsidR="004D595A" w:rsidRPr="00D50DE5" w:rsidRDefault="00D172ED">
            <w:pPr>
              <w:spacing w:after="0" w:line="240" w:lineRule="auto"/>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ОК 01- ОК 07, ОК 09, ОК 11, ОК 12</w:t>
            </w:r>
          </w:p>
        </w:tc>
        <w:tc>
          <w:tcPr>
            <w:tcW w:w="1028" w:type="pct"/>
          </w:tcPr>
          <w:p w:rsidR="004D595A" w:rsidRPr="00D50DE5" w:rsidRDefault="00D172ED">
            <w:pPr>
              <w:spacing w:after="0" w:line="240" w:lineRule="auto"/>
              <w:jc w:val="both"/>
              <w:rPr>
                <w:rFonts w:ascii="Times New Roman" w:eastAsiaTheme="minorEastAsia" w:hAnsi="Times New Roman" w:cs="Times New Roman"/>
                <w:lang w:eastAsia="zh-CN"/>
              </w:rPr>
            </w:pPr>
            <w:r w:rsidRPr="00D50DE5">
              <w:rPr>
                <w:rFonts w:ascii="Times New Roman" w:eastAsiaTheme="minorEastAsia" w:hAnsi="Times New Roman" w:cs="Times New Roman"/>
                <w:lang w:val="en-US" w:eastAsia="zh-CN"/>
              </w:rPr>
              <w:t>МДК 0</w:t>
            </w:r>
            <w:r w:rsidRPr="00D50DE5">
              <w:rPr>
                <w:rFonts w:ascii="Times New Roman" w:eastAsiaTheme="minorEastAsia" w:hAnsi="Times New Roman" w:cs="Times New Roman"/>
                <w:lang w:eastAsia="zh-CN"/>
              </w:rPr>
              <w:t>2</w:t>
            </w:r>
            <w:r w:rsidRPr="00D50DE5">
              <w:rPr>
                <w:rFonts w:ascii="Times New Roman" w:eastAsiaTheme="minorEastAsia" w:hAnsi="Times New Roman" w:cs="Times New Roman"/>
                <w:lang w:val="en-US" w:eastAsia="zh-CN"/>
              </w:rPr>
              <w:t>.03</w:t>
            </w:r>
            <w:r w:rsidRPr="00D50DE5">
              <w:rPr>
                <w:rFonts w:ascii="Times New Roman" w:eastAsiaTheme="minorEastAsia" w:hAnsi="Times New Roman" w:cs="Times New Roman"/>
                <w:lang w:eastAsia="zh-CN"/>
              </w:rPr>
              <w:t xml:space="preserve"> </w:t>
            </w:r>
          </w:p>
          <w:p w:rsidR="004D595A" w:rsidRPr="00D50DE5" w:rsidRDefault="00D172ED">
            <w:pPr>
              <w:spacing w:after="0" w:line="240" w:lineRule="auto"/>
              <w:jc w:val="both"/>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Уголовное право</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val="en-US" w:eastAsia="zh-CN"/>
              </w:rPr>
              <w:t>1</w:t>
            </w:r>
            <w:r w:rsidRPr="00D50DE5">
              <w:rPr>
                <w:rFonts w:ascii="Times New Roman" w:eastAsiaTheme="minorEastAsia" w:hAnsi="Times New Roman" w:cs="Times New Roman"/>
                <w:b/>
                <w:bCs/>
                <w:lang w:eastAsia="zh-CN"/>
              </w:rPr>
              <w:t xml:space="preserve">50 </w:t>
            </w:r>
          </w:p>
        </w:tc>
        <w:tc>
          <w:tcPr>
            <w:tcW w:w="226"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48</w:t>
            </w:r>
          </w:p>
        </w:tc>
        <w:tc>
          <w:tcPr>
            <w:tcW w:w="277"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150</w:t>
            </w:r>
          </w:p>
        </w:tc>
        <w:tc>
          <w:tcPr>
            <w:tcW w:w="494" w:type="pct"/>
          </w:tcPr>
          <w:p w:rsidR="004D595A" w:rsidRPr="00D50DE5" w:rsidRDefault="00D172ED">
            <w:pPr>
              <w:spacing w:after="0" w:line="240" w:lineRule="auto"/>
              <w:jc w:val="center"/>
              <w:rPr>
                <w:rFonts w:ascii="Times New Roman" w:eastAsiaTheme="minorEastAsia" w:hAnsi="Times New Roman" w:cs="Times New Roman"/>
                <w:b/>
                <w:lang w:eastAsia="zh-CN"/>
              </w:rPr>
            </w:pPr>
            <w:r w:rsidRPr="00D50DE5">
              <w:rPr>
                <w:rFonts w:ascii="Times New Roman" w:eastAsiaTheme="minorEastAsia" w:hAnsi="Times New Roman" w:cs="Times New Roman"/>
                <w:b/>
                <w:lang w:eastAsia="zh-CN"/>
              </w:rPr>
              <w:t>12</w:t>
            </w:r>
          </w:p>
        </w:tc>
        <w:tc>
          <w:tcPr>
            <w:tcW w:w="444" w:type="pct"/>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w:t>
            </w:r>
          </w:p>
        </w:tc>
        <w:tc>
          <w:tcPr>
            <w:tcW w:w="295" w:type="pct"/>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98</w:t>
            </w:r>
          </w:p>
        </w:tc>
        <w:tc>
          <w:tcPr>
            <w:tcW w:w="396" w:type="pct"/>
            <w:vMerge/>
          </w:tcPr>
          <w:p w:rsidR="004D595A" w:rsidRPr="00D50DE5" w:rsidRDefault="004D595A">
            <w:pPr>
              <w:spacing w:after="0" w:line="240" w:lineRule="auto"/>
              <w:jc w:val="center"/>
              <w:rPr>
                <w:rFonts w:ascii="Times New Roman" w:eastAsiaTheme="minorEastAsia" w:hAnsi="Times New Roman" w:cs="Times New Roman"/>
                <w:lang w:val="en-US" w:eastAsia="zh-CN"/>
              </w:rPr>
            </w:pPr>
          </w:p>
        </w:tc>
        <w:tc>
          <w:tcPr>
            <w:tcW w:w="421" w:type="pct"/>
          </w:tcPr>
          <w:p w:rsidR="004D595A" w:rsidRPr="00D50DE5" w:rsidRDefault="00D172ED">
            <w:pPr>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12</w:t>
            </w: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rPr>
          <w:trHeight w:val="314"/>
        </w:trPr>
        <w:tc>
          <w:tcPr>
            <w:tcW w:w="654" w:type="pct"/>
          </w:tcPr>
          <w:p w:rsidR="004D595A" w:rsidRPr="00D50DE5" w:rsidRDefault="004D595A">
            <w:pPr>
              <w:spacing w:after="0" w:line="240" w:lineRule="auto"/>
              <w:rPr>
                <w:rFonts w:ascii="Times New Roman" w:eastAsiaTheme="minorEastAsia" w:hAnsi="Times New Roman" w:cs="Times New Roman"/>
                <w:lang w:val="en-US" w:eastAsia="zh-CN"/>
              </w:rPr>
            </w:pPr>
          </w:p>
        </w:tc>
        <w:tc>
          <w:tcPr>
            <w:tcW w:w="1028" w:type="pct"/>
          </w:tcPr>
          <w:p w:rsidR="004D595A" w:rsidRPr="00D50DE5" w:rsidRDefault="00D172ED">
            <w:pPr>
              <w:spacing w:after="0" w:line="240" w:lineRule="auto"/>
              <w:jc w:val="both"/>
              <w:rPr>
                <w:rFonts w:ascii="Times New Roman" w:eastAsiaTheme="minorEastAsia" w:hAnsi="Times New Roman" w:cs="Times New Roman"/>
                <w:lang w:val="en-US" w:eastAsia="zh-CN"/>
              </w:rPr>
            </w:pPr>
            <w:r w:rsidRPr="00D50DE5">
              <w:rPr>
                <w:rFonts w:ascii="Times New Roman" w:eastAsia="Times New Roman" w:hAnsi="Times New Roman" w:cs="Times New Roman"/>
                <w:color w:val="000000"/>
                <w:lang w:val="en-US" w:eastAsia="ru-RU"/>
              </w:rPr>
              <w:t>Учебная практика</w:t>
            </w:r>
          </w:p>
        </w:tc>
        <w:tc>
          <w:tcPr>
            <w:tcW w:w="318" w:type="pct"/>
          </w:tcPr>
          <w:p w:rsidR="004D595A" w:rsidRPr="00D50DE5" w:rsidRDefault="00D172ED">
            <w:pPr>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36</w:t>
            </w:r>
          </w:p>
        </w:tc>
        <w:tc>
          <w:tcPr>
            <w:tcW w:w="226" w:type="pct"/>
            <w:shd w:val="clear" w:color="auto" w:fill="AEAAAA" w:themeFill="background2" w:themeFillShade="BF"/>
          </w:tcPr>
          <w:p w:rsidR="004D595A" w:rsidRPr="00D50DE5" w:rsidRDefault="00D172ED">
            <w:pPr>
              <w:spacing w:after="0" w:line="240" w:lineRule="auto"/>
              <w:jc w:val="center"/>
              <w:rPr>
                <w:rFonts w:ascii="Times New Roman" w:eastAsiaTheme="minorEastAsia" w:hAnsi="Times New Roman" w:cs="Times New Roman"/>
                <w:lang w:eastAsia="zh-CN"/>
              </w:rPr>
            </w:pPr>
            <w:r w:rsidRPr="00D50DE5">
              <w:rPr>
                <w:rFonts w:ascii="Times New Roman" w:eastAsiaTheme="minorEastAsia" w:hAnsi="Times New Roman" w:cs="Times New Roman"/>
                <w:lang w:eastAsia="zh-CN"/>
              </w:rPr>
              <w:t>36</w:t>
            </w:r>
          </w:p>
        </w:tc>
        <w:tc>
          <w:tcPr>
            <w:tcW w:w="277" w:type="pct"/>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c>
          <w:tcPr>
            <w:tcW w:w="494" w:type="pct"/>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lang w:val="en-US" w:eastAsia="zh-CN"/>
              </w:rPr>
            </w:pPr>
          </w:p>
        </w:tc>
        <w:tc>
          <w:tcPr>
            <w:tcW w:w="1557" w:type="pct"/>
            <w:gridSpan w:val="4"/>
            <w:shd w:val="clear" w:color="auto" w:fill="AEAAAA" w:themeFill="background2" w:themeFillShade="BF"/>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c>
          <w:tcPr>
            <w:tcW w:w="443" w:type="pct"/>
          </w:tcPr>
          <w:p w:rsidR="004D595A" w:rsidRPr="00D50DE5" w:rsidRDefault="004D595A">
            <w:pPr>
              <w:spacing w:after="0" w:line="240" w:lineRule="auto"/>
              <w:jc w:val="center"/>
              <w:rPr>
                <w:rFonts w:ascii="Times New Roman" w:eastAsiaTheme="minorEastAsia" w:hAnsi="Times New Roman" w:cs="Times New Roman"/>
                <w:b/>
                <w:bCs/>
                <w:lang w:val="en-US" w:eastAsia="zh-CN"/>
              </w:rPr>
            </w:pPr>
          </w:p>
        </w:tc>
      </w:tr>
      <w:tr w:rsidR="004D595A" w:rsidRPr="00D50DE5">
        <w:tc>
          <w:tcPr>
            <w:tcW w:w="654" w:type="pct"/>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tcPr>
          <w:p w:rsidR="004D595A" w:rsidRPr="00D50DE5" w:rsidRDefault="00D172ED">
            <w:pPr>
              <w:suppressAutoHyphens/>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 xml:space="preserve">Производственная практика </w:t>
            </w:r>
          </w:p>
        </w:tc>
        <w:tc>
          <w:tcPr>
            <w:tcW w:w="318" w:type="pct"/>
          </w:tcPr>
          <w:p w:rsidR="004D595A" w:rsidRPr="00D50DE5" w:rsidRDefault="00D172ED">
            <w:pPr>
              <w:suppressAutoHyphens/>
              <w:spacing w:after="0" w:line="240" w:lineRule="auto"/>
              <w:jc w:val="center"/>
              <w:rPr>
                <w:rFonts w:ascii="Times New Roman" w:eastAsiaTheme="minorEastAsia" w:hAnsi="Times New Roman" w:cs="Times New Roman"/>
                <w:b/>
                <w:bCs/>
                <w:lang w:val="en-US" w:eastAsia="zh-CN"/>
              </w:rPr>
            </w:pPr>
            <w:r w:rsidRPr="00D50DE5">
              <w:rPr>
                <w:rFonts w:ascii="Times New Roman" w:eastAsiaTheme="minorEastAsia" w:hAnsi="Times New Roman" w:cs="Times New Roman"/>
                <w:b/>
                <w:bCs/>
                <w:lang w:val="en-US" w:eastAsia="zh-CN"/>
              </w:rPr>
              <w:t>72</w:t>
            </w:r>
          </w:p>
        </w:tc>
        <w:tc>
          <w:tcPr>
            <w:tcW w:w="226" w:type="pct"/>
            <w:shd w:val="clear" w:color="auto" w:fill="C0C0C0"/>
          </w:tcPr>
          <w:p w:rsidR="004D595A" w:rsidRPr="00D50DE5" w:rsidRDefault="00D172ED">
            <w:pPr>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72</w:t>
            </w:r>
          </w:p>
        </w:tc>
        <w:tc>
          <w:tcPr>
            <w:tcW w:w="277" w:type="pct"/>
            <w:shd w:val="clear" w:color="auto" w:fill="C0C0C0"/>
          </w:tcPr>
          <w:p w:rsidR="004D595A" w:rsidRPr="00D50DE5" w:rsidRDefault="004D595A">
            <w:pPr>
              <w:spacing w:after="0" w:line="240" w:lineRule="auto"/>
              <w:jc w:val="center"/>
              <w:rPr>
                <w:rFonts w:ascii="Times New Roman" w:eastAsiaTheme="minorEastAsia" w:hAnsi="Times New Roman" w:cs="Times New Roman"/>
                <w:b/>
                <w:bCs/>
                <w:i/>
                <w:lang w:val="en-US" w:eastAsia="zh-CN"/>
              </w:rPr>
            </w:pPr>
          </w:p>
        </w:tc>
        <w:tc>
          <w:tcPr>
            <w:tcW w:w="494" w:type="pct"/>
            <w:shd w:val="clear" w:color="auto" w:fill="C0C0C0"/>
          </w:tcPr>
          <w:p w:rsidR="004D595A" w:rsidRPr="00D50DE5" w:rsidRDefault="004D595A">
            <w:pPr>
              <w:spacing w:after="0" w:line="240" w:lineRule="auto"/>
              <w:jc w:val="center"/>
              <w:rPr>
                <w:rFonts w:ascii="Times New Roman" w:eastAsiaTheme="minorEastAsia" w:hAnsi="Times New Roman" w:cs="Times New Roman"/>
                <w:b/>
                <w:bCs/>
                <w:i/>
                <w:lang w:val="en-US" w:eastAsia="zh-CN"/>
              </w:rPr>
            </w:pPr>
          </w:p>
        </w:tc>
        <w:tc>
          <w:tcPr>
            <w:tcW w:w="1557" w:type="pct"/>
            <w:gridSpan w:val="4"/>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443" w:type="pct"/>
          </w:tcPr>
          <w:p w:rsidR="004D595A" w:rsidRPr="00D50DE5" w:rsidRDefault="00D172ED">
            <w:pPr>
              <w:suppressAutoHyphens/>
              <w:spacing w:after="0" w:line="240" w:lineRule="auto"/>
              <w:jc w:val="center"/>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72</w:t>
            </w:r>
          </w:p>
        </w:tc>
      </w:tr>
      <w:tr w:rsidR="004D595A" w:rsidRPr="00D50DE5">
        <w:trPr>
          <w:trHeight w:val="456"/>
        </w:trPr>
        <w:tc>
          <w:tcPr>
            <w:tcW w:w="654" w:type="pct"/>
          </w:tcPr>
          <w:p w:rsidR="004D595A" w:rsidRPr="00D50DE5" w:rsidRDefault="004D595A">
            <w:pPr>
              <w:spacing w:after="0" w:line="240" w:lineRule="auto"/>
              <w:rPr>
                <w:rFonts w:ascii="Times New Roman" w:eastAsiaTheme="minorEastAsia" w:hAnsi="Times New Roman" w:cs="Times New Roman"/>
                <w:i/>
                <w:lang w:val="en-US" w:eastAsia="zh-CN"/>
              </w:rPr>
            </w:pPr>
          </w:p>
        </w:tc>
        <w:tc>
          <w:tcPr>
            <w:tcW w:w="1028" w:type="pct"/>
          </w:tcPr>
          <w:p w:rsidR="004D595A" w:rsidRPr="00D50DE5" w:rsidRDefault="00D172ED">
            <w:pPr>
              <w:suppressAutoHyphens/>
              <w:spacing w:after="0" w:line="240" w:lineRule="auto"/>
              <w:rPr>
                <w:rFonts w:ascii="Times New Roman" w:eastAsiaTheme="minorEastAsia" w:hAnsi="Times New Roman" w:cs="Times New Roman"/>
                <w:lang w:val="en-US" w:eastAsia="zh-CN"/>
              </w:rPr>
            </w:pPr>
            <w:r w:rsidRPr="00D50DE5">
              <w:rPr>
                <w:rFonts w:ascii="Times New Roman" w:eastAsiaTheme="minorEastAsia" w:hAnsi="Times New Roman" w:cs="Times New Roman"/>
                <w:lang w:val="en-US" w:eastAsia="zh-CN"/>
              </w:rPr>
              <w:t>Промежуточная аттестация</w:t>
            </w:r>
          </w:p>
        </w:tc>
        <w:tc>
          <w:tcPr>
            <w:tcW w:w="318" w:type="pct"/>
          </w:tcPr>
          <w:p w:rsidR="004D595A" w:rsidRPr="00D50DE5" w:rsidRDefault="00D172ED">
            <w:pPr>
              <w:suppressAutoHyphens/>
              <w:spacing w:after="0" w:line="240" w:lineRule="auto"/>
              <w:jc w:val="center"/>
              <w:rPr>
                <w:rFonts w:ascii="Times New Roman" w:eastAsiaTheme="minorEastAsia" w:hAnsi="Times New Roman" w:cs="Times New Roman"/>
                <w:b/>
                <w:bCs/>
                <w:lang w:eastAsia="zh-CN"/>
              </w:rPr>
            </w:pPr>
            <w:r w:rsidRPr="00D50DE5">
              <w:rPr>
                <w:rFonts w:ascii="Times New Roman" w:eastAsiaTheme="minorEastAsia" w:hAnsi="Times New Roman" w:cs="Times New Roman"/>
                <w:b/>
                <w:bCs/>
                <w:lang w:eastAsia="zh-CN"/>
              </w:rPr>
              <w:t>12</w:t>
            </w:r>
          </w:p>
        </w:tc>
        <w:tc>
          <w:tcPr>
            <w:tcW w:w="226"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277"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494" w:type="pct"/>
            <w:shd w:val="clear" w:color="auto" w:fill="C0C0C0"/>
          </w:tcPr>
          <w:p w:rsidR="004D595A" w:rsidRPr="00D50DE5" w:rsidRDefault="004D595A">
            <w:pPr>
              <w:spacing w:after="0" w:line="240" w:lineRule="auto"/>
              <w:jc w:val="center"/>
              <w:rPr>
                <w:rFonts w:ascii="Times New Roman" w:eastAsiaTheme="minorEastAsia" w:hAnsi="Times New Roman" w:cs="Times New Roman"/>
                <w:i/>
                <w:lang w:val="en-US" w:eastAsia="zh-CN"/>
              </w:rPr>
            </w:pPr>
          </w:p>
        </w:tc>
        <w:tc>
          <w:tcPr>
            <w:tcW w:w="1557" w:type="pct"/>
            <w:gridSpan w:val="4"/>
            <w:shd w:val="clear" w:color="auto" w:fill="C0C0C0"/>
          </w:tcPr>
          <w:p w:rsidR="004D595A" w:rsidRPr="00D50DE5" w:rsidRDefault="00D172ED">
            <w:pPr>
              <w:spacing w:after="0" w:line="240" w:lineRule="auto"/>
              <w:jc w:val="center"/>
              <w:rPr>
                <w:rFonts w:ascii="Times New Roman" w:eastAsiaTheme="minorEastAsia" w:hAnsi="Times New Roman" w:cs="Times New Roman"/>
                <w:i/>
                <w:lang w:val="en-US" w:eastAsia="zh-CN"/>
              </w:rPr>
            </w:pPr>
            <w:r w:rsidRPr="00D50DE5">
              <w:rPr>
                <w:rFonts w:ascii="Times New Roman" w:eastAsiaTheme="minorEastAsia" w:hAnsi="Times New Roman" w:cs="Times New Roman"/>
                <w:i/>
                <w:lang w:val="en-US" w:eastAsia="zh-CN"/>
              </w:rPr>
              <w:t xml:space="preserve">                      </w:t>
            </w:r>
          </w:p>
        </w:tc>
        <w:tc>
          <w:tcPr>
            <w:tcW w:w="443" w:type="pct"/>
          </w:tcPr>
          <w:p w:rsidR="004D595A" w:rsidRPr="00D50DE5" w:rsidRDefault="004D595A">
            <w:pPr>
              <w:suppressAutoHyphens/>
              <w:spacing w:after="0" w:line="240" w:lineRule="auto"/>
              <w:jc w:val="center"/>
              <w:rPr>
                <w:rFonts w:ascii="Times New Roman" w:eastAsiaTheme="minorEastAsia" w:hAnsi="Times New Roman" w:cs="Times New Roman"/>
                <w:lang w:val="en-US" w:eastAsia="zh-CN"/>
              </w:rPr>
            </w:pPr>
          </w:p>
        </w:tc>
      </w:tr>
      <w:tr w:rsidR="004D595A" w:rsidRPr="00D50DE5">
        <w:tc>
          <w:tcPr>
            <w:tcW w:w="654" w:type="pct"/>
          </w:tcPr>
          <w:p w:rsidR="004D595A" w:rsidRPr="00D50DE5" w:rsidRDefault="004D595A">
            <w:pPr>
              <w:spacing w:after="0" w:line="240" w:lineRule="auto"/>
              <w:rPr>
                <w:rFonts w:ascii="Times New Roman" w:eastAsiaTheme="minorEastAsia" w:hAnsi="Times New Roman" w:cs="Times New Roman"/>
                <w:b/>
                <w:i/>
                <w:lang w:val="en-US" w:eastAsia="zh-CN"/>
              </w:rPr>
            </w:pPr>
          </w:p>
        </w:tc>
        <w:tc>
          <w:tcPr>
            <w:tcW w:w="1028" w:type="pct"/>
          </w:tcPr>
          <w:p w:rsidR="004D595A" w:rsidRPr="00D50DE5" w:rsidRDefault="00D172ED">
            <w:pPr>
              <w:spacing w:after="0" w:line="240" w:lineRule="auto"/>
              <w:rPr>
                <w:rFonts w:ascii="Times New Roman" w:eastAsiaTheme="minorEastAsia" w:hAnsi="Times New Roman" w:cs="Times New Roman"/>
                <w:b/>
                <w:i/>
                <w:lang w:val="en-US" w:eastAsia="zh-CN"/>
              </w:rPr>
            </w:pPr>
            <w:r w:rsidRPr="00D50DE5">
              <w:rPr>
                <w:rFonts w:ascii="Times New Roman" w:eastAsiaTheme="minorEastAsia" w:hAnsi="Times New Roman" w:cs="Times New Roman"/>
                <w:b/>
                <w:i/>
                <w:lang w:val="en-US" w:eastAsia="zh-CN"/>
              </w:rPr>
              <w:t>Всего:</w:t>
            </w:r>
          </w:p>
        </w:tc>
        <w:tc>
          <w:tcPr>
            <w:tcW w:w="318"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val="en-US" w:eastAsia="zh-CN"/>
              </w:rPr>
              <w:t>4</w:t>
            </w:r>
            <w:r w:rsidRPr="00D50DE5">
              <w:rPr>
                <w:rFonts w:ascii="Times New Roman" w:eastAsiaTheme="minorEastAsia" w:hAnsi="Times New Roman" w:cs="Times New Roman"/>
                <w:b/>
                <w:i/>
                <w:lang w:eastAsia="zh-CN"/>
              </w:rPr>
              <w:t>89</w:t>
            </w:r>
          </w:p>
        </w:tc>
        <w:tc>
          <w:tcPr>
            <w:tcW w:w="226"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214</w:t>
            </w:r>
          </w:p>
        </w:tc>
        <w:tc>
          <w:tcPr>
            <w:tcW w:w="277"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369</w:t>
            </w:r>
          </w:p>
        </w:tc>
        <w:tc>
          <w:tcPr>
            <w:tcW w:w="494"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22</w:t>
            </w:r>
          </w:p>
        </w:tc>
        <w:tc>
          <w:tcPr>
            <w:tcW w:w="444" w:type="pct"/>
          </w:tcPr>
          <w:p w:rsidR="004D595A" w:rsidRPr="00D50DE5" w:rsidRDefault="004D595A">
            <w:pPr>
              <w:spacing w:after="0" w:line="240" w:lineRule="auto"/>
              <w:jc w:val="center"/>
              <w:rPr>
                <w:rFonts w:ascii="Times New Roman" w:eastAsiaTheme="minorEastAsia" w:hAnsi="Times New Roman" w:cs="Times New Roman"/>
                <w:b/>
                <w:i/>
                <w:lang w:val="en-US" w:eastAsia="zh-CN"/>
              </w:rPr>
            </w:pPr>
          </w:p>
        </w:tc>
        <w:tc>
          <w:tcPr>
            <w:tcW w:w="295"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244</w:t>
            </w:r>
          </w:p>
        </w:tc>
        <w:tc>
          <w:tcPr>
            <w:tcW w:w="396" w:type="pct"/>
          </w:tcPr>
          <w:p w:rsidR="004D595A" w:rsidRPr="00D50DE5" w:rsidRDefault="00D172ED">
            <w:pPr>
              <w:spacing w:after="0" w:line="240" w:lineRule="auto"/>
              <w:jc w:val="center"/>
              <w:rPr>
                <w:rFonts w:ascii="Times New Roman" w:eastAsiaTheme="minorEastAsia" w:hAnsi="Times New Roman" w:cs="Times New Roman"/>
                <w:b/>
                <w:i/>
                <w:lang w:eastAsia="zh-CN"/>
              </w:rPr>
            </w:pPr>
            <w:r w:rsidRPr="00D50DE5">
              <w:rPr>
                <w:rFonts w:ascii="Times New Roman" w:eastAsiaTheme="minorEastAsia" w:hAnsi="Times New Roman" w:cs="Times New Roman"/>
                <w:b/>
                <w:i/>
                <w:lang w:eastAsia="zh-CN"/>
              </w:rPr>
              <w:t>12</w:t>
            </w:r>
          </w:p>
        </w:tc>
        <w:tc>
          <w:tcPr>
            <w:tcW w:w="421" w:type="pct"/>
          </w:tcPr>
          <w:p w:rsidR="004D595A" w:rsidRPr="00D50DE5" w:rsidRDefault="00D172ED">
            <w:pPr>
              <w:spacing w:after="0" w:line="240" w:lineRule="auto"/>
              <w:jc w:val="center"/>
              <w:rPr>
                <w:rFonts w:ascii="Times New Roman" w:eastAsiaTheme="minorEastAsia" w:hAnsi="Times New Roman" w:cs="Times New Roman"/>
                <w:b/>
                <w:lang w:val="en-US" w:eastAsia="zh-CN"/>
              </w:rPr>
            </w:pPr>
            <w:r w:rsidRPr="00D50DE5">
              <w:rPr>
                <w:rFonts w:ascii="Times New Roman" w:eastAsiaTheme="minorEastAsia" w:hAnsi="Times New Roman" w:cs="Times New Roman"/>
                <w:b/>
                <w:lang w:val="en-US" w:eastAsia="zh-CN"/>
              </w:rPr>
              <w:t>36</w:t>
            </w:r>
          </w:p>
        </w:tc>
        <w:tc>
          <w:tcPr>
            <w:tcW w:w="443" w:type="pct"/>
          </w:tcPr>
          <w:p w:rsidR="004D595A" w:rsidRPr="00D50DE5" w:rsidRDefault="00D172ED">
            <w:pPr>
              <w:spacing w:after="0" w:line="240" w:lineRule="auto"/>
              <w:jc w:val="center"/>
              <w:rPr>
                <w:rFonts w:ascii="Times New Roman" w:eastAsiaTheme="minorEastAsia" w:hAnsi="Times New Roman" w:cs="Times New Roman"/>
                <w:b/>
                <w:lang w:val="en-US" w:eastAsia="zh-CN"/>
              </w:rPr>
            </w:pPr>
            <w:r w:rsidRPr="00D50DE5">
              <w:rPr>
                <w:rFonts w:ascii="Times New Roman" w:eastAsiaTheme="minorEastAsia" w:hAnsi="Times New Roman" w:cs="Times New Roman"/>
                <w:b/>
                <w:lang w:val="en-US" w:eastAsia="zh-CN"/>
              </w:rPr>
              <w:t>72</w:t>
            </w:r>
          </w:p>
        </w:tc>
      </w:tr>
    </w:tbl>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line="240" w:lineRule="auto"/>
        <w:rPr>
          <w:rFonts w:ascii="Times New Roman" w:eastAsiaTheme="minorEastAsia" w:hAnsi="Times New Roman" w:cs="Times New Roman"/>
          <w:sz w:val="20"/>
          <w:szCs w:val="20"/>
          <w:lang w:val="en-US" w:eastAsia="zh-CN"/>
        </w:rPr>
      </w:pPr>
    </w:p>
    <w:p w:rsidR="004D595A" w:rsidRPr="00D50DE5" w:rsidRDefault="004D595A">
      <w:pPr>
        <w:spacing w:after="0"/>
        <w:rPr>
          <w:rFonts w:ascii="Times New Roman" w:hAnsi="Times New Roman" w:cs="Times New Roman"/>
          <w:b/>
          <w:bCs/>
          <w:sz w:val="24"/>
          <w:szCs w:val="24"/>
        </w:rPr>
        <w:sectPr w:rsidR="004D595A" w:rsidRPr="00D50DE5">
          <w:pgSz w:w="16838" w:h="11906" w:orient="landscape"/>
          <w:pgMar w:top="1701" w:right="1134" w:bottom="567" w:left="1134" w:header="708" w:footer="709" w:gutter="0"/>
          <w:cols w:space="0"/>
          <w:docGrid w:linePitch="360"/>
        </w:sectPr>
      </w:pPr>
    </w:p>
    <w:p w:rsidR="004D595A" w:rsidRPr="00D50DE5" w:rsidRDefault="00D172ED">
      <w:pPr>
        <w:rPr>
          <w:rFonts w:ascii="Times New Roman" w:hAnsi="Times New Roman" w:cs="Times New Roman"/>
          <w:b/>
          <w:sz w:val="24"/>
          <w:szCs w:val="24"/>
        </w:rPr>
      </w:pPr>
      <w:r w:rsidRPr="00D50DE5">
        <w:rPr>
          <w:rFonts w:ascii="Times New Roman" w:hAnsi="Times New Roman" w:cs="Times New Roman"/>
          <w:b/>
          <w:sz w:val="24"/>
          <w:szCs w:val="24"/>
        </w:rPr>
        <w:lastRenderedPageBreak/>
        <w:t>Название разделов и тем:</w:t>
      </w:r>
    </w:p>
    <w:p w:rsidR="004D595A" w:rsidRPr="00D50DE5" w:rsidRDefault="00D172ED">
      <w:pPr>
        <w:spacing w:after="0"/>
        <w:rPr>
          <w:rFonts w:ascii="Times New Roman" w:eastAsia="Times New Roman" w:hAnsi="Times New Roman" w:cs="Times New Roman"/>
          <w:bCs/>
          <w:spacing w:val="-2"/>
          <w:sz w:val="24"/>
          <w:szCs w:val="24"/>
        </w:rPr>
      </w:pPr>
      <w:r w:rsidRPr="00D50DE5">
        <w:rPr>
          <w:rFonts w:ascii="Times New Roman" w:eastAsia="Times New Roman" w:hAnsi="Times New Roman" w:cs="Times New Roman"/>
          <w:b/>
          <w:color w:val="000000"/>
          <w:sz w:val="24"/>
          <w:szCs w:val="24"/>
          <w:lang w:eastAsia="ru-RU"/>
        </w:rPr>
        <w:t>МДК 02.01 Судоустройство и правоохранительные органы</w:t>
      </w:r>
      <w:r w:rsidRPr="00D50DE5">
        <w:rPr>
          <w:rFonts w:ascii="Times New Roman" w:eastAsia="Times New Roman" w:hAnsi="Times New Roman" w:cs="Times New Roman"/>
          <w:b/>
          <w:color w:val="000000"/>
          <w:sz w:val="24"/>
          <w:szCs w:val="24"/>
          <w:lang w:eastAsia="ru-RU"/>
        </w:rPr>
        <w:br/>
      </w:r>
      <w:r w:rsidRPr="00D50DE5">
        <w:rPr>
          <w:rFonts w:ascii="Times New Roman" w:eastAsia="Times New Roman" w:hAnsi="Times New Roman" w:cs="Times New Roman"/>
          <w:bCs/>
          <w:sz w:val="24"/>
          <w:szCs w:val="24"/>
        </w:rPr>
        <w:t xml:space="preserve">Тема 1. </w:t>
      </w:r>
      <w:r w:rsidRPr="00D50DE5">
        <w:rPr>
          <w:rFonts w:ascii="Times New Roman" w:eastAsia="Times New Roman" w:hAnsi="Times New Roman" w:cs="Times New Roman"/>
          <w:bCs/>
          <w:spacing w:val="-2"/>
          <w:sz w:val="24"/>
          <w:szCs w:val="24"/>
        </w:rPr>
        <w:t xml:space="preserve">Правоохранительная </w:t>
      </w:r>
      <w:r w:rsidRPr="00D50DE5">
        <w:rPr>
          <w:rFonts w:ascii="Times New Roman" w:eastAsia="Times New Roman" w:hAnsi="Times New Roman" w:cs="Times New Roman"/>
          <w:bCs/>
          <w:sz w:val="24"/>
          <w:szCs w:val="24"/>
        </w:rPr>
        <w:t xml:space="preserve">деятельность и </w:t>
      </w:r>
      <w:r w:rsidRPr="00D50DE5">
        <w:rPr>
          <w:rFonts w:ascii="Times New Roman" w:eastAsia="Times New Roman" w:hAnsi="Times New Roman" w:cs="Times New Roman"/>
          <w:bCs/>
          <w:spacing w:val="-2"/>
          <w:sz w:val="24"/>
          <w:szCs w:val="24"/>
        </w:rPr>
        <w:t xml:space="preserve">правоохранительные </w:t>
      </w:r>
      <w:r w:rsidRPr="00D50DE5">
        <w:rPr>
          <w:rFonts w:ascii="Times New Roman" w:eastAsia="Times New Roman" w:hAnsi="Times New Roman" w:cs="Times New Roman"/>
          <w:bCs/>
          <w:sz w:val="24"/>
          <w:szCs w:val="24"/>
        </w:rPr>
        <w:t xml:space="preserve">органы: понятие, основные черты и </w:t>
      </w:r>
      <w:r w:rsidRPr="00D50DE5">
        <w:rPr>
          <w:rFonts w:ascii="Times New Roman" w:eastAsia="Times New Roman" w:hAnsi="Times New Roman" w:cs="Times New Roman"/>
          <w:bCs/>
          <w:spacing w:val="-2"/>
          <w:sz w:val="24"/>
          <w:szCs w:val="24"/>
        </w:rPr>
        <w:t>задачи</w:t>
      </w:r>
    </w:p>
    <w:p w:rsidR="004D595A" w:rsidRPr="00D50DE5" w:rsidRDefault="00D172ED">
      <w:pPr>
        <w:widowControl w:val="0"/>
        <w:autoSpaceDE w:val="0"/>
        <w:autoSpaceDN w:val="0"/>
        <w:spacing w:before="1" w:after="0" w:line="240" w:lineRule="auto"/>
        <w:ind w:right="157"/>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 2. Понятие, предмет</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и</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система </w:t>
      </w:r>
      <w:r w:rsidRPr="00D50DE5">
        <w:rPr>
          <w:rFonts w:ascii="Times New Roman" w:eastAsia="Times New Roman" w:hAnsi="Times New Roman" w:cs="Times New Roman"/>
          <w:bCs/>
          <w:spacing w:val="-2"/>
          <w:sz w:val="24"/>
        </w:rPr>
        <w:t xml:space="preserve">курса </w:t>
      </w:r>
      <w:r w:rsidRPr="00D50DE5">
        <w:rPr>
          <w:rFonts w:ascii="Times New Roman" w:eastAsia="Times New Roman" w:hAnsi="Times New Roman" w:cs="Times New Roman"/>
          <w:bCs/>
          <w:sz w:val="24"/>
        </w:rPr>
        <w:t xml:space="preserve">«Судоустройство и </w:t>
      </w:r>
      <w:r w:rsidRPr="00D50DE5">
        <w:rPr>
          <w:rFonts w:ascii="Times New Roman" w:eastAsia="Times New Roman" w:hAnsi="Times New Roman" w:cs="Times New Roman"/>
          <w:bCs/>
          <w:spacing w:val="-2"/>
          <w:sz w:val="24"/>
        </w:rPr>
        <w:t>правоохранительные органы»</w:t>
      </w:r>
    </w:p>
    <w:p w:rsidR="004D595A" w:rsidRPr="00D50DE5" w:rsidRDefault="00D172ED">
      <w:pPr>
        <w:widowControl w:val="0"/>
        <w:autoSpaceDE w:val="0"/>
        <w:autoSpaceDN w:val="0"/>
        <w:spacing w:after="0" w:line="275" w:lineRule="exact"/>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2"/>
          <w:sz w:val="24"/>
        </w:rPr>
        <w:t xml:space="preserve"> </w:t>
      </w:r>
      <w:r w:rsidRPr="00D50DE5">
        <w:rPr>
          <w:rFonts w:ascii="Times New Roman" w:eastAsia="Times New Roman" w:hAnsi="Times New Roman" w:cs="Times New Roman"/>
          <w:bCs/>
          <w:spacing w:val="-5"/>
          <w:sz w:val="24"/>
        </w:rPr>
        <w:t xml:space="preserve">3. </w:t>
      </w:r>
      <w:r w:rsidRPr="00D50DE5">
        <w:rPr>
          <w:rFonts w:ascii="Times New Roman" w:eastAsia="Times New Roman" w:hAnsi="Times New Roman" w:cs="Times New Roman"/>
          <w:bCs/>
          <w:sz w:val="24"/>
        </w:rPr>
        <w:t>Понятие</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и</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признаки судебной власти</w:t>
      </w:r>
    </w:p>
    <w:p w:rsidR="004D595A" w:rsidRPr="00D50DE5" w:rsidRDefault="00D172ED">
      <w:pPr>
        <w:widowControl w:val="0"/>
        <w:autoSpaceDE w:val="0"/>
        <w:autoSpaceDN w:val="0"/>
        <w:spacing w:after="0" w:line="275" w:lineRule="exact"/>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2"/>
          <w:sz w:val="24"/>
        </w:rPr>
        <w:t xml:space="preserve"> </w:t>
      </w:r>
      <w:r w:rsidRPr="00D50DE5">
        <w:rPr>
          <w:rFonts w:ascii="Times New Roman" w:eastAsia="Times New Roman" w:hAnsi="Times New Roman" w:cs="Times New Roman"/>
          <w:bCs/>
          <w:spacing w:val="-5"/>
          <w:sz w:val="24"/>
        </w:rPr>
        <w:t xml:space="preserve">4. </w:t>
      </w:r>
      <w:r w:rsidRPr="00D50DE5">
        <w:rPr>
          <w:rFonts w:ascii="Times New Roman" w:eastAsia="Times New Roman" w:hAnsi="Times New Roman" w:cs="Times New Roman"/>
          <w:bCs/>
          <w:sz w:val="24"/>
        </w:rPr>
        <w:t>Понятие и основные свойства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правосудия</w:t>
      </w:r>
    </w:p>
    <w:p w:rsidR="004D595A" w:rsidRPr="00D50DE5" w:rsidRDefault="00D172ED">
      <w:pPr>
        <w:widowControl w:val="0"/>
        <w:autoSpaceDE w:val="0"/>
        <w:autoSpaceDN w:val="0"/>
        <w:spacing w:after="0" w:line="275" w:lineRule="exact"/>
        <w:rPr>
          <w:rFonts w:ascii="Times New Roman" w:eastAsia="Times New Roman" w:hAnsi="Times New Roman" w:cs="Times New Roman"/>
          <w:bCs/>
          <w:sz w:val="24"/>
        </w:rPr>
      </w:pPr>
      <w:r w:rsidRPr="00D50DE5">
        <w:rPr>
          <w:rFonts w:ascii="Times New Roman" w:eastAsia="Times New Roman" w:hAnsi="Times New Roman" w:cs="Times New Roman"/>
          <w:bCs/>
          <w:sz w:val="24"/>
        </w:rPr>
        <w:t xml:space="preserve">Тема 5. </w:t>
      </w:r>
      <w:r w:rsidRPr="00D50DE5">
        <w:rPr>
          <w:rFonts w:ascii="Times New Roman" w:eastAsia="Times New Roman" w:hAnsi="Times New Roman" w:cs="Times New Roman"/>
          <w:bCs/>
          <w:spacing w:val="-2"/>
          <w:sz w:val="24"/>
        </w:rPr>
        <w:t xml:space="preserve">Демократические </w:t>
      </w:r>
      <w:r w:rsidRPr="00D50DE5">
        <w:rPr>
          <w:rFonts w:ascii="Times New Roman" w:eastAsia="Times New Roman" w:hAnsi="Times New Roman" w:cs="Times New Roman"/>
          <w:bCs/>
          <w:sz w:val="24"/>
        </w:rPr>
        <w:t>принципы</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правосудия</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 6.</w:t>
      </w:r>
      <w:r w:rsidRPr="00D50DE5">
        <w:rPr>
          <w:rFonts w:ascii="Times New Roman" w:eastAsia="Times New Roman" w:hAnsi="Times New Roman" w:cs="Times New Roman"/>
          <w:bCs/>
          <w:spacing w:val="40"/>
          <w:sz w:val="24"/>
        </w:rPr>
        <w:t xml:space="preserve"> </w:t>
      </w:r>
      <w:r w:rsidRPr="00D50DE5">
        <w:rPr>
          <w:rFonts w:ascii="Times New Roman" w:eastAsia="Times New Roman" w:hAnsi="Times New Roman" w:cs="Times New Roman"/>
          <w:bCs/>
          <w:sz w:val="24"/>
        </w:rPr>
        <w:t xml:space="preserve">Понятие и </w:t>
      </w:r>
      <w:r w:rsidRPr="00D50DE5">
        <w:rPr>
          <w:rFonts w:ascii="Times New Roman" w:eastAsia="Times New Roman" w:hAnsi="Times New Roman" w:cs="Times New Roman"/>
          <w:bCs/>
          <w:spacing w:val="-2"/>
          <w:sz w:val="24"/>
        </w:rPr>
        <w:t xml:space="preserve">характеристика </w:t>
      </w:r>
      <w:r w:rsidRPr="00D50DE5">
        <w:rPr>
          <w:rFonts w:ascii="Times New Roman" w:eastAsia="Times New Roman" w:hAnsi="Times New Roman" w:cs="Times New Roman"/>
          <w:bCs/>
          <w:sz w:val="24"/>
        </w:rPr>
        <w:t>судебной</w:t>
      </w:r>
      <w:r w:rsidRPr="00D50DE5">
        <w:rPr>
          <w:rFonts w:ascii="Times New Roman" w:eastAsia="Times New Roman" w:hAnsi="Times New Roman" w:cs="Times New Roman"/>
          <w:bCs/>
          <w:spacing w:val="-1"/>
          <w:sz w:val="24"/>
        </w:rPr>
        <w:t xml:space="preserve"> </w:t>
      </w:r>
      <w:r w:rsidRPr="00D50DE5">
        <w:rPr>
          <w:rFonts w:ascii="Times New Roman" w:eastAsia="Times New Roman" w:hAnsi="Times New Roman" w:cs="Times New Roman"/>
          <w:bCs/>
          <w:spacing w:val="-2"/>
          <w:sz w:val="24"/>
        </w:rPr>
        <w:t>системы</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3"/>
          <w:sz w:val="24"/>
        </w:rPr>
        <w:t xml:space="preserve"> </w:t>
      </w:r>
      <w:r w:rsidRPr="00D50DE5">
        <w:rPr>
          <w:rFonts w:ascii="Times New Roman" w:eastAsia="Times New Roman" w:hAnsi="Times New Roman" w:cs="Times New Roman"/>
          <w:bCs/>
          <w:sz w:val="24"/>
        </w:rPr>
        <w:t>7.</w:t>
      </w:r>
      <w:r w:rsidRPr="00D50DE5">
        <w:rPr>
          <w:rFonts w:ascii="Times New Roman" w:eastAsia="Times New Roman" w:hAnsi="Times New Roman" w:cs="Times New Roman"/>
          <w:bCs/>
          <w:spacing w:val="-14"/>
          <w:sz w:val="24"/>
        </w:rPr>
        <w:t xml:space="preserve"> </w:t>
      </w:r>
      <w:r w:rsidRPr="00D50DE5">
        <w:rPr>
          <w:rFonts w:ascii="Times New Roman" w:eastAsia="Times New Roman" w:hAnsi="Times New Roman" w:cs="Times New Roman"/>
          <w:bCs/>
          <w:sz w:val="24"/>
        </w:rPr>
        <w:t>Суды</w:t>
      </w:r>
      <w:r w:rsidRPr="00D50DE5">
        <w:rPr>
          <w:rFonts w:ascii="Times New Roman" w:eastAsia="Times New Roman" w:hAnsi="Times New Roman" w:cs="Times New Roman"/>
          <w:bCs/>
          <w:spacing w:val="-14"/>
          <w:sz w:val="24"/>
        </w:rPr>
        <w:t xml:space="preserve"> </w:t>
      </w:r>
      <w:r w:rsidRPr="00D50DE5">
        <w:rPr>
          <w:rFonts w:ascii="Times New Roman" w:eastAsia="Times New Roman" w:hAnsi="Times New Roman" w:cs="Times New Roman"/>
          <w:bCs/>
          <w:sz w:val="24"/>
        </w:rPr>
        <w:t xml:space="preserve">общей </w:t>
      </w:r>
      <w:r w:rsidRPr="00D50DE5">
        <w:rPr>
          <w:rFonts w:ascii="Times New Roman" w:eastAsia="Times New Roman" w:hAnsi="Times New Roman" w:cs="Times New Roman"/>
          <w:bCs/>
          <w:spacing w:val="-2"/>
          <w:sz w:val="24"/>
        </w:rPr>
        <w:t>юрисдикции</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8.</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Верховный Суд Российской </w:t>
      </w:r>
      <w:r w:rsidRPr="00D50DE5">
        <w:rPr>
          <w:rFonts w:ascii="Times New Roman" w:eastAsia="Times New Roman" w:hAnsi="Times New Roman" w:cs="Times New Roman"/>
          <w:bCs/>
          <w:spacing w:val="-2"/>
          <w:sz w:val="24"/>
        </w:rPr>
        <w:t>Федерации</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9.</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Арбитражные суды в 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4"/>
          <w:sz w:val="24"/>
        </w:rPr>
      </w:pPr>
      <w:r w:rsidRPr="00D50DE5">
        <w:rPr>
          <w:rFonts w:ascii="Times New Roman" w:eastAsia="Times New Roman" w:hAnsi="Times New Roman" w:cs="Times New Roman"/>
          <w:bCs/>
          <w:sz w:val="24"/>
        </w:rPr>
        <w:t>Тема 10. Конституционный</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суд </w:t>
      </w:r>
      <w:r w:rsidRPr="00D50DE5">
        <w:rPr>
          <w:rFonts w:ascii="Times New Roman" w:eastAsia="Times New Roman" w:hAnsi="Times New Roman" w:cs="Times New Roman"/>
          <w:bCs/>
          <w:spacing w:val="-4"/>
          <w:sz w:val="24"/>
        </w:rPr>
        <w:t>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11.</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Правовой статус судей в РФ, присяжных и </w:t>
      </w:r>
      <w:r w:rsidRPr="00D50DE5">
        <w:rPr>
          <w:rFonts w:ascii="Times New Roman" w:eastAsia="Times New Roman" w:hAnsi="Times New Roman" w:cs="Times New Roman"/>
          <w:bCs/>
          <w:spacing w:val="-2"/>
          <w:sz w:val="24"/>
        </w:rPr>
        <w:t xml:space="preserve">арбитражных </w:t>
      </w:r>
      <w:r w:rsidRPr="00D50DE5">
        <w:rPr>
          <w:rFonts w:ascii="Times New Roman" w:eastAsia="Times New Roman" w:hAnsi="Times New Roman" w:cs="Times New Roman"/>
          <w:bCs/>
          <w:sz w:val="24"/>
        </w:rPr>
        <w:t>заседателей в 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 xml:space="preserve">Тема 12. Органы </w:t>
      </w:r>
      <w:r w:rsidRPr="00D50DE5">
        <w:rPr>
          <w:rFonts w:ascii="Times New Roman" w:eastAsia="Times New Roman" w:hAnsi="Times New Roman" w:cs="Times New Roman"/>
          <w:bCs/>
          <w:spacing w:val="-2"/>
          <w:sz w:val="24"/>
        </w:rPr>
        <w:t xml:space="preserve">обеспечения </w:t>
      </w:r>
      <w:r w:rsidRPr="00D50DE5">
        <w:rPr>
          <w:rFonts w:ascii="Times New Roman" w:eastAsia="Times New Roman" w:hAnsi="Times New Roman" w:cs="Times New Roman"/>
          <w:bCs/>
          <w:sz w:val="24"/>
        </w:rPr>
        <w:t>безопасности</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в</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 13. Органы внутренних</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дел</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
          <w:sz w:val="24"/>
        </w:rPr>
      </w:pPr>
      <w:r w:rsidRPr="00D50DE5">
        <w:rPr>
          <w:rFonts w:ascii="Times New Roman" w:eastAsia="Times New Roman" w:hAnsi="Times New Roman" w:cs="Times New Roman"/>
          <w:bCs/>
          <w:sz w:val="24"/>
        </w:rPr>
        <w:t>Тема 14. Прокурорский надзор и</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органы</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прокуратуры в 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15.</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Органы ФССП России</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z w:val="24"/>
        </w:rPr>
      </w:pPr>
      <w:r w:rsidRPr="00D50DE5">
        <w:rPr>
          <w:rFonts w:ascii="Times New Roman" w:eastAsia="Times New Roman" w:hAnsi="Times New Roman" w:cs="Times New Roman"/>
          <w:bCs/>
          <w:sz w:val="24"/>
        </w:rPr>
        <w:t xml:space="preserve">Тема 16. Органы </w:t>
      </w:r>
      <w:r w:rsidRPr="00D50DE5">
        <w:rPr>
          <w:rFonts w:ascii="Times New Roman" w:eastAsia="Times New Roman" w:hAnsi="Times New Roman" w:cs="Times New Roman"/>
          <w:bCs/>
          <w:spacing w:val="-2"/>
          <w:sz w:val="24"/>
        </w:rPr>
        <w:t xml:space="preserve">предварительного </w:t>
      </w:r>
      <w:r w:rsidRPr="00D50DE5">
        <w:rPr>
          <w:rFonts w:ascii="Times New Roman" w:eastAsia="Times New Roman" w:hAnsi="Times New Roman" w:cs="Times New Roman"/>
          <w:bCs/>
          <w:sz w:val="24"/>
        </w:rPr>
        <w:t>следствия</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и</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дознания</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17.</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Таможенные </w:t>
      </w:r>
      <w:r w:rsidRPr="00D50DE5">
        <w:rPr>
          <w:rFonts w:ascii="Times New Roman" w:eastAsia="Times New Roman" w:hAnsi="Times New Roman" w:cs="Times New Roman"/>
          <w:bCs/>
          <w:spacing w:val="-2"/>
          <w:sz w:val="24"/>
        </w:rPr>
        <w:t>органы</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6"/>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2"/>
          <w:sz w:val="24"/>
        </w:rPr>
        <w:t xml:space="preserve"> </w:t>
      </w:r>
      <w:r w:rsidRPr="00D50DE5">
        <w:rPr>
          <w:rFonts w:ascii="Times New Roman" w:eastAsia="Times New Roman" w:hAnsi="Times New Roman" w:cs="Times New Roman"/>
          <w:bCs/>
          <w:sz w:val="24"/>
        </w:rPr>
        <w:t>18.</w:t>
      </w:r>
      <w:r w:rsidRPr="00D50DE5">
        <w:rPr>
          <w:rFonts w:ascii="Times New Roman" w:eastAsia="Times New Roman" w:hAnsi="Times New Roman" w:cs="Times New Roman"/>
          <w:bCs/>
          <w:spacing w:val="-12"/>
          <w:sz w:val="24"/>
        </w:rPr>
        <w:t xml:space="preserve"> </w:t>
      </w:r>
      <w:r w:rsidRPr="00D50DE5">
        <w:rPr>
          <w:rFonts w:ascii="Times New Roman" w:eastAsia="Times New Roman" w:hAnsi="Times New Roman" w:cs="Times New Roman"/>
          <w:bCs/>
          <w:sz w:val="24"/>
        </w:rPr>
        <w:t>Адвокатура</w:t>
      </w:r>
      <w:r w:rsidRPr="00D50DE5">
        <w:rPr>
          <w:rFonts w:ascii="Times New Roman" w:eastAsia="Times New Roman" w:hAnsi="Times New Roman" w:cs="Times New Roman"/>
          <w:bCs/>
          <w:spacing w:val="-12"/>
          <w:sz w:val="24"/>
        </w:rPr>
        <w:t xml:space="preserve"> </w:t>
      </w:r>
      <w:r w:rsidRPr="00D50DE5">
        <w:rPr>
          <w:rFonts w:ascii="Times New Roman" w:eastAsia="Times New Roman" w:hAnsi="Times New Roman" w:cs="Times New Roman"/>
          <w:bCs/>
          <w:sz w:val="24"/>
        </w:rPr>
        <w:t xml:space="preserve">в </w:t>
      </w:r>
      <w:r w:rsidRPr="00D50DE5">
        <w:rPr>
          <w:rFonts w:ascii="Times New Roman" w:eastAsia="Times New Roman" w:hAnsi="Times New Roman" w:cs="Times New Roman"/>
          <w:bCs/>
          <w:spacing w:val="-6"/>
          <w:sz w:val="24"/>
        </w:rPr>
        <w:t>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6"/>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2"/>
          <w:sz w:val="24"/>
        </w:rPr>
        <w:t xml:space="preserve"> </w:t>
      </w:r>
      <w:r w:rsidRPr="00D50DE5">
        <w:rPr>
          <w:rFonts w:ascii="Times New Roman" w:eastAsia="Times New Roman" w:hAnsi="Times New Roman" w:cs="Times New Roman"/>
          <w:bCs/>
          <w:sz w:val="24"/>
        </w:rPr>
        <w:t>19.</w:t>
      </w:r>
      <w:r w:rsidRPr="00D50DE5">
        <w:rPr>
          <w:rFonts w:ascii="Times New Roman" w:eastAsia="Times New Roman" w:hAnsi="Times New Roman" w:cs="Times New Roman"/>
          <w:bCs/>
          <w:spacing w:val="-12"/>
          <w:sz w:val="24"/>
        </w:rPr>
        <w:t xml:space="preserve"> </w:t>
      </w:r>
      <w:r w:rsidRPr="00D50DE5">
        <w:rPr>
          <w:rFonts w:ascii="Times New Roman" w:eastAsia="Times New Roman" w:hAnsi="Times New Roman" w:cs="Times New Roman"/>
          <w:bCs/>
          <w:sz w:val="24"/>
        </w:rPr>
        <w:t>Нотариат</w:t>
      </w:r>
      <w:r w:rsidRPr="00D50DE5">
        <w:rPr>
          <w:rFonts w:ascii="Times New Roman" w:eastAsia="Times New Roman" w:hAnsi="Times New Roman" w:cs="Times New Roman"/>
          <w:bCs/>
          <w:spacing w:val="-13"/>
          <w:sz w:val="24"/>
        </w:rPr>
        <w:t xml:space="preserve"> </w:t>
      </w:r>
      <w:r w:rsidRPr="00D50DE5">
        <w:rPr>
          <w:rFonts w:ascii="Times New Roman" w:eastAsia="Times New Roman" w:hAnsi="Times New Roman" w:cs="Times New Roman"/>
          <w:bCs/>
          <w:sz w:val="24"/>
        </w:rPr>
        <w:t xml:space="preserve">в </w:t>
      </w:r>
      <w:r w:rsidRPr="00D50DE5">
        <w:rPr>
          <w:rFonts w:ascii="Times New Roman" w:eastAsia="Times New Roman" w:hAnsi="Times New Roman" w:cs="Times New Roman"/>
          <w:bCs/>
          <w:spacing w:val="-6"/>
          <w:sz w:val="24"/>
        </w:rPr>
        <w:t>РФ</w:t>
      </w:r>
    </w:p>
    <w:p w:rsidR="004D595A" w:rsidRPr="00D50DE5" w:rsidRDefault="00D172ED">
      <w:pPr>
        <w:widowControl w:val="0"/>
        <w:autoSpaceDE w:val="0"/>
        <w:autoSpaceDN w:val="0"/>
        <w:spacing w:after="0" w:line="240" w:lineRule="auto"/>
        <w:ind w:right="882"/>
        <w:rPr>
          <w:rFonts w:ascii="Times New Roman" w:eastAsia="Times New Roman" w:hAnsi="Times New Roman" w:cs="Times New Roman"/>
          <w:bCs/>
          <w:spacing w:val="-6"/>
          <w:sz w:val="24"/>
        </w:rPr>
      </w:pPr>
      <w:r w:rsidRPr="00D50DE5">
        <w:rPr>
          <w:rFonts w:ascii="Times New Roman" w:eastAsia="Times New Roman" w:hAnsi="Times New Roman" w:cs="Times New Roman"/>
          <w:bCs/>
          <w:sz w:val="24"/>
        </w:rPr>
        <w:t>Тема 20. Частная детективная и охранная</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деятельность</w:t>
      </w:r>
    </w:p>
    <w:p w:rsidR="004D595A" w:rsidRPr="00D50DE5" w:rsidRDefault="004D595A">
      <w:pPr>
        <w:spacing w:after="0"/>
        <w:rPr>
          <w:rFonts w:ascii="Times New Roman" w:hAnsi="Times New Roman" w:cs="Times New Roman"/>
          <w:b/>
          <w:bCs/>
          <w:sz w:val="24"/>
          <w:szCs w:val="24"/>
        </w:rPr>
      </w:pPr>
    </w:p>
    <w:p w:rsidR="004D595A" w:rsidRPr="00D50DE5" w:rsidRDefault="00D172ED">
      <w:pPr>
        <w:spacing w:after="0"/>
        <w:rPr>
          <w:rFonts w:ascii="Times New Roman" w:hAnsi="Times New Roman" w:cs="Times New Roman"/>
          <w:b/>
          <w:bCs/>
          <w:sz w:val="24"/>
          <w:szCs w:val="24"/>
        </w:rPr>
      </w:pPr>
      <w:r w:rsidRPr="00D50DE5">
        <w:rPr>
          <w:rFonts w:ascii="Times New Roman" w:eastAsia="Times New Roman" w:hAnsi="Times New Roman" w:cs="Times New Roman"/>
          <w:b/>
          <w:bCs/>
          <w:sz w:val="24"/>
          <w:szCs w:val="24"/>
        </w:rPr>
        <w:t>МДК.02.02. Уголовный процесс</w:t>
      </w:r>
    </w:p>
    <w:p w:rsidR="004D595A" w:rsidRPr="00D50DE5" w:rsidRDefault="00D172ED">
      <w:pPr>
        <w:spacing w:after="0"/>
        <w:rPr>
          <w:rFonts w:ascii="Times New Roman" w:eastAsia="Times New Roman" w:hAnsi="Times New Roman" w:cs="Times New Roman"/>
          <w:b/>
          <w:spacing w:val="-2"/>
          <w:sz w:val="24"/>
        </w:rPr>
      </w:pPr>
      <w:r w:rsidRPr="00D50DE5">
        <w:rPr>
          <w:rFonts w:ascii="Times New Roman" w:eastAsia="Times New Roman" w:hAnsi="Times New Roman" w:cs="Times New Roman"/>
          <w:b/>
          <w:sz w:val="24"/>
        </w:rPr>
        <w:t>Раздел</w:t>
      </w:r>
      <w:r w:rsidRPr="00D50DE5">
        <w:rPr>
          <w:rFonts w:ascii="Times New Roman" w:eastAsia="Times New Roman" w:hAnsi="Times New Roman" w:cs="Times New Roman"/>
          <w:b/>
          <w:spacing w:val="-5"/>
          <w:sz w:val="24"/>
        </w:rPr>
        <w:t xml:space="preserve"> 1. </w:t>
      </w:r>
      <w:r w:rsidRPr="00D50DE5">
        <w:rPr>
          <w:rFonts w:ascii="Times New Roman" w:eastAsia="Times New Roman" w:hAnsi="Times New Roman" w:cs="Times New Roman"/>
          <w:b/>
          <w:sz w:val="24"/>
        </w:rPr>
        <w:t>Общие</w:t>
      </w:r>
      <w:r w:rsidRPr="00D50DE5">
        <w:rPr>
          <w:rFonts w:ascii="Times New Roman" w:eastAsia="Times New Roman" w:hAnsi="Times New Roman" w:cs="Times New Roman"/>
          <w:b/>
          <w:spacing w:val="-5"/>
          <w:sz w:val="24"/>
        </w:rPr>
        <w:t xml:space="preserve"> </w:t>
      </w:r>
      <w:r w:rsidRPr="00D50DE5">
        <w:rPr>
          <w:rFonts w:ascii="Times New Roman" w:eastAsia="Times New Roman" w:hAnsi="Times New Roman" w:cs="Times New Roman"/>
          <w:b/>
          <w:sz w:val="24"/>
        </w:rPr>
        <w:t>положения</w:t>
      </w:r>
      <w:r w:rsidRPr="00D50DE5">
        <w:rPr>
          <w:rFonts w:ascii="Times New Roman" w:eastAsia="Times New Roman" w:hAnsi="Times New Roman" w:cs="Times New Roman"/>
          <w:b/>
          <w:spacing w:val="-4"/>
          <w:sz w:val="24"/>
        </w:rPr>
        <w:t xml:space="preserve"> </w:t>
      </w:r>
      <w:r w:rsidRPr="00D50DE5">
        <w:rPr>
          <w:rFonts w:ascii="Times New Roman" w:eastAsia="Times New Roman" w:hAnsi="Times New Roman" w:cs="Times New Roman"/>
          <w:b/>
          <w:sz w:val="24"/>
        </w:rPr>
        <w:t>уголовного</w:t>
      </w:r>
      <w:r w:rsidRPr="00D50DE5">
        <w:rPr>
          <w:rFonts w:ascii="Times New Roman" w:eastAsia="Times New Roman" w:hAnsi="Times New Roman" w:cs="Times New Roman"/>
          <w:b/>
          <w:spacing w:val="-3"/>
          <w:sz w:val="24"/>
        </w:rPr>
        <w:t xml:space="preserve"> </w:t>
      </w:r>
      <w:r w:rsidRPr="00D50DE5">
        <w:rPr>
          <w:rFonts w:ascii="Times New Roman" w:eastAsia="Times New Roman" w:hAnsi="Times New Roman" w:cs="Times New Roman"/>
          <w:b/>
          <w:spacing w:val="-2"/>
          <w:sz w:val="24"/>
        </w:rPr>
        <w:t>процесса.</w:t>
      </w:r>
    </w:p>
    <w:p w:rsidR="004D595A" w:rsidRPr="00D50DE5" w:rsidRDefault="00D172ED">
      <w:pPr>
        <w:widowControl w:val="0"/>
        <w:autoSpaceDE w:val="0"/>
        <w:autoSpaceDN w:val="0"/>
        <w:spacing w:after="0"/>
        <w:ind w:right="32"/>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Тема</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1.</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Сущность и основные </w:t>
      </w:r>
      <w:r w:rsidRPr="00D50DE5">
        <w:rPr>
          <w:rFonts w:ascii="Times New Roman" w:eastAsia="Times New Roman" w:hAnsi="Times New Roman" w:cs="Times New Roman"/>
          <w:bCs/>
          <w:spacing w:val="-2"/>
          <w:sz w:val="24"/>
        </w:rPr>
        <w:t xml:space="preserve">понятия уголовного процесса. Источники уголовно- процессуального </w:t>
      </w:r>
      <w:r w:rsidRPr="00D50DE5">
        <w:rPr>
          <w:rFonts w:ascii="Times New Roman" w:eastAsia="Times New Roman" w:hAnsi="Times New Roman" w:cs="Times New Roman"/>
          <w:bCs/>
          <w:spacing w:val="-4"/>
          <w:sz w:val="24"/>
        </w:rPr>
        <w:t>права</w:t>
      </w:r>
    </w:p>
    <w:p w:rsidR="004D595A" w:rsidRPr="00D50DE5" w:rsidRDefault="00D172ED">
      <w:pPr>
        <w:widowControl w:val="0"/>
        <w:autoSpaceDE w:val="0"/>
        <w:autoSpaceDN w:val="0"/>
        <w:spacing w:after="0"/>
        <w:ind w:right="867"/>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 xml:space="preserve">Тема 2. </w:t>
      </w:r>
      <w:r w:rsidRPr="00D50DE5">
        <w:rPr>
          <w:rFonts w:ascii="Times New Roman" w:eastAsia="Times New Roman" w:hAnsi="Times New Roman" w:cs="Times New Roman"/>
          <w:bCs/>
          <w:spacing w:val="-2"/>
          <w:sz w:val="24"/>
        </w:rPr>
        <w:t>Принципы уголовного судопроизводства</w:t>
      </w:r>
    </w:p>
    <w:p w:rsidR="004D595A" w:rsidRPr="00D50DE5" w:rsidRDefault="00D172ED">
      <w:pPr>
        <w:widowControl w:val="0"/>
        <w:autoSpaceDE w:val="0"/>
        <w:autoSpaceDN w:val="0"/>
        <w:spacing w:after="0"/>
        <w:ind w:right="867"/>
        <w:rPr>
          <w:rFonts w:ascii="Times New Roman" w:eastAsia="Times New Roman" w:hAnsi="Times New Roman" w:cs="Times New Roman"/>
          <w:spacing w:val="-2"/>
          <w:sz w:val="24"/>
        </w:rPr>
      </w:pPr>
      <w:r w:rsidRPr="00D50DE5">
        <w:rPr>
          <w:rFonts w:ascii="Times New Roman" w:eastAsia="Times New Roman" w:hAnsi="Times New Roman" w:cs="Times New Roman"/>
          <w:sz w:val="24"/>
        </w:rPr>
        <w:t xml:space="preserve">Тема 3. </w:t>
      </w:r>
      <w:r w:rsidRPr="00D50DE5">
        <w:rPr>
          <w:rFonts w:ascii="Times New Roman" w:eastAsia="Times New Roman" w:hAnsi="Times New Roman" w:cs="Times New Roman"/>
          <w:spacing w:val="-2"/>
          <w:sz w:val="24"/>
        </w:rPr>
        <w:t>Участники уголовного судопроизводства</w:t>
      </w:r>
    </w:p>
    <w:p w:rsidR="004D595A" w:rsidRPr="00D50DE5" w:rsidRDefault="00D172ED">
      <w:pPr>
        <w:widowControl w:val="0"/>
        <w:autoSpaceDE w:val="0"/>
        <w:autoSpaceDN w:val="0"/>
        <w:spacing w:before="7" w:after="0" w:line="273" w:lineRule="exact"/>
        <w:rPr>
          <w:rFonts w:ascii="Times New Roman" w:eastAsia="Times New Roman" w:hAnsi="Times New Roman" w:cs="Times New Roman"/>
          <w:spacing w:val="-2"/>
          <w:sz w:val="24"/>
        </w:rPr>
      </w:pPr>
      <w:r w:rsidRPr="00D50DE5">
        <w:rPr>
          <w:rFonts w:ascii="Times New Roman" w:eastAsia="Times New Roman" w:hAnsi="Times New Roman" w:cs="Times New Roman"/>
          <w:sz w:val="24"/>
        </w:rPr>
        <w:t>Тема 4. Доказательства</w:t>
      </w:r>
      <w:r w:rsidRPr="00D50DE5">
        <w:rPr>
          <w:rFonts w:ascii="Times New Roman" w:eastAsia="Times New Roman" w:hAnsi="Times New Roman" w:cs="Times New Roman"/>
          <w:spacing w:val="-9"/>
          <w:sz w:val="24"/>
        </w:rPr>
        <w:t xml:space="preserve"> </w:t>
      </w:r>
      <w:r w:rsidRPr="00D50DE5">
        <w:rPr>
          <w:rFonts w:ascii="Times New Roman" w:eastAsia="Times New Roman" w:hAnsi="Times New Roman" w:cs="Times New Roman"/>
          <w:spacing w:val="-10"/>
          <w:sz w:val="24"/>
        </w:rPr>
        <w:t xml:space="preserve">и </w:t>
      </w:r>
      <w:r w:rsidRPr="00D50DE5">
        <w:rPr>
          <w:rFonts w:ascii="Times New Roman" w:eastAsia="Times New Roman" w:hAnsi="Times New Roman" w:cs="Times New Roman"/>
          <w:sz w:val="24"/>
        </w:rPr>
        <w:t>доказывание</w:t>
      </w:r>
      <w:r w:rsidRPr="00D50DE5">
        <w:rPr>
          <w:rFonts w:ascii="Times New Roman" w:eastAsia="Times New Roman" w:hAnsi="Times New Roman" w:cs="Times New Roman"/>
          <w:spacing w:val="-8"/>
          <w:sz w:val="24"/>
        </w:rPr>
        <w:t xml:space="preserve"> </w:t>
      </w:r>
      <w:r w:rsidRPr="00D50DE5">
        <w:rPr>
          <w:rFonts w:ascii="Times New Roman" w:eastAsia="Times New Roman" w:hAnsi="Times New Roman" w:cs="Times New Roman"/>
          <w:spacing w:val="-10"/>
          <w:sz w:val="24"/>
        </w:rPr>
        <w:t xml:space="preserve">в </w:t>
      </w:r>
      <w:r w:rsidRPr="00D50DE5">
        <w:rPr>
          <w:rFonts w:ascii="Times New Roman" w:eastAsia="Times New Roman" w:hAnsi="Times New Roman" w:cs="Times New Roman"/>
          <w:spacing w:val="-2"/>
          <w:sz w:val="24"/>
        </w:rPr>
        <w:t>уголовном судопроизводстве</w:t>
      </w:r>
    </w:p>
    <w:p w:rsidR="004D595A" w:rsidRPr="00D50DE5" w:rsidRDefault="00D172ED">
      <w:pPr>
        <w:widowControl w:val="0"/>
        <w:autoSpaceDE w:val="0"/>
        <w:autoSpaceDN w:val="0"/>
        <w:spacing w:after="0" w:line="225" w:lineRule="auto"/>
        <w:ind w:right="447"/>
        <w:rPr>
          <w:rFonts w:ascii="Times New Roman" w:eastAsia="Times New Roman" w:hAnsi="Times New Roman" w:cs="Times New Roman"/>
          <w:spacing w:val="-2"/>
          <w:sz w:val="24"/>
        </w:rPr>
      </w:pPr>
      <w:r w:rsidRPr="00D50DE5">
        <w:rPr>
          <w:rFonts w:ascii="Times New Roman" w:eastAsia="Times New Roman" w:hAnsi="Times New Roman" w:cs="Times New Roman"/>
          <w:sz w:val="24"/>
        </w:rPr>
        <w:t xml:space="preserve">Тема 5. Меры </w:t>
      </w:r>
      <w:r w:rsidRPr="00D50DE5">
        <w:rPr>
          <w:rFonts w:ascii="Times New Roman" w:eastAsia="Times New Roman" w:hAnsi="Times New Roman" w:cs="Times New Roman"/>
          <w:spacing w:val="-2"/>
          <w:sz w:val="24"/>
        </w:rPr>
        <w:t>уголовно-процессуального принуждения</w:t>
      </w:r>
    </w:p>
    <w:p w:rsidR="004D595A" w:rsidRPr="00D50DE5" w:rsidRDefault="004D595A">
      <w:pPr>
        <w:widowControl w:val="0"/>
        <w:autoSpaceDE w:val="0"/>
        <w:autoSpaceDN w:val="0"/>
        <w:spacing w:after="0" w:line="225" w:lineRule="auto"/>
        <w:ind w:right="447"/>
        <w:rPr>
          <w:rFonts w:ascii="Times New Roman" w:eastAsia="Times New Roman" w:hAnsi="Times New Roman" w:cs="Times New Roman"/>
          <w:spacing w:val="-2"/>
          <w:sz w:val="24"/>
        </w:rPr>
      </w:pPr>
    </w:p>
    <w:p w:rsidR="004D595A" w:rsidRPr="00D50DE5" w:rsidRDefault="00D172ED">
      <w:pPr>
        <w:widowControl w:val="0"/>
        <w:autoSpaceDE w:val="0"/>
        <w:autoSpaceDN w:val="0"/>
        <w:spacing w:after="0" w:line="225" w:lineRule="auto"/>
        <w:ind w:right="447"/>
        <w:rPr>
          <w:rFonts w:ascii="Times New Roman" w:eastAsia="Times New Roman" w:hAnsi="Times New Roman" w:cs="Times New Roman"/>
          <w:spacing w:val="-2"/>
          <w:sz w:val="24"/>
        </w:rPr>
      </w:pPr>
      <w:r w:rsidRPr="00D50DE5">
        <w:rPr>
          <w:rFonts w:ascii="Times New Roman" w:eastAsia="Times New Roman" w:hAnsi="Times New Roman" w:cs="Times New Roman"/>
          <w:b/>
          <w:sz w:val="24"/>
        </w:rPr>
        <w:t>Раздел 2. Досудебное</w:t>
      </w:r>
      <w:r w:rsidRPr="00D50DE5">
        <w:rPr>
          <w:rFonts w:ascii="Times New Roman" w:eastAsia="Times New Roman" w:hAnsi="Times New Roman" w:cs="Times New Roman"/>
          <w:b/>
          <w:spacing w:val="-8"/>
          <w:sz w:val="24"/>
        </w:rPr>
        <w:t xml:space="preserve"> </w:t>
      </w:r>
      <w:r w:rsidRPr="00D50DE5">
        <w:rPr>
          <w:rFonts w:ascii="Times New Roman" w:eastAsia="Times New Roman" w:hAnsi="Times New Roman" w:cs="Times New Roman"/>
          <w:b/>
          <w:spacing w:val="-2"/>
          <w:sz w:val="24"/>
        </w:rPr>
        <w:t>производство</w:t>
      </w:r>
    </w:p>
    <w:p w:rsidR="004D595A" w:rsidRPr="00D50DE5" w:rsidRDefault="00D172ED">
      <w:pPr>
        <w:widowControl w:val="0"/>
        <w:autoSpaceDE w:val="0"/>
        <w:autoSpaceDN w:val="0"/>
        <w:spacing w:after="0"/>
        <w:ind w:right="867"/>
        <w:rPr>
          <w:rFonts w:ascii="Times New Roman" w:eastAsia="Times New Roman" w:hAnsi="Times New Roman" w:cs="Times New Roman"/>
          <w:bCs/>
          <w:sz w:val="24"/>
        </w:rPr>
      </w:pPr>
      <w:r w:rsidRPr="00D50DE5">
        <w:rPr>
          <w:rFonts w:ascii="Times New Roman" w:eastAsia="Times New Roman" w:hAnsi="Times New Roman" w:cs="Times New Roman"/>
          <w:bCs/>
          <w:sz w:val="24"/>
        </w:rPr>
        <w:t xml:space="preserve">Тема 6 </w:t>
      </w:r>
      <w:r w:rsidRPr="00D50DE5">
        <w:rPr>
          <w:rFonts w:ascii="Times New Roman" w:eastAsia="Times New Roman" w:hAnsi="Times New Roman" w:cs="Times New Roman"/>
          <w:bCs/>
          <w:spacing w:val="-2"/>
          <w:sz w:val="24"/>
        </w:rPr>
        <w:t xml:space="preserve">Возбуждение </w:t>
      </w:r>
      <w:r w:rsidRPr="00D50DE5">
        <w:rPr>
          <w:rFonts w:ascii="Times New Roman" w:eastAsia="Times New Roman" w:hAnsi="Times New Roman" w:cs="Times New Roman"/>
          <w:bCs/>
          <w:sz w:val="24"/>
        </w:rPr>
        <w:t>уголовного</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дела</w:t>
      </w:r>
    </w:p>
    <w:p w:rsidR="004D595A" w:rsidRPr="00D50DE5" w:rsidRDefault="00D172ED">
      <w:pPr>
        <w:widowControl w:val="0"/>
        <w:autoSpaceDE w:val="0"/>
        <w:autoSpaceDN w:val="0"/>
        <w:spacing w:after="0"/>
        <w:ind w:right="193"/>
        <w:jc w:val="both"/>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 xml:space="preserve">Тема 7 </w:t>
      </w:r>
      <w:r w:rsidRPr="00D50DE5">
        <w:rPr>
          <w:rFonts w:ascii="Times New Roman" w:eastAsia="Times New Roman" w:hAnsi="Times New Roman" w:cs="Times New Roman"/>
          <w:bCs/>
          <w:spacing w:val="-2"/>
          <w:sz w:val="24"/>
        </w:rPr>
        <w:t xml:space="preserve">Предварительно </w:t>
      </w:r>
      <w:r w:rsidRPr="00D50DE5">
        <w:rPr>
          <w:rFonts w:ascii="Times New Roman" w:eastAsia="Times New Roman" w:hAnsi="Times New Roman" w:cs="Times New Roman"/>
          <w:bCs/>
          <w:sz w:val="24"/>
        </w:rPr>
        <w:t>е</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расследование Общие условия </w:t>
      </w:r>
      <w:r w:rsidRPr="00D50DE5">
        <w:rPr>
          <w:rFonts w:ascii="Times New Roman" w:eastAsia="Times New Roman" w:hAnsi="Times New Roman" w:cs="Times New Roman"/>
          <w:bCs/>
          <w:spacing w:val="-2"/>
          <w:sz w:val="24"/>
        </w:rPr>
        <w:t>предварительно расследования</w:t>
      </w:r>
    </w:p>
    <w:p w:rsidR="004D595A" w:rsidRPr="00D50DE5" w:rsidRDefault="00D172ED">
      <w:pPr>
        <w:widowControl w:val="0"/>
        <w:autoSpaceDE w:val="0"/>
        <w:autoSpaceDN w:val="0"/>
        <w:spacing w:after="0" w:line="267" w:lineRule="exact"/>
        <w:ind w:left="19" w:right="39"/>
        <w:jc w:val="both"/>
        <w:rPr>
          <w:rFonts w:ascii="Times New Roman" w:eastAsia="Times New Roman" w:hAnsi="Times New Roman" w:cs="Times New Roman"/>
          <w:bCs/>
          <w:spacing w:val="-2"/>
          <w:sz w:val="24"/>
        </w:rPr>
      </w:pPr>
      <w:r w:rsidRPr="00D50DE5">
        <w:rPr>
          <w:rFonts w:ascii="Times New Roman" w:eastAsia="Times New Roman" w:hAnsi="Times New Roman" w:cs="Times New Roman"/>
          <w:bCs/>
          <w:spacing w:val="-2"/>
          <w:sz w:val="24"/>
        </w:rPr>
        <w:t>Тема 8 Производство следственных действий</w:t>
      </w:r>
    </w:p>
    <w:p w:rsidR="004D595A" w:rsidRPr="00D50DE5" w:rsidRDefault="00D172ED">
      <w:pPr>
        <w:widowControl w:val="0"/>
        <w:autoSpaceDE w:val="0"/>
        <w:autoSpaceDN w:val="0"/>
        <w:spacing w:after="0" w:line="267" w:lineRule="exact"/>
        <w:ind w:left="19" w:right="39"/>
        <w:jc w:val="both"/>
        <w:rPr>
          <w:rFonts w:ascii="Times New Roman" w:eastAsia="Times New Roman" w:hAnsi="Times New Roman" w:cs="Times New Roman"/>
          <w:bCs/>
          <w:spacing w:val="-2"/>
          <w:sz w:val="24"/>
        </w:rPr>
      </w:pPr>
      <w:r w:rsidRPr="00D50DE5">
        <w:rPr>
          <w:rFonts w:ascii="Times New Roman" w:eastAsia="Times New Roman" w:hAnsi="Times New Roman" w:cs="Times New Roman"/>
          <w:bCs/>
          <w:sz w:val="24"/>
        </w:rPr>
        <w:t xml:space="preserve">Тема 9. </w:t>
      </w:r>
      <w:r w:rsidRPr="00D50DE5">
        <w:rPr>
          <w:rFonts w:ascii="Times New Roman" w:eastAsia="Times New Roman" w:hAnsi="Times New Roman" w:cs="Times New Roman"/>
          <w:bCs/>
          <w:spacing w:val="-2"/>
          <w:sz w:val="24"/>
        </w:rPr>
        <w:t>Окончание предварительного расследования</w:t>
      </w:r>
    </w:p>
    <w:p w:rsidR="004D595A" w:rsidRPr="00D50DE5" w:rsidRDefault="004D595A">
      <w:pPr>
        <w:widowControl w:val="0"/>
        <w:autoSpaceDE w:val="0"/>
        <w:autoSpaceDN w:val="0"/>
        <w:spacing w:after="0" w:line="267" w:lineRule="exact"/>
        <w:ind w:left="19" w:right="39"/>
        <w:jc w:val="both"/>
        <w:rPr>
          <w:rFonts w:ascii="Times New Roman" w:eastAsia="Times New Roman" w:hAnsi="Times New Roman" w:cs="Times New Roman"/>
          <w:spacing w:val="-2"/>
          <w:sz w:val="24"/>
        </w:rPr>
      </w:pPr>
    </w:p>
    <w:p w:rsidR="004D595A" w:rsidRPr="00D50DE5" w:rsidRDefault="00D172ED">
      <w:pPr>
        <w:widowControl w:val="0"/>
        <w:autoSpaceDE w:val="0"/>
        <w:autoSpaceDN w:val="0"/>
        <w:spacing w:after="0" w:line="225" w:lineRule="auto"/>
        <w:ind w:right="447"/>
        <w:rPr>
          <w:rFonts w:ascii="Times New Roman" w:eastAsia="Times New Roman" w:hAnsi="Times New Roman" w:cs="Times New Roman"/>
          <w:spacing w:val="-2"/>
          <w:sz w:val="24"/>
        </w:rPr>
      </w:pPr>
      <w:r w:rsidRPr="00D50DE5">
        <w:rPr>
          <w:rFonts w:ascii="Times New Roman" w:eastAsia="Times New Roman" w:hAnsi="Times New Roman" w:cs="Times New Roman"/>
          <w:b/>
          <w:sz w:val="24"/>
        </w:rPr>
        <w:t>Раздел 3. Судебное</w:t>
      </w:r>
      <w:r w:rsidRPr="00D50DE5">
        <w:rPr>
          <w:rFonts w:ascii="Times New Roman" w:eastAsia="Times New Roman" w:hAnsi="Times New Roman" w:cs="Times New Roman"/>
          <w:b/>
          <w:spacing w:val="-8"/>
          <w:sz w:val="24"/>
        </w:rPr>
        <w:t xml:space="preserve"> </w:t>
      </w:r>
      <w:r w:rsidRPr="00D50DE5">
        <w:rPr>
          <w:rFonts w:ascii="Times New Roman" w:eastAsia="Times New Roman" w:hAnsi="Times New Roman" w:cs="Times New Roman"/>
          <w:b/>
          <w:spacing w:val="-2"/>
          <w:sz w:val="24"/>
        </w:rPr>
        <w:t>производство</w:t>
      </w:r>
    </w:p>
    <w:p w:rsidR="004D595A" w:rsidRPr="00D50DE5" w:rsidRDefault="00D172ED">
      <w:pPr>
        <w:widowControl w:val="0"/>
        <w:autoSpaceDE w:val="0"/>
        <w:autoSpaceDN w:val="0"/>
        <w:spacing w:after="0" w:line="267" w:lineRule="exact"/>
        <w:ind w:left="19" w:right="39"/>
        <w:jc w:val="both"/>
        <w:rPr>
          <w:rFonts w:ascii="Times New Roman" w:eastAsia="Times New Roman" w:hAnsi="Times New Roman" w:cs="Times New Roman"/>
          <w:bCs/>
          <w:spacing w:val="-2"/>
          <w:sz w:val="24"/>
          <w:szCs w:val="24"/>
        </w:rPr>
      </w:pPr>
      <w:r w:rsidRPr="00D50DE5">
        <w:rPr>
          <w:rFonts w:ascii="Times New Roman" w:eastAsia="Times New Roman" w:hAnsi="Times New Roman" w:cs="Times New Roman"/>
          <w:bCs/>
          <w:sz w:val="24"/>
          <w:szCs w:val="24"/>
        </w:rPr>
        <w:t xml:space="preserve">Тема 10. </w:t>
      </w:r>
      <w:r w:rsidRPr="00D50DE5">
        <w:rPr>
          <w:rFonts w:ascii="Times New Roman" w:eastAsia="Times New Roman" w:hAnsi="Times New Roman" w:cs="Times New Roman"/>
          <w:bCs/>
          <w:spacing w:val="-2"/>
          <w:sz w:val="24"/>
          <w:szCs w:val="24"/>
        </w:rPr>
        <w:t xml:space="preserve">Подсудность. </w:t>
      </w:r>
      <w:r w:rsidRPr="00D50DE5">
        <w:rPr>
          <w:rFonts w:ascii="Times New Roman" w:eastAsia="Times New Roman" w:hAnsi="Times New Roman" w:cs="Times New Roman"/>
          <w:bCs/>
          <w:sz w:val="24"/>
          <w:szCs w:val="24"/>
        </w:rPr>
        <w:t>Подготовка</w:t>
      </w:r>
      <w:r w:rsidRPr="00D50DE5">
        <w:rPr>
          <w:rFonts w:ascii="Times New Roman" w:eastAsia="Times New Roman" w:hAnsi="Times New Roman" w:cs="Times New Roman"/>
          <w:bCs/>
          <w:spacing w:val="-15"/>
          <w:sz w:val="24"/>
          <w:szCs w:val="24"/>
        </w:rPr>
        <w:t xml:space="preserve"> </w:t>
      </w:r>
      <w:r w:rsidRPr="00D50DE5">
        <w:rPr>
          <w:rFonts w:ascii="Times New Roman" w:eastAsia="Times New Roman" w:hAnsi="Times New Roman" w:cs="Times New Roman"/>
          <w:bCs/>
          <w:sz w:val="24"/>
          <w:szCs w:val="24"/>
        </w:rPr>
        <w:t xml:space="preserve">к </w:t>
      </w:r>
      <w:r w:rsidRPr="00D50DE5">
        <w:rPr>
          <w:rFonts w:ascii="Times New Roman" w:eastAsia="Times New Roman" w:hAnsi="Times New Roman" w:cs="Times New Roman"/>
          <w:bCs/>
          <w:spacing w:val="-2"/>
          <w:sz w:val="24"/>
          <w:szCs w:val="24"/>
        </w:rPr>
        <w:t>судебному заседанию</w:t>
      </w:r>
    </w:p>
    <w:p w:rsidR="004D595A" w:rsidRPr="00D50DE5" w:rsidRDefault="00D172ED">
      <w:pPr>
        <w:widowControl w:val="0"/>
        <w:autoSpaceDE w:val="0"/>
        <w:autoSpaceDN w:val="0"/>
        <w:spacing w:after="0" w:line="267" w:lineRule="exact"/>
        <w:ind w:left="19" w:right="39"/>
        <w:jc w:val="both"/>
        <w:rPr>
          <w:rFonts w:ascii="Times New Roman" w:eastAsia="Times New Roman" w:hAnsi="Times New Roman" w:cs="Times New Roman"/>
          <w:bCs/>
          <w:spacing w:val="-2"/>
          <w:sz w:val="24"/>
          <w:szCs w:val="24"/>
        </w:rPr>
      </w:pPr>
      <w:r w:rsidRPr="00D50DE5">
        <w:rPr>
          <w:rFonts w:ascii="Times New Roman" w:eastAsia="Times New Roman" w:hAnsi="Times New Roman" w:cs="Times New Roman"/>
          <w:bCs/>
          <w:sz w:val="24"/>
          <w:szCs w:val="24"/>
        </w:rPr>
        <w:t xml:space="preserve">Тема 11. </w:t>
      </w:r>
      <w:r w:rsidRPr="00D50DE5">
        <w:rPr>
          <w:rFonts w:ascii="Times New Roman" w:eastAsia="Times New Roman" w:hAnsi="Times New Roman" w:cs="Times New Roman"/>
          <w:bCs/>
          <w:spacing w:val="-2"/>
          <w:sz w:val="24"/>
          <w:szCs w:val="24"/>
        </w:rPr>
        <w:t>Процессуальный порядок судебного разбирательства</w:t>
      </w:r>
    </w:p>
    <w:p w:rsidR="004D595A" w:rsidRPr="00D50DE5" w:rsidRDefault="00D172ED">
      <w:pPr>
        <w:widowControl w:val="0"/>
        <w:autoSpaceDE w:val="0"/>
        <w:autoSpaceDN w:val="0"/>
        <w:spacing w:after="0" w:line="267" w:lineRule="exact"/>
        <w:ind w:left="19" w:right="39"/>
        <w:jc w:val="both"/>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 xml:space="preserve">Тема 12. Особый </w:t>
      </w:r>
      <w:r w:rsidRPr="00D50DE5">
        <w:rPr>
          <w:rFonts w:ascii="Times New Roman" w:eastAsia="Times New Roman" w:hAnsi="Times New Roman" w:cs="Times New Roman"/>
          <w:bCs/>
          <w:spacing w:val="-2"/>
          <w:sz w:val="24"/>
          <w:szCs w:val="24"/>
        </w:rPr>
        <w:t>порядок</w:t>
      </w:r>
      <w:r w:rsidRPr="00D50DE5">
        <w:rPr>
          <w:rFonts w:ascii="Times New Roman" w:eastAsia="Times New Roman" w:hAnsi="Times New Roman" w:cs="Times New Roman"/>
          <w:bCs/>
          <w:spacing w:val="40"/>
          <w:sz w:val="24"/>
          <w:szCs w:val="24"/>
        </w:rPr>
        <w:t xml:space="preserve"> </w:t>
      </w:r>
      <w:r w:rsidRPr="00D50DE5">
        <w:rPr>
          <w:rFonts w:ascii="Times New Roman" w:eastAsia="Times New Roman" w:hAnsi="Times New Roman" w:cs="Times New Roman"/>
          <w:bCs/>
          <w:spacing w:val="-2"/>
          <w:sz w:val="24"/>
          <w:szCs w:val="24"/>
        </w:rPr>
        <w:t>судебного разбирательства. Особенности производства</w:t>
      </w:r>
      <w:r w:rsidRPr="00D50DE5">
        <w:rPr>
          <w:rFonts w:ascii="Times New Roman" w:eastAsia="Times New Roman" w:hAnsi="Times New Roman" w:cs="Times New Roman"/>
          <w:bCs/>
          <w:sz w:val="24"/>
          <w:szCs w:val="24"/>
        </w:rPr>
        <w:tab/>
      </w:r>
      <w:r w:rsidRPr="00D50DE5">
        <w:rPr>
          <w:rFonts w:ascii="Times New Roman" w:eastAsia="Times New Roman" w:hAnsi="Times New Roman" w:cs="Times New Roman"/>
          <w:bCs/>
          <w:spacing w:val="-10"/>
          <w:sz w:val="24"/>
          <w:szCs w:val="24"/>
        </w:rPr>
        <w:t xml:space="preserve">у </w:t>
      </w:r>
      <w:r w:rsidRPr="00D50DE5">
        <w:rPr>
          <w:rFonts w:ascii="Times New Roman" w:eastAsia="Times New Roman" w:hAnsi="Times New Roman" w:cs="Times New Roman"/>
          <w:bCs/>
          <w:sz w:val="24"/>
          <w:szCs w:val="24"/>
        </w:rPr>
        <w:t>мирового судьи.</w:t>
      </w:r>
    </w:p>
    <w:p w:rsidR="004D595A" w:rsidRPr="00D50DE5" w:rsidRDefault="00D172ED">
      <w:pPr>
        <w:widowControl w:val="0"/>
        <w:autoSpaceDE w:val="0"/>
        <w:autoSpaceDN w:val="0"/>
        <w:spacing w:before="1" w:after="0" w:line="240" w:lineRule="auto"/>
        <w:rPr>
          <w:rFonts w:ascii="Times New Roman" w:eastAsia="Times New Roman" w:hAnsi="Times New Roman" w:cs="Times New Roman"/>
          <w:bCs/>
          <w:sz w:val="24"/>
          <w:szCs w:val="24"/>
        </w:rPr>
      </w:pPr>
      <w:r w:rsidRPr="00D50DE5">
        <w:rPr>
          <w:rFonts w:ascii="Times New Roman" w:eastAsia="Times New Roman" w:hAnsi="Times New Roman" w:cs="Times New Roman"/>
          <w:bCs/>
          <w:sz w:val="24"/>
          <w:szCs w:val="24"/>
        </w:rPr>
        <w:t>Тема</w:t>
      </w:r>
      <w:r w:rsidRPr="00D50DE5">
        <w:rPr>
          <w:rFonts w:ascii="Times New Roman" w:eastAsia="Times New Roman" w:hAnsi="Times New Roman" w:cs="Times New Roman"/>
          <w:bCs/>
          <w:spacing w:val="-2"/>
          <w:sz w:val="24"/>
          <w:szCs w:val="24"/>
        </w:rPr>
        <w:t xml:space="preserve"> </w:t>
      </w:r>
      <w:r w:rsidRPr="00D50DE5">
        <w:rPr>
          <w:rFonts w:ascii="Times New Roman" w:eastAsia="Times New Roman" w:hAnsi="Times New Roman" w:cs="Times New Roman"/>
          <w:bCs/>
          <w:spacing w:val="-5"/>
          <w:sz w:val="24"/>
          <w:szCs w:val="24"/>
        </w:rPr>
        <w:t xml:space="preserve">13. </w:t>
      </w:r>
      <w:r w:rsidRPr="00D50DE5">
        <w:rPr>
          <w:rFonts w:ascii="Times New Roman" w:eastAsia="Times New Roman" w:hAnsi="Times New Roman" w:cs="Times New Roman"/>
          <w:bCs/>
          <w:sz w:val="24"/>
          <w:szCs w:val="24"/>
        </w:rPr>
        <w:t>Производство</w:t>
      </w:r>
      <w:r w:rsidRPr="00D50DE5">
        <w:rPr>
          <w:rFonts w:ascii="Times New Roman" w:eastAsia="Times New Roman" w:hAnsi="Times New Roman" w:cs="Times New Roman"/>
          <w:bCs/>
          <w:spacing w:val="59"/>
          <w:sz w:val="24"/>
          <w:szCs w:val="24"/>
        </w:rPr>
        <w:t xml:space="preserve"> </w:t>
      </w:r>
      <w:r w:rsidRPr="00D50DE5">
        <w:rPr>
          <w:rFonts w:ascii="Times New Roman" w:eastAsia="Times New Roman" w:hAnsi="Times New Roman" w:cs="Times New Roman"/>
          <w:bCs/>
          <w:sz w:val="24"/>
          <w:szCs w:val="24"/>
        </w:rPr>
        <w:t xml:space="preserve">по </w:t>
      </w:r>
      <w:r w:rsidRPr="00D50DE5">
        <w:rPr>
          <w:rFonts w:ascii="Times New Roman" w:eastAsia="Times New Roman" w:hAnsi="Times New Roman" w:cs="Times New Roman"/>
          <w:bCs/>
          <w:spacing w:val="-2"/>
          <w:sz w:val="24"/>
          <w:szCs w:val="24"/>
        </w:rPr>
        <w:t>уголовным</w:t>
      </w:r>
      <w:r w:rsidRPr="00D50DE5">
        <w:rPr>
          <w:rFonts w:ascii="Times New Roman" w:eastAsia="Times New Roman" w:hAnsi="Times New Roman" w:cs="Times New Roman"/>
          <w:bCs/>
          <w:spacing w:val="80"/>
          <w:sz w:val="24"/>
          <w:szCs w:val="24"/>
        </w:rPr>
        <w:t xml:space="preserve"> </w:t>
      </w:r>
      <w:r w:rsidRPr="00D50DE5">
        <w:rPr>
          <w:rFonts w:ascii="Times New Roman" w:eastAsia="Times New Roman" w:hAnsi="Times New Roman" w:cs="Times New Roman"/>
          <w:bCs/>
          <w:spacing w:val="-2"/>
          <w:sz w:val="24"/>
          <w:szCs w:val="24"/>
        </w:rPr>
        <w:t xml:space="preserve">делам, рассматриваемым </w:t>
      </w:r>
      <w:r w:rsidRPr="00D50DE5">
        <w:rPr>
          <w:rFonts w:ascii="Times New Roman" w:eastAsia="Times New Roman" w:hAnsi="Times New Roman" w:cs="Times New Roman"/>
          <w:bCs/>
          <w:sz w:val="24"/>
          <w:szCs w:val="24"/>
        </w:rPr>
        <w:t xml:space="preserve">судом с участием </w:t>
      </w:r>
      <w:r w:rsidRPr="00D50DE5">
        <w:rPr>
          <w:rFonts w:ascii="Times New Roman" w:eastAsia="Times New Roman" w:hAnsi="Times New Roman" w:cs="Times New Roman"/>
          <w:bCs/>
          <w:spacing w:val="-2"/>
          <w:sz w:val="24"/>
          <w:szCs w:val="24"/>
        </w:rPr>
        <w:t>присяжных заседателей</w:t>
      </w:r>
    </w:p>
    <w:p w:rsidR="004D595A" w:rsidRPr="00D50DE5" w:rsidRDefault="00D172ED">
      <w:pPr>
        <w:widowControl w:val="0"/>
        <w:autoSpaceDE w:val="0"/>
        <w:autoSpaceDN w:val="0"/>
        <w:spacing w:after="0" w:line="272" w:lineRule="exact"/>
        <w:rPr>
          <w:rFonts w:ascii="Times New Roman" w:eastAsia="Times New Roman" w:hAnsi="Times New Roman" w:cs="Times New Roman"/>
          <w:bCs/>
          <w:spacing w:val="-2"/>
          <w:sz w:val="24"/>
          <w:szCs w:val="24"/>
        </w:rPr>
      </w:pPr>
      <w:r w:rsidRPr="00D50DE5">
        <w:rPr>
          <w:rFonts w:ascii="Times New Roman" w:eastAsia="Times New Roman" w:hAnsi="Times New Roman" w:cs="Times New Roman"/>
          <w:bCs/>
          <w:sz w:val="24"/>
          <w:szCs w:val="24"/>
        </w:rPr>
        <w:t>Тема</w:t>
      </w:r>
      <w:r w:rsidRPr="00D50DE5">
        <w:rPr>
          <w:rFonts w:ascii="Times New Roman" w:eastAsia="Times New Roman" w:hAnsi="Times New Roman" w:cs="Times New Roman"/>
          <w:bCs/>
          <w:spacing w:val="-2"/>
          <w:sz w:val="24"/>
          <w:szCs w:val="24"/>
        </w:rPr>
        <w:t xml:space="preserve"> </w:t>
      </w:r>
      <w:r w:rsidRPr="00D50DE5">
        <w:rPr>
          <w:rFonts w:ascii="Times New Roman" w:eastAsia="Times New Roman" w:hAnsi="Times New Roman" w:cs="Times New Roman"/>
          <w:bCs/>
          <w:spacing w:val="-5"/>
          <w:sz w:val="24"/>
          <w:szCs w:val="24"/>
        </w:rPr>
        <w:t xml:space="preserve">14. </w:t>
      </w:r>
      <w:r w:rsidRPr="00D50DE5">
        <w:rPr>
          <w:rFonts w:ascii="Times New Roman" w:eastAsia="Times New Roman" w:hAnsi="Times New Roman" w:cs="Times New Roman"/>
          <w:bCs/>
          <w:sz w:val="24"/>
          <w:szCs w:val="24"/>
        </w:rPr>
        <w:t>Производство</w:t>
      </w:r>
      <w:r w:rsidRPr="00D50DE5">
        <w:rPr>
          <w:rFonts w:ascii="Times New Roman" w:eastAsia="Times New Roman" w:hAnsi="Times New Roman" w:cs="Times New Roman"/>
          <w:bCs/>
          <w:spacing w:val="-9"/>
          <w:sz w:val="24"/>
          <w:szCs w:val="24"/>
        </w:rPr>
        <w:t xml:space="preserve"> </w:t>
      </w:r>
      <w:r w:rsidRPr="00D50DE5">
        <w:rPr>
          <w:rFonts w:ascii="Times New Roman" w:eastAsia="Times New Roman" w:hAnsi="Times New Roman" w:cs="Times New Roman"/>
          <w:bCs/>
          <w:spacing w:val="-10"/>
          <w:sz w:val="24"/>
          <w:szCs w:val="24"/>
        </w:rPr>
        <w:t xml:space="preserve">в </w:t>
      </w:r>
      <w:r w:rsidRPr="00D50DE5">
        <w:rPr>
          <w:rFonts w:ascii="Times New Roman" w:eastAsia="Times New Roman" w:hAnsi="Times New Roman" w:cs="Times New Roman"/>
          <w:bCs/>
          <w:spacing w:val="-4"/>
          <w:sz w:val="24"/>
          <w:szCs w:val="24"/>
        </w:rPr>
        <w:t xml:space="preserve">суде </w:t>
      </w:r>
      <w:r w:rsidRPr="00D50DE5">
        <w:rPr>
          <w:rFonts w:ascii="Times New Roman" w:eastAsia="Times New Roman" w:hAnsi="Times New Roman" w:cs="Times New Roman"/>
          <w:bCs/>
          <w:spacing w:val="-2"/>
          <w:sz w:val="24"/>
          <w:szCs w:val="24"/>
        </w:rPr>
        <w:t>апелляционной инстанции. Исполнение приговора.</w:t>
      </w:r>
    </w:p>
    <w:p w:rsidR="004D595A" w:rsidRPr="00D50DE5" w:rsidRDefault="00D172ED">
      <w:pPr>
        <w:widowControl w:val="0"/>
        <w:autoSpaceDE w:val="0"/>
        <w:autoSpaceDN w:val="0"/>
        <w:spacing w:before="2" w:after="0" w:line="216" w:lineRule="auto"/>
        <w:ind w:right="352"/>
        <w:rPr>
          <w:rFonts w:ascii="Times New Roman" w:eastAsia="Times New Roman" w:hAnsi="Times New Roman" w:cs="Times New Roman"/>
          <w:bCs/>
          <w:sz w:val="24"/>
        </w:rPr>
      </w:pPr>
      <w:r w:rsidRPr="00D50DE5">
        <w:rPr>
          <w:rFonts w:ascii="Times New Roman" w:eastAsia="Times New Roman" w:hAnsi="Times New Roman" w:cs="Times New Roman"/>
          <w:bCs/>
          <w:sz w:val="24"/>
        </w:rPr>
        <w:t>Тема 15. Производство</w:t>
      </w:r>
      <w:r w:rsidRPr="00D50DE5">
        <w:rPr>
          <w:rFonts w:ascii="Times New Roman" w:eastAsia="Times New Roman" w:hAnsi="Times New Roman" w:cs="Times New Roman"/>
          <w:bCs/>
          <w:spacing w:val="-15"/>
          <w:sz w:val="24"/>
        </w:rPr>
        <w:t xml:space="preserve"> </w:t>
      </w:r>
      <w:r w:rsidRPr="00D50DE5">
        <w:rPr>
          <w:rFonts w:ascii="Times New Roman" w:eastAsia="Times New Roman" w:hAnsi="Times New Roman" w:cs="Times New Roman"/>
          <w:bCs/>
          <w:sz w:val="24"/>
        </w:rPr>
        <w:t xml:space="preserve">в </w:t>
      </w:r>
      <w:r w:rsidRPr="00D50DE5">
        <w:rPr>
          <w:rFonts w:ascii="Times New Roman" w:eastAsia="Times New Roman" w:hAnsi="Times New Roman" w:cs="Times New Roman"/>
          <w:bCs/>
          <w:spacing w:val="-4"/>
          <w:sz w:val="24"/>
        </w:rPr>
        <w:t xml:space="preserve">суде </w:t>
      </w:r>
      <w:r w:rsidRPr="00D50DE5">
        <w:rPr>
          <w:rFonts w:ascii="Times New Roman" w:eastAsia="Times New Roman" w:hAnsi="Times New Roman" w:cs="Times New Roman"/>
          <w:bCs/>
          <w:spacing w:val="-2"/>
          <w:sz w:val="24"/>
        </w:rPr>
        <w:t xml:space="preserve">кассационной инстанции. </w:t>
      </w:r>
      <w:r w:rsidRPr="00D50DE5">
        <w:rPr>
          <w:rFonts w:ascii="Times New Roman" w:eastAsia="Times New Roman" w:hAnsi="Times New Roman" w:cs="Times New Roman"/>
          <w:bCs/>
          <w:sz w:val="24"/>
        </w:rPr>
        <w:t>Производство</w:t>
      </w:r>
      <w:r w:rsidRPr="00D50DE5">
        <w:rPr>
          <w:rFonts w:ascii="Times New Roman" w:eastAsia="Times New Roman" w:hAnsi="Times New Roman" w:cs="Times New Roman"/>
          <w:bCs/>
          <w:spacing w:val="-6"/>
          <w:sz w:val="24"/>
        </w:rPr>
        <w:t xml:space="preserve"> </w:t>
      </w:r>
      <w:r w:rsidRPr="00D50DE5">
        <w:rPr>
          <w:rFonts w:ascii="Times New Roman" w:eastAsia="Times New Roman" w:hAnsi="Times New Roman" w:cs="Times New Roman"/>
          <w:bCs/>
          <w:spacing w:val="-10"/>
          <w:sz w:val="24"/>
        </w:rPr>
        <w:t xml:space="preserve">в </w:t>
      </w:r>
      <w:r w:rsidRPr="00D50DE5">
        <w:rPr>
          <w:rFonts w:ascii="Times New Roman" w:eastAsia="Times New Roman" w:hAnsi="Times New Roman" w:cs="Times New Roman"/>
          <w:bCs/>
          <w:sz w:val="24"/>
        </w:rPr>
        <w:t>суде</w:t>
      </w:r>
      <w:r w:rsidRPr="00D50DE5">
        <w:rPr>
          <w:rFonts w:ascii="Times New Roman" w:eastAsia="Times New Roman" w:hAnsi="Times New Roman" w:cs="Times New Roman"/>
          <w:bCs/>
          <w:spacing w:val="23"/>
          <w:sz w:val="24"/>
        </w:rPr>
        <w:t xml:space="preserve"> </w:t>
      </w:r>
      <w:r w:rsidRPr="00D50DE5">
        <w:rPr>
          <w:rFonts w:ascii="Times New Roman" w:eastAsia="Times New Roman" w:hAnsi="Times New Roman" w:cs="Times New Roman"/>
          <w:bCs/>
          <w:spacing w:val="-2"/>
          <w:sz w:val="24"/>
        </w:rPr>
        <w:t>надзорной</w:t>
      </w:r>
    </w:p>
    <w:p w:rsidR="004D595A" w:rsidRPr="00D50DE5" w:rsidRDefault="00D172ED">
      <w:pPr>
        <w:widowControl w:val="0"/>
        <w:autoSpaceDE w:val="0"/>
        <w:autoSpaceDN w:val="0"/>
        <w:spacing w:after="0" w:line="272" w:lineRule="exact"/>
        <w:rPr>
          <w:rFonts w:ascii="Times New Roman" w:eastAsia="Times New Roman" w:hAnsi="Times New Roman" w:cs="Times New Roman"/>
          <w:bCs/>
          <w:spacing w:val="-2"/>
          <w:sz w:val="24"/>
        </w:rPr>
      </w:pPr>
      <w:r w:rsidRPr="00D50DE5">
        <w:rPr>
          <w:rFonts w:ascii="Times New Roman" w:eastAsia="Times New Roman" w:hAnsi="Times New Roman" w:cs="Times New Roman"/>
          <w:bCs/>
          <w:spacing w:val="-2"/>
          <w:sz w:val="24"/>
        </w:rPr>
        <w:t>инстанции.</w:t>
      </w:r>
    </w:p>
    <w:p w:rsidR="004D595A" w:rsidRPr="00D50DE5" w:rsidRDefault="00D172ED">
      <w:pPr>
        <w:widowControl w:val="0"/>
        <w:autoSpaceDE w:val="0"/>
        <w:autoSpaceDN w:val="0"/>
        <w:spacing w:after="0" w:line="272" w:lineRule="exact"/>
        <w:rPr>
          <w:rFonts w:ascii="Times New Roman" w:eastAsia="Times New Roman" w:hAnsi="Times New Roman" w:cs="Times New Roman"/>
          <w:bCs/>
          <w:sz w:val="24"/>
        </w:rPr>
      </w:pPr>
      <w:r w:rsidRPr="00D50DE5">
        <w:rPr>
          <w:rFonts w:ascii="Times New Roman" w:eastAsia="Times New Roman" w:hAnsi="Times New Roman" w:cs="Times New Roman"/>
          <w:bCs/>
          <w:spacing w:val="-4"/>
          <w:sz w:val="24"/>
        </w:rPr>
        <w:lastRenderedPageBreak/>
        <w:t>Тема</w:t>
      </w:r>
      <w:r w:rsidRPr="00D50DE5">
        <w:rPr>
          <w:rFonts w:ascii="Times New Roman" w:eastAsia="Times New Roman" w:hAnsi="Times New Roman" w:cs="Times New Roman"/>
          <w:bCs/>
          <w:sz w:val="24"/>
        </w:rPr>
        <w:tab/>
      </w:r>
      <w:r w:rsidRPr="00D50DE5">
        <w:rPr>
          <w:rFonts w:ascii="Times New Roman" w:eastAsia="Times New Roman" w:hAnsi="Times New Roman" w:cs="Times New Roman"/>
          <w:bCs/>
          <w:spacing w:val="-5"/>
          <w:sz w:val="24"/>
        </w:rPr>
        <w:t xml:space="preserve">16. </w:t>
      </w:r>
      <w:r w:rsidRPr="00D50DE5">
        <w:rPr>
          <w:rFonts w:ascii="Times New Roman" w:eastAsia="Times New Roman" w:hAnsi="Times New Roman" w:cs="Times New Roman"/>
          <w:bCs/>
          <w:sz w:val="24"/>
        </w:rPr>
        <w:t>Производства</w:t>
      </w:r>
      <w:r w:rsidRPr="00D50DE5">
        <w:rPr>
          <w:rFonts w:ascii="Times New Roman" w:eastAsia="Times New Roman" w:hAnsi="Times New Roman" w:cs="Times New Roman"/>
          <w:bCs/>
          <w:spacing w:val="29"/>
          <w:sz w:val="24"/>
        </w:rPr>
        <w:t xml:space="preserve"> </w:t>
      </w:r>
      <w:r w:rsidRPr="00D50DE5">
        <w:rPr>
          <w:rFonts w:ascii="Times New Roman" w:eastAsia="Times New Roman" w:hAnsi="Times New Roman" w:cs="Times New Roman"/>
          <w:bCs/>
          <w:sz w:val="24"/>
        </w:rPr>
        <w:t xml:space="preserve">по </w:t>
      </w:r>
      <w:r w:rsidRPr="00D50DE5">
        <w:rPr>
          <w:rFonts w:ascii="Times New Roman" w:eastAsia="Times New Roman" w:hAnsi="Times New Roman" w:cs="Times New Roman"/>
          <w:bCs/>
          <w:spacing w:val="-2"/>
          <w:sz w:val="24"/>
        </w:rPr>
        <w:t>уголовным делам в отношении несовершеннолет</w:t>
      </w:r>
      <w:r w:rsidRPr="00D50DE5">
        <w:rPr>
          <w:rFonts w:ascii="Times New Roman" w:eastAsia="Times New Roman" w:hAnsi="Times New Roman" w:cs="Times New Roman"/>
          <w:bCs/>
          <w:sz w:val="24"/>
        </w:rPr>
        <w:t>них</w:t>
      </w:r>
    </w:p>
    <w:p w:rsidR="004D595A" w:rsidRPr="00D50DE5" w:rsidRDefault="004D595A">
      <w:pPr>
        <w:widowControl w:val="0"/>
        <w:autoSpaceDE w:val="0"/>
        <w:autoSpaceDN w:val="0"/>
        <w:spacing w:after="0" w:line="272" w:lineRule="exact"/>
        <w:rPr>
          <w:rFonts w:ascii="Times New Roman" w:eastAsia="Times New Roman" w:hAnsi="Times New Roman" w:cs="Times New Roman"/>
          <w:sz w:val="24"/>
        </w:rPr>
      </w:pPr>
    </w:p>
    <w:p w:rsidR="004D595A" w:rsidRPr="00D50DE5" w:rsidRDefault="00D172ED">
      <w:pPr>
        <w:spacing w:after="0"/>
        <w:rPr>
          <w:rFonts w:ascii="Times New Roman" w:eastAsia="Times New Roman" w:hAnsi="Times New Roman" w:cs="Times New Roman"/>
          <w:b/>
          <w:color w:val="000000"/>
          <w:sz w:val="24"/>
          <w:szCs w:val="24"/>
          <w:lang w:eastAsia="ru-RU"/>
        </w:rPr>
      </w:pPr>
      <w:r w:rsidRPr="00D50DE5">
        <w:rPr>
          <w:rFonts w:ascii="Times New Roman" w:eastAsia="Times New Roman" w:hAnsi="Times New Roman" w:cs="Times New Roman"/>
          <w:b/>
          <w:color w:val="000000"/>
          <w:sz w:val="24"/>
          <w:szCs w:val="24"/>
          <w:lang w:eastAsia="ru-RU"/>
        </w:rPr>
        <w:t>МДК 02.03 Уголовное право</w:t>
      </w:r>
    </w:p>
    <w:p w:rsidR="004D595A" w:rsidRPr="00D50DE5" w:rsidRDefault="00D172ED">
      <w:pPr>
        <w:spacing w:after="0"/>
        <w:rPr>
          <w:rFonts w:ascii="Times New Roman" w:eastAsia="Times New Roman" w:hAnsi="Times New Roman" w:cs="Times New Roman"/>
          <w:b/>
          <w:sz w:val="24"/>
        </w:rPr>
      </w:pPr>
      <w:r w:rsidRPr="00D50DE5">
        <w:rPr>
          <w:rFonts w:ascii="Times New Roman" w:eastAsia="Times New Roman" w:hAnsi="Times New Roman" w:cs="Times New Roman"/>
          <w:b/>
          <w:sz w:val="24"/>
        </w:rPr>
        <w:t>Раздел</w:t>
      </w:r>
      <w:r w:rsidRPr="00D50DE5">
        <w:rPr>
          <w:rFonts w:ascii="Times New Roman" w:eastAsia="Times New Roman" w:hAnsi="Times New Roman" w:cs="Times New Roman"/>
          <w:b/>
          <w:spacing w:val="-2"/>
          <w:sz w:val="24"/>
        </w:rPr>
        <w:t xml:space="preserve"> </w:t>
      </w:r>
      <w:r w:rsidRPr="00D50DE5">
        <w:rPr>
          <w:rFonts w:ascii="Times New Roman" w:eastAsia="Times New Roman" w:hAnsi="Times New Roman" w:cs="Times New Roman"/>
          <w:b/>
          <w:sz w:val="24"/>
        </w:rPr>
        <w:t>1. Введение</w:t>
      </w:r>
      <w:r w:rsidRPr="00D50DE5">
        <w:rPr>
          <w:rFonts w:ascii="Times New Roman" w:eastAsia="Times New Roman" w:hAnsi="Times New Roman" w:cs="Times New Roman"/>
          <w:b/>
          <w:spacing w:val="-2"/>
          <w:sz w:val="24"/>
        </w:rPr>
        <w:t xml:space="preserve"> </w:t>
      </w:r>
      <w:r w:rsidRPr="00D50DE5">
        <w:rPr>
          <w:rFonts w:ascii="Times New Roman" w:eastAsia="Times New Roman" w:hAnsi="Times New Roman" w:cs="Times New Roman"/>
          <w:b/>
          <w:sz w:val="24"/>
        </w:rPr>
        <w:t>в</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курс уголовного</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права</w:t>
      </w:r>
    </w:p>
    <w:p w:rsidR="004D595A" w:rsidRPr="00D50DE5" w:rsidRDefault="00D172ED">
      <w:pPr>
        <w:spacing w:after="0"/>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6"/>
          <w:sz w:val="24"/>
        </w:rPr>
        <w:t xml:space="preserve"> </w:t>
      </w:r>
      <w:r w:rsidRPr="00D50DE5">
        <w:rPr>
          <w:rFonts w:ascii="Times New Roman" w:eastAsia="Times New Roman" w:hAnsi="Times New Roman" w:cs="Times New Roman"/>
          <w:sz w:val="24"/>
        </w:rPr>
        <w:t>1.1.</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Понятие</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уголовного</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права</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как</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отрасли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права.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1.2. Уголовный закон. Уголовное</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законодательство</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Российской Федерации.</w:t>
      </w:r>
    </w:p>
    <w:p w:rsidR="004D595A" w:rsidRPr="00D50DE5" w:rsidRDefault="004D595A">
      <w:pPr>
        <w:widowControl w:val="0"/>
        <w:autoSpaceDE w:val="0"/>
        <w:autoSpaceDN w:val="0"/>
        <w:spacing w:before="18" w:after="0" w:line="237" w:lineRule="auto"/>
        <w:ind w:right="134"/>
        <w:rPr>
          <w:rFonts w:ascii="Times New Roman" w:eastAsia="Times New Roman" w:hAnsi="Times New Roman" w:cs="Times New Roman"/>
          <w:sz w:val="24"/>
        </w:rPr>
      </w:pP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b/>
          <w:sz w:val="24"/>
        </w:rPr>
      </w:pPr>
      <w:r w:rsidRPr="00D50DE5">
        <w:rPr>
          <w:rFonts w:ascii="Times New Roman" w:eastAsia="Times New Roman" w:hAnsi="Times New Roman" w:cs="Times New Roman"/>
          <w:b/>
          <w:sz w:val="24"/>
        </w:rPr>
        <w:t>Раздел</w:t>
      </w:r>
      <w:r w:rsidRPr="00D50DE5">
        <w:rPr>
          <w:rFonts w:ascii="Times New Roman" w:eastAsia="Times New Roman" w:hAnsi="Times New Roman" w:cs="Times New Roman"/>
          <w:b/>
          <w:spacing w:val="-2"/>
          <w:sz w:val="24"/>
        </w:rPr>
        <w:t xml:space="preserve"> </w:t>
      </w:r>
      <w:r w:rsidRPr="00D50DE5">
        <w:rPr>
          <w:rFonts w:ascii="Times New Roman" w:eastAsia="Times New Roman" w:hAnsi="Times New Roman" w:cs="Times New Roman"/>
          <w:b/>
          <w:sz w:val="24"/>
        </w:rPr>
        <w:t>2.</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Общая часть</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уголовного права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8"/>
          <w:sz w:val="24"/>
        </w:rPr>
        <w:t xml:space="preserve"> </w:t>
      </w:r>
      <w:r w:rsidRPr="00D50DE5">
        <w:rPr>
          <w:rFonts w:ascii="Times New Roman" w:eastAsia="Times New Roman" w:hAnsi="Times New Roman" w:cs="Times New Roman"/>
          <w:sz w:val="24"/>
        </w:rPr>
        <w:t>2.1.</w:t>
      </w:r>
      <w:r w:rsidRPr="00D50DE5">
        <w:rPr>
          <w:rFonts w:ascii="Times New Roman" w:eastAsia="Times New Roman" w:hAnsi="Times New Roman" w:cs="Times New Roman"/>
          <w:spacing w:val="13"/>
          <w:sz w:val="24"/>
        </w:rPr>
        <w:t xml:space="preserve"> </w:t>
      </w:r>
      <w:r w:rsidRPr="00D50DE5">
        <w:rPr>
          <w:rFonts w:ascii="Times New Roman" w:eastAsia="Times New Roman" w:hAnsi="Times New Roman" w:cs="Times New Roman"/>
          <w:sz w:val="24"/>
        </w:rPr>
        <w:t>Понятие</w:t>
      </w:r>
      <w:r w:rsidRPr="00D50DE5">
        <w:rPr>
          <w:rFonts w:ascii="Times New Roman" w:eastAsia="Times New Roman" w:hAnsi="Times New Roman" w:cs="Times New Roman"/>
          <w:spacing w:val="8"/>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9"/>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признаки</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преступления.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2.2. Уголовная ответственность 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состав</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как</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ее</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основание.</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b/>
          <w:sz w:val="24"/>
        </w:rPr>
      </w:pPr>
      <w:r w:rsidRPr="00D50DE5">
        <w:rPr>
          <w:rFonts w:ascii="Times New Roman" w:eastAsia="Times New Roman" w:hAnsi="Times New Roman" w:cs="Times New Roman"/>
          <w:sz w:val="24"/>
        </w:rPr>
        <w:t xml:space="preserve">Тема 2.3. Объект и </w:t>
      </w:r>
      <w:r w:rsidRPr="00D50DE5">
        <w:rPr>
          <w:rFonts w:ascii="Times New Roman" w:eastAsia="Times New Roman" w:hAnsi="Times New Roman" w:cs="Times New Roman"/>
          <w:spacing w:val="-1"/>
          <w:sz w:val="24"/>
        </w:rPr>
        <w:t>субъект</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b/>
          <w:sz w:val="24"/>
        </w:rPr>
        <w:t>.</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2.4.</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Объективная</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субъективная сторона преступления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2.5. Стадии </w:t>
      </w:r>
      <w:proofErr w:type="gramStart"/>
      <w:r w:rsidRPr="00D50DE5">
        <w:rPr>
          <w:rFonts w:ascii="Times New Roman" w:eastAsia="Times New Roman" w:hAnsi="Times New Roman" w:cs="Times New Roman"/>
          <w:spacing w:val="-1"/>
          <w:sz w:val="24"/>
        </w:rPr>
        <w:t xml:space="preserve">совершения </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умышленного</w:t>
      </w:r>
      <w:proofErr w:type="gramEnd"/>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2.6.</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Соучастие</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в</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преступлении.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2.7. </w:t>
      </w:r>
      <w:proofErr w:type="gramStart"/>
      <w:r w:rsidRPr="00D50DE5">
        <w:rPr>
          <w:rFonts w:ascii="Times New Roman" w:eastAsia="Times New Roman" w:hAnsi="Times New Roman" w:cs="Times New Roman"/>
          <w:spacing w:val="-1"/>
          <w:sz w:val="24"/>
        </w:rPr>
        <w:t>Обстоятельства</w:t>
      </w:r>
      <w:proofErr w:type="gramEnd"/>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исключающие</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преступность деяния.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2.8. Понятие, признаки, цели и</w:t>
      </w:r>
      <w:r w:rsidRPr="00D50DE5">
        <w:rPr>
          <w:rFonts w:ascii="Times New Roman" w:eastAsia="Times New Roman" w:hAnsi="Times New Roman" w:cs="Times New Roman"/>
          <w:spacing w:val="-58"/>
          <w:sz w:val="24"/>
        </w:rPr>
        <w:t xml:space="preserve"> </w:t>
      </w:r>
      <w:r w:rsidRPr="00D50DE5">
        <w:rPr>
          <w:rFonts w:ascii="Times New Roman" w:eastAsia="Times New Roman" w:hAnsi="Times New Roman" w:cs="Times New Roman"/>
          <w:sz w:val="24"/>
        </w:rPr>
        <w:t>виды</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наказаний.</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2.9.</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Назначение</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наказания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2.10.</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Освобождение</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от</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уголовного</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наказания.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Снятие</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погашение</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судимости.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2.11.</w:t>
      </w:r>
      <w:r w:rsidRPr="00D50DE5">
        <w:rPr>
          <w:rFonts w:ascii="Times New Roman" w:eastAsia="Times New Roman" w:hAnsi="Times New Roman" w:cs="Times New Roman"/>
          <w:sz w:val="24"/>
        </w:rPr>
        <w:tab/>
        <w:t>Особенности</w:t>
      </w:r>
      <w:r w:rsidRPr="00D50DE5">
        <w:rPr>
          <w:rFonts w:ascii="Times New Roman" w:eastAsia="Times New Roman" w:hAnsi="Times New Roman" w:cs="Times New Roman"/>
          <w:sz w:val="24"/>
        </w:rPr>
        <w:tab/>
        <w:t>уголовной ответственности несовершеннолетних</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2.12.</w:t>
      </w:r>
      <w:r w:rsidRPr="00D50DE5">
        <w:rPr>
          <w:rFonts w:ascii="Times New Roman" w:eastAsia="Times New Roman" w:hAnsi="Times New Roman" w:cs="Times New Roman"/>
          <w:sz w:val="24"/>
        </w:rPr>
        <w:tab/>
        <w:t>Принудительные</w:t>
      </w:r>
      <w:r w:rsidRPr="00D50DE5">
        <w:rPr>
          <w:rFonts w:ascii="Times New Roman" w:eastAsia="Times New Roman" w:hAnsi="Times New Roman" w:cs="Times New Roman"/>
          <w:sz w:val="24"/>
        </w:rPr>
        <w:tab/>
      </w:r>
      <w:r w:rsidRPr="00D50DE5">
        <w:rPr>
          <w:rFonts w:ascii="Times New Roman" w:eastAsia="Times New Roman" w:hAnsi="Times New Roman" w:cs="Times New Roman"/>
          <w:spacing w:val="-2"/>
          <w:sz w:val="24"/>
        </w:rPr>
        <w:t>меры</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медицинского</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характера.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2.13</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Конфискация</w:t>
      </w:r>
      <w:r w:rsidRPr="00D50DE5">
        <w:rPr>
          <w:rFonts w:ascii="Times New Roman" w:eastAsia="Times New Roman" w:hAnsi="Times New Roman" w:cs="Times New Roman"/>
          <w:spacing w:val="-5"/>
          <w:sz w:val="24"/>
        </w:rPr>
        <w:t xml:space="preserve"> </w:t>
      </w:r>
      <w:r w:rsidRPr="00D50DE5">
        <w:rPr>
          <w:rFonts w:ascii="Times New Roman" w:eastAsia="Times New Roman" w:hAnsi="Times New Roman" w:cs="Times New Roman"/>
          <w:sz w:val="24"/>
        </w:rPr>
        <w:t>имущества,</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судебный</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штраф.</w:t>
      </w:r>
    </w:p>
    <w:p w:rsidR="004D595A" w:rsidRPr="00D50DE5" w:rsidRDefault="004D595A">
      <w:pPr>
        <w:widowControl w:val="0"/>
        <w:autoSpaceDE w:val="0"/>
        <w:autoSpaceDN w:val="0"/>
        <w:spacing w:before="18" w:after="0" w:line="237" w:lineRule="auto"/>
        <w:ind w:right="134"/>
        <w:rPr>
          <w:rFonts w:ascii="Times New Roman" w:eastAsia="Times New Roman" w:hAnsi="Times New Roman" w:cs="Times New Roman"/>
          <w:sz w:val="24"/>
        </w:rPr>
      </w:pP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b/>
          <w:sz w:val="24"/>
        </w:rPr>
      </w:pPr>
      <w:r w:rsidRPr="00D50DE5">
        <w:rPr>
          <w:rFonts w:ascii="Times New Roman" w:eastAsia="Times New Roman" w:hAnsi="Times New Roman" w:cs="Times New Roman"/>
          <w:b/>
          <w:sz w:val="24"/>
        </w:rPr>
        <w:t>Раздел</w:t>
      </w:r>
      <w:r w:rsidRPr="00D50DE5">
        <w:rPr>
          <w:rFonts w:ascii="Times New Roman" w:eastAsia="Times New Roman" w:hAnsi="Times New Roman" w:cs="Times New Roman"/>
          <w:b/>
          <w:spacing w:val="-2"/>
          <w:sz w:val="24"/>
        </w:rPr>
        <w:t xml:space="preserve"> </w:t>
      </w:r>
      <w:r w:rsidRPr="00D50DE5">
        <w:rPr>
          <w:rFonts w:ascii="Times New Roman" w:eastAsia="Times New Roman" w:hAnsi="Times New Roman" w:cs="Times New Roman"/>
          <w:b/>
          <w:sz w:val="24"/>
        </w:rPr>
        <w:t>3.</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Особенная</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часть уголовного</w:t>
      </w:r>
      <w:r w:rsidRPr="00D50DE5">
        <w:rPr>
          <w:rFonts w:ascii="Times New Roman" w:eastAsia="Times New Roman" w:hAnsi="Times New Roman" w:cs="Times New Roman"/>
          <w:b/>
          <w:spacing w:val="-1"/>
          <w:sz w:val="24"/>
        </w:rPr>
        <w:t xml:space="preserve"> </w:t>
      </w:r>
      <w:r w:rsidRPr="00D50DE5">
        <w:rPr>
          <w:rFonts w:ascii="Times New Roman" w:eastAsia="Times New Roman" w:hAnsi="Times New Roman" w:cs="Times New Roman"/>
          <w:b/>
          <w:sz w:val="24"/>
        </w:rPr>
        <w:t>права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3.1. Понятие и система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Особенной</w:t>
      </w:r>
      <w:r w:rsidRPr="00D50DE5">
        <w:rPr>
          <w:rFonts w:ascii="Times New Roman" w:eastAsia="Times New Roman" w:hAnsi="Times New Roman" w:cs="Times New Roman"/>
          <w:spacing w:val="-6"/>
          <w:sz w:val="24"/>
        </w:rPr>
        <w:t xml:space="preserve"> </w:t>
      </w:r>
      <w:r w:rsidRPr="00D50DE5">
        <w:rPr>
          <w:rFonts w:ascii="Times New Roman" w:eastAsia="Times New Roman" w:hAnsi="Times New Roman" w:cs="Times New Roman"/>
          <w:sz w:val="24"/>
        </w:rPr>
        <w:t>части</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уголовного</w:t>
      </w:r>
      <w:r w:rsidRPr="00D50DE5">
        <w:rPr>
          <w:rFonts w:ascii="Times New Roman" w:eastAsia="Times New Roman" w:hAnsi="Times New Roman" w:cs="Times New Roman"/>
          <w:spacing w:val="-5"/>
          <w:sz w:val="24"/>
        </w:rPr>
        <w:t xml:space="preserve"> </w:t>
      </w:r>
      <w:r w:rsidRPr="00D50DE5">
        <w:rPr>
          <w:rFonts w:ascii="Times New Roman" w:eastAsia="Times New Roman" w:hAnsi="Times New Roman" w:cs="Times New Roman"/>
          <w:sz w:val="24"/>
        </w:rPr>
        <w:t>права.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7"/>
          <w:sz w:val="24"/>
        </w:rPr>
        <w:t xml:space="preserve"> </w:t>
      </w:r>
      <w:r w:rsidRPr="00D50DE5">
        <w:rPr>
          <w:rFonts w:ascii="Times New Roman" w:eastAsia="Times New Roman" w:hAnsi="Times New Roman" w:cs="Times New Roman"/>
          <w:sz w:val="24"/>
        </w:rPr>
        <w:t>3.2.</w:t>
      </w:r>
      <w:r w:rsidRPr="00D50DE5">
        <w:rPr>
          <w:rFonts w:ascii="Times New Roman" w:eastAsia="Times New Roman" w:hAnsi="Times New Roman" w:cs="Times New Roman"/>
          <w:spacing w:val="18"/>
          <w:sz w:val="24"/>
        </w:rPr>
        <w:t xml:space="preserve"> </w:t>
      </w:r>
      <w:r w:rsidRPr="00D50DE5">
        <w:rPr>
          <w:rFonts w:ascii="Times New Roman" w:eastAsia="Times New Roman" w:hAnsi="Times New Roman" w:cs="Times New Roman"/>
          <w:sz w:val="24"/>
        </w:rPr>
        <w:t>Квалификация</w:t>
      </w:r>
      <w:r w:rsidRPr="00D50DE5">
        <w:rPr>
          <w:rFonts w:ascii="Times New Roman" w:eastAsia="Times New Roman" w:hAnsi="Times New Roman" w:cs="Times New Roman"/>
          <w:spacing w:val="18"/>
          <w:sz w:val="24"/>
        </w:rPr>
        <w:t xml:space="preserve"> </w:t>
      </w:r>
      <w:r w:rsidRPr="00D50DE5">
        <w:rPr>
          <w:rFonts w:ascii="Times New Roman" w:eastAsia="Times New Roman" w:hAnsi="Times New Roman" w:cs="Times New Roman"/>
          <w:sz w:val="24"/>
        </w:rPr>
        <w:t>преступлений</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ее</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значение.</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3.3. Преступления против жизни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здоровья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человека</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гражданина.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3.4.</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чести и достоинства личности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 3.5. Преступления против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конституционных</w:t>
      </w:r>
      <w:r w:rsidRPr="00D50DE5">
        <w:rPr>
          <w:rFonts w:ascii="Times New Roman" w:eastAsia="Times New Roman" w:hAnsi="Times New Roman" w:cs="Times New Roman"/>
          <w:spacing w:val="-6"/>
          <w:sz w:val="24"/>
        </w:rPr>
        <w:t xml:space="preserve"> </w:t>
      </w:r>
      <w:r w:rsidRPr="00D50DE5">
        <w:rPr>
          <w:rFonts w:ascii="Times New Roman" w:eastAsia="Times New Roman" w:hAnsi="Times New Roman" w:cs="Times New Roman"/>
          <w:sz w:val="24"/>
        </w:rPr>
        <w:t>прав</w:t>
      </w:r>
      <w:r w:rsidRPr="00D50DE5">
        <w:rPr>
          <w:rFonts w:ascii="Times New Roman" w:eastAsia="Times New Roman" w:hAnsi="Times New Roman" w:cs="Times New Roman"/>
          <w:spacing w:val="-5"/>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4"/>
          <w:sz w:val="24"/>
        </w:rPr>
        <w:t xml:space="preserve"> </w:t>
      </w:r>
      <w:r w:rsidRPr="00D50DE5">
        <w:rPr>
          <w:rFonts w:ascii="Times New Roman" w:eastAsia="Times New Roman" w:hAnsi="Times New Roman" w:cs="Times New Roman"/>
          <w:sz w:val="24"/>
        </w:rPr>
        <w:t>свобод</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человека</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гражданина.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0"/>
          <w:sz w:val="24"/>
        </w:rPr>
        <w:t xml:space="preserve"> </w:t>
      </w:r>
      <w:r w:rsidRPr="00D50DE5">
        <w:rPr>
          <w:rFonts w:ascii="Times New Roman" w:eastAsia="Times New Roman" w:hAnsi="Times New Roman" w:cs="Times New Roman"/>
          <w:sz w:val="24"/>
        </w:rPr>
        <w:t>3.6.</w:t>
      </w:r>
      <w:r w:rsidRPr="00D50DE5">
        <w:rPr>
          <w:rFonts w:ascii="Times New Roman" w:eastAsia="Times New Roman" w:hAnsi="Times New Roman" w:cs="Times New Roman"/>
          <w:spacing w:val="13"/>
          <w:sz w:val="24"/>
        </w:rPr>
        <w:t xml:space="preserve"> </w:t>
      </w:r>
      <w:r w:rsidRPr="00D50DE5">
        <w:rPr>
          <w:rFonts w:ascii="Times New Roman" w:eastAsia="Times New Roman" w:hAnsi="Times New Roman" w:cs="Times New Roman"/>
          <w:sz w:val="24"/>
        </w:rPr>
        <w:t>Уголовная</w:t>
      </w:r>
      <w:r w:rsidRPr="00D50DE5">
        <w:rPr>
          <w:rFonts w:ascii="Times New Roman" w:eastAsia="Times New Roman" w:hAnsi="Times New Roman" w:cs="Times New Roman"/>
          <w:spacing w:val="13"/>
          <w:sz w:val="24"/>
        </w:rPr>
        <w:t xml:space="preserve"> </w:t>
      </w:r>
      <w:proofErr w:type="gramStart"/>
      <w:r w:rsidRPr="00D50DE5">
        <w:rPr>
          <w:rFonts w:ascii="Times New Roman" w:eastAsia="Times New Roman" w:hAnsi="Times New Roman" w:cs="Times New Roman"/>
          <w:sz w:val="24"/>
        </w:rPr>
        <w:t xml:space="preserve">ответственность </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несовершеннолетних</w:t>
      </w:r>
      <w:proofErr w:type="gramEnd"/>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3.7.</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интересов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службы</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коммерческих</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иных</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организациях.</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3.8. Преступления в </w:t>
      </w:r>
      <w:r w:rsidRPr="00D50DE5">
        <w:rPr>
          <w:rFonts w:ascii="Times New Roman" w:eastAsia="Times New Roman" w:hAnsi="Times New Roman" w:cs="Times New Roman"/>
          <w:spacing w:val="-1"/>
          <w:sz w:val="24"/>
        </w:rPr>
        <w:t xml:space="preserve">сфере  </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экономической</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деятельности.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3.9.</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здоровья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населения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общественной</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нравственности.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3.10.</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безопасности</w:t>
      </w:r>
      <w:r w:rsidRPr="00D50DE5">
        <w:rPr>
          <w:rFonts w:ascii="Times New Roman" w:eastAsia="Times New Roman" w:hAnsi="Times New Roman" w:cs="Times New Roman"/>
          <w:sz w:val="24"/>
        </w:rPr>
        <w:tab/>
        <w:t>движения</w:t>
      </w:r>
      <w:r w:rsidRPr="00D50DE5">
        <w:rPr>
          <w:rFonts w:ascii="Times New Roman" w:eastAsia="Times New Roman" w:hAnsi="Times New Roman" w:cs="Times New Roman"/>
          <w:sz w:val="24"/>
        </w:rPr>
        <w:tab/>
      </w:r>
      <w:r w:rsidRPr="00D50DE5">
        <w:rPr>
          <w:rFonts w:ascii="Times New Roman" w:eastAsia="Times New Roman" w:hAnsi="Times New Roman" w:cs="Times New Roman"/>
          <w:spacing w:val="-4"/>
          <w:sz w:val="24"/>
        </w:rPr>
        <w:t>и</w:t>
      </w:r>
      <w:r w:rsidRPr="00D50DE5">
        <w:rPr>
          <w:rFonts w:ascii="Times New Roman" w:eastAsia="Times New Roman" w:hAnsi="Times New Roman" w:cs="Times New Roman"/>
          <w:spacing w:val="-58"/>
          <w:sz w:val="24"/>
        </w:rPr>
        <w:t xml:space="preserve"> </w:t>
      </w:r>
      <w:r w:rsidRPr="00D50DE5">
        <w:rPr>
          <w:rFonts w:ascii="Times New Roman" w:eastAsia="Times New Roman" w:hAnsi="Times New Roman" w:cs="Times New Roman"/>
          <w:sz w:val="24"/>
        </w:rPr>
        <w:t>эксплуатации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транспорта.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3.11. </w:t>
      </w:r>
      <w:r w:rsidRPr="00D50DE5">
        <w:rPr>
          <w:rFonts w:ascii="Times New Roman" w:eastAsia="Times New Roman" w:hAnsi="Times New Roman" w:cs="Times New Roman"/>
          <w:spacing w:val="-1"/>
          <w:sz w:val="24"/>
        </w:rPr>
        <w:t>Экологические</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преступления.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i/>
          <w:sz w:val="24"/>
        </w:rPr>
      </w:pPr>
      <w:r w:rsidRPr="00D50DE5">
        <w:rPr>
          <w:rFonts w:ascii="Times New Roman" w:eastAsia="Times New Roman" w:hAnsi="Times New Roman" w:cs="Times New Roman"/>
          <w:i/>
          <w:sz w:val="24"/>
        </w:rPr>
        <w:t>Тема</w:t>
      </w:r>
      <w:r w:rsidRPr="00D50DE5">
        <w:rPr>
          <w:rFonts w:ascii="Times New Roman" w:eastAsia="Times New Roman" w:hAnsi="Times New Roman" w:cs="Times New Roman"/>
          <w:i/>
          <w:spacing w:val="-3"/>
          <w:sz w:val="24"/>
        </w:rPr>
        <w:t xml:space="preserve"> </w:t>
      </w:r>
      <w:r w:rsidRPr="00D50DE5">
        <w:rPr>
          <w:rFonts w:ascii="Times New Roman" w:eastAsia="Times New Roman" w:hAnsi="Times New Roman" w:cs="Times New Roman"/>
          <w:i/>
          <w:sz w:val="24"/>
        </w:rPr>
        <w:t>3.12.</w:t>
      </w:r>
      <w:r w:rsidRPr="00D50DE5">
        <w:rPr>
          <w:rFonts w:ascii="Times New Roman" w:eastAsia="Times New Roman" w:hAnsi="Times New Roman" w:cs="Times New Roman"/>
          <w:i/>
          <w:spacing w:val="-2"/>
          <w:sz w:val="24"/>
        </w:rPr>
        <w:t xml:space="preserve"> </w:t>
      </w:r>
      <w:r w:rsidRPr="00D50DE5">
        <w:rPr>
          <w:rFonts w:ascii="Times New Roman" w:eastAsia="Times New Roman" w:hAnsi="Times New Roman" w:cs="Times New Roman"/>
          <w:i/>
          <w:sz w:val="24"/>
        </w:rPr>
        <w:t>Преступления</w:t>
      </w:r>
      <w:r w:rsidRPr="00D50DE5">
        <w:rPr>
          <w:rFonts w:ascii="Times New Roman" w:eastAsia="Times New Roman" w:hAnsi="Times New Roman" w:cs="Times New Roman"/>
          <w:i/>
          <w:spacing w:val="-3"/>
          <w:sz w:val="24"/>
        </w:rPr>
        <w:t xml:space="preserve"> </w:t>
      </w:r>
      <w:r w:rsidRPr="00D50DE5">
        <w:rPr>
          <w:rFonts w:ascii="Times New Roman" w:eastAsia="Times New Roman" w:hAnsi="Times New Roman" w:cs="Times New Roman"/>
          <w:i/>
          <w:sz w:val="24"/>
        </w:rPr>
        <w:t>в</w:t>
      </w:r>
      <w:r w:rsidRPr="00D50DE5">
        <w:rPr>
          <w:rFonts w:ascii="Times New Roman" w:eastAsia="Times New Roman" w:hAnsi="Times New Roman" w:cs="Times New Roman"/>
          <w:i/>
          <w:spacing w:val="-3"/>
          <w:sz w:val="24"/>
        </w:rPr>
        <w:t xml:space="preserve"> </w:t>
      </w:r>
      <w:r w:rsidRPr="00D50DE5">
        <w:rPr>
          <w:rFonts w:ascii="Times New Roman" w:eastAsia="Times New Roman" w:hAnsi="Times New Roman" w:cs="Times New Roman"/>
          <w:i/>
          <w:sz w:val="24"/>
        </w:rPr>
        <w:t>сфере</w:t>
      </w:r>
      <w:r w:rsidRPr="00D50DE5">
        <w:rPr>
          <w:rFonts w:ascii="Times New Roman" w:eastAsia="Times New Roman" w:hAnsi="Times New Roman" w:cs="Times New Roman"/>
          <w:i/>
          <w:spacing w:val="-57"/>
          <w:sz w:val="24"/>
        </w:rPr>
        <w:t xml:space="preserve"> </w:t>
      </w:r>
      <w:r w:rsidRPr="00D50DE5">
        <w:rPr>
          <w:rFonts w:ascii="Times New Roman" w:eastAsia="Times New Roman" w:hAnsi="Times New Roman" w:cs="Times New Roman"/>
          <w:i/>
          <w:sz w:val="24"/>
        </w:rPr>
        <w:t>компьютерной</w:t>
      </w:r>
      <w:r w:rsidRPr="00D50DE5">
        <w:rPr>
          <w:rFonts w:ascii="Times New Roman" w:eastAsia="Times New Roman" w:hAnsi="Times New Roman" w:cs="Times New Roman"/>
          <w:i/>
          <w:spacing w:val="-1"/>
          <w:sz w:val="24"/>
        </w:rPr>
        <w:t xml:space="preserve"> </w:t>
      </w:r>
      <w:r w:rsidRPr="00D50DE5">
        <w:rPr>
          <w:rFonts w:ascii="Times New Roman" w:eastAsia="Times New Roman" w:hAnsi="Times New Roman" w:cs="Times New Roman"/>
          <w:i/>
          <w:sz w:val="24"/>
        </w:rPr>
        <w:t>информации</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i/>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3.13.</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3"/>
          <w:sz w:val="24"/>
        </w:rPr>
        <w:t xml:space="preserve"> </w:t>
      </w:r>
      <w:r w:rsidRPr="00D50DE5">
        <w:rPr>
          <w:rFonts w:ascii="Times New Roman" w:eastAsia="Times New Roman" w:hAnsi="Times New Roman" w:cs="Times New Roman"/>
          <w:sz w:val="24"/>
        </w:rPr>
        <w:t>основ конституционного строя и</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безопасности</w:t>
      </w:r>
      <w:r w:rsidRPr="00D50DE5">
        <w:rPr>
          <w:rFonts w:ascii="Times New Roman" w:eastAsia="Times New Roman" w:hAnsi="Times New Roman" w:cs="Times New Roman"/>
          <w:spacing w:val="-10"/>
          <w:sz w:val="24"/>
        </w:rPr>
        <w:t xml:space="preserve"> </w:t>
      </w:r>
      <w:r w:rsidRPr="00D50DE5">
        <w:rPr>
          <w:rFonts w:ascii="Times New Roman" w:eastAsia="Times New Roman" w:hAnsi="Times New Roman" w:cs="Times New Roman"/>
          <w:sz w:val="24"/>
        </w:rPr>
        <w:t>государства.</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3.14.</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государственной</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власти,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интересов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государственной</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службы</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в</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органах</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местного</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самоуправления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3.15. Преступления </w:t>
      </w:r>
      <w:r w:rsidRPr="00D50DE5">
        <w:rPr>
          <w:rFonts w:ascii="Times New Roman" w:eastAsia="Times New Roman" w:hAnsi="Times New Roman" w:cs="Times New Roman"/>
          <w:spacing w:val="-1"/>
          <w:sz w:val="24"/>
        </w:rPr>
        <w:t xml:space="preserve">против  </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правосудия</w:t>
      </w:r>
    </w:p>
    <w:p w:rsidR="004D595A" w:rsidRPr="00D50DE5" w:rsidRDefault="00D172ED">
      <w:pPr>
        <w:widowControl w:val="0"/>
        <w:autoSpaceDE w:val="0"/>
        <w:autoSpaceDN w:val="0"/>
        <w:spacing w:before="18" w:after="0" w:line="237" w:lineRule="auto"/>
        <w:ind w:right="134"/>
        <w:rPr>
          <w:rFonts w:ascii="Times New Roman" w:eastAsia="Times New Roman" w:hAnsi="Times New Roman" w:cs="Times New Roman"/>
          <w:sz w:val="24"/>
          <w:lang w:eastAsia="ru-RU"/>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z w:val="24"/>
        </w:rPr>
        <w:tab/>
        <w:t xml:space="preserve">3.16. Понятие </w:t>
      </w:r>
      <w:r w:rsidRPr="00D50DE5">
        <w:rPr>
          <w:rFonts w:ascii="Times New Roman" w:eastAsia="Times New Roman" w:hAnsi="Times New Roman" w:cs="Times New Roman"/>
          <w:spacing w:val="-1"/>
          <w:sz w:val="24"/>
        </w:rPr>
        <w:t xml:space="preserve">преступлений  </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2"/>
          <w:sz w:val="24"/>
        </w:rPr>
        <w:t xml:space="preserve"> </w:t>
      </w:r>
      <w:r w:rsidRPr="00D50DE5">
        <w:rPr>
          <w:rFonts w:ascii="Times New Roman" w:eastAsia="Times New Roman" w:hAnsi="Times New Roman" w:cs="Times New Roman"/>
          <w:sz w:val="24"/>
        </w:rPr>
        <w:t>военной службы</w:t>
      </w:r>
    </w:p>
    <w:p w:rsidR="004D595A" w:rsidRPr="00D50DE5" w:rsidRDefault="00D172ED">
      <w:pPr>
        <w:spacing w:after="0"/>
        <w:rPr>
          <w:rFonts w:ascii="Times New Roman" w:hAnsi="Times New Roman" w:cs="Times New Roman"/>
          <w:b/>
          <w:bCs/>
          <w:sz w:val="24"/>
          <w:szCs w:val="24"/>
        </w:rPr>
      </w:pPr>
      <w:r w:rsidRPr="00D50DE5">
        <w:rPr>
          <w:rFonts w:ascii="Times New Roman" w:eastAsia="Times New Roman" w:hAnsi="Times New Roman" w:cs="Times New Roman"/>
          <w:sz w:val="24"/>
        </w:rPr>
        <w:t>Тема</w:t>
      </w:r>
      <w:r w:rsidRPr="00D50DE5">
        <w:rPr>
          <w:rFonts w:ascii="Times New Roman" w:eastAsia="Times New Roman" w:hAnsi="Times New Roman" w:cs="Times New Roman"/>
          <w:spacing w:val="31"/>
          <w:sz w:val="24"/>
        </w:rPr>
        <w:t xml:space="preserve"> </w:t>
      </w:r>
      <w:r w:rsidRPr="00D50DE5">
        <w:rPr>
          <w:rFonts w:ascii="Times New Roman" w:eastAsia="Times New Roman" w:hAnsi="Times New Roman" w:cs="Times New Roman"/>
          <w:sz w:val="24"/>
        </w:rPr>
        <w:t>3.17.</w:t>
      </w:r>
      <w:r w:rsidRPr="00D50DE5">
        <w:rPr>
          <w:rFonts w:ascii="Times New Roman" w:eastAsia="Times New Roman" w:hAnsi="Times New Roman" w:cs="Times New Roman"/>
          <w:spacing w:val="33"/>
          <w:sz w:val="24"/>
        </w:rPr>
        <w:t xml:space="preserve"> </w:t>
      </w:r>
      <w:r w:rsidRPr="00D50DE5">
        <w:rPr>
          <w:rFonts w:ascii="Times New Roman" w:eastAsia="Times New Roman" w:hAnsi="Times New Roman" w:cs="Times New Roman"/>
          <w:sz w:val="24"/>
        </w:rPr>
        <w:t>Преступления</w:t>
      </w:r>
      <w:r w:rsidRPr="00D50DE5">
        <w:rPr>
          <w:rFonts w:ascii="Times New Roman" w:eastAsia="Times New Roman" w:hAnsi="Times New Roman" w:cs="Times New Roman"/>
          <w:spacing w:val="32"/>
          <w:sz w:val="24"/>
        </w:rPr>
        <w:t xml:space="preserve"> </w:t>
      </w:r>
      <w:r w:rsidRPr="00D50DE5">
        <w:rPr>
          <w:rFonts w:ascii="Times New Roman" w:eastAsia="Times New Roman" w:hAnsi="Times New Roman" w:cs="Times New Roman"/>
          <w:sz w:val="24"/>
        </w:rPr>
        <w:t>против</w:t>
      </w:r>
      <w:r w:rsidRPr="00D50DE5">
        <w:rPr>
          <w:rFonts w:ascii="Times New Roman" w:eastAsia="Times New Roman" w:hAnsi="Times New Roman" w:cs="Times New Roman"/>
          <w:spacing w:val="33"/>
          <w:sz w:val="24"/>
        </w:rPr>
        <w:t xml:space="preserve"> </w:t>
      </w:r>
      <w:r w:rsidRPr="00D50DE5">
        <w:rPr>
          <w:rFonts w:ascii="Times New Roman" w:eastAsia="Times New Roman" w:hAnsi="Times New Roman" w:cs="Times New Roman"/>
          <w:sz w:val="24"/>
        </w:rPr>
        <w:t>мира</w:t>
      </w:r>
      <w:r w:rsidRPr="00D50DE5">
        <w:rPr>
          <w:rFonts w:ascii="Times New Roman" w:eastAsia="Times New Roman" w:hAnsi="Times New Roman" w:cs="Times New Roman"/>
          <w:spacing w:val="-57"/>
          <w:sz w:val="24"/>
        </w:rPr>
        <w:t xml:space="preserve"> </w:t>
      </w:r>
      <w:r w:rsidRPr="00D50DE5">
        <w:rPr>
          <w:rFonts w:ascii="Times New Roman" w:eastAsia="Times New Roman" w:hAnsi="Times New Roman" w:cs="Times New Roman"/>
          <w:sz w:val="24"/>
        </w:rPr>
        <w:t>и</w:t>
      </w:r>
      <w:r w:rsidRPr="00D50DE5">
        <w:rPr>
          <w:rFonts w:ascii="Times New Roman" w:eastAsia="Times New Roman" w:hAnsi="Times New Roman" w:cs="Times New Roman"/>
          <w:spacing w:val="-1"/>
          <w:sz w:val="24"/>
        </w:rPr>
        <w:t xml:space="preserve"> </w:t>
      </w:r>
      <w:r w:rsidRPr="00D50DE5">
        <w:rPr>
          <w:rFonts w:ascii="Times New Roman" w:eastAsia="Times New Roman" w:hAnsi="Times New Roman" w:cs="Times New Roman"/>
          <w:sz w:val="24"/>
        </w:rPr>
        <w:t>безопасности человечества.</w:t>
      </w: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4D595A">
      <w:pPr>
        <w:spacing w:after="0"/>
        <w:rPr>
          <w:rFonts w:ascii="Times New Roman" w:hAnsi="Times New Roman" w:cs="Times New Roman"/>
          <w:b/>
          <w:bCs/>
          <w:sz w:val="24"/>
          <w:szCs w:val="24"/>
        </w:rPr>
      </w:pPr>
    </w:p>
    <w:p w:rsidR="004D595A" w:rsidRPr="00D50DE5" w:rsidRDefault="00D172ED">
      <w:pPr>
        <w:spacing w:after="0" w:line="240"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АННОТАЦИЯ</w:t>
      </w:r>
    </w:p>
    <w:p w:rsidR="004D595A" w:rsidRPr="00D50DE5" w:rsidRDefault="00D172ED">
      <w:pPr>
        <w:spacing w:after="0" w:line="240" w:lineRule="auto"/>
        <w:ind w:left="360"/>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 рабочей программе профессионального модуля</w:t>
      </w:r>
    </w:p>
    <w:p w:rsidR="004D595A" w:rsidRPr="00D50DE5" w:rsidRDefault="00D172ED">
      <w:pPr>
        <w:spacing w:after="0"/>
        <w:jc w:val="center"/>
        <w:rPr>
          <w:rFonts w:ascii="Times New Roman" w:hAnsi="Times New Roman" w:cs="Times New Roman"/>
          <w:b/>
          <w:sz w:val="24"/>
          <w:szCs w:val="24"/>
        </w:rPr>
      </w:pPr>
      <w:r w:rsidRPr="00D50DE5">
        <w:rPr>
          <w:rFonts w:ascii="Times New Roman" w:eastAsia="Times New Roman" w:hAnsi="Times New Roman" w:cs="Times New Roman"/>
          <w:b/>
          <w:iCs/>
          <w:sz w:val="24"/>
          <w:szCs w:val="24"/>
          <w:lang w:eastAsia="ru-RU"/>
        </w:rPr>
        <w:t>«ПМ</w:t>
      </w:r>
      <w:r w:rsidRPr="00D50DE5">
        <w:rPr>
          <w:rFonts w:ascii="Times New Roman" w:eastAsia="Times New Roman" w:hAnsi="Times New Roman" w:cs="Times New Roman"/>
          <w:b/>
          <w:bCs/>
          <w:iCs/>
          <w:sz w:val="24"/>
          <w:szCs w:val="24"/>
          <w:lang w:eastAsia="ru-RU"/>
        </w:rPr>
        <w:t xml:space="preserve">.03 </w:t>
      </w:r>
      <w:r w:rsidRPr="00D50DE5">
        <w:rPr>
          <w:rFonts w:ascii="Times New Roman" w:hAnsi="Times New Roman" w:cs="Times New Roman"/>
          <w:b/>
          <w:sz w:val="24"/>
          <w:szCs w:val="24"/>
        </w:rPr>
        <w:t>ОБЕСПЕЧЕНИЕ РЕАЛИЗАЦИИ ПРАВ ГРАЖДАН</w:t>
      </w:r>
    </w:p>
    <w:p w:rsidR="004D595A" w:rsidRPr="00D50DE5" w:rsidRDefault="00D172ED">
      <w:pPr>
        <w:spacing w:after="0" w:line="276" w:lineRule="auto"/>
        <w:jc w:val="center"/>
        <w:rPr>
          <w:rFonts w:ascii="Times New Roman" w:eastAsia="Times New Roman" w:hAnsi="Times New Roman" w:cs="Times New Roman"/>
          <w:b/>
          <w:iCs/>
          <w:sz w:val="24"/>
          <w:szCs w:val="24"/>
          <w:lang w:eastAsia="ru-RU"/>
        </w:rPr>
      </w:pPr>
      <w:r w:rsidRPr="00D50DE5">
        <w:rPr>
          <w:rFonts w:ascii="Times New Roman" w:hAnsi="Times New Roman" w:cs="Times New Roman"/>
          <w:b/>
          <w:sz w:val="24"/>
          <w:szCs w:val="24"/>
        </w:rPr>
        <w:t>В СФЕРЕ ПЕНСИОННОГО ОБЕСПЕЧЕНИЯ И СОЦИАЛЬНОЙ ЗАЩИТЫ</w:t>
      </w:r>
      <w:r w:rsidRPr="00D50DE5">
        <w:rPr>
          <w:rFonts w:ascii="Times New Roman" w:eastAsia="Times New Roman" w:hAnsi="Times New Roman" w:cs="Times New Roman"/>
          <w:b/>
          <w:iCs/>
          <w:sz w:val="24"/>
          <w:szCs w:val="24"/>
          <w:lang w:eastAsia="ru-RU"/>
        </w:rPr>
        <w:t>»</w:t>
      </w:r>
    </w:p>
    <w:p w:rsidR="004D595A" w:rsidRPr="00D50DE5" w:rsidRDefault="00D172ED">
      <w:pPr>
        <w:spacing w:after="0" w:line="240" w:lineRule="auto"/>
        <w:jc w:val="center"/>
        <w:rPr>
          <w:rFonts w:ascii="Times New Roman" w:eastAsia="Times New Roman" w:hAnsi="Times New Roman" w:cs="Times New Roman"/>
          <w:b/>
          <w:bCs/>
          <w:color w:val="000000"/>
          <w:sz w:val="18"/>
          <w:szCs w:val="18"/>
          <w:lang w:eastAsia="ru-RU"/>
        </w:rPr>
      </w:pPr>
      <w:r w:rsidRPr="00D50DE5">
        <w:rPr>
          <w:rFonts w:ascii="Times New Roman" w:eastAsia="Times New Roman" w:hAnsi="Times New Roman" w:cs="Times New Roman"/>
          <w:b/>
          <w:sz w:val="24"/>
          <w:szCs w:val="24"/>
          <w:lang w:eastAsia="ru-RU"/>
        </w:rPr>
        <w:t>Специальности 44.02.04 Юриспруденция</w:t>
      </w:r>
    </w:p>
    <w:p w:rsidR="004D595A" w:rsidRPr="00D50DE5" w:rsidRDefault="004D595A">
      <w:pPr>
        <w:spacing w:after="0"/>
        <w:rPr>
          <w:rFonts w:ascii="Times New Roman" w:hAnsi="Times New Roman" w:cs="Times New Roman"/>
          <w:b/>
          <w:bCs/>
          <w:sz w:val="24"/>
          <w:szCs w:val="24"/>
        </w:rPr>
      </w:pPr>
    </w:p>
    <w:p w:rsidR="004D595A" w:rsidRPr="00D50DE5" w:rsidRDefault="00D172ED">
      <w:pPr>
        <w:suppressAutoHyphens/>
        <w:spacing w:after="0" w:line="276" w:lineRule="auto"/>
        <w:ind w:firstLine="709"/>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1.1 Цель и планируемые результаты освоения профессионального модуля </w:t>
      </w:r>
    </w:p>
    <w:p w:rsidR="004D595A" w:rsidRPr="00D50DE5" w:rsidRDefault="00D172ED">
      <w:pPr>
        <w:suppressAutoHyphens/>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В результате изучения профессионального модуля обучающихся должен освоить основной вид деятельности «Обеспечение реализации прав граждан в сфере пенсионного обеспечения и социальной защиты» и соответствующие ему общие компетенции, </w:t>
      </w:r>
      <w:r w:rsidRPr="00D50DE5">
        <w:rPr>
          <w:rFonts w:ascii="Times New Roman" w:eastAsia="Times New Roman" w:hAnsi="Times New Roman" w:cs="Times New Roman"/>
          <w:sz w:val="24"/>
          <w:szCs w:val="24"/>
          <w:lang w:eastAsia="ru-RU"/>
        </w:rPr>
        <w:br/>
        <w:t>и профессиональные компетенции:</w:t>
      </w:r>
    </w:p>
    <w:p w:rsidR="004D595A" w:rsidRPr="00D50DE5" w:rsidRDefault="00D172ED">
      <w:pPr>
        <w:spacing w:after="0" w:line="276" w:lineRule="auto"/>
        <w:ind w:firstLine="709"/>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1.1.1 Перечень общих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8642"/>
      </w:tblGrid>
      <w:tr w:rsidR="004D595A" w:rsidRPr="00D50DE5">
        <w:tc>
          <w:tcPr>
            <w:tcW w:w="1242" w:type="dxa"/>
          </w:tcPr>
          <w:p w:rsidR="004D595A" w:rsidRPr="00D50DE5" w:rsidRDefault="00D172ED">
            <w:pPr>
              <w:spacing w:after="0" w:line="276" w:lineRule="auto"/>
              <w:jc w:val="center"/>
              <w:rPr>
                <w:rFonts w:ascii="Times New Roman" w:eastAsia="Times New Roman" w:hAnsi="Times New Roman" w:cs="Times New Roman"/>
                <w:b/>
                <w:bCs/>
                <w:iCs/>
                <w:sz w:val="24"/>
                <w:szCs w:val="24"/>
                <w:lang w:eastAsia="ru-RU"/>
              </w:rPr>
            </w:pPr>
            <w:bookmarkStart w:id="11" w:name="_Toc138663687"/>
            <w:r w:rsidRPr="00D50DE5">
              <w:rPr>
                <w:rFonts w:ascii="Times New Roman" w:eastAsia="Times New Roman" w:hAnsi="Times New Roman" w:cs="Times New Roman"/>
                <w:b/>
                <w:bCs/>
                <w:sz w:val="24"/>
                <w:szCs w:val="24"/>
                <w:lang w:eastAsia="ru-RU"/>
              </w:rPr>
              <w:t>Код</w:t>
            </w:r>
            <w:bookmarkEnd w:id="11"/>
          </w:p>
        </w:tc>
        <w:tc>
          <w:tcPr>
            <w:tcW w:w="8953" w:type="dxa"/>
          </w:tcPr>
          <w:p w:rsidR="004D595A" w:rsidRPr="00D50DE5" w:rsidRDefault="00D172ED">
            <w:pPr>
              <w:spacing w:after="0" w:line="276" w:lineRule="auto"/>
              <w:jc w:val="center"/>
              <w:rPr>
                <w:rFonts w:ascii="Times New Roman" w:eastAsia="Times New Roman" w:hAnsi="Times New Roman" w:cs="Times New Roman"/>
                <w:b/>
                <w:bCs/>
                <w:iCs/>
                <w:sz w:val="24"/>
                <w:szCs w:val="24"/>
                <w:lang w:eastAsia="ru-RU"/>
              </w:rPr>
            </w:pPr>
            <w:bookmarkStart w:id="12" w:name="_Toc138663688"/>
            <w:r w:rsidRPr="00D50DE5">
              <w:rPr>
                <w:rFonts w:ascii="Times New Roman" w:eastAsia="Times New Roman" w:hAnsi="Times New Roman" w:cs="Times New Roman"/>
                <w:b/>
                <w:bCs/>
                <w:sz w:val="24"/>
                <w:szCs w:val="24"/>
                <w:lang w:eastAsia="ru-RU"/>
              </w:rPr>
              <w:t>Наименование общих компетенций</w:t>
            </w:r>
            <w:bookmarkEnd w:id="12"/>
          </w:p>
        </w:tc>
      </w:tr>
      <w:tr w:rsidR="004D595A" w:rsidRPr="00D50DE5">
        <w:trPr>
          <w:trHeight w:val="327"/>
        </w:trPr>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01.</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к различным контекстам.</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02.</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 xml:space="preserve">Использовать современные средства поиска, анализа и </w:t>
            </w:r>
            <w:proofErr w:type="gramStart"/>
            <w:r w:rsidRPr="00D50DE5">
              <w:rPr>
                <w:rFonts w:ascii="Times New Roman" w:eastAsia="Times New Roman" w:hAnsi="Times New Roman" w:cs="Times New Roman"/>
                <w:sz w:val="24"/>
                <w:szCs w:val="24"/>
                <w:lang w:eastAsia="ru-RU"/>
              </w:rPr>
              <w:t>интерпретации информации</w:t>
            </w:r>
            <w:proofErr w:type="gramEnd"/>
            <w:r w:rsidRPr="00D50DE5">
              <w:rPr>
                <w:rFonts w:ascii="Times New Roman" w:eastAsia="Times New Roman" w:hAnsi="Times New Roman" w:cs="Times New Roman"/>
                <w:sz w:val="24"/>
                <w:szCs w:val="24"/>
                <w:lang w:eastAsia="ru-RU"/>
              </w:rPr>
              <w:t xml:space="preserve"> и информационные технологии для выполнения задач профессиональной деятельности.</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03.</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и правовой грамотности в различных жизненных ситуациях.</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04.</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Эффективно взаимодействовать и работать в коллективе и команде.</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05.</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06.</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4D595A" w:rsidRPr="00D50DE5">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07.</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4D595A" w:rsidRPr="00D50DE5">
        <w:trPr>
          <w:trHeight w:val="70"/>
        </w:trPr>
        <w:tc>
          <w:tcPr>
            <w:tcW w:w="1242" w:type="dxa"/>
          </w:tcPr>
          <w:p w:rsidR="004D595A" w:rsidRPr="00D50DE5" w:rsidRDefault="00D172ED">
            <w:pPr>
              <w:spacing w:after="0" w:line="276" w:lineRule="auto"/>
              <w:rPr>
                <w:rFonts w:ascii="Times New Roman" w:eastAsia="Times New Roman" w:hAnsi="Times New Roman" w:cs="Times New Roman"/>
                <w:b/>
                <w:iCs/>
                <w:sz w:val="24"/>
                <w:szCs w:val="24"/>
                <w:lang w:eastAsia="ru-RU"/>
              </w:rPr>
            </w:pPr>
            <w:r w:rsidRPr="00D50DE5">
              <w:rPr>
                <w:rFonts w:ascii="Times New Roman" w:eastAsia="Times New Roman" w:hAnsi="Times New Roman" w:cs="Times New Roman"/>
                <w:b/>
                <w:sz w:val="24"/>
                <w:szCs w:val="24"/>
                <w:lang w:eastAsia="ru-RU"/>
              </w:rPr>
              <w:t>ОК 09.</w:t>
            </w:r>
          </w:p>
        </w:tc>
        <w:tc>
          <w:tcPr>
            <w:tcW w:w="8953" w:type="dxa"/>
          </w:tcPr>
          <w:p w:rsidR="004D595A" w:rsidRPr="00D50DE5" w:rsidRDefault="00D172ED">
            <w:pPr>
              <w:spacing w:after="0" w:line="276" w:lineRule="auto"/>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Пользоваться профессиональной документацией на государственном и иностранном языках.</w:t>
            </w:r>
          </w:p>
        </w:tc>
      </w:tr>
    </w:tbl>
    <w:p w:rsidR="004D595A" w:rsidRPr="00D50DE5" w:rsidRDefault="004D595A">
      <w:pPr>
        <w:widowControl w:val="0"/>
        <w:spacing w:after="0" w:line="276" w:lineRule="auto"/>
        <w:ind w:firstLine="567"/>
        <w:jc w:val="both"/>
        <w:rPr>
          <w:rFonts w:ascii="Times New Roman" w:eastAsia="Times New Roman" w:hAnsi="Times New Roman" w:cs="Times New Roman"/>
          <w:sz w:val="24"/>
          <w:szCs w:val="24"/>
          <w:lang w:eastAsia="ru-RU"/>
        </w:rPr>
      </w:pPr>
    </w:p>
    <w:p w:rsidR="004D595A" w:rsidRPr="00D50DE5" w:rsidRDefault="00D172ED">
      <w:pPr>
        <w:widowControl w:val="0"/>
        <w:spacing w:after="0" w:line="276" w:lineRule="auto"/>
        <w:ind w:firstLine="567"/>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1.1.2 Перечень профессиональных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8659"/>
      </w:tblGrid>
      <w:tr w:rsidR="004D595A" w:rsidRPr="00D50DE5">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Код</w:t>
            </w:r>
          </w:p>
        </w:tc>
        <w:tc>
          <w:tcPr>
            <w:tcW w:w="9081" w:type="dxa"/>
          </w:tcPr>
          <w:p w:rsidR="004D595A" w:rsidRPr="00D50DE5" w:rsidRDefault="00D172ED">
            <w:pPr>
              <w:widowControl w:val="0"/>
              <w:spacing w:after="0" w:line="276" w:lineRule="auto"/>
              <w:jc w:val="both"/>
              <w:rPr>
                <w:rFonts w:ascii="Times New Roman" w:eastAsia="Times New Roman" w:hAnsi="Times New Roman" w:cs="Times New Roman"/>
                <w:b/>
                <w:bCs/>
                <w:iCs/>
                <w:sz w:val="24"/>
                <w:szCs w:val="24"/>
                <w:lang w:eastAsia="ru-RU"/>
              </w:rPr>
            </w:pPr>
            <w:r w:rsidRPr="00D50DE5">
              <w:rPr>
                <w:rFonts w:ascii="Times New Roman" w:eastAsia="Times New Roman" w:hAnsi="Times New Roman" w:cs="Times New Roman"/>
                <w:b/>
                <w:bCs/>
                <w:iCs/>
                <w:sz w:val="24"/>
                <w:szCs w:val="24"/>
                <w:lang w:eastAsia="ru-RU"/>
              </w:rPr>
              <w:t>Наименование видов деятельности и профессиональных компетенций</w:t>
            </w:r>
          </w:p>
        </w:tc>
      </w:tr>
      <w:tr w:rsidR="004D595A" w:rsidRPr="00D50DE5">
        <w:trPr>
          <w:trHeight w:val="585"/>
        </w:trPr>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ВД 03</w:t>
            </w:r>
          </w:p>
        </w:tc>
        <w:tc>
          <w:tcPr>
            <w:tcW w:w="9081"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 xml:space="preserve">Обеспечение реализации прав граждан в сфере пенсионного обеспечения и социальной защиты </w:t>
            </w:r>
          </w:p>
        </w:tc>
      </w:tr>
      <w:tr w:rsidR="004D595A" w:rsidRPr="00D50DE5">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ПК 3.1.</w:t>
            </w:r>
          </w:p>
        </w:tc>
        <w:tc>
          <w:tcPr>
            <w:tcW w:w="9081" w:type="dxa"/>
          </w:tcPr>
          <w:p w:rsidR="004D595A" w:rsidRPr="00D50DE5" w:rsidRDefault="00D172ED">
            <w:pPr>
              <w:shd w:val="clear" w:color="auto" w:fill="FFFFFF"/>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Информировать, на приеме и консультировании субъектов права по вопросам социального обеспечения и социальной защиты.</w:t>
            </w:r>
          </w:p>
        </w:tc>
      </w:tr>
      <w:tr w:rsidR="004D595A" w:rsidRPr="00D50DE5">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ПК 3.2.</w:t>
            </w:r>
          </w:p>
        </w:tc>
        <w:tc>
          <w:tcPr>
            <w:tcW w:w="9081" w:type="dxa"/>
          </w:tcPr>
          <w:p w:rsidR="004D595A" w:rsidRPr="00D50DE5" w:rsidRDefault="00D172ED">
            <w:pPr>
              <w:widowControl w:val="0"/>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формирование и рассмотрение пакета документов для установления и выплаты пенсий и иных социальных выплат и</w:t>
            </w:r>
            <w:r w:rsidRPr="00D50DE5">
              <w:rPr>
                <w:rFonts w:ascii="Times New Roman" w:eastAsia="Times New Roman" w:hAnsi="Times New Roman" w:cs="Times New Roman"/>
                <w:b/>
                <w:sz w:val="24"/>
                <w:szCs w:val="24"/>
                <w:lang w:eastAsia="ru-RU"/>
              </w:rPr>
              <w:t xml:space="preserve"> </w:t>
            </w:r>
            <w:r w:rsidRPr="00D50DE5">
              <w:rPr>
                <w:rFonts w:ascii="Times New Roman" w:eastAsia="Times New Roman" w:hAnsi="Times New Roman" w:cs="Times New Roman"/>
                <w:sz w:val="24"/>
                <w:szCs w:val="24"/>
                <w:lang w:eastAsia="ru-RU"/>
              </w:rPr>
              <w:t>предоставления услуг государственного социального обеспечения, включая выдачу документов по указанным выплатам и услугам.</w:t>
            </w:r>
          </w:p>
        </w:tc>
      </w:tr>
      <w:tr w:rsidR="004D595A" w:rsidRPr="00D50DE5">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ПК 3.3.</w:t>
            </w:r>
          </w:p>
        </w:tc>
        <w:tc>
          <w:tcPr>
            <w:tcW w:w="9081" w:type="dxa"/>
          </w:tcPr>
          <w:p w:rsidR="004D595A" w:rsidRPr="00D50DE5" w:rsidRDefault="00D172ED">
            <w:pPr>
              <w:widowControl w:val="0"/>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Осуществлять подготовку проектов решений об установлении (отказе в установлении) пенсий и иных социальных выплат</w:t>
            </w:r>
            <w:r w:rsidRPr="00D50DE5">
              <w:rPr>
                <w:rFonts w:ascii="Times New Roman" w:eastAsia="Times New Roman" w:hAnsi="Times New Roman" w:cs="Times New Roman"/>
                <w:b/>
                <w:sz w:val="24"/>
                <w:szCs w:val="24"/>
                <w:lang w:eastAsia="ru-RU"/>
              </w:rPr>
              <w:t xml:space="preserve"> </w:t>
            </w:r>
            <w:r w:rsidRPr="00D50DE5">
              <w:rPr>
                <w:rFonts w:ascii="Times New Roman" w:eastAsia="Times New Roman" w:hAnsi="Times New Roman" w:cs="Times New Roman"/>
                <w:sz w:val="24"/>
                <w:szCs w:val="24"/>
                <w:lang w:eastAsia="ru-RU"/>
              </w:rPr>
              <w:t>и</w:t>
            </w:r>
            <w:r w:rsidRPr="00D50DE5">
              <w:rPr>
                <w:rFonts w:ascii="Times New Roman" w:eastAsia="Times New Roman" w:hAnsi="Times New Roman" w:cs="Times New Roman"/>
                <w:b/>
                <w:sz w:val="24"/>
                <w:szCs w:val="24"/>
                <w:lang w:eastAsia="ru-RU"/>
              </w:rPr>
              <w:t xml:space="preserve"> </w:t>
            </w:r>
            <w:r w:rsidRPr="00D50DE5">
              <w:rPr>
                <w:rFonts w:ascii="Times New Roman" w:eastAsia="Times New Roman" w:hAnsi="Times New Roman" w:cs="Times New Roman"/>
                <w:sz w:val="24"/>
                <w:szCs w:val="24"/>
                <w:lang w:eastAsia="ru-RU"/>
              </w:rPr>
              <w:t>предоставлении услуг государственного социального обеспечения, используя информационно-коммуникационные технологии</w:t>
            </w:r>
          </w:p>
        </w:tc>
      </w:tr>
      <w:tr w:rsidR="004D595A" w:rsidRPr="00D50DE5">
        <w:trPr>
          <w:trHeight w:val="1023"/>
        </w:trPr>
        <w:tc>
          <w:tcPr>
            <w:tcW w:w="1233" w:type="dxa"/>
          </w:tcPr>
          <w:p w:rsidR="004D595A" w:rsidRPr="00D50DE5" w:rsidRDefault="00D172ED">
            <w:pPr>
              <w:widowControl w:val="0"/>
              <w:spacing w:after="0" w:line="276" w:lineRule="auto"/>
              <w:jc w:val="both"/>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ПК 3.4</w:t>
            </w:r>
          </w:p>
        </w:tc>
        <w:tc>
          <w:tcPr>
            <w:tcW w:w="9081" w:type="dxa"/>
          </w:tcPr>
          <w:p w:rsidR="004D595A" w:rsidRPr="00D50DE5" w:rsidRDefault="00D172ED">
            <w:pPr>
              <w:widowControl w:val="0"/>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Осуществлять формирование и ведение баз данных об обращениях в территориальный орган Фонда пенсионного и социального страхования Российской Федерации, в организацию социальной защиты населения получателей пенсий и иных социальных выплат и предоставления услуг государственного социального обеспечения. </w:t>
            </w:r>
          </w:p>
        </w:tc>
      </w:tr>
    </w:tbl>
    <w:p w:rsidR="004D595A" w:rsidRPr="00D50DE5" w:rsidRDefault="004D595A">
      <w:pPr>
        <w:widowControl w:val="0"/>
        <w:spacing w:after="0" w:line="276" w:lineRule="auto"/>
        <w:ind w:firstLine="567"/>
        <w:jc w:val="both"/>
        <w:rPr>
          <w:rFonts w:ascii="Times New Roman" w:eastAsia="Times New Roman" w:hAnsi="Times New Roman" w:cs="Times New Roman"/>
          <w:sz w:val="24"/>
          <w:szCs w:val="24"/>
          <w:lang w:eastAsia="ru-RU"/>
        </w:rPr>
      </w:pPr>
    </w:p>
    <w:p w:rsidR="004D595A" w:rsidRPr="00D50DE5" w:rsidRDefault="00D172ED">
      <w:pPr>
        <w:widowControl w:val="0"/>
        <w:spacing w:after="0" w:line="240" w:lineRule="auto"/>
        <w:ind w:firstLine="567"/>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1.1.3 В результате освоения профессионального модуля студент должен:</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222"/>
      </w:tblGrid>
      <w:tr w:rsidR="004D595A" w:rsidRPr="00D50DE5">
        <w:trPr>
          <w:trHeight w:val="415"/>
        </w:trPr>
        <w:tc>
          <w:tcPr>
            <w:tcW w:w="1418" w:type="dxa"/>
          </w:tcPr>
          <w:p w:rsidR="004D595A" w:rsidRPr="00D50DE5" w:rsidRDefault="00D172ED">
            <w:pPr>
              <w:widowControl w:val="0"/>
              <w:spacing w:after="0" w:line="276" w:lineRule="auto"/>
              <w:rPr>
                <w:rFonts w:ascii="Times New Roman" w:eastAsia="Calibri" w:hAnsi="Times New Roman" w:cs="Times New Roman"/>
                <w:sz w:val="24"/>
                <w:szCs w:val="24"/>
              </w:rPr>
            </w:pPr>
            <w:r w:rsidRPr="00D50DE5">
              <w:rPr>
                <w:rFonts w:ascii="Times New Roman" w:eastAsia="Times New Roman" w:hAnsi="Times New Roman" w:cs="Times New Roman"/>
                <w:b/>
                <w:sz w:val="24"/>
                <w:szCs w:val="24"/>
                <w:lang w:eastAsia="ru-RU"/>
              </w:rPr>
              <w:t>Владеть навыками</w:t>
            </w:r>
          </w:p>
        </w:tc>
        <w:tc>
          <w:tcPr>
            <w:tcW w:w="8222" w:type="dxa"/>
          </w:tcPr>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информирования, консультирования и приема граждан, </w:t>
            </w:r>
            <w:r w:rsidRPr="00D50DE5">
              <w:rPr>
                <w:rFonts w:ascii="Times New Roman" w:eastAsia="Calibri" w:hAnsi="Times New Roman" w:cs="Times New Roman"/>
                <w:color w:val="000000"/>
                <w:sz w:val="24"/>
                <w:szCs w:val="24"/>
              </w:rPr>
              <w:t>представителей юридических лиц по вопросам социального обеспечения;</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 приема и регистрации заявлений и документов для установления и выплаты </w:t>
            </w:r>
            <w:r w:rsidRPr="00D50DE5">
              <w:rPr>
                <w:rFonts w:ascii="Times New Roman" w:eastAsia="Calibri" w:hAnsi="Times New Roman" w:cs="Times New Roman"/>
                <w:sz w:val="24"/>
                <w:szCs w:val="24"/>
              </w:rPr>
              <w:t>пенсий, пособий, иных социальных выплат, предоставления услуг государственного социального обеспечения;</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формирования и рассмотрения пакета документов для установления и выплаты пенсий, пособий, иных социальных выплат, предоставления услуг государственного социального обеспечения, включая выдачу документов по указанным выплатам и услугам;</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подготовки проектов решений </w:t>
            </w:r>
            <w:r w:rsidRPr="00D50DE5">
              <w:rPr>
                <w:rFonts w:ascii="Times New Roman" w:eastAsia="Calibri" w:hAnsi="Times New Roman" w:cs="Times New Roman"/>
                <w:color w:val="000000"/>
                <w:sz w:val="24"/>
                <w:szCs w:val="24"/>
              </w:rPr>
              <w:t>об установлении (отказе в установлении) пенсий, пособий, иных социальных выплат, о предоставлении (отказе в предоставлении) услуг государственного социального обеспечения</w:t>
            </w:r>
            <w:r w:rsidRPr="00D50DE5">
              <w:rPr>
                <w:rFonts w:ascii="Times New Roman" w:eastAsia="Calibri" w:hAnsi="Times New Roman" w:cs="Times New Roman"/>
                <w:sz w:val="24"/>
                <w:szCs w:val="24"/>
              </w:rPr>
              <w:t>, используя информационно-коммуникационные технологии;</w:t>
            </w:r>
          </w:p>
          <w:p w:rsidR="004D595A" w:rsidRPr="00D50DE5" w:rsidRDefault="00D172ED">
            <w:pPr>
              <w:shd w:val="clear" w:color="auto" w:fill="FFFFFF"/>
              <w:spacing w:before="30" w:after="3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формирования и ведения баз данных по обращениям в уполномоченные органы и учреждения получателей пенсий, пособий, иных социальных выплат, услуг государственного социального обеспечения;   </w:t>
            </w:r>
          </w:p>
          <w:p w:rsidR="004D595A" w:rsidRPr="00D50DE5" w:rsidRDefault="00D172ED">
            <w:pPr>
              <w:shd w:val="clear" w:color="auto" w:fill="FFFFFF"/>
              <w:spacing w:before="30" w:after="3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поддержания в актуальном состоянии базы данных получателей пенсий, пособий, иных социальных выплат, услуг государственного социального обеспечения с применением компьютерных технологий;</w:t>
            </w:r>
          </w:p>
          <w:p w:rsidR="004D595A" w:rsidRPr="00D50DE5" w:rsidRDefault="00D172ED">
            <w:pPr>
              <w:shd w:val="clear" w:color="auto" w:fill="FFFFFF"/>
              <w:spacing w:before="30" w:after="3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 выявления и ведения учета лиц, нуждающихся в социальном </w:t>
            </w:r>
            <w:proofErr w:type="gramStart"/>
            <w:r w:rsidRPr="00D50DE5">
              <w:rPr>
                <w:rFonts w:ascii="Times New Roman" w:eastAsia="Calibri" w:hAnsi="Times New Roman" w:cs="Times New Roman"/>
                <w:sz w:val="24"/>
                <w:szCs w:val="24"/>
              </w:rPr>
              <w:t>обеспечении,  с</w:t>
            </w:r>
            <w:proofErr w:type="gramEnd"/>
            <w:r w:rsidRPr="00D50DE5">
              <w:rPr>
                <w:rFonts w:ascii="Times New Roman" w:eastAsia="Calibri" w:hAnsi="Times New Roman" w:cs="Times New Roman"/>
                <w:sz w:val="24"/>
                <w:szCs w:val="24"/>
              </w:rPr>
              <w:t xml:space="preserve"> применением компьютерных технологий;</w:t>
            </w:r>
          </w:p>
          <w:p w:rsidR="004D595A" w:rsidRPr="00D50DE5" w:rsidRDefault="00D172ED">
            <w:pPr>
              <w:shd w:val="clear" w:color="auto" w:fill="FFFFFF"/>
              <w:spacing w:after="0" w:line="276" w:lineRule="auto"/>
              <w:jc w:val="both"/>
              <w:rPr>
                <w:rFonts w:ascii="Times New Roman" w:eastAsia="Calibri" w:hAnsi="Times New Roman" w:cs="Times New Roman"/>
                <w:sz w:val="24"/>
                <w:szCs w:val="24"/>
              </w:rPr>
            </w:pPr>
            <w:r w:rsidRPr="00D50DE5">
              <w:rPr>
                <w:rFonts w:ascii="Times New Roman" w:eastAsia="Times New Roman" w:hAnsi="Times New Roman" w:cs="Times New Roman"/>
                <w:sz w:val="24"/>
                <w:szCs w:val="24"/>
                <w:lang w:eastAsia="ru-RU"/>
              </w:rPr>
              <w:t>организации и координирования социальной работы с нуждающимися в социальном обеспечении гражданами (семьями) с применением компьютерных и телекоммуникационных технологий;</w:t>
            </w:r>
          </w:p>
          <w:p w:rsidR="004D595A" w:rsidRPr="00D50DE5" w:rsidRDefault="00D172ED">
            <w:pPr>
              <w:shd w:val="clear" w:color="auto" w:fill="FFFFFF"/>
              <w:spacing w:before="30" w:after="30" w:line="276" w:lineRule="auto"/>
              <w:jc w:val="both"/>
              <w:rPr>
                <w:rFonts w:ascii="Times New Roman" w:eastAsia="Calibri" w:hAnsi="Times New Roman" w:cs="Times New Roman"/>
                <w:b/>
                <w:sz w:val="24"/>
                <w:szCs w:val="24"/>
              </w:rPr>
            </w:pPr>
            <w:r w:rsidRPr="00D50DE5">
              <w:rPr>
                <w:rFonts w:ascii="Times New Roman" w:eastAsia="Times New Roman" w:hAnsi="Times New Roman" w:cs="Times New Roman"/>
                <w:sz w:val="24"/>
                <w:szCs w:val="24"/>
                <w:lang w:eastAsia="ru-RU"/>
              </w:rPr>
              <w:t xml:space="preserve">общения с лицами пожилого возраста, инвалидами и другими категориями граждан. </w:t>
            </w:r>
          </w:p>
        </w:tc>
      </w:tr>
      <w:tr w:rsidR="004D595A" w:rsidRPr="00D50DE5">
        <w:tc>
          <w:tcPr>
            <w:tcW w:w="1418" w:type="dxa"/>
          </w:tcPr>
          <w:p w:rsidR="004D595A" w:rsidRPr="00D50DE5" w:rsidRDefault="00D172ED">
            <w:pPr>
              <w:widowControl w:val="0"/>
              <w:spacing w:after="0" w:line="276"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t>Уметь</w:t>
            </w:r>
          </w:p>
        </w:tc>
        <w:tc>
          <w:tcPr>
            <w:tcW w:w="8222" w:type="dxa"/>
          </w:tcPr>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информировать граждан и </w:t>
            </w:r>
            <w:r w:rsidRPr="00D50DE5">
              <w:rPr>
                <w:rFonts w:ascii="Times New Roman" w:eastAsia="Calibri" w:hAnsi="Times New Roman" w:cs="Times New Roman"/>
                <w:color w:val="000000"/>
                <w:sz w:val="24"/>
                <w:szCs w:val="24"/>
              </w:rPr>
              <w:t xml:space="preserve">представителей юридических лиц по вопросам </w:t>
            </w:r>
            <w:r w:rsidRPr="00D50DE5">
              <w:rPr>
                <w:rFonts w:ascii="Times New Roman" w:eastAsia="Calibri" w:hAnsi="Times New Roman" w:cs="Times New Roman"/>
                <w:sz w:val="24"/>
                <w:szCs w:val="24"/>
              </w:rPr>
              <w:lastRenderedPageBreak/>
              <w:t>социального обеспечения;</w:t>
            </w:r>
          </w:p>
          <w:p w:rsidR="004D595A" w:rsidRPr="00D50DE5" w:rsidRDefault="00D172ED">
            <w:pPr>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осуществлять прием граждан</w:t>
            </w:r>
            <w:r w:rsidRPr="00D50DE5">
              <w:rPr>
                <w:rFonts w:ascii="Times New Roman" w:eastAsia="Calibri" w:hAnsi="Times New Roman" w:cs="Times New Roman"/>
                <w:color w:val="000000"/>
                <w:sz w:val="24"/>
                <w:szCs w:val="24"/>
              </w:rPr>
              <w:t xml:space="preserve"> и представителей юридических лиц по </w:t>
            </w:r>
            <w:r w:rsidRPr="00D50DE5">
              <w:rPr>
                <w:rFonts w:ascii="Times New Roman" w:eastAsia="Calibri" w:hAnsi="Times New Roman" w:cs="Times New Roman"/>
                <w:sz w:val="24"/>
                <w:szCs w:val="24"/>
              </w:rPr>
              <w:t>вопросам социального обеспечения;</w:t>
            </w:r>
          </w:p>
          <w:p w:rsidR="004D595A" w:rsidRPr="00D50DE5" w:rsidRDefault="00D172ED">
            <w:pPr>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оказывать консультационную помощь гражданам и представителям юридических лиц по вопросам социального обеспечения;</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 формировать и рассматривать пакет документов для установления и выплаты пенсий, пособий, иных социальных выплат, предоставления услуг государственного социального обеспечения, включая выдачу документов по указанным выплатам и услугам;</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осуществлять подготовку проектов решений об установлении (отказе в установлении) пенсий, пособий, иных социальных выплат, о предоставлении (отказе в предоставлении) услуг государственного </w:t>
            </w:r>
            <w:r w:rsidRPr="00D50DE5">
              <w:rPr>
                <w:rFonts w:ascii="Times New Roman" w:eastAsia="Calibri" w:hAnsi="Times New Roman" w:cs="Times New Roman"/>
                <w:sz w:val="24"/>
                <w:szCs w:val="24"/>
              </w:rPr>
              <w:t>социального обеспечения, используя информационно-коммуникационные технологии;</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формировать   и вести базу данных по обращениям в уполномоченные органы и учреждения получателей пенсий, пособий, иных социальных выплат, услуг государственного социального обеспечения;</w:t>
            </w:r>
          </w:p>
          <w:p w:rsidR="004D595A" w:rsidRPr="00D50DE5" w:rsidRDefault="00D172ED">
            <w:pPr>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составлять проекты ответов на письменные обращения граждан с использованием информационных справочно-правовых систем, вести учет обращений граждан;</w:t>
            </w:r>
          </w:p>
          <w:p w:rsidR="004D595A" w:rsidRPr="00D50DE5" w:rsidRDefault="00D172ED">
            <w:pPr>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пользоваться компьютерными программами, применяемыми в целях</w:t>
            </w:r>
            <w:r w:rsidRPr="00D50DE5">
              <w:rPr>
                <w:rFonts w:ascii="Times New Roman" w:eastAsia="Calibri" w:hAnsi="Times New Roman" w:cs="Times New Roman"/>
                <w:b/>
                <w:sz w:val="24"/>
                <w:szCs w:val="24"/>
              </w:rPr>
              <w:t xml:space="preserve"> </w:t>
            </w:r>
            <w:r w:rsidRPr="00D50DE5">
              <w:rPr>
                <w:rFonts w:ascii="Times New Roman" w:eastAsia="Calibri" w:hAnsi="Times New Roman" w:cs="Times New Roman"/>
                <w:sz w:val="24"/>
                <w:szCs w:val="24"/>
              </w:rPr>
              <w:t>установления и выплаты пенсий, пособий, иных социальных выплат, предоставления услуг государственного социального обеспечения;</w:t>
            </w:r>
          </w:p>
          <w:p w:rsidR="004D595A" w:rsidRPr="00D50DE5" w:rsidRDefault="00D172ED">
            <w:pPr>
              <w:spacing w:after="0" w:line="276" w:lineRule="auto"/>
              <w:ind w:left="33"/>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использовать периодические и специальные издания, справочную литературу в профессиональной деятельности;</w:t>
            </w:r>
          </w:p>
          <w:p w:rsidR="004D595A" w:rsidRPr="00D50DE5" w:rsidRDefault="00D172ED">
            <w:pPr>
              <w:spacing w:after="0" w:line="276" w:lineRule="auto"/>
              <w:ind w:left="33"/>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поддерживать в актуальном состоянии базы данных получателей пенсий, пособий, иных социальных выплат, услуг государственного</w:t>
            </w:r>
            <w:r w:rsidRPr="00D50DE5">
              <w:rPr>
                <w:rFonts w:ascii="Times New Roman" w:eastAsia="Calibri" w:hAnsi="Times New Roman" w:cs="Times New Roman"/>
                <w:sz w:val="28"/>
                <w:szCs w:val="28"/>
              </w:rPr>
              <w:t xml:space="preserve"> </w:t>
            </w:r>
            <w:r w:rsidRPr="00D50DE5">
              <w:rPr>
                <w:rFonts w:ascii="Times New Roman" w:eastAsia="Calibri" w:hAnsi="Times New Roman" w:cs="Times New Roman"/>
                <w:sz w:val="24"/>
                <w:szCs w:val="24"/>
              </w:rPr>
              <w:t>социального обеспечения с применением компьютерных технологий;</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Times New Roman" w:hAnsi="Times New Roman" w:cs="Times New Roman"/>
                <w:sz w:val="24"/>
                <w:szCs w:val="24"/>
                <w:lang w:eastAsia="ru-RU"/>
              </w:rPr>
              <w:t xml:space="preserve">выявлять и осуществлять учет лиц, нуждающихся в социальном обеспечении, с применением компьютерных технологий; </w:t>
            </w:r>
          </w:p>
          <w:p w:rsidR="004D595A" w:rsidRPr="00D50DE5" w:rsidRDefault="00D172ED">
            <w:pPr>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правильно организовывать психологический контакт с клиентами (потребителями услуг);</w:t>
            </w:r>
          </w:p>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правильно организовывать психологический контакт с лицами, нуждающимися в социальном обеспечении;</w:t>
            </w:r>
          </w:p>
          <w:p w:rsidR="004D595A" w:rsidRPr="00D50DE5" w:rsidRDefault="00D172ED">
            <w:pPr>
              <w:widowControl w:val="0"/>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давать психологическую характеристику личности, применять приёмы делового общения и правила культуры поведения;</w:t>
            </w:r>
          </w:p>
          <w:p w:rsidR="004D595A" w:rsidRPr="00D50DE5" w:rsidRDefault="00D172ED">
            <w:pPr>
              <w:widowControl w:val="0"/>
              <w:spacing w:after="0" w:line="276" w:lineRule="auto"/>
              <w:ind w:left="99"/>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следовать этическим правилам, нормам и принципам в профессиональной деятельности.</w:t>
            </w:r>
          </w:p>
        </w:tc>
      </w:tr>
      <w:tr w:rsidR="004D595A" w:rsidRPr="00D50DE5">
        <w:trPr>
          <w:trHeight w:val="39"/>
        </w:trPr>
        <w:tc>
          <w:tcPr>
            <w:tcW w:w="1418" w:type="dxa"/>
          </w:tcPr>
          <w:p w:rsidR="004D595A" w:rsidRPr="00D50DE5" w:rsidRDefault="00D172ED">
            <w:pPr>
              <w:widowControl w:val="0"/>
              <w:spacing w:after="0" w:line="276" w:lineRule="auto"/>
              <w:rPr>
                <w:rFonts w:ascii="Times New Roman" w:eastAsia="Calibri" w:hAnsi="Times New Roman" w:cs="Times New Roman"/>
                <w:b/>
                <w:sz w:val="24"/>
                <w:szCs w:val="24"/>
              </w:rPr>
            </w:pPr>
            <w:r w:rsidRPr="00D50DE5">
              <w:rPr>
                <w:rFonts w:ascii="Times New Roman" w:eastAsia="Calibri" w:hAnsi="Times New Roman" w:cs="Times New Roman"/>
                <w:b/>
                <w:sz w:val="24"/>
                <w:szCs w:val="24"/>
              </w:rPr>
              <w:t>Знать</w:t>
            </w:r>
          </w:p>
        </w:tc>
        <w:tc>
          <w:tcPr>
            <w:tcW w:w="8222" w:type="dxa"/>
          </w:tcPr>
          <w:p w:rsidR="004D595A" w:rsidRPr="00D50DE5" w:rsidRDefault="00D172ED">
            <w:pPr>
              <w:widowControl w:val="0"/>
              <w:spacing w:after="0" w:line="276" w:lineRule="auto"/>
              <w:ind w:left="33"/>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содержание нормативных правовых актов федерального, регионального и муниципального уровней, регулирующих вопросы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способы информирования граждан и представителей юридических лиц по вопросам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порядок формирования документов для установления и выплаты пенсий, </w:t>
            </w:r>
            <w:r w:rsidRPr="00D50DE5">
              <w:rPr>
                <w:rFonts w:ascii="Times New Roman" w:eastAsia="Calibri" w:hAnsi="Times New Roman" w:cs="Times New Roman"/>
                <w:color w:val="000000"/>
                <w:sz w:val="24"/>
                <w:szCs w:val="24"/>
              </w:rPr>
              <w:lastRenderedPageBreak/>
              <w:t>пособий, иных социальных выплат, предоставления услуг государственного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процедуру подготовки проектов решений об установлении (отказе в установлении) пенсий, </w:t>
            </w:r>
            <w:r w:rsidRPr="00D50DE5">
              <w:rPr>
                <w:rFonts w:ascii="Times New Roman" w:eastAsia="Calibri" w:hAnsi="Times New Roman" w:cs="Times New Roman"/>
                <w:sz w:val="24"/>
                <w:szCs w:val="24"/>
              </w:rPr>
              <w:t>пособий, иных социальных выплат,</w:t>
            </w:r>
            <w:r w:rsidRPr="00D50DE5">
              <w:rPr>
                <w:rFonts w:ascii="Times New Roman" w:eastAsia="Calibri" w:hAnsi="Times New Roman" w:cs="Times New Roman"/>
                <w:color w:val="000000"/>
                <w:sz w:val="24"/>
                <w:szCs w:val="24"/>
              </w:rPr>
              <w:t xml:space="preserve"> о предоставлении (отказе в предоставлении) </w:t>
            </w:r>
            <w:r w:rsidRPr="00D50DE5">
              <w:rPr>
                <w:rFonts w:ascii="Times New Roman" w:eastAsia="Calibri" w:hAnsi="Times New Roman" w:cs="Times New Roman"/>
                <w:sz w:val="24"/>
                <w:szCs w:val="24"/>
              </w:rPr>
              <w:t>услуг государственного социального обеспечения;</w:t>
            </w:r>
          </w:p>
          <w:p w:rsidR="004D595A" w:rsidRPr="00D50DE5" w:rsidRDefault="00D172ED">
            <w:pPr>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color w:val="000000"/>
                <w:sz w:val="24"/>
                <w:szCs w:val="24"/>
              </w:rPr>
              <w:t xml:space="preserve">порядок формирования и ведения базы </w:t>
            </w:r>
            <w:r w:rsidRPr="00D50DE5">
              <w:rPr>
                <w:rFonts w:ascii="Times New Roman" w:eastAsia="Calibri" w:hAnsi="Times New Roman" w:cs="Times New Roman"/>
                <w:sz w:val="24"/>
                <w:szCs w:val="24"/>
              </w:rPr>
              <w:t>данных по обращениям в уполномоченные органы и учреждения получателей пенсий, пособий, иных социальных выплат, услуг государственного социального обеспечения;</w:t>
            </w:r>
            <w:r w:rsidRPr="00D50DE5">
              <w:rPr>
                <w:rFonts w:ascii="Times New Roman" w:eastAsia="Times New Roman" w:hAnsi="Times New Roman" w:cs="Times New Roman"/>
                <w:sz w:val="24"/>
                <w:szCs w:val="24"/>
                <w:lang w:eastAsia="ru-RU"/>
              </w:rPr>
              <w:t xml:space="preserve"> </w:t>
            </w:r>
          </w:p>
          <w:p w:rsidR="004D595A" w:rsidRPr="00D50DE5" w:rsidRDefault="00D172ED">
            <w:pPr>
              <w:tabs>
                <w:tab w:val="left" w:pos="426"/>
              </w:tabs>
              <w:spacing w:after="0" w:line="276" w:lineRule="auto"/>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компьютерные программы по установлению и выплате пенсий, пособий, иных социальных выплат, предоставлению услуг государственного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порядок поддержания в актуальном состоянии базы данных получателей пенсий, пособий, иных социальных выплат, услуг государственного</w:t>
            </w:r>
            <w:r w:rsidRPr="00D50DE5">
              <w:rPr>
                <w:rFonts w:ascii="Times New Roman" w:eastAsia="Calibri" w:hAnsi="Times New Roman" w:cs="Times New Roman"/>
                <w:sz w:val="28"/>
                <w:szCs w:val="28"/>
              </w:rPr>
              <w:t xml:space="preserve"> </w:t>
            </w:r>
            <w:r w:rsidRPr="00D50DE5">
              <w:rPr>
                <w:rFonts w:ascii="Times New Roman" w:eastAsia="Calibri" w:hAnsi="Times New Roman" w:cs="Times New Roman"/>
                <w:sz w:val="24"/>
                <w:szCs w:val="24"/>
              </w:rPr>
              <w:t>социального обеспечения;</w:t>
            </w:r>
          </w:p>
          <w:p w:rsidR="004D595A" w:rsidRPr="00D50DE5" w:rsidRDefault="00D172ED">
            <w:pPr>
              <w:tabs>
                <w:tab w:val="left" w:pos="426"/>
              </w:tabs>
              <w:spacing w:after="0" w:line="276" w:lineRule="auto"/>
              <w:jc w:val="both"/>
              <w:rPr>
                <w:rFonts w:ascii="Times New Roman" w:eastAsia="Calibri" w:hAnsi="Times New Roman" w:cs="Times New Roman"/>
                <w:sz w:val="24"/>
                <w:szCs w:val="24"/>
              </w:rPr>
            </w:pPr>
            <w:r w:rsidRPr="00D50DE5">
              <w:rPr>
                <w:rFonts w:ascii="Times New Roman" w:eastAsia="Times New Roman" w:hAnsi="Times New Roman" w:cs="Times New Roman"/>
                <w:sz w:val="24"/>
                <w:szCs w:val="24"/>
                <w:lang w:eastAsia="ru-RU"/>
              </w:rPr>
              <w:t>полномочия федеральных и региональных органов государственной власти по вопросам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государственные стандарты социального обслуживания;</w:t>
            </w:r>
          </w:p>
          <w:p w:rsidR="004D595A" w:rsidRPr="00D50DE5" w:rsidRDefault="00D172ED">
            <w:pPr>
              <w:tabs>
                <w:tab w:val="left" w:pos="426"/>
              </w:tabs>
              <w:spacing w:after="0" w:line="276" w:lineRule="auto"/>
              <w:ind w:left="33"/>
              <w:jc w:val="both"/>
              <w:rPr>
                <w:rFonts w:ascii="Times New Roman" w:eastAsia="Calibri" w:hAnsi="Times New Roman" w:cs="Times New Roman"/>
                <w:sz w:val="24"/>
                <w:szCs w:val="24"/>
              </w:rPr>
            </w:pPr>
            <w:r w:rsidRPr="00D50DE5">
              <w:rPr>
                <w:rFonts w:ascii="Times New Roman" w:eastAsia="Calibri" w:hAnsi="Times New Roman" w:cs="Times New Roman"/>
                <w:sz w:val="24"/>
                <w:szCs w:val="24"/>
              </w:rPr>
              <w:t>административные регламенты в области социального обеспечения;</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napToGrid w:val="0"/>
                <w:sz w:val="24"/>
                <w:szCs w:val="24"/>
              </w:rPr>
              <w:t>основные понятия общей психологии, о</w:t>
            </w:r>
            <w:r w:rsidRPr="00D50DE5">
              <w:rPr>
                <w:rFonts w:ascii="Times New Roman" w:eastAsia="Calibri" w:hAnsi="Times New Roman" w:cs="Times New Roman"/>
                <w:sz w:val="24"/>
                <w:szCs w:val="24"/>
              </w:rPr>
              <w:t>сновы психологии личности;</w:t>
            </w:r>
          </w:p>
          <w:p w:rsidR="004D595A" w:rsidRPr="00D50DE5" w:rsidRDefault="00D172ED">
            <w:pPr>
              <w:tabs>
                <w:tab w:val="left" w:pos="426"/>
              </w:tabs>
              <w:spacing w:after="0" w:line="276" w:lineRule="auto"/>
              <w:ind w:left="66"/>
              <w:jc w:val="both"/>
              <w:rPr>
                <w:rFonts w:ascii="Times New Roman" w:eastAsia="Calibri" w:hAnsi="Times New Roman" w:cs="Times New Roman"/>
                <w:sz w:val="24"/>
                <w:szCs w:val="24"/>
              </w:rPr>
            </w:pPr>
            <w:r w:rsidRPr="00D50DE5">
              <w:rPr>
                <w:rFonts w:ascii="Times New Roman" w:eastAsia="Calibri" w:hAnsi="Times New Roman" w:cs="Times New Roman"/>
                <w:snapToGrid w:val="0"/>
                <w:sz w:val="24"/>
                <w:szCs w:val="24"/>
              </w:rPr>
              <w:t>современные представления о личности, ее структуре и возрастных изменениях;</w:t>
            </w:r>
          </w:p>
          <w:p w:rsidR="004D595A" w:rsidRPr="00D50DE5" w:rsidRDefault="00D172ED">
            <w:pPr>
              <w:tabs>
                <w:tab w:val="left" w:pos="426"/>
              </w:tabs>
              <w:spacing w:after="0" w:line="276" w:lineRule="auto"/>
              <w:ind w:left="66"/>
              <w:jc w:val="both"/>
              <w:rPr>
                <w:rFonts w:ascii="Times New Roman" w:eastAsia="Calibri" w:hAnsi="Times New Roman" w:cs="Times New Roman"/>
                <w:snapToGrid w:val="0"/>
                <w:sz w:val="24"/>
                <w:szCs w:val="24"/>
              </w:rPr>
            </w:pPr>
            <w:r w:rsidRPr="00D50DE5">
              <w:rPr>
                <w:rFonts w:ascii="Times New Roman" w:eastAsia="Calibri" w:hAnsi="Times New Roman" w:cs="Times New Roman"/>
                <w:snapToGrid w:val="0"/>
                <w:sz w:val="24"/>
                <w:szCs w:val="24"/>
              </w:rPr>
              <w:t>особенности психологии инвалидов и лиц пожилого возраста;</w:t>
            </w:r>
          </w:p>
          <w:p w:rsidR="004D595A" w:rsidRPr="00D50DE5" w:rsidRDefault="00D172ED">
            <w:pPr>
              <w:widowControl w:val="0"/>
              <w:tabs>
                <w:tab w:val="left" w:pos="426"/>
              </w:tabs>
              <w:spacing w:after="0" w:line="276" w:lineRule="auto"/>
              <w:ind w:left="-324"/>
              <w:contextualSpacing/>
              <w:jc w:val="both"/>
              <w:rPr>
                <w:rFonts w:ascii="Times New Roman" w:eastAsia="Calibri" w:hAnsi="Times New Roman" w:cs="Times New Roman"/>
                <w:sz w:val="24"/>
                <w:szCs w:val="24"/>
                <w:lang w:val="zh-CN"/>
              </w:rPr>
            </w:pPr>
            <w:r w:rsidRPr="00D50DE5">
              <w:rPr>
                <w:rFonts w:ascii="Times New Roman" w:eastAsia="Calibri" w:hAnsi="Times New Roman" w:cs="Times New Roman"/>
                <w:sz w:val="24"/>
                <w:szCs w:val="24"/>
              </w:rPr>
              <w:t xml:space="preserve">ос основные правила профессиональной этики и приемы делового общения. </w:t>
            </w:r>
          </w:p>
        </w:tc>
      </w:tr>
    </w:tbl>
    <w:p w:rsidR="004D595A" w:rsidRPr="00D50DE5" w:rsidRDefault="004D595A">
      <w:pPr>
        <w:spacing w:after="0" w:line="276" w:lineRule="auto"/>
        <w:ind w:firstLine="709"/>
        <w:rPr>
          <w:rFonts w:ascii="Times New Roman" w:eastAsia="Times New Roman" w:hAnsi="Times New Roman" w:cs="Times New Roman"/>
          <w:b/>
          <w:sz w:val="24"/>
          <w:szCs w:val="24"/>
          <w:lang w:eastAsia="ru-RU"/>
        </w:rPr>
      </w:pPr>
    </w:p>
    <w:p w:rsidR="004D595A" w:rsidRPr="00D50DE5" w:rsidRDefault="00D172ED">
      <w:pPr>
        <w:spacing w:after="0" w:line="276" w:lineRule="auto"/>
        <w:ind w:firstLine="709"/>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sz w:val="24"/>
          <w:szCs w:val="24"/>
          <w:lang w:eastAsia="ru-RU"/>
        </w:rPr>
        <w:t xml:space="preserve"> </w:t>
      </w:r>
    </w:p>
    <w:p w:rsidR="004D595A" w:rsidRPr="00D50DE5" w:rsidRDefault="00D172ED">
      <w:pPr>
        <w:spacing w:after="0" w:line="240" w:lineRule="auto"/>
        <w:ind w:firstLine="709"/>
        <w:rPr>
          <w:rFonts w:ascii="Times New Roman" w:eastAsia="Calibri" w:hAnsi="Times New Roman" w:cs="Times New Roman"/>
          <w:b/>
          <w:sz w:val="24"/>
          <w:szCs w:val="24"/>
        </w:rPr>
      </w:pPr>
      <w:r w:rsidRPr="00D50DE5">
        <w:rPr>
          <w:rFonts w:ascii="Times New Roman" w:eastAsia="Calibri" w:hAnsi="Times New Roman" w:cs="Times New Roman"/>
          <w:b/>
          <w:sz w:val="24"/>
          <w:szCs w:val="24"/>
        </w:rPr>
        <w:t>1.2 Количество часов, отводимое на освоение профессионального модуля</w:t>
      </w:r>
    </w:p>
    <w:p w:rsidR="004D595A" w:rsidRPr="00D50DE5" w:rsidRDefault="004D595A">
      <w:pPr>
        <w:spacing w:after="0" w:line="276" w:lineRule="auto"/>
        <w:rPr>
          <w:rFonts w:ascii="Times New Roman" w:eastAsia="Times New Roman" w:hAnsi="Times New Roman" w:cs="Times New Roman"/>
          <w:b/>
          <w:sz w:val="24"/>
          <w:szCs w:val="24"/>
          <w:lang w:eastAsia="ru-RU"/>
        </w:rPr>
      </w:pP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Всего часов – 324,</w:t>
      </w:r>
    </w:p>
    <w:p w:rsidR="004D595A" w:rsidRPr="00D50DE5" w:rsidRDefault="00D172ED">
      <w:pPr>
        <w:spacing w:after="0" w:line="240" w:lineRule="auto"/>
        <w:ind w:firstLine="708"/>
        <w:rPr>
          <w:rFonts w:ascii="Times New Roman" w:eastAsia="Calibri" w:hAnsi="Times New Roman" w:cs="Times New Roman"/>
          <w:sz w:val="24"/>
          <w:szCs w:val="24"/>
        </w:rPr>
      </w:pPr>
      <w:r w:rsidRPr="00D50DE5">
        <w:rPr>
          <w:rFonts w:ascii="Times New Roman" w:eastAsia="Calibri" w:hAnsi="Times New Roman" w:cs="Times New Roman"/>
          <w:sz w:val="24"/>
          <w:szCs w:val="24"/>
        </w:rPr>
        <w:t>в том числе в форме практической подготовки – 224.</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Из них на освоение МДК – 263,</w:t>
      </w:r>
    </w:p>
    <w:p w:rsidR="004D595A" w:rsidRPr="00D50DE5" w:rsidRDefault="00D172ED">
      <w:pPr>
        <w:spacing w:after="0" w:line="240" w:lineRule="auto"/>
        <w:ind w:firstLine="708"/>
        <w:rPr>
          <w:rFonts w:ascii="Times New Roman" w:eastAsia="Calibri" w:hAnsi="Times New Roman" w:cs="Times New Roman"/>
          <w:sz w:val="24"/>
          <w:szCs w:val="24"/>
        </w:rPr>
      </w:pPr>
      <w:r w:rsidRPr="00D50DE5">
        <w:rPr>
          <w:rFonts w:ascii="Times New Roman" w:eastAsia="Calibri" w:hAnsi="Times New Roman" w:cs="Times New Roman"/>
          <w:sz w:val="24"/>
          <w:szCs w:val="24"/>
        </w:rPr>
        <w:t>в том числе самостоятельная работа - 17,</w:t>
      </w:r>
    </w:p>
    <w:p w:rsidR="004D595A" w:rsidRPr="00D50DE5" w:rsidRDefault="00D172ED">
      <w:pPr>
        <w:spacing w:after="0" w:line="240" w:lineRule="auto"/>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практики, в том числе учебная – 36, </w:t>
      </w:r>
    </w:p>
    <w:p w:rsidR="004D595A" w:rsidRPr="00D50DE5" w:rsidRDefault="00D172ED">
      <w:pPr>
        <w:spacing w:after="0" w:line="240" w:lineRule="auto"/>
        <w:ind w:left="1416" w:firstLine="708"/>
        <w:rPr>
          <w:rFonts w:ascii="Times New Roman" w:eastAsia="Calibri" w:hAnsi="Times New Roman" w:cs="Times New Roman"/>
          <w:sz w:val="24"/>
          <w:szCs w:val="24"/>
        </w:rPr>
      </w:pPr>
      <w:r w:rsidRPr="00D50DE5">
        <w:rPr>
          <w:rFonts w:ascii="Times New Roman" w:eastAsia="Calibri" w:hAnsi="Times New Roman" w:cs="Times New Roman"/>
          <w:sz w:val="24"/>
          <w:szCs w:val="24"/>
        </w:rPr>
        <w:t xml:space="preserve">   производственная – 72.</w:t>
      </w:r>
    </w:p>
    <w:p w:rsidR="004D595A" w:rsidRPr="00D50DE5" w:rsidRDefault="00D172ED">
      <w:pPr>
        <w:spacing w:after="0"/>
        <w:rPr>
          <w:rFonts w:ascii="Times New Roman" w:eastAsia="Times New Roman" w:hAnsi="Times New Roman" w:cs="Times New Roman"/>
          <w:b/>
          <w:caps/>
          <w:sz w:val="24"/>
          <w:szCs w:val="24"/>
          <w:lang w:eastAsia="ru-RU"/>
        </w:rPr>
        <w:sectPr w:rsidR="004D595A" w:rsidRPr="00D50DE5">
          <w:pgSz w:w="11906" w:h="16838"/>
          <w:pgMar w:top="1134" w:right="567" w:bottom="1134" w:left="1701" w:header="708" w:footer="709" w:gutter="0"/>
          <w:cols w:space="0"/>
          <w:docGrid w:linePitch="360"/>
        </w:sectPr>
      </w:pPr>
      <w:r w:rsidRPr="00D50DE5">
        <w:rPr>
          <w:rFonts w:ascii="Times New Roman" w:eastAsia="Calibri" w:hAnsi="Times New Roman" w:cs="Times New Roman"/>
          <w:sz w:val="24"/>
          <w:szCs w:val="24"/>
        </w:rPr>
        <w:t>Промежуточная аттестация</w:t>
      </w:r>
      <w:r w:rsidRPr="00D50DE5">
        <w:rPr>
          <w:rFonts w:ascii="Times New Roman" w:eastAsia="Calibri" w:hAnsi="Times New Roman" w:cs="Times New Roman"/>
          <w:i/>
          <w:sz w:val="24"/>
          <w:szCs w:val="24"/>
        </w:rPr>
        <w:t xml:space="preserve"> – </w:t>
      </w:r>
      <w:r w:rsidRPr="00D50DE5">
        <w:rPr>
          <w:rFonts w:ascii="Times New Roman" w:eastAsia="Calibri" w:hAnsi="Times New Roman" w:cs="Times New Roman"/>
          <w:sz w:val="24"/>
          <w:szCs w:val="24"/>
        </w:rPr>
        <w:t>20.</w:t>
      </w:r>
    </w:p>
    <w:p w:rsidR="004D595A" w:rsidRPr="00D50DE5" w:rsidRDefault="00D172ED">
      <w:pPr>
        <w:spacing w:after="0" w:line="276" w:lineRule="auto"/>
        <w:jc w:val="center"/>
        <w:rPr>
          <w:rFonts w:ascii="Times New Roman" w:eastAsia="Times New Roman" w:hAnsi="Times New Roman" w:cs="Times New Roman"/>
          <w:b/>
          <w:caps/>
          <w:sz w:val="24"/>
          <w:szCs w:val="24"/>
          <w:lang w:eastAsia="ru-RU"/>
        </w:rPr>
      </w:pPr>
      <w:r w:rsidRPr="00D50DE5">
        <w:rPr>
          <w:rFonts w:ascii="Times New Roman" w:eastAsia="Times New Roman" w:hAnsi="Times New Roman" w:cs="Times New Roman"/>
          <w:b/>
          <w:caps/>
          <w:sz w:val="24"/>
          <w:szCs w:val="24"/>
          <w:lang w:eastAsia="ru-RU"/>
        </w:rPr>
        <w:lastRenderedPageBreak/>
        <w:t>2. Структура и содержание профессионального модуля</w:t>
      </w:r>
    </w:p>
    <w:p w:rsidR="004D595A" w:rsidRPr="00D50DE5" w:rsidRDefault="00D172ED">
      <w:pPr>
        <w:spacing w:after="0" w:line="360" w:lineRule="auto"/>
        <w:ind w:left="567"/>
        <w:contextualSpacing/>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2.1 Структура профессионального модуля</w:t>
      </w:r>
      <w:r w:rsidRPr="00D50DE5">
        <w:rPr>
          <w:rFonts w:ascii="Times New Roman" w:eastAsia="Times New Roman" w:hAnsi="Times New Roman" w:cs="Times New Roman"/>
          <w:sz w:val="24"/>
          <w:szCs w:val="24"/>
          <w:lang w:eastAsia="ru-RU"/>
        </w:rPr>
        <w:t xml:space="preserve"> (для очной формы обучения)</w:t>
      </w:r>
    </w:p>
    <w:tbl>
      <w:tblPr>
        <w:tblW w:w="522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3"/>
        <w:gridCol w:w="3180"/>
        <w:gridCol w:w="983"/>
        <w:gridCol w:w="701"/>
        <w:gridCol w:w="856"/>
        <w:gridCol w:w="1527"/>
        <w:gridCol w:w="1375"/>
        <w:gridCol w:w="912"/>
        <w:gridCol w:w="1224"/>
        <w:gridCol w:w="896"/>
        <w:gridCol w:w="1774"/>
      </w:tblGrid>
      <w:tr w:rsidR="004D595A" w:rsidRPr="00D50DE5">
        <w:trPr>
          <w:trHeight w:val="484"/>
        </w:trPr>
        <w:tc>
          <w:tcPr>
            <w:tcW w:w="655"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Коды профессиональных и общих компетенций</w:t>
            </w:r>
          </w:p>
        </w:tc>
        <w:tc>
          <w:tcPr>
            <w:tcW w:w="1029"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iCs/>
                <w:sz w:val="24"/>
                <w:szCs w:val="24"/>
                <w:lang w:eastAsia="ru-RU"/>
              </w:rPr>
              <w:t>Всего, час.</w:t>
            </w:r>
          </w:p>
        </w:tc>
        <w:tc>
          <w:tcPr>
            <w:tcW w:w="227"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imes New Roman" w:hAnsi="Times New Roman" w:cs="Times New Roman"/>
                <w:sz w:val="20"/>
                <w:szCs w:val="20"/>
                <w:lang w:eastAsia="ru-RU"/>
              </w:rPr>
            </w:pPr>
            <w:r w:rsidRPr="00D50DE5">
              <w:rPr>
                <w:rFonts w:ascii="Times New Roman" w:eastAsia="Times New Roman" w:hAnsi="Times New Roman" w:cs="Times New Roman"/>
                <w:iCs/>
                <w:sz w:val="20"/>
                <w:szCs w:val="20"/>
                <w:lang w:eastAsia="ru-RU"/>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Объем профессионального модуля, ак. час.</w:t>
            </w:r>
          </w:p>
        </w:tc>
      </w:tr>
      <w:tr w:rsidR="004D595A" w:rsidRPr="00D50DE5">
        <w:trPr>
          <w:trHeight w:val="58"/>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1907" w:type="pct"/>
            <w:gridSpan w:val="5"/>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Обучение по МДК</w:t>
            </w:r>
          </w:p>
        </w:tc>
        <w:tc>
          <w:tcPr>
            <w:tcW w:w="864" w:type="pct"/>
            <w:gridSpan w:val="2"/>
            <w:vMerge w:val="restar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Практики</w:t>
            </w:r>
          </w:p>
        </w:tc>
      </w:tr>
      <w:tr w:rsidR="004D595A" w:rsidRPr="00D50DE5">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277" w:type="pct"/>
            <w:vMerge w:val="restar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Всего</w:t>
            </w:r>
          </w:p>
        </w:tc>
        <w:tc>
          <w:tcPr>
            <w:tcW w:w="1630" w:type="pct"/>
            <w:gridSpan w:val="4"/>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864" w:type="pct"/>
            <w:gridSpan w:val="2"/>
            <w:vMerge/>
            <w:vAlign w:val="center"/>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cantSplit/>
          <w:trHeight w:val="1415"/>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277" w:type="pct"/>
            <w:vMerge/>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494" w:type="pct"/>
            <w:vAlign w:val="center"/>
          </w:tcPr>
          <w:p w:rsidR="004D595A" w:rsidRPr="00D50DE5" w:rsidRDefault="00D172ED">
            <w:pPr>
              <w:suppressAutoHyphens/>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color w:val="000000"/>
                <w:sz w:val="24"/>
                <w:szCs w:val="24"/>
                <w:lang w:eastAsia="ru-RU"/>
              </w:rPr>
              <w:t>Лабораторных</w:t>
            </w:r>
            <w:proofErr w:type="gramStart"/>
            <w:r w:rsidRPr="00D50DE5">
              <w:rPr>
                <w:rFonts w:ascii="Times New Roman" w:eastAsia="Times New Roman" w:hAnsi="Times New Roman" w:cs="Times New Roman"/>
                <w:color w:val="000000"/>
                <w:sz w:val="24"/>
                <w:szCs w:val="24"/>
                <w:lang w:eastAsia="ru-RU"/>
              </w:rPr>
              <w:t>.</w:t>
            </w:r>
            <w:proofErr w:type="gramEnd"/>
            <w:r w:rsidRPr="00D50DE5">
              <w:rPr>
                <w:rFonts w:ascii="Times New Roman" w:eastAsia="Times New Roman" w:hAnsi="Times New Roman" w:cs="Times New Roman"/>
                <w:color w:val="000000"/>
                <w:sz w:val="24"/>
                <w:szCs w:val="24"/>
                <w:lang w:eastAsia="ru-RU"/>
              </w:rPr>
              <w:t xml:space="preserve"> и практических. занятий</w:t>
            </w:r>
          </w:p>
        </w:tc>
        <w:tc>
          <w:tcPr>
            <w:tcW w:w="445" w:type="pct"/>
            <w:vAlign w:val="center"/>
          </w:tcPr>
          <w:p w:rsidR="004D595A" w:rsidRPr="00D50DE5" w:rsidRDefault="00D172ED">
            <w:pPr>
              <w:suppressAutoHyphens/>
              <w:spacing w:after="0" w:line="276" w:lineRule="auto"/>
              <w:jc w:val="center"/>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Курсовых работ (проектов)</w:t>
            </w:r>
          </w:p>
        </w:tc>
        <w:tc>
          <w:tcPr>
            <w:tcW w:w="295" w:type="pct"/>
            <w:vAlign w:val="center"/>
          </w:tcPr>
          <w:p w:rsidR="004D595A" w:rsidRPr="00D50DE5" w:rsidRDefault="00D172ED">
            <w:pPr>
              <w:suppressAutoHyphens/>
              <w:spacing w:after="0" w:line="276" w:lineRule="auto"/>
              <w:jc w:val="center"/>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sz w:val="24"/>
                <w:szCs w:val="24"/>
                <w:lang w:eastAsia="ru-RU"/>
              </w:rPr>
              <w:t>Самостоятельная работа</w:t>
            </w:r>
          </w:p>
        </w:tc>
        <w:tc>
          <w:tcPr>
            <w:tcW w:w="396" w:type="pct"/>
            <w:textDirection w:val="btLr"/>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290"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Производственная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trHeight w:val="792"/>
        </w:trPr>
        <w:tc>
          <w:tcPr>
            <w:tcW w:w="65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w:t>
            </w:r>
          </w:p>
        </w:tc>
        <w:tc>
          <w:tcPr>
            <w:tcW w:w="1029"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2</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4</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5</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7</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8</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9</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10</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11</w:t>
            </w:r>
          </w:p>
        </w:tc>
      </w:tr>
      <w:tr w:rsidR="004D595A" w:rsidRPr="00D50DE5">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3.1 – ПК 3.4.</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ОК 01 </w:t>
            </w:r>
            <w:proofErr w:type="gramStart"/>
            <w:r w:rsidRPr="00D50DE5">
              <w:rPr>
                <w:rFonts w:ascii="Times New Roman" w:eastAsia="Times New Roman" w:hAnsi="Times New Roman" w:cs="Times New Roman"/>
                <w:sz w:val="24"/>
                <w:szCs w:val="24"/>
                <w:lang w:eastAsia="ru-RU"/>
              </w:rPr>
              <w:t>–  ОК</w:t>
            </w:r>
            <w:proofErr w:type="gramEnd"/>
            <w:r w:rsidRPr="00D50DE5">
              <w:rPr>
                <w:rFonts w:ascii="Times New Roman" w:eastAsia="Times New Roman" w:hAnsi="Times New Roman" w:cs="Times New Roman"/>
                <w:sz w:val="24"/>
                <w:szCs w:val="24"/>
                <w:lang w:eastAsia="ru-RU"/>
              </w:rPr>
              <w:t xml:space="preserve">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МДК. 03.01 </w:t>
            </w:r>
          </w:p>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Право социального обеспечения</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201</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122</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183</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86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5</w:t>
            </w:r>
          </w:p>
        </w:tc>
        <w:tc>
          <w:tcPr>
            <w:tcW w:w="396" w:type="pct"/>
            <w:vMerge w:val="restar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20</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36</w:t>
            </w:r>
          </w:p>
        </w:tc>
        <w:tc>
          <w:tcPr>
            <w:tcW w:w="574" w:type="pct"/>
            <w:vAlign w:val="center"/>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3.1 – ПК 3.4.</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ОК 01 </w:t>
            </w:r>
            <w:proofErr w:type="gramStart"/>
            <w:r w:rsidRPr="00D50DE5">
              <w:rPr>
                <w:rFonts w:ascii="Times New Roman" w:eastAsia="Times New Roman" w:hAnsi="Times New Roman" w:cs="Times New Roman"/>
                <w:sz w:val="24"/>
                <w:szCs w:val="24"/>
                <w:lang w:eastAsia="ru-RU"/>
              </w:rPr>
              <w:t>–  ОК</w:t>
            </w:r>
            <w:proofErr w:type="gramEnd"/>
            <w:r w:rsidRPr="00D50DE5">
              <w:rPr>
                <w:rFonts w:ascii="Times New Roman" w:eastAsia="Times New Roman" w:hAnsi="Times New Roman" w:cs="Times New Roman"/>
                <w:sz w:val="24"/>
                <w:szCs w:val="24"/>
                <w:lang w:eastAsia="ru-RU"/>
              </w:rPr>
              <w:t xml:space="preserve"> 07, ОК 09</w:t>
            </w:r>
          </w:p>
        </w:tc>
        <w:tc>
          <w:tcPr>
            <w:tcW w:w="1029" w:type="pct"/>
          </w:tcPr>
          <w:p w:rsidR="004D595A" w:rsidRPr="00D50DE5" w:rsidRDefault="00D172ED">
            <w:pPr>
              <w:autoSpaceDE w:val="0"/>
              <w:autoSpaceDN w:val="0"/>
              <w:adjustRightInd w:val="0"/>
              <w:spacing w:after="0" w:line="276" w:lineRule="auto"/>
              <w:jc w:val="both"/>
              <w:rPr>
                <w:rFonts w:ascii="Times New Roman" w:eastAsia="Microsoft YaHei" w:hAnsi="Times New Roman" w:cs="Times New Roman"/>
                <w:sz w:val="24"/>
                <w:szCs w:val="24"/>
                <w:lang w:eastAsia="ru-RU"/>
              </w:rPr>
            </w:pPr>
            <w:r w:rsidRPr="00D50DE5">
              <w:rPr>
                <w:rFonts w:ascii="Times New Roman" w:eastAsia="Microsoft YaHei" w:hAnsi="Times New Roman" w:cs="Times New Roman"/>
                <w:sz w:val="24"/>
                <w:szCs w:val="24"/>
                <w:lang w:eastAsia="ru-RU"/>
              </w:rPr>
              <w:t>МДК 03.02 Психология социально-правовой деятельности</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90</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48</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72</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30</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12</w:t>
            </w:r>
          </w:p>
        </w:tc>
        <w:tc>
          <w:tcPr>
            <w:tcW w:w="396" w:type="pct"/>
            <w:vMerge/>
            <w:vAlign w:val="center"/>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vAlign w:val="center"/>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c>
          <w:tcPr>
            <w:tcW w:w="574" w:type="pct"/>
            <w:vAlign w:val="center"/>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Производственная практика </w:t>
            </w:r>
          </w:p>
        </w:tc>
        <w:tc>
          <w:tcPr>
            <w:tcW w:w="318" w:type="pct"/>
            <w:vAlign w:val="center"/>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72</w:t>
            </w:r>
          </w:p>
        </w:tc>
        <w:tc>
          <w:tcPr>
            <w:tcW w:w="227" w:type="pct"/>
            <w:shd w:val="clear" w:color="auto" w:fill="C0C0C0"/>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7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494"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1426" w:type="pct"/>
            <w:gridSpan w:val="4"/>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r>
      <w:tr w:rsidR="004D595A" w:rsidRPr="00D50DE5">
        <w:trPr>
          <w:trHeight w:val="456"/>
        </w:trPr>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318" w:type="pct"/>
            <w:vAlign w:val="center"/>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20</w:t>
            </w:r>
          </w:p>
        </w:tc>
        <w:tc>
          <w:tcPr>
            <w:tcW w:w="22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27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494"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1426" w:type="pct"/>
            <w:gridSpan w:val="4"/>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b/>
                <w:i/>
                <w:sz w:val="24"/>
                <w:szCs w:val="24"/>
                <w:lang w:eastAsia="ru-RU"/>
              </w:rPr>
            </w:pPr>
          </w:p>
        </w:tc>
        <w:tc>
          <w:tcPr>
            <w:tcW w:w="1029" w:type="pct"/>
          </w:tcPr>
          <w:p w:rsidR="004D595A" w:rsidRPr="00D50DE5" w:rsidRDefault="00D172ED">
            <w:pPr>
              <w:spacing w:after="0" w:line="276" w:lineRule="auto"/>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Всего:</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383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242</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255</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116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17</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20</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36</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72</w:t>
            </w:r>
          </w:p>
        </w:tc>
      </w:tr>
    </w:tbl>
    <w:p w:rsidR="004D595A" w:rsidRPr="00D50DE5" w:rsidRDefault="004D595A">
      <w:pPr>
        <w:spacing w:after="0" w:line="360" w:lineRule="auto"/>
        <w:ind w:left="567"/>
        <w:contextualSpacing/>
        <w:rPr>
          <w:rFonts w:ascii="Times New Roman" w:eastAsia="Times New Roman" w:hAnsi="Times New Roman" w:cs="Times New Roman"/>
          <w:b/>
          <w:sz w:val="24"/>
          <w:szCs w:val="24"/>
          <w:lang w:eastAsia="ru-RU"/>
        </w:rPr>
      </w:pPr>
    </w:p>
    <w:p w:rsidR="004D595A" w:rsidRPr="00D50DE5" w:rsidRDefault="00D172ED">
      <w:pPr>
        <w:spacing w:after="200" w:line="276" w:lineRule="auto"/>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lang w:eastAsia="ru-RU"/>
        </w:rPr>
        <w:br w:type="page"/>
      </w:r>
    </w:p>
    <w:p w:rsidR="004D595A" w:rsidRPr="00D50DE5" w:rsidRDefault="00D172ED">
      <w:pPr>
        <w:spacing w:after="0" w:line="360" w:lineRule="auto"/>
        <w:ind w:left="567"/>
        <w:contextualSpacing/>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lastRenderedPageBreak/>
        <w:t>2.1 Структура профессионального модуля</w:t>
      </w:r>
      <w:r w:rsidRPr="00D50DE5">
        <w:rPr>
          <w:rFonts w:ascii="Times New Roman" w:eastAsia="Times New Roman" w:hAnsi="Times New Roman" w:cs="Times New Roman"/>
          <w:sz w:val="24"/>
          <w:szCs w:val="24"/>
          <w:lang w:eastAsia="ru-RU"/>
        </w:rPr>
        <w:t xml:space="preserve"> (для заочной формы обучения)</w:t>
      </w:r>
    </w:p>
    <w:tbl>
      <w:tblPr>
        <w:tblW w:w="522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3"/>
        <w:gridCol w:w="3180"/>
        <w:gridCol w:w="983"/>
        <w:gridCol w:w="701"/>
        <w:gridCol w:w="856"/>
        <w:gridCol w:w="1527"/>
        <w:gridCol w:w="1375"/>
        <w:gridCol w:w="912"/>
        <w:gridCol w:w="1224"/>
        <w:gridCol w:w="896"/>
        <w:gridCol w:w="1774"/>
      </w:tblGrid>
      <w:tr w:rsidR="004D595A" w:rsidRPr="00D50DE5">
        <w:trPr>
          <w:trHeight w:val="484"/>
        </w:trPr>
        <w:tc>
          <w:tcPr>
            <w:tcW w:w="655"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Коды профессиональных и общих компетенций</w:t>
            </w:r>
          </w:p>
        </w:tc>
        <w:tc>
          <w:tcPr>
            <w:tcW w:w="1029" w:type="pct"/>
            <w:vMerge w:val="restart"/>
            <w:tcBorders>
              <w:bottom w:val="single" w:sz="4" w:space="0" w:color="auto"/>
            </w:tcBorders>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Наименования разделов профессионального модуля</w:t>
            </w:r>
          </w:p>
        </w:tc>
        <w:tc>
          <w:tcPr>
            <w:tcW w:w="318" w:type="pct"/>
            <w:vMerge w:val="restart"/>
            <w:tcBorders>
              <w:bottom w:val="single" w:sz="4" w:space="0" w:color="auto"/>
            </w:tcBorders>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iCs/>
                <w:sz w:val="24"/>
                <w:szCs w:val="24"/>
                <w:lang w:eastAsia="ru-RU"/>
              </w:rPr>
              <w:t>Всего, час.</w:t>
            </w:r>
          </w:p>
        </w:tc>
        <w:tc>
          <w:tcPr>
            <w:tcW w:w="227" w:type="pct"/>
            <w:vMerge w:val="restart"/>
            <w:tcBorders>
              <w:bottom w:val="single" w:sz="4" w:space="0" w:color="auto"/>
            </w:tcBorders>
            <w:textDirection w:val="btLr"/>
            <w:vAlign w:val="center"/>
          </w:tcPr>
          <w:p w:rsidR="004D595A" w:rsidRPr="00D50DE5" w:rsidRDefault="00D172ED">
            <w:pPr>
              <w:spacing w:after="0" w:line="240" w:lineRule="auto"/>
              <w:jc w:val="center"/>
              <w:rPr>
                <w:rFonts w:ascii="Times New Roman" w:eastAsia="Times New Roman" w:hAnsi="Times New Roman" w:cs="Times New Roman"/>
                <w:sz w:val="20"/>
                <w:szCs w:val="20"/>
                <w:lang w:eastAsia="ru-RU"/>
              </w:rPr>
            </w:pPr>
            <w:r w:rsidRPr="00D50DE5">
              <w:rPr>
                <w:rFonts w:ascii="Times New Roman" w:eastAsia="Times New Roman" w:hAnsi="Times New Roman" w:cs="Times New Roman"/>
                <w:iCs/>
                <w:sz w:val="20"/>
                <w:szCs w:val="20"/>
                <w:lang w:eastAsia="ru-RU"/>
              </w:rPr>
              <w:t>В т.ч. в форме практической подготовки</w:t>
            </w:r>
          </w:p>
        </w:tc>
        <w:tc>
          <w:tcPr>
            <w:tcW w:w="2771" w:type="pct"/>
            <w:gridSpan w:val="7"/>
            <w:tcBorders>
              <w:bottom w:val="single" w:sz="4" w:space="0" w:color="auto"/>
            </w:tcBorders>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Объем профессионального модуля, ак. час.</w:t>
            </w:r>
          </w:p>
        </w:tc>
      </w:tr>
      <w:tr w:rsidR="004D595A" w:rsidRPr="00D50DE5">
        <w:trPr>
          <w:trHeight w:val="58"/>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1907" w:type="pct"/>
            <w:gridSpan w:val="5"/>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Обучение по МДК</w:t>
            </w:r>
          </w:p>
        </w:tc>
        <w:tc>
          <w:tcPr>
            <w:tcW w:w="864" w:type="pct"/>
            <w:gridSpan w:val="2"/>
            <w:vMerge w:val="restar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Практики</w:t>
            </w:r>
          </w:p>
        </w:tc>
      </w:tr>
      <w:tr w:rsidR="004D595A" w:rsidRPr="00D50DE5">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iCs/>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c>
          <w:tcPr>
            <w:tcW w:w="277" w:type="pct"/>
            <w:vMerge w:val="restart"/>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Всего</w:t>
            </w:r>
          </w:p>
        </w:tc>
        <w:tc>
          <w:tcPr>
            <w:tcW w:w="1630" w:type="pct"/>
            <w:gridSpan w:val="4"/>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В том числе</w:t>
            </w:r>
          </w:p>
        </w:tc>
        <w:tc>
          <w:tcPr>
            <w:tcW w:w="864" w:type="pct"/>
            <w:gridSpan w:val="2"/>
            <w:vMerge/>
            <w:vAlign w:val="center"/>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cantSplit/>
          <w:trHeight w:val="1415"/>
        </w:trPr>
        <w:tc>
          <w:tcPr>
            <w:tcW w:w="655" w:type="pct"/>
            <w:vMerge/>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318" w:type="pct"/>
            <w:vMerge/>
            <w:vAlign w:val="center"/>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227" w:type="pct"/>
            <w:vMerge/>
            <w:shd w:val="clear" w:color="auto" w:fill="FFFF00"/>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277" w:type="pct"/>
            <w:vMerge/>
          </w:tcPr>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494" w:type="pct"/>
            <w:vAlign w:val="center"/>
          </w:tcPr>
          <w:p w:rsidR="004D595A" w:rsidRPr="00D50DE5" w:rsidRDefault="00D172ED">
            <w:pPr>
              <w:suppressAutoHyphens/>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color w:val="000000"/>
                <w:sz w:val="24"/>
                <w:szCs w:val="24"/>
                <w:lang w:eastAsia="ru-RU"/>
              </w:rPr>
              <w:t>Лабораторных</w:t>
            </w:r>
            <w:proofErr w:type="gramStart"/>
            <w:r w:rsidRPr="00D50DE5">
              <w:rPr>
                <w:rFonts w:ascii="Times New Roman" w:eastAsia="Times New Roman" w:hAnsi="Times New Roman" w:cs="Times New Roman"/>
                <w:color w:val="000000"/>
                <w:sz w:val="24"/>
                <w:szCs w:val="24"/>
                <w:lang w:eastAsia="ru-RU"/>
              </w:rPr>
              <w:t>.</w:t>
            </w:r>
            <w:proofErr w:type="gramEnd"/>
            <w:r w:rsidRPr="00D50DE5">
              <w:rPr>
                <w:rFonts w:ascii="Times New Roman" w:eastAsia="Times New Roman" w:hAnsi="Times New Roman" w:cs="Times New Roman"/>
                <w:color w:val="000000"/>
                <w:sz w:val="24"/>
                <w:szCs w:val="24"/>
                <w:lang w:eastAsia="ru-RU"/>
              </w:rPr>
              <w:t xml:space="preserve"> и практических. занятий</w:t>
            </w:r>
          </w:p>
        </w:tc>
        <w:tc>
          <w:tcPr>
            <w:tcW w:w="445" w:type="pct"/>
            <w:vAlign w:val="center"/>
          </w:tcPr>
          <w:p w:rsidR="004D595A" w:rsidRPr="00D50DE5" w:rsidRDefault="00D172ED">
            <w:pPr>
              <w:suppressAutoHyphens/>
              <w:spacing w:after="0" w:line="276" w:lineRule="auto"/>
              <w:jc w:val="center"/>
              <w:rPr>
                <w:rFonts w:ascii="Times New Roman" w:eastAsia="Times New Roman" w:hAnsi="Times New Roman" w:cs="Times New Roman"/>
                <w:iCs/>
                <w:sz w:val="24"/>
                <w:szCs w:val="24"/>
                <w:lang w:eastAsia="ru-RU"/>
              </w:rPr>
            </w:pPr>
            <w:r w:rsidRPr="00D50DE5">
              <w:rPr>
                <w:rFonts w:ascii="Times New Roman" w:eastAsia="Times New Roman" w:hAnsi="Times New Roman" w:cs="Times New Roman"/>
                <w:sz w:val="24"/>
                <w:szCs w:val="24"/>
                <w:lang w:eastAsia="ru-RU"/>
              </w:rPr>
              <w:t>Курсовых работ (проектов)</w:t>
            </w:r>
          </w:p>
        </w:tc>
        <w:tc>
          <w:tcPr>
            <w:tcW w:w="295" w:type="pct"/>
            <w:vAlign w:val="center"/>
          </w:tcPr>
          <w:p w:rsidR="004D595A" w:rsidRPr="00D50DE5" w:rsidRDefault="00D172ED">
            <w:pPr>
              <w:suppressAutoHyphens/>
              <w:spacing w:after="0" w:line="276" w:lineRule="auto"/>
              <w:jc w:val="center"/>
              <w:rPr>
                <w:rFonts w:ascii="Times New Roman" w:eastAsia="Times New Roman" w:hAnsi="Times New Roman" w:cs="Times New Roman"/>
                <w:color w:val="000000"/>
                <w:sz w:val="24"/>
                <w:szCs w:val="24"/>
                <w:lang w:eastAsia="ru-RU"/>
              </w:rPr>
            </w:pPr>
            <w:r w:rsidRPr="00D50DE5">
              <w:rPr>
                <w:rFonts w:ascii="Times New Roman" w:eastAsia="Times New Roman" w:hAnsi="Times New Roman" w:cs="Times New Roman"/>
                <w:sz w:val="24"/>
                <w:szCs w:val="24"/>
                <w:lang w:eastAsia="ru-RU"/>
              </w:rPr>
              <w:t>Самостоятельная работа</w:t>
            </w:r>
          </w:p>
        </w:tc>
        <w:tc>
          <w:tcPr>
            <w:tcW w:w="396" w:type="pct"/>
            <w:textDirection w:val="btLr"/>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290"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Учебная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Производственная</w:t>
            </w:r>
          </w:p>
          <w:p w:rsidR="004D595A" w:rsidRPr="00D50DE5" w:rsidRDefault="004D595A">
            <w:pPr>
              <w:suppressAutoHyphens/>
              <w:spacing w:after="0" w:line="276" w:lineRule="auto"/>
              <w:jc w:val="center"/>
              <w:rPr>
                <w:rFonts w:ascii="Times New Roman" w:eastAsia="Times New Roman" w:hAnsi="Times New Roman" w:cs="Times New Roman"/>
                <w:i/>
                <w:sz w:val="24"/>
                <w:szCs w:val="24"/>
                <w:lang w:eastAsia="ru-RU"/>
              </w:rPr>
            </w:pPr>
          </w:p>
        </w:tc>
      </w:tr>
      <w:tr w:rsidR="004D595A" w:rsidRPr="00D50DE5">
        <w:trPr>
          <w:trHeight w:val="792"/>
        </w:trPr>
        <w:tc>
          <w:tcPr>
            <w:tcW w:w="65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w:t>
            </w:r>
          </w:p>
        </w:tc>
        <w:tc>
          <w:tcPr>
            <w:tcW w:w="1029"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2</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4</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5</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6</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7</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8</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9</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10</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i/>
                <w:sz w:val="24"/>
                <w:szCs w:val="24"/>
                <w:lang w:eastAsia="ru-RU"/>
              </w:rPr>
            </w:pPr>
            <w:r w:rsidRPr="00D50DE5">
              <w:rPr>
                <w:rFonts w:ascii="Times New Roman" w:eastAsia="Times New Roman" w:hAnsi="Times New Roman" w:cs="Times New Roman"/>
                <w:i/>
                <w:sz w:val="24"/>
                <w:szCs w:val="24"/>
                <w:lang w:eastAsia="ru-RU"/>
              </w:rPr>
              <w:t>11</w:t>
            </w:r>
          </w:p>
        </w:tc>
      </w:tr>
      <w:tr w:rsidR="004D595A" w:rsidRPr="00D50DE5">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3.1 – ПК 3.4.</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ОК 01 </w:t>
            </w:r>
            <w:proofErr w:type="gramStart"/>
            <w:r w:rsidRPr="00D50DE5">
              <w:rPr>
                <w:rFonts w:ascii="Times New Roman" w:eastAsia="Times New Roman" w:hAnsi="Times New Roman" w:cs="Times New Roman"/>
                <w:sz w:val="24"/>
                <w:szCs w:val="24"/>
                <w:lang w:eastAsia="ru-RU"/>
              </w:rPr>
              <w:t>–  ОК</w:t>
            </w:r>
            <w:proofErr w:type="gramEnd"/>
            <w:r w:rsidRPr="00D50DE5">
              <w:rPr>
                <w:rFonts w:ascii="Times New Roman" w:eastAsia="Times New Roman" w:hAnsi="Times New Roman" w:cs="Times New Roman"/>
                <w:sz w:val="24"/>
                <w:szCs w:val="24"/>
                <w:lang w:eastAsia="ru-RU"/>
              </w:rPr>
              <w:t xml:space="preserve"> 07, ОК 09</w:t>
            </w:r>
          </w:p>
        </w:tc>
        <w:tc>
          <w:tcPr>
            <w:tcW w:w="1029"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МДК. 03.01 </w:t>
            </w:r>
          </w:p>
          <w:p w:rsidR="004D595A" w:rsidRPr="00D50DE5" w:rsidRDefault="00D172ED">
            <w:pPr>
              <w:spacing w:after="0" w:line="276" w:lineRule="auto"/>
              <w:jc w:val="both"/>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Право социального обеспечения</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201</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41</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34</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bCs/>
                <w:sz w:val="24"/>
                <w:szCs w:val="24"/>
                <w:lang w:eastAsia="ru-RU"/>
              </w:rPr>
            </w:pPr>
            <w:r w:rsidRPr="00D50DE5">
              <w:rPr>
                <w:rFonts w:ascii="Times New Roman" w:eastAsia="Times New Roman" w:hAnsi="Times New Roman" w:cs="Times New Roman"/>
                <w:bCs/>
                <w:sz w:val="24"/>
                <w:szCs w:val="24"/>
                <w:lang w:eastAsia="ru-RU"/>
              </w:rPr>
              <w:t>5</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157</w:t>
            </w:r>
          </w:p>
        </w:tc>
        <w:tc>
          <w:tcPr>
            <w:tcW w:w="396" w:type="pct"/>
            <w:vMerge w:val="restar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20</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36</w:t>
            </w:r>
          </w:p>
        </w:tc>
        <w:tc>
          <w:tcPr>
            <w:tcW w:w="574" w:type="pct"/>
            <w:vAlign w:val="center"/>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rPr>
          <w:trHeight w:val="314"/>
        </w:trPr>
        <w:tc>
          <w:tcPr>
            <w:tcW w:w="655" w:type="pct"/>
          </w:tcPr>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ПК 3.1 – ПК 3.4.</w:t>
            </w:r>
          </w:p>
          <w:p w:rsidR="004D595A" w:rsidRPr="00D50DE5" w:rsidRDefault="00D172ED">
            <w:pPr>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ОК 01 </w:t>
            </w:r>
            <w:proofErr w:type="gramStart"/>
            <w:r w:rsidRPr="00D50DE5">
              <w:rPr>
                <w:rFonts w:ascii="Times New Roman" w:eastAsia="Times New Roman" w:hAnsi="Times New Roman" w:cs="Times New Roman"/>
                <w:sz w:val="24"/>
                <w:szCs w:val="24"/>
                <w:lang w:eastAsia="ru-RU"/>
              </w:rPr>
              <w:t>–  ОК</w:t>
            </w:r>
            <w:proofErr w:type="gramEnd"/>
            <w:r w:rsidRPr="00D50DE5">
              <w:rPr>
                <w:rFonts w:ascii="Times New Roman" w:eastAsia="Times New Roman" w:hAnsi="Times New Roman" w:cs="Times New Roman"/>
                <w:sz w:val="24"/>
                <w:szCs w:val="24"/>
                <w:lang w:eastAsia="ru-RU"/>
              </w:rPr>
              <w:t xml:space="preserve"> 07, ОК 09</w:t>
            </w:r>
          </w:p>
        </w:tc>
        <w:tc>
          <w:tcPr>
            <w:tcW w:w="1029" w:type="pct"/>
          </w:tcPr>
          <w:p w:rsidR="004D595A" w:rsidRPr="00D50DE5" w:rsidRDefault="00D172ED">
            <w:pPr>
              <w:autoSpaceDE w:val="0"/>
              <w:autoSpaceDN w:val="0"/>
              <w:adjustRightInd w:val="0"/>
              <w:spacing w:after="0" w:line="276" w:lineRule="auto"/>
              <w:jc w:val="both"/>
              <w:rPr>
                <w:rFonts w:ascii="Times New Roman" w:eastAsia="Microsoft YaHei" w:hAnsi="Times New Roman" w:cs="Times New Roman"/>
                <w:sz w:val="24"/>
                <w:szCs w:val="24"/>
                <w:lang w:eastAsia="ru-RU"/>
              </w:rPr>
            </w:pPr>
            <w:r w:rsidRPr="00D50DE5">
              <w:rPr>
                <w:rFonts w:ascii="Times New Roman" w:eastAsia="Microsoft YaHei" w:hAnsi="Times New Roman" w:cs="Times New Roman"/>
                <w:sz w:val="24"/>
                <w:szCs w:val="24"/>
                <w:lang w:eastAsia="ru-RU"/>
              </w:rPr>
              <w:t>МДК 03.02 Психология социально-правовой деятельности</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90</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30</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42</w:t>
            </w:r>
          </w:p>
        </w:tc>
        <w:tc>
          <w:tcPr>
            <w:tcW w:w="396" w:type="pct"/>
            <w:vMerge/>
            <w:vAlign w:val="center"/>
          </w:tcPr>
          <w:p w:rsidR="004D595A" w:rsidRPr="00D50DE5" w:rsidRDefault="004D595A">
            <w:pPr>
              <w:spacing w:after="0" w:line="276" w:lineRule="auto"/>
              <w:jc w:val="center"/>
              <w:rPr>
                <w:rFonts w:ascii="Times New Roman" w:eastAsia="Times New Roman" w:hAnsi="Times New Roman" w:cs="Times New Roman"/>
                <w:sz w:val="24"/>
                <w:szCs w:val="24"/>
                <w:lang w:eastAsia="ru-RU"/>
              </w:rPr>
            </w:pP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х</w:t>
            </w:r>
          </w:p>
        </w:tc>
        <w:tc>
          <w:tcPr>
            <w:tcW w:w="574" w:type="pct"/>
            <w:vAlign w:val="center"/>
          </w:tcPr>
          <w:p w:rsidR="004D595A" w:rsidRPr="00D50DE5" w:rsidRDefault="004D595A">
            <w:pPr>
              <w:spacing w:after="0" w:line="276" w:lineRule="auto"/>
              <w:jc w:val="center"/>
              <w:rPr>
                <w:rFonts w:ascii="Times New Roman" w:eastAsia="Times New Roman" w:hAnsi="Times New Roman" w:cs="Times New Roman"/>
                <w:b/>
                <w:bCs/>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 xml:space="preserve">Производственная практика </w:t>
            </w:r>
          </w:p>
        </w:tc>
        <w:tc>
          <w:tcPr>
            <w:tcW w:w="318" w:type="pct"/>
            <w:vAlign w:val="center"/>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72</w:t>
            </w:r>
          </w:p>
        </w:tc>
        <w:tc>
          <w:tcPr>
            <w:tcW w:w="227" w:type="pct"/>
            <w:shd w:val="clear" w:color="auto" w:fill="C0C0C0"/>
            <w:vAlign w:val="center"/>
          </w:tcPr>
          <w:p w:rsidR="004D595A" w:rsidRPr="00D50DE5" w:rsidRDefault="00D172ED">
            <w:pPr>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c>
          <w:tcPr>
            <w:tcW w:w="27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494"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b/>
                <w:bCs/>
                <w:i/>
                <w:sz w:val="24"/>
                <w:szCs w:val="24"/>
                <w:lang w:eastAsia="ru-RU"/>
              </w:rPr>
            </w:pPr>
          </w:p>
        </w:tc>
        <w:tc>
          <w:tcPr>
            <w:tcW w:w="1426" w:type="pct"/>
            <w:gridSpan w:val="4"/>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D172ED">
            <w:pPr>
              <w:suppressAutoHyphens/>
              <w:spacing w:after="0" w:line="276" w:lineRule="auto"/>
              <w:jc w:val="center"/>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72</w:t>
            </w:r>
          </w:p>
        </w:tc>
      </w:tr>
      <w:tr w:rsidR="004D595A" w:rsidRPr="00D50DE5">
        <w:trPr>
          <w:trHeight w:val="456"/>
        </w:trPr>
        <w:tc>
          <w:tcPr>
            <w:tcW w:w="655" w:type="pct"/>
          </w:tcPr>
          <w:p w:rsidR="004D595A" w:rsidRPr="00D50DE5" w:rsidRDefault="004D595A">
            <w:pPr>
              <w:spacing w:after="0" w:line="276" w:lineRule="auto"/>
              <w:rPr>
                <w:rFonts w:ascii="Times New Roman" w:eastAsia="Times New Roman" w:hAnsi="Times New Roman" w:cs="Times New Roman"/>
                <w:i/>
                <w:sz w:val="24"/>
                <w:szCs w:val="24"/>
                <w:lang w:eastAsia="ru-RU"/>
              </w:rPr>
            </w:pPr>
          </w:p>
        </w:tc>
        <w:tc>
          <w:tcPr>
            <w:tcW w:w="1029" w:type="pct"/>
          </w:tcPr>
          <w:p w:rsidR="004D595A" w:rsidRPr="00D50DE5" w:rsidRDefault="00D172ED">
            <w:pPr>
              <w:suppressAutoHyphens/>
              <w:spacing w:after="0" w:line="276" w:lineRule="auto"/>
              <w:rPr>
                <w:rFonts w:ascii="Times New Roman" w:eastAsia="Times New Roman" w:hAnsi="Times New Roman" w:cs="Times New Roman"/>
                <w:sz w:val="24"/>
                <w:szCs w:val="24"/>
                <w:lang w:eastAsia="ru-RU"/>
              </w:rPr>
            </w:pPr>
            <w:r w:rsidRPr="00D50DE5">
              <w:rPr>
                <w:rFonts w:ascii="Times New Roman" w:eastAsia="Times New Roman" w:hAnsi="Times New Roman" w:cs="Times New Roman"/>
                <w:sz w:val="24"/>
                <w:szCs w:val="24"/>
                <w:lang w:eastAsia="ru-RU"/>
              </w:rPr>
              <w:t>Промежуточная аттестация</w:t>
            </w:r>
          </w:p>
        </w:tc>
        <w:tc>
          <w:tcPr>
            <w:tcW w:w="318" w:type="pct"/>
            <w:vAlign w:val="center"/>
          </w:tcPr>
          <w:p w:rsidR="004D595A" w:rsidRPr="00D50DE5" w:rsidRDefault="00D172ED">
            <w:pPr>
              <w:suppressAutoHyphens/>
              <w:spacing w:after="0" w:line="276" w:lineRule="auto"/>
              <w:jc w:val="center"/>
              <w:rPr>
                <w:rFonts w:ascii="Times New Roman" w:eastAsia="Times New Roman" w:hAnsi="Times New Roman" w:cs="Times New Roman"/>
                <w:b/>
                <w:bCs/>
                <w:sz w:val="24"/>
                <w:szCs w:val="24"/>
                <w:lang w:eastAsia="ru-RU"/>
              </w:rPr>
            </w:pPr>
            <w:r w:rsidRPr="00D50DE5">
              <w:rPr>
                <w:rFonts w:ascii="Times New Roman" w:eastAsia="Times New Roman" w:hAnsi="Times New Roman" w:cs="Times New Roman"/>
                <w:b/>
                <w:bCs/>
                <w:sz w:val="24"/>
                <w:szCs w:val="24"/>
                <w:lang w:eastAsia="ru-RU"/>
              </w:rPr>
              <w:t>20</w:t>
            </w:r>
          </w:p>
        </w:tc>
        <w:tc>
          <w:tcPr>
            <w:tcW w:w="22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277"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494" w:type="pct"/>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1426" w:type="pct"/>
            <w:gridSpan w:val="4"/>
            <w:shd w:val="clear" w:color="auto" w:fill="C0C0C0"/>
            <w:vAlign w:val="center"/>
          </w:tcPr>
          <w:p w:rsidR="004D595A" w:rsidRPr="00D50DE5" w:rsidRDefault="004D595A">
            <w:pPr>
              <w:spacing w:after="0" w:line="276" w:lineRule="auto"/>
              <w:jc w:val="center"/>
              <w:rPr>
                <w:rFonts w:ascii="Times New Roman" w:eastAsia="Times New Roman" w:hAnsi="Times New Roman" w:cs="Times New Roman"/>
                <w:i/>
                <w:sz w:val="24"/>
                <w:szCs w:val="24"/>
                <w:lang w:eastAsia="ru-RU"/>
              </w:rPr>
            </w:pPr>
          </w:p>
        </w:tc>
        <w:tc>
          <w:tcPr>
            <w:tcW w:w="574" w:type="pct"/>
            <w:vAlign w:val="center"/>
          </w:tcPr>
          <w:p w:rsidR="004D595A" w:rsidRPr="00D50DE5" w:rsidRDefault="004D595A">
            <w:pPr>
              <w:suppressAutoHyphens/>
              <w:spacing w:after="0" w:line="276" w:lineRule="auto"/>
              <w:jc w:val="center"/>
              <w:rPr>
                <w:rFonts w:ascii="Times New Roman" w:eastAsia="Times New Roman" w:hAnsi="Times New Roman" w:cs="Times New Roman"/>
                <w:sz w:val="24"/>
                <w:szCs w:val="24"/>
                <w:lang w:eastAsia="ru-RU"/>
              </w:rPr>
            </w:pPr>
          </w:p>
        </w:tc>
      </w:tr>
      <w:tr w:rsidR="004D595A" w:rsidRPr="00D50DE5">
        <w:tc>
          <w:tcPr>
            <w:tcW w:w="655" w:type="pct"/>
          </w:tcPr>
          <w:p w:rsidR="004D595A" w:rsidRPr="00D50DE5" w:rsidRDefault="004D595A">
            <w:pPr>
              <w:spacing w:after="0" w:line="276" w:lineRule="auto"/>
              <w:rPr>
                <w:rFonts w:ascii="Times New Roman" w:eastAsia="Times New Roman" w:hAnsi="Times New Roman" w:cs="Times New Roman"/>
                <w:b/>
                <w:i/>
                <w:sz w:val="24"/>
                <w:szCs w:val="24"/>
                <w:lang w:eastAsia="ru-RU"/>
              </w:rPr>
            </w:pPr>
          </w:p>
        </w:tc>
        <w:tc>
          <w:tcPr>
            <w:tcW w:w="1029" w:type="pct"/>
          </w:tcPr>
          <w:p w:rsidR="004D595A" w:rsidRPr="00D50DE5" w:rsidRDefault="00D172ED">
            <w:pPr>
              <w:spacing w:after="0" w:line="276" w:lineRule="auto"/>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Всего:</w:t>
            </w:r>
          </w:p>
        </w:tc>
        <w:tc>
          <w:tcPr>
            <w:tcW w:w="318"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383</w:t>
            </w:r>
          </w:p>
        </w:tc>
        <w:tc>
          <w:tcPr>
            <w:tcW w:w="227"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120</w:t>
            </w:r>
          </w:p>
        </w:tc>
        <w:tc>
          <w:tcPr>
            <w:tcW w:w="277"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64</w:t>
            </w:r>
          </w:p>
        </w:tc>
        <w:tc>
          <w:tcPr>
            <w:tcW w:w="494"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12</w:t>
            </w:r>
          </w:p>
        </w:tc>
        <w:tc>
          <w:tcPr>
            <w:tcW w:w="445"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х</w:t>
            </w:r>
          </w:p>
        </w:tc>
        <w:tc>
          <w:tcPr>
            <w:tcW w:w="295"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199</w:t>
            </w:r>
          </w:p>
        </w:tc>
        <w:tc>
          <w:tcPr>
            <w:tcW w:w="396" w:type="pct"/>
            <w:vAlign w:val="center"/>
          </w:tcPr>
          <w:p w:rsidR="004D595A" w:rsidRPr="00D50DE5" w:rsidRDefault="00D172ED">
            <w:pPr>
              <w:spacing w:after="0" w:line="276" w:lineRule="auto"/>
              <w:jc w:val="center"/>
              <w:rPr>
                <w:rFonts w:ascii="Times New Roman" w:eastAsia="Times New Roman" w:hAnsi="Times New Roman" w:cs="Times New Roman"/>
                <w:b/>
                <w:i/>
                <w:sz w:val="24"/>
                <w:szCs w:val="24"/>
                <w:lang w:eastAsia="ru-RU"/>
              </w:rPr>
            </w:pPr>
            <w:r w:rsidRPr="00D50DE5">
              <w:rPr>
                <w:rFonts w:ascii="Times New Roman" w:eastAsia="Times New Roman" w:hAnsi="Times New Roman" w:cs="Times New Roman"/>
                <w:b/>
                <w:i/>
                <w:sz w:val="24"/>
                <w:szCs w:val="24"/>
                <w:lang w:eastAsia="ru-RU"/>
              </w:rPr>
              <w:t>20</w:t>
            </w:r>
          </w:p>
        </w:tc>
        <w:tc>
          <w:tcPr>
            <w:tcW w:w="290" w:type="pct"/>
            <w:vAlign w:val="center"/>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36</w:t>
            </w:r>
          </w:p>
        </w:tc>
        <w:tc>
          <w:tcPr>
            <w:tcW w:w="574" w:type="pct"/>
            <w:vAlign w:val="center"/>
          </w:tcPr>
          <w:p w:rsidR="004D595A" w:rsidRPr="00D50DE5" w:rsidRDefault="00D172ED">
            <w:pPr>
              <w:spacing w:after="0" w:line="276" w:lineRule="auto"/>
              <w:jc w:val="center"/>
              <w:rPr>
                <w:rFonts w:ascii="Times New Roman" w:eastAsia="Times New Roman" w:hAnsi="Times New Roman" w:cs="Times New Roman"/>
                <w:b/>
                <w:sz w:val="24"/>
                <w:szCs w:val="24"/>
                <w:lang w:eastAsia="ru-RU"/>
              </w:rPr>
            </w:pPr>
            <w:r w:rsidRPr="00D50DE5">
              <w:rPr>
                <w:rFonts w:ascii="Times New Roman" w:eastAsia="Times New Roman" w:hAnsi="Times New Roman" w:cs="Times New Roman"/>
                <w:b/>
                <w:sz w:val="24"/>
                <w:szCs w:val="24"/>
                <w:lang w:eastAsia="ru-RU"/>
              </w:rPr>
              <w:t>72</w:t>
            </w:r>
          </w:p>
        </w:tc>
      </w:tr>
    </w:tbl>
    <w:p w:rsidR="004D595A" w:rsidRPr="00D50DE5" w:rsidRDefault="00D172ED">
      <w:pPr>
        <w:rPr>
          <w:rFonts w:ascii="Times New Roman" w:hAnsi="Times New Roman" w:cs="Times New Roman"/>
          <w:b/>
          <w:bCs/>
          <w:sz w:val="24"/>
          <w:szCs w:val="24"/>
        </w:rPr>
      </w:pPr>
      <w:r w:rsidRPr="00D50DE5">
        <w:rPr>
          <w:rFonts w:ascii="Times New Roman" w:eastAsia="Times New Roman" w:hAnsi="Times New Roman" w:cs="Times New Roman"/>
          <w:b/>
          <w:sz w:val="24"/>
          <w:szCs w:val="24"/>
          <w:lang w:eastAsia="ru-RU"/>
        </w:rPr>
        <w:br w:type="page"/>
      </w:r>
    </w:p>
    <w:p w:rsidR="004D595A" w:rsidRPr="00D50DE5" w:rsidRDefault="004D595A">
      <w:pPr>
        <w:rPr>
          <w:rFonts w:ascii="Times New Roman" w:hAnsi="Times New Roman" w:cs="Times New Roman"/>
          <w:bCs/>
          <w:sz w:val="24"/>
          <w:szCs w:val="24"/>
        </w:rPr>
        <w:sectPr w:rsidR="004D595A" w:rsidRPr="00D50DE5">
          <w:pgSz w:w="16838" w:h="11906" w:orient="landscape"/>
          <w:pgMar w:top="1701" w:right="1134" w:bottom="567" w:left="1134" w:header="708" w:footer="709" w:gutter="0"/>
          <w:cols w:space="0"/>
          <w:docGrid w:linePitch="360"/>
        </w:sectPr>
      </w:pPr>
    </w:p>
    <w:p w:rsidR="004D595A" w:rsidRPr="00D50DE5" w:rsidRDefault="00D172ED">
      <w:pPr>
        <w:rPr>
          <w:rFonts w:ascii="Times New Roman" w:hAnsi="Times New Roman" w:cs="Times New Roman"/>
          <w:b/>
          <w:sz w:val="24"/>
          <w:szCs w:val="24"/>
        </w:rPr>
      </w:pPr>
      <w:r w:rsidRPr="00D50DE5">
        <w:rPr>
          <w:rFonts w:ascii="Times New Roman" w:hAnsi="Times New Roman" w:cs="Times New Roman"/>
          <w:b/>
          <w:sz w:val="24"/>
          <w:szCs w:val="24"/>
        </w:rPr>
        <w:lastRenderedPageBreak/>
        <w:t>Название разделов и тем:</w:t>
      </w:r>
    </w:p>
    <w:p w:rsidR="004D595A" w:rsidRPr="00D50DE5" w:rsidRDefault="00D172ED">
      <w:pPr>
        <w:spacing w:after="0"/>
        <w:rPr>
          <w:rFonts w:ascii="Times New Roman" w:eastAsia="Calibri" w:hAnsi="Times New Roman" w:cs="Times New Roman"/>
          <w:bCs/>
          <w:sz w:val="24"/>
          <w:szCs w:val="24"/>
        </w:rPr>
      </w:pPr>
      <w:r w:rsidRPr="00D50DE5">
        <w:rPr>
          <w:rFonts w:ascii="Times New Roman" w:eastAsia="Calibri" w:hAnsi="Times New Roman" w:cs="Times New Roman"/>
          <w:b/>
          <w:sz w:val="24"/>
          <w:szCs w:val="24"/>
        </w:rPr>
        <w:t>Раздел 1.</w:t>
      </w:r>
      <w:r w:rsidRPr="00D50DE5">
        <w:rPr>
          <w:rFonts w:ascii="Times New Roman" w:eastAsia="Calibri" w:hAnsi="Times New Roman" w:cs="Times New Roman"/>
          <w:b/>
          <w:color w:val="FF0000"/>
          <w:sz w:val="24"/>
          <w:szCs w:val="24"/>
        </w:rPr>
        <w:t xml:space="preserve">  </w:t>
      </w:r>
      <w:r w:rsidRPr="00D50DE5">
        <w:rPr>
          <w:rFonts w:ascii="Times New Roman" w:eastAsia="Calibri" w:hAnsi="Times New Roman" w:cs="Times New Roman"/>
          <w:b/>
          <w:sz w:val="24"/>
          <w:szCs w:val="24"/>
        </w:rPr>
        <w:t>МДК 03.01</w:t>
      </w:r>
      <w:r w:rsidRPr="00D50DE5">
        <w:rPr>
          <w:rFonts w:ascii="Times New Roman" w:eastAsia="Calibri" w:hAnsi="Times New Roman" w:cs="Times New Roman"/>
          <w:sz w:val="24"/>
          <w:szCs w:val="24"/>
        </w:rPr>
        <w:t xml:space="preserve"> </w:t>
      </w:r>
      <w:r w:rsidRPr="00D50DE5">
        <w:rPr>
          <w:rFonts w:ascii="Times New Roman" w:eastAsia="Calibri" w:hAnsi="Times New Roman" w:cs="Times New Roman"/>
          <w:b/>
          <w:sz w:val="24"/>
          <w:szCs w:val="24"/>
        </w:rPr>
        <w:t>Право социального обеспечения</w:t>
      </w:r>
      <w:r w:rsidRPr="00D50DE5">
        <w:rPr>
          <w:rFonts w:ascii="Times New Roman" w:eastAsia="Calibri" w:hAnsi="Times New Roman" w:cs="Times New Roman"/>
          <w:b/>
          <w:sz w:val="24"/>
          <w:szCs w:val="24"/>
        </w:rPr>
        <w:br/>
      </w:r>
      <w:r w:rsidRPr="00D50DE5">
        <w:rPr>
          <w:rFonts w:ascii="Times New Roman" w:eastAsia="Calibri" w:hAnsi="Times New Roman" w:cs="Times New Roman"/>
          <w:bCs/>
          <w:sz w:val="24"/>
          <w:szCs w:val="24"/>
        </w:rPr>
        <w:t>Тема 1.1 Право социального обеспечения как отрасль российского права</w:t>
      </w:r>
      <w:r w:rsidRPr="00D50DE5">
        <w:rPr>
          <w:rFonts w:ascii="Times New Roman" w:eastAsia="Calibri" w:hAnsi="Times New Roman" w:cs="Times New Roman"/>
          <w:bCs/>
          <w:sz w:val="24"/>
          <w:szCs w:val="24"/>
        </w:rPr>
        <w:br/>
        <w:t>Тема 1.2 Принципы и источники права социального обеспечения</w:t>
      </w:r>
      <w:r w:rsidRPr="00D50DE5">
        <w:rPr>
          <w:rFonts w:ascii="Times New Roman" w:eastAsia="Calibri" w:hAnsi="Times New Roman" w:cs="Times New Roman"/>
          <w:bCs/>
          <w:sz w:val="24"/>
          <w:szCs w:val="24"/>
        </w:rPr>
        <w:br/>
        <w:t>Тема 1.3 Правоотношения в сфере социального обеспечения</w:t>
      </w:r>
      <w:r w:rsidRPr="00D50DE5">
        <w:rPr>
          <w:rFonts w:ascii="Times New Roman" w:eastAsia="Calibri" w:hAnsi="Times New Roman" w:cs="Times New Roman"/>
          <w:bCs/>
          <w:sz w:val="24"/>
          <w:szCs w:val="24"/>
        </w:rPr>
        <w:br/>
        <w:t>Тема 1.4  Стаж в праве социального обеспечения</w:t>
      </w:r>
      <w:r w:rsidRPr="00D50DE5">
        <w:rPr>
          <w:rFonts w:ascii="Times New Roman" w:eastAsia="Calibri" w:hAnsi="Times New Roman" w:cs="Times New Roman"/>
          <w:bCs/>
          <w:sz w:val="24"/>
          <w:szCs w:val="24"/>
        </w:rPr>
        <w:br/>
        <w:t>Тема 1.5 Страховые пенсии по старости</w:t>
      </w:r>
      <w:r w:rsidRPr="00D50DE5">
        <w:rPr>
          <w:rFonts w:ascii="Times New Roman" w:eastAsia="Calibri" w:hAnsi="Times New Roman" w:cs="Times New Roman"/>
          <w:bCs/>
          <w:sz w:val="24"/>
          <w:szCs w:val="24"/>
        </w:rPr>
        <w:br/>
        <w:t>Тема 1.6  Страховые пенсии по инвалидности</w:t>
      </w:r>
      <w:r w:rsidRPr="00D50DE5">
        <w:rPr>
          <w:rFonts w:ascii="Times New Roman" w:eastAsia="Calibri" w:hAnsi="Times New Roman" w:cs="Times New Roman"/>
          <w:bCs/>
          <w:sz w:val="24"/>
          <w:szCs w:val="24"/>
        </w:rPr>
        <w:br/>
        <w:t>Тема 1.7 Страховые пенсии по случаю потери кормильца</w:t>
      </w:r>
      <w:r w:rsidRPr="00D50DE5">
        <w:rPr>
          <w:rFonts w:ascii="Times New Roman" w:eastAsia="Calibri" w:hAnsi="Times New Roman" w:cs="Times New Roman"/>
          <w:bCs/>
          <w:sz w:val="24"/>
          <w:szCs w:val="24"/>
        </w:rPr>
        <w:br/>
        <w:t>Тема 1.8 Пенсии по государственному пенсионному обеспечению</w:t>
      </w:r>
      <w:r w:rsidRPr="00D50DE5">
        <w:rPr>
          <w:rFonts w:ascii="Times New Roman" w:eastAsia="Calibri" w:hAnsi="Times New Roman" w:cs="Times New Roman"/>
          <w:bCs/>
          <w:sz w:val="24"/>
          <w:szCs w:val="24"/>
        </w:rPr>
        <w:br/>
        <w:t>Тема 1.9 Пенсии по государственному пенсионному обеспечению военнослужащим, проходившим военную службу по призыву, и членам их семей</w:t>
      </w:r>
      <w:r w:rsidRPr="00D50DE5">
        <w:rPr>
          <w:rFonts w:ascii="Times New Roman" w:eastAsia="Calibri" w:hAnsi="Times New Roman" w:cs="Times New Roman"/>
          <w:bCs/>
          <w:sz w:val="24"/>
          <w:szCs w:val="24"/>
        </w:rPr>
        <w:br/>
        <w:t>Тема 1.10 Пенсии по государственному пенсионному обеспечению гражданам, пострадавшим в результате радиационных или техногенных катастроф</w:t>
      </w:r>
      <w:r w:rsidRPr="00D50DE5">
        <w:rPr>
          <w:rFonts w:ascii="Times New Roman" w:eastAsia="Calibri" w:hAnsi="Times New Roman" w:cs="Times New Roman"/>
          <w:bCs/>
          <w:sz w:val="24"/>
          <w:szCs w:val="24"/>
        </w:rPr>
        <w:br/>
        <w:t>Тема 1.11 Пенсии за выслугу лет   федеральным государственным гражданским служащим и работникам летно-испытательного состава. Пожизненное содержание судей</w:t>
      </w:r>
    </w:p>
    <w:p w:rsidR="004D595A" w:rsidRPr="00D50DE5" w:rsidRDefault="00D172ED">
      <w:pPr>
        <w:spacing w:after="0"/>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Тема </w:t>
      </w:r>
      <w:proofErr w:type="gramStart"/>
      <w:r w:rsidRPr="00D50DE5">
        <w:rPr>
          <w:rFonts w:ascii="Times New Roman" w:eastAsia="Calibri" w:hAnsi="Times New Roman" w:cs="Times New Roman"/>
          <w:bCs/>
          <w:sz w:val="24"/>
          <w:szCs w:val="24"/>
        </w:rPr>
        <w:t>1.12  Пенсионное</w:t>
      </w:r>
      <w:proofErr w:type="gramEnd"/>
      <w:r w:rsidRPr="00D50DE5">
        <w:rPr>
          <w:rFonts w:ascii="Times New Roman" w:eastAsia="Calibri" w:hAnsi="Times New Roman" w:cs="Times New Roman"/>
          <w:bCs/>
          <w:sz w:val="24"/>
          <w:szCs w:val="24"/>
        </w:rPr>
        <w:t xml:space="preserve"> обеспечение граждан из числа космонавтов и членов их семей</w:t>
      </w:r>
      <w:r w:rsidRPr="00D50DE5">
        <w:rPr>
          <w:rFonts w:ascii="Times New Roman" w:eastAsia="Calibri" w:hAnsi="Times New Roman" w:cs="Times New Roman"/>
          <w:bCs/>
          <w:sz w:val="24"/>
          <w:szCs w:val="24"/>
        </w:rPr>
        <w:br/>
        <w:t>Тема 1.13  Пенсионное обеспечение военнослужащих в соответствии с Законом РФ от 12.02.1993г. № 4468-1</w:t>
      </w:r>
      <w:r w:rsidRPr="00D50DE5">
        <w:rPr>
          <w:rFonts w:ascii="Times New Roman" w:eastAsia="Calibri" w:hAnsi="Times New Roman" w:cs="Times New Roman"/>
          <w:bCs/>
          <w:sz w:val="24"/>
          <w:szCs w:val="24"/>
        </w:rPr>
        <w:br/>
        <w:t>Тема 1.14 Установление, выплата и доставка пенсий</w:t>
      </w:r>
      <w:r w:rsidRPr="00D50DE5">
        <w:rPr>
          <w:rFonts w:ascii="Times New Roman" w:eastAsia="Calibri" w:hAnsi="Times New Roman" w:cs="Times New Roman"/>
          <w:bCs/>
          <w:sz w:val="24"/>
          <w:szCs w:val="24"/>
        </w:rPr>
        <w:br/>
        <w:t>Тема 1.15</w:t>
      </w:r>
      <w:r w:rsidRPr="00D50DE5">
        <w:rPr>
          <w:rFonts w:ascii="Times New Roman" w:eastAsia="Calibri" w:hAnsi="Times New Roman" w:cs="Times New Roman"/>
          <w:bCs/>
          <w:color w:val="7030A0"/>
          <w:sz w:val="24"/>
          <w:szCs w:val="24"/>
        </w:rPr>
        <w:t xml:space="preserve"> </w:t>
      </w:r>
      <w:r w:rsidRPr="00D50DE5">
        <w:rPr>
          <w:rFonts w:ascii="Times New Roman" w:eastAsia="Calibri" w:hAnsi="Times New Roman" w:cs="Times New Roman"/>
          <w:bCs/>
          <w:sz w:val="24"/>
          <w:szCs w:val="24"/>
        </w:rPr>
        <w:t>Пособия и компенсационные выплаты в праве социального обеспечения</w:t>
      </w:r>
    </w:p>
    <w:p w:rsidR="004D595A" w:rsidRPr="00D50DE5" w:rsidRDefault="00D172ED">
      <w:pPr>
        <w:rPr>
          <w:rFonts w:ascii="Times New Roman" w:eastAsia="Calibri" w:hAnsi="Times New Roman" w:cs="Times New Roman"/>
          <w:bCs/>
          <w:sz w:val="24"/>
          <w:szCs w:val="24"/>
        </w:rPr>
      </w:pPr>
      <w:r w:rsidRPr="00D50DE5">
        <w:rPr>
          <w:rFonts w:ascii="Times New Roman" w:eastAsia="Calibri" w:hAnsi="Times New Roman" w:cs="Times New Roman"/>
          <w:bCs/>
          <w:sz w:val="24"/>
          <w:szCs w:val="24"/>
        </w:rPr>
        <w:t xml:space="preserve">Тема 1.16 Обязательное социальное страхование </w:t>
      </w:r>
      <w:proofErr w:type="gramStart"/>
      <w:r w:rsidRPr="00D50DE5">
        <w:rPr>
          <w:rFonts w:ascii="Times New Roman" w:eastAsia="Calibri" w:hAnsi="Times New Roman" w:cs="Times New Roman"/>
          <w:bCs/>
          <w:sz w:val="24"/>
          <w:szCs w:val="24"/>
        </w:rPr>
        <w:t>от  несчастных</w:t>
      </w:r>
      <w:proofErr w:type="gramEnd"/>
      <w:r w:rsidRPr="00D50DE5">
        <w:rPr>
          <w:rFonts w:ascii="Times New Roman" w:eastAsia="Calibri" w:hAnsi="Times New Roman" w:cs="Times New Roman"/>
          <w:bCs/>
          <w:sz w:val="24"/>
          <w:szCs w:val="24"/>
        </w:rPr>
        <w:t xml:space="preserve"> случаев на производстве и профессиональных заболеваний</w:t>
      </w:r>
      <w:r w:rsidRPr="00D50DE5">
        <w:rPr>
          <w:rFonts w:ascii="Times New Roman" w:eastAsia="Calibri" w:hAnsi="Times New Roman" w:cs="Times New Roman"/>
          <w:bCs/>
          <w:sz w:val="24"/>
          <w:szCs w:val="24"/>
        </w:rPr>
        <w:br/>
        <w:t xml:space="preserve">Тема 1.17 </w:t>
      </w:r>
      <w:r w:rsidRPr="00D50DE5">
        <w:rPr>
          <w:rFonts w:ascii="Times New Roman" w:eastAsia="Calibri" w:hAnsi="Times New Roman" w:cs="Times New Roman"/>
          <w:bCs/>
          <w:color w:val="FF0000"/>
          <w:sz w:val="24"/>
          <w:szCs w:val="24"/>
        </w:rPr>
        <w:t xml:space="preserve"> </w:t>
      </w:r>
      <w:r w:rsidRPr="00D50DE5">
        <w:rPr>
          <w:rFonts w:ascii="Times New Roman" w:eastAsia="Calibri" w:hAnsi="Times New Roman" w:cs="Times New Roman"/>
          <w:bCs/>
          <w:sz w:val="24"/>
          <w:szCs w:val="24"/>
        </w:rPr>
        <w:t>Государственная социальная помощь</w:t>
      </w:r>
      <w:r w:rsidRPr="00D50DE5">
        <w:rPr>
          <w:rFonts w:ascii="Times New Roman" w:eastAsia="Calibri" w:hAnsi="Times New Roman" w:cs="Times New Roman"/>
          <w:bCs/>
          <w:sz w:val="24"/>
          <w:szCs w:val="24"/>
        </w:rPr>
        <w:br/>
        <w:t>Тема 1.18 Меры социальной поддержки  в праве социального обеспечения</w:t>
      </w:r>
      <w:r w:rsidRPr="00D50DE5">
        <w:rPr>
          <w:rFonts w:ascii="Times New Roman" w:eastAsia="Calibri" w:hAnsi="Times New Roman" w:cs="Times New Roman"/>
          <w:bCs/>
          <w:sz w:val="24"/>
          <w:szCs w:val="24"/>
        </w:rPr>
        <w:br/>
        <w:t>Тема 1.19  Социальное и медицинское обслуживание</w:t>
      </w:r>
    </w:p>
    <w:p w:rsidR="004D595A" w:rsidRPr="00D50DE5" w:rsidRDefault="00D172ED">
      <w:pPr>
        <w:spacing w:after="0"/>
        <w:rPr>
          <w:rFonts w:ascii="Times New Roman" w:hAnsi="Times New Roman" w:cs="Times New Roman"/>
          <w:bCs/>
          <w:sz w:val="24"/>
          <w:szCs w:val="24"/>
        </w:rPr>
      </w:pPr>
      <w:r w:rsidRPr="00D50DE5">
        <w:rPr>
          <w:rFonts w:ascii="Times New Roman" w:hAnsi="Times New Roman" w:cs="Times New Roman"/>
          <w:b/>
          <w:sz w:val="24"/>
          <w:szCs w:val="24"/>
        </w:rPr>
        <w:t>Раздел 2. МДК 03.02.</w:t>
      </w:r>
      <w:r w:rsidRPr="00D50DE5">
        <w:rPr>
          <w:rFonts w:ascii="Times New Roman" w:hAnsi="Times New Roman" w:cs="Times New Roman"/>
          <w:sz w:val="24"/>
          <w:szCs w:val="24"/>
        </w:rPr>
        <w:t xml:space="preserve"> </w:t>
      </w:r>
      <w:r w:rsidRPr="00D50DE5">
        <w:rPr>
          <w:rFonts w:ascii="Times New Roman" w:hAnsi="Times New Roman" w:cs="Times New Roman"/>
          <w:b/>
          <w:sz w:val="24"/>
          <w:szCs w:val="24"/>
        </w:rPr>
        <w:t>Психология социально-правовой деятельности</w:t>
      </w:r>
      <w:r w:rsidRPr="00D50DE5">
        <w:rPr>
          <w:rFonts w:ascii="Times New Roman" w:hAnsi="Times New Roman" w:cs="Times New Roman"/>
          <w:sz w:val="24"/>
          <w:szCs w:val="24"/>
        </w:rPr>
        <w:t xml:space="preserve"> </w:t>
      </w:r>
      <w:r w:rsidRPr="00D50DE5">
        <w:rPr>
          <w:rFonts w:ascii="Times New Roman" w:hAnsi="Times New Roman" w:cs="Times New Roman"/>
          <w:bCs/>
          <w:sz w:val="24"/>
          <w:szCs w:val="24"/>
        </w:rPr>
        <w:br/>
        <w:t xml:space="preserve">Тема 3.1 Психология как наука </w:t>
      </w:r>
      <w:r w:rsidRPr="00D50DE5">
        <w:rPr>
          <w:rFonts w:ascii="Times New Roman" w:hAnsi="Times New Roman" w:cs="Times New Roman"/>
          <w:bCs/>
          <w:sz w:val="24"/>
          <w:szCs w:val="24"/>
        </w:rPr>
        <w:br/>
        <w:t>Тема 3.2. Психические состояния человека. Психология познавательных процессов. Ощущение и восприятие как главный источник познания человеком себя и окружающего мира</w:t>
      </w:r>
      <w:r w:rsidRPr="00D50DE5">
        <w:rPr>
          <w:rFonts w:ascii="Times New Roman" w:hAnsi="Times New Roman" w:cs="Times New Roman"/>
          <w:bCs/>
          <w:sz w:val="24"/>
          <w:szCs w:val="24"/>
        </w:rPr>
        <w:br/>
        <w:t>Тема 3.3 Внимание</w:t>
      </w:r>
      <w:r w:rsidRPr="00D50DE5">
        <w:rPr>
          <w:rFonts w:ascii="Times New Roman" w:hAnsi="Times New Roman" w:cs="Times New Roman"/>
          <w:bCs/>
          <w:sz w:val="24"/>
          <w:szCs w:val="24"/>
        </w:rPr>
        <w:br/>
        <w:t>Тема 3.4. Память и мышление</w:t>
      </w:r>
      <w:r w:rsidRPr="00D50DE5">
        <w:rPr>
          <w:rFonts w:ascii="Times New Roman" w:hAnsi="Times New Roman" w:cs="Times New Roman"/>
          <w:bCs/>
          <w:sz w:val="24"/>
          <w:szCs w:val="24"/>
        </w:rPr>
        <w:br/>
        <w:t xml:space="preserve">Тема 3.5. Интеллект и речь человека </w:t>
      </w:r>
      <w:r w:rsidRPr="00D50DE5">
        <w:rPr>
          <w:rFonts w:ascii="Times New Roman" w:hAnsi="Times New Roman" w:cs="Times New Roman"/>
          <w:bCs/>
          <w:sz w:val="24"/>
          <w:szCs w:val="24"/>
        </w:rPr>
        <w:br/>
        <w:t>Тема 3.6. Психология личности. Эмоционально-волевая сфера личности человека</w:t>
      </w:r>
      <w:r w:rsidRPr="00D50DE5">
        <w:rPr>
          <w:rFonts w:ascii="Times New Roman" w:hAnsi="Times New Roman" w:cs="Times New Roman"/>
          <w:bCs/>
          <w:sz w:val="24"/>
          <w:szCs w:val="24"/>
        </w:rPr>
        <w:br/>
        <w:t xml:space="preserve">Тема 3.7. Личность </w:t>
      </w:r>
      <w:r w:rsidRPr="00D50DE5">
        <w:rPr>
          <w:rFonts w:ascii="Times New Roman" w:hAnsi="Times New Roman" w:cs="Times New Roman"/>
          <w:bCs/>
          <w:sz w:val="24"/>
          <w:szCs w:val="24"/>
        </w:rPr>
        <w:br/>
        <w:t xml:space="preserve">Тема 3.8. Психология человека в обществе. Общение </w:t>
      </w:r>
    </w:p>
    <w:p w:rsidR="004D595A" w:rsidRPr="00D50DE5" w:rsidRDefault="00D172ED">
      <w:pPr>
        <w:spacing w:after="0"/>
        <w:rPr>
          <w:rFonts w:ascii="Times New Roman" w:hAnsi="Times New Roman" w:cs="Times New Roman"/>
          <w:bCs/>
          <w:sz w:val="24"/>
          <w:szCs w:val="24"/>
        </w:rPr>
      </w:pPr>
      <w:r w:rsidRPr="00D50DE5">
        <w:rPr>
          <w:rFonts w:ascii="Times New Roman" w:hAnsi="Times New Roman" w:cs="Times New Roman"/>
          <w:bCs/>
          <w:sz w:val="24"/>
          <w:szCs w:val="24"/>
        </w:rPr>
        <w:t>Тема 3.9. Социализация личности, формирование социальной установки</w:t>
      </w:r>
    </w:p>
    <w:p w:rsidR="004D595A" w:rsidRPr="00D50DE5" w:rsidRDefault="004D595A">
      <w:pPr>
        <w:spacing w:after="0"/>
        <w:rPr>
          <w:rFonts w:ascii="Times New Roman" w:hAnsi="Times New Roman" w:cs="Times New Roman"/>
          <w:b/>
          <w:sz w:val="24"/>
          <w:szCs w:val="24"/>
        </w:rPr>
      </w:pPr>
    </w:p>
    <w:p w:rsidR="004D595A" w:rsidRPr="00D50DE5" w:rsidRDefault="00D172ED">
      <w:pPr>
        <w:rPr>
          <w:rFonts w:ascii="Times New Roman" w:hAnsi="Times New Roman" w:cs="Times New Roman"/>
          <w:bCs/>
          <w:sz w:val="24"/>
          <w:szCs w:val="24"/>
        </w:rPr>
      </w:pPr>
      <w:r w:rsidRPr="00D50DE5">
        <w:rPr>
          <w:rFonts w:ascii="Times New Roman" w:hAnsi="Times New Roman" w:cs="Times New Roman"/>
          <w:bCs/>
          <w:sz w:val="24"/>
          <w:szCs w:val="24"/>
        </w:rPr>
        <w:br/>
      </w: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bCs/>
          <w:sz w:val="24"/>
          <w:szCs w:val="24"/>
        </w:rPr>
      </w:pPr>
    </w:p>
    <w:p w:rsidR="004D595A" w:rsidRPr="00D50DE5" w:rsidRDefault="004D595A">
      <w:pPr>
        <w:rPr>
          <w:rFonts w:ascii="Times New Roman" w:hAnsi="Times New Roman" w:cs="Times New Roman"/>
        </w:rPr>
      </w:pPr>
    </w:p>
    <w:p w:rsidR="004D595A" w:rsidRPr="00D50DE5" w:rsidRDefault="00D172ED">
      <w:pPr>
        <w:rPr>
          <w:rFonts w:ascii="Times New Roman" w:hAnsi="Times New Roman" w:cs="Times New Roman"/>
        </w:rPr>
      </w:pPr>
      <w:r w:rsidRPr="00D50DE5">
        <w:rPr>
          <w:rFonts w:ascii="Times New Roman" w:hAnsi="Times New Roman" w:cs="Times New Roman"/>
        </w:rPr>
        <w:t>толо</w:t>
      </w:r>
    </w:p>
    <w:sectPr w:rsidR="004D595A" w:rsidRPr="00D50DE5">
      <w:pgSz w:w="11906" w:h="16838"/>
      <w:pgMar w:top="1134" w:right="567" w:bottom="1134" w:left="1701" w:header="708" w:footer="709"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7525A" w:rsidRDefault="00F7525A">
      <w:pPr>
        <w:spacing w:line="240" w:lineRule="auto"/>
      </w:pPr>
      <w:r>
        <w:separator/>
      </w:r>
    </w:p>
  </w:endnote>
  <w:endnote w:type="continuationSeparator" w:id="0">
    <w:p w:rsidR="00F7525A" w:rsidRDefault="00F752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Noto Sans Symbols">
    <w:altName w:val="Cambria"/>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Linux Libertine G">
    <w:altName w:val="SimSun"/>
    <w:charset w:val="86"/>
    <w:family w:val="auto"/>
    <w:pitch w:val="default"/>
  </w:font>
  <w:font w:name="Helvetica">
    <w:panose1 w:val="020B0604020202020204"/>
    <w:charset w:val="CC"/>
    <w:family w:val="swiss"/>
    <w:pitch w:val="variable"/>
    <w:sig w:usb0="E0002EFF" w:usb1="C000785B" w:usb2="00000009" w:usb3="00000000" w:csb0="000001FF" w:csb1="00000000"/>
  </w:font>
  <w:font w:name="Times-Roman">
    <w:altName w:val="Times New Roman"/>
    <w:charset w:val="00"/>
    <w:family w:val="auto"/>
    <w:pitch w:val="default"/>
  </w:font>
  <w:font w:name="OfficinaSansBookC">
    <w:altName w:val="Calibri"/>
    <w:panose1 w:val="00000000000000000000"/>
    <w:charset w:val="CC"/>
    <w:family w:val="modern"/>
    <w:notTrueType/>
    <w:pitch w:val="variable"/>
    <w:sig w:usb0="800002AF" w:usb1="1000004A" w:usb2="00000000" w:usb3="00000000" w:csb0="00000005" w:csb1="00000000"/>
  </w:font>
  <w:font w:name="Segoe UI">
    <w:panose1 w:val="020B0502040204020203"/>
    <w:charset w:val="CC"/>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framePr w:wrap="around" w:vAnchor="text" w:hAnchor="margin" w:xAlign="right" w:y="1"/>
      <w:tabs>
        <w:tab w:val="center" w:pos="4677"/>
        <w:tab w:val="right" w:pos="935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fldChar w:fldCharType="begin"/>
    </w:r>
    <w:r>
      <w:rPr>
        <w:rFonts w:ascii="Times New Roman" w:eastAsia="Times New Roman" w:hAnsi="Times New Roman" w:cs="Times New Roman"/>
        <w:sz w:val="24"/>
        <w:szCs w:val="24"/>
        <w:lang w:eastAsia="ru-RU"/>
      </w:rPr>
      <w:instrText xml:space="preserve">PAGE  </w:instrText>
    </w:r>
    <w:r>
      <w:rPr>
        <w:rFonts w:ascii="Times New Roman" w:eastAsia="Times New Roman" w:hAnsi="Times New Roman" w:cs="Times New Roman"/>
        <w:sz w:val="24"/>
        <w:szCs w:val="24"/>
        <w:lang w:eastAsia="ru-RU"/>
      </w:rPr>
      <w:fldChar w:fldCharType="end"/>
    </w:r>
  </w:p>
  <w:p w:rsidR="00B81CA1" w:rsidRDefault="00B81CA1">
    <w:pPr>
      <w:tabs>
        <w:tab w:val="center" w:pos="4677"/>
        <w:tab w:val="right" w:pos="9355"/>
      </w:tabs>
      <w:spacing w:after="0" w:line="240" w:lineRule="auto"/>
      <w:ind w:right="360"/>
      <w:rPr>
        <w:rFonts w:ascii="Times New Roman" w:eastAsia="Times New Roman" w:hAnsi="Times New Roman" w:cs="Times New Roman"/>
        <w:sz w:val="24"/>
        <w:szCs w:val="24"/>
        <w:lang w:eastAsia="ru-RU"/>
      </w:rPr>
    </w:pPr>
  </w:p>
  <w:p w:rsidR="00B81CA1" w:rsidRDefault="00B81CA1">
    <w:pPr>
      <w:spacing w:after="0" w:line="240" w:lineRule="auto"/>
      <w:rPr>
        <w:rFonts w:ascii="Times New Roman" w:eastAsia="Times New Roman" w:hAnsi="Times New Roman" w:cs="Times New Roman"/>
        <w:sz w:val="24"/>
        <w:szCs w:val="24"/>
        <w:lang w:eastAsia="ru-RU"/>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eastAsia="Times New Roman" w:hAnsi="Calibri" w:cs="Times New Roman"/>
        <w:lang w:eastAsia="ru-RU"/>
      </w:rPr>
      <w:id w:val="2140148503"/>
    </w:sdtPr>
    <w:sdtEndPr>
      <w:rPr>
        <w:rFonts w:ascii="Times New Roman" w:hAnsi="Times New Roman"/>
        <w:sz w:val="24"/>
        <w:szCs w:val="24"/>
      </w:rPr>
    </w:sdtEndPr>
    <w:sdtContent>
      <w:p w:rsidR="00B81CA1" w:rsidRDefault="00B81CA1">
        <w:pPr>
          <w:tabs>
            <w:tab w:val="center" w:pos="4677"/>
            <w:tab w:val="right" w:pos="9355"/>
          </w:tabs>
          <w:spacing w:before="120" w:after="12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fldChar w:fldCharType="begin"/>
        </w:r>
        <w:r>
          <w:rPr>
            <w:rFonts w:ascii="Times New Roman" w:eastAsia="Times New Roman" w:hAnsi="Times New Roman" w:cs="Times New Roman"/>
            <w:sz w:val="24"/>
            <w:szCs w:val="24"/>
            <w:lang w:eastAsia="ru-RU"/>
          </w:rPr>
          <w:instrText>PAGE   \* MERGEFORMAT</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t>41</w:t>
        </w:r>
        <w:r>
          <w:rPr>
            <w:rFonts w:ascii="Times New Roman" w:eastAsia="Times New Roman" w:hAnsi="Times New Roman" w:cs="Times New Roman"/>
            <w:sz w:val="24"/>
            <w:szCs w:val="24"/>
            <w:lang w:eastAsia="ru-RU"/>
          </w:rPr>
          <w:fldChar w:fldCharType="end"/>
        </w:r>
      </w:p>
    </w:sdtContent>
  </w:sdt>
  <w:p w:rsidR="00B81CA1" w:rsidRDefault="00B81CA1">
    <w:pPr>
      <w:tabs>
        <w:tab w:val="center" w:pos="4677"/>
        <w:tab w:val="right" w:pos="9355"/>
      </w:tabs>
      <w:spacing w:before="120" w:after="120" w:line="240" w:lineRule="auto"/>
      <w:rPr>
        <w:rFonts w:ascii="Times New Roman" w:eastAsia="Times New Roman" w:hAnsi="Times New Roman" w:cs="Times New Roman"/>
        <w:sz w:val="24"/>
        <w:szCs w:val="24"/>
        <w:lang w:eastAsia="ru-R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tabs>
        <w:tab w:val="center" w:pos="4677"/>
        <w:tab w:val="right" w:pos="9355"/>
      </w:tabs>
      <w:spacing w:after="0" w:line="240" w:lineRule="auto"/>
      <w:ind w:right="360"/>
      <w:rPr>
        <w:rFonts w:ascii="Times New Roman" w:eastAsia="Times New Roman" w:hAnsi="Times New Roman" w:cs="Times New Roman"/>
        <w:sz w:val="24"/>
        <w:szCs w:val="24"/>
        <w:lang w:eastAsia="ru-RU"/>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1137986"/>
      <w:docPartObj>
        <w:docPartGallery w:val="Page Numbers (Bottom of Page)"/>
        <w:docPartUnique/>
      </w:docPartObj>
    </w:sdtPr>
    <w:sdtContent>
      <w:p w:rsidR="00B81CA1" w:rsidRDefault="00B81CA1">
        <w:pPr>
          <w:pStyle w:val="aff7"/>
          <w:jc w:val="right"/>
        </w:pPr>
        <w:r>
          <w:fldChar w:fldCharType="begin"/>
        </w:r>
        <w:r>
          <w:instrText>PAGE   \* MERGEFORMAT</w:instrText>
        </w:r>
        <w:r>
          <w:fldChar w:fldCharType="separate"/>
        </w:r>
        <w:r>
          <w:rPr>
            <w:noProof/>
          </w:rPr>
          <w:t>24</w:t>
        </w:r>
        <w:r>
          <w:fldChar w:fldCharType="end"/>
        </w:r>
      </w:p>
    </w:sdtContent>
  </w:sdt>
  <w:p w:rsidR="00B81CA1" w:rsidRDefault="00B81CA1" w:rsidP="00B81CA1">
    <w:pPr>
      <w:pStyle w:val="aff7"/>
      <w:tabs>
        <w:tab w:val="left" w:pos="2340"/>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eastAsia="Calibri" w:hAnsi="Calibri" w:cs="Times New Roman"/>
        <w:kern w:val="2"/>
        <w14:ligatures w14:val="standardContextual"/>
      </w:rPr>
      <w:id w:val="657110150"/>
    </w:sdtPr>
    <w:sdtContent>
      <w:p w:rsidR="00B81CA1" w:rsidRDefault="00B81CA1">
        <w:pPr>
          <w:tabs>
            <w:tab w:val="center" w:pos="4677"/>
            <w:tab w:val="right" w:pos="9355"/>
          </w:tabs>
          <w:spacing w:after="0" w:line="240" w:lineRule="auto"/>
          <w:jc w:val="right"/>
          <w:rPr>
            <w:rFonts w:ascii="Calibri" w:eastAsia="Calibri" w:hAnsi="Calibri" w:cs="Times New Roman"/>
            <w:kern w:val="2"/>
            <w14:ligatures w14:val="standardContextual"/>
          </w:rPr>
        </w:pPr>
        <w:r>
          <w:rPr>
            <w:rFonts w:ascii="Calibri" w:eastAsia="Calibri" w:hAnsi="Calibri" w:cs="Times New Roman"/>
            <w:kern w:val="2"/>
            <w14:ligatures w14:val="standardContextual"/>
          </w:rPr>
          <w:fldChar w:fldCharType="begin"/>
        </w:r>
        <w:r>
          <w:rPr>
            <w:rFonts w:ascii="Calibri" w:eastAsia="Calibri" w:hAnsi="Calibri" w:cs="Times New Roman"/>
            <w:kern w:val="2"/>
            <w14:ligatures w14:val="standardContextual"/>
          </w:rPr>
          <w:instrText>PAGE   \* MERGEFORMAT</w:instrText>
        </w:r>
        <w:r>
          <w:rPr>
            <w:rFonts w:ascii="Calibri" w:eastAsia="Calibri" w:hAnsi="Calibri" w:cs="Times New Roman"/>
            <w:kern w:val="2"/>
            <w14:ligatures w14:val="standardContextual"/>
          </w:rPr>
          <w:fldChar w:fldCharType="separate"/>
        </w:r>
        <w:r>
          <w:rPr>
            <w:rFonts w:ascii="Calibri" w:eastAsia="Calibri" w:hAnsi="Calibri" w:cs="Times New Roman"/>
            <w:kern w:val="2"/>
            <w14:ligatures w14:val="standardContextual"/>
          </w:rPr>
          <w:t>49</w:t>
        </w:r>
        <w:r>
          <w:rPr>
            <w:rFonts w:ascii="Calibri" w:eastAsia="Calibri" w:hAnsi="Calibri" w:cs="Times New Roman"/>
            <w:kern w:val="2"/>
            <w14:ligatures w14:val="standardContextual"/>
          </w:rPr>
          <w:fldChar w:fldCharType="end"/>
        </w:r>
      </w:p>
    </w:sdtContent>
  </w:sdt>
  <w:p w:rsidR="00B81CA1" w:rsidRDefault="00B81CA1">
    <w:pPr>
      <w:tabs>
        <w:tab w:val="center" w:pos="4677"/>
        <w:tab w:val="right" w:pos="9355"/>
      </w:tabs>
      <w:spacing w:after="0" w:line="240" w:lineRule="auto"/>
      <w:rPr>
        <w:rFonts w:ascii="Calibri" w:eastAsia="Calibri" w:hAnsi="Calibri" w:cs="Times New Roman"/>
        <w:kern w:val="2"/>
        <w14:ligatures w14:val="standardContextua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tabs>
        <w:tab w:val="center" w:pos="4677"/>
        <w:tab w:val="right" w:pos="9355"/>
      </w:tabs>
      <w:spacing w:after="0" w:line="240" w:lineRule="auto"/>
      <w:jc w:val="right"/>
      <w:rPr>
        <w:rFonts w:ascii="Calibri" w:eastAsia="Calibri" w:hAnsi="Calibri" w:cs="Times New Roman"/>
        <w:kern w:val="2"/>
        <w14:ligatures w14:val="standardContextual"/>
      </w:rPr>
    </w:pPr>
  </w:p>
  <w:p w:rsidR="00B81CA1" w:rsidRDefault="00B81CA1">
    <w:pPr>
      <w:tabs>
        <w:tab w:val="center" w:pos="4677"/>
        <w:tab w:val="right" w:pos="9355"/>
      </w:tabs>
      <w:spacing w:after="0" w:line="240" w:lineRule="auto"/>
      <w:rPr>
        <w:rFonts w:ascii="Calibri" w:eastAsia="Calibri" w:hAnsi="Calibri" w:cs="Times New Roman"/>
        <w:kern w:val="2"/>
        <w14:ligatures w14:val="standardContextual"/>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framePr w:wrap="around" w:vAnchor="text" w:hAnchor="margin" w:xAlign="right" w:y="1"/>
      <w:tabs>
        <w:tab w:val="center" w:pos="4677"/>
        <w:tab w:val="right" w:pos="935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fldChar w:fldCharType="begin"/>
    </w:r>
    <w:r>
      <w:rPr>
        <w:rFonts w:ascii="Times New Roman" w:eastAsia="Times New Roman" w:hAnsi="Times New Roman" w:cs="Times New Roman"/>
        <w:sz w:val="24"/>
        <w:szCs w:val="24"/>
        <w:lang w:eastAsia="ru-RU"/>
      </w:rPr>
      <w:instrText xml:space="preserve">PAGE  </w:instrText>
    </w:r>
    <w:r>
      <w:rPr>
        <w:rFonts w:ascii="Times New Roman" w:eastAsia="Times New Roman" w:hAnsi="Times New Roman" w:cs="Times New Roman"/>
        <w:sz w:val="24"/>
        <w:szCs w:val="24"/>
        <w:lang w:eastAsia="ru-RU"/>
      </w:rPr>
      <w:fldChar w:fldCharType="end"/>
    </w:r>
  </w:p>
  <w:p w:rsidR="00B81CA1" w:rsidRDefault="00B81CA1">
    <w:pPr>
      <w:tabs>
        <w:tab w:val="center" w:pos="4677"/>
        <w:tab w:val="right" w:pos="9355"/>
      </w:tabs>
      <w:spacing w:after="0" w:line="240" w:lineRule="auto"/>
      <w:ind w:right="360"/>
      <w:rPr>
        <w:rFonts w:ascii="Times New Roman" w:eastAsia="Times New Roman" w:hAnsi="Times New Roman" w:cs="Times New Roman"/>
        <w:sz w:val="24"/>
        <w:szCs w:val="24"/>
        <w:lang w:eastAsia="ru-RU"/>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framePr w:wrap="around" w:vAnchor="text" w:hAnchor="margin" w:xAlign="right" w:y="1"/>
      <w:tabs>
        <w:tab w:val="center" w:pos="4677"/>
        <w:tab w:val="right" w:pos="935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fldChar w:fldCharType="begin"/>
    </w:r>
    <w:r>
      <w:rPr>
        <w:rFonts w:ascii="Times New Roman" w:eastAsia="Times New Roman" w:hAnsi="Times New Roman" w:cs="Times New Roman"/>
        <w:sz w:val="24"/>
        <w:szCs w:val="24"/>
        <w:lang w:eastAsia="ru-RU"/>
      </w:rPr>
      <w:instrText xml:space="preserve">PAGE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t>118</w:t>
    </w:r>
    <w:r>
      <w:rPr>
        <w:rFonts w:ascii="Times New Roman" w:eastAsia="Times New Roman" w:hAnsi="Times New Roman" w:cs="Times New Roman"/>
        <w:sz w:val="24"/>
        <w:szCs w:val="24"/>
        <w:lang w:eastAsia="ru-RU"/>
      </w:rPr>
      <w:fldChar w:fldCharType="end"/>
    </w:r>
  </w:p>
  <w:p w:rsidR="00B81CA1" w:rsidRDefault="00B81CA1">
    <w:pPr>
      <w:tabs>
        <w:tab w:val="center" w:pos="4677"/>
        <w:tab w:val="right" w:pos="9355"/>
      </w:tabs>
      <w:spacing w:after="0" w:line="240" w:lineRule="auto"/>
      <w:ind w:right="360"/>
      <w:rPr>
        <w:rFonts w:ascii="Times New Roman" w:eastAsia="Times New Roman" w:hAnsi="Times New Roman" w:cs="Times New Roman"/>
        <w:sz w:val="24"/>
        <w:szCs w:val="24"/>
        <w:lang w:eastAsia="ru-RU"/>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pStyle w:val="Standard"/>
      <w:widowControl/>
      <w:tabs>
        <w:tab w:val="center" w:pos="4677"/>
        <w:tab w:val="right" w:pos="9355"/>
      </w:tabs>
      <w:rPr>
        <w:rFonts w:ascii="Times New Roman" w:eastAsia="Times New Roman" w:hAnsi="Times New Roman" w:cs="Times New Roman"/>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eastAsia="Times New Roman" w:hAnsi="Calibri" w:cs="Times New Roman"/>
        <w:lang w:eastAsia="ru-RU"/>
      </w:rPr>
      <w:id w:val="1361714077"/>
    </w:sdtPr>
    <w:sdtEndPr>
      <w:rPr>
        <w:rFonts w:ascii="Times New Roman" w:hAnsi="Times New Roman"/>
        <w:sz w:val="24"/>
        <w:szCs w:val="24"/>
      </w:rPr>
    </w:sdtEndPr>
    <w:sdtContent>
      <w:p w:rsidR="00B81CA1" w:rsidRDefault="00B81CA1">
        <w:pPr>
          <w:tabs>
            <w:tab w:val="center" w:pos="4677"/>
            <w:tab w:val="right" w:pos="9355"/>
          </w:tabs>
          <w:spacing w:before="120" w:after="12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fldChar w:fldCharType="begin"/>
        </w:r>
        <w:r>
          <w:rPr>
            <w:rFonts w:ascii="Times New Roman" w:eastAsia="Times New Roman" w:hAnsi="Times New Roman" w:cs="Times New Roman"/>
            <w:sz w:val="24"/>
            <w:szCs w:val="24"/>
            <w:lang w:eastAsia="ru-RU"/>
          </w:rPr>
          <w:instrText>PAGE   \* MERGEFORMAT</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t>38</w:t>
        </w:r>
        <w:r>
          <w:rPr>
            <w:rFonts w:ascii="Times New Roman" w:eastAsia="Times New Roman" w:hAnsi="Times New Roman" w:cs="Times New Roman"/>
            <w:sz w:val="24"/>
            <w:szCs w:val="24"/>
            <w:lang w:eastAsia="ru-RU"/>
          </w:rPr>
          <w:fldChar w:fldCharType="end"/>
        </w:r>
      </w:p>
    </w:sdtContent>
  </w:sdt>
  <w:p w:rsidR="00B81CA1" w:rsidRDefault="00B81CA1">
    <w:pPr>
      <w:tabs>
        <w:tab w:val="center" w:pos="4677"/>
        <w:tab w:val="right" w:pos="9355"/>
      </w:tabs>
      <w:spacing w:before="120" w:after="120" w:line="240" w:lineRule="auto"/>
      <w:rPr>
        <w:rFonts w:ascii="Times New Roman" w:eastAsia="Times New Roman" w:hAnsi="Times New Roman" w:cs="Times New Roman"/>
        <w:sz w:val="24"/>
        <w:szCs w:val="24"/>
        <w:lang w:eastAsia="ru-RU"/>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7525A" w:rsidRDefault="00F7525A">
      <w:pPr>
        <w:spacing w:after="0"/>
      </w:pPr>
      <w:r>
        <w:separator/>
      </w:r>
    </w:p>
  </w:footnote>
  <w:footnote w:type="continuationSeparator" w:id="0">
    <w:p w:rsidR="00F7525A" w:rsidRDefault="00F7525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CA1" w:rsidRDefault="00B81CA1">
    <w:pPr>
      <w:pStyle w:val="Standard"/>
      <w:widowControl/>
      <w:tabs>
        <w:tab w:val="center" w:pos="4677"/>
        <w:tab w:val="right" w:pos="9355"/>
      </w:tabs>
      <w:jc w:val="right"/>
      <w:rPr>
        <w:rFonts w:ascii="Times New Roman" w:eastAsia="Times New Roman" w:hAnsi="Times New Roman" w:cs="Times New Roman"/>
        <w:color w:val="000000"/>
      </w:rPr>
    </w:pPr>
  </w:p>
  <w:p w:rsidR="00B81CA1" w:rsidRDefault="00B81CA1">
    <w:pPr>
      <w:pStyle w:val="Standard"/>
      <w:widowControl/>
      <w:tabs>
        <w:tab w:val="center" w:pos="4677"/>
        <w:tab w:val="right" w:pos="9355"/>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48031D"/>
    <w:multiLevelType w:val="singleLevel"/>
    <w:tmpl w:val="8248031D"/>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A5A76ABE"/>
    <w:multiLevelType w:val="singleLevel"/>
    <w:tmpl w:val="A5A76ABE"/>
    <w:lvl w:ilvl="0">
      <w:start w:val="1"/>
      <w:numFmt w:val="decimal"/>
      <w:suff w:val="space"/>
      <w:lvlText w:val="%1."/>
      <w:lvlJc w:val="left"/>
    </w:lvl>
  </w:abstractNum>
  <w:abstractNum w:abstractNumId="2" w15:restartNumberingAfterBreak="0">
    <w:nsid w:val="BD01E405"/>
    <w:multiLevelType w:val="singleLevel"/>
    <w:tmpl w:val="BD01E4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CC392C57"/>
    <w:multiLevelType w:val="singleLevel"/>
    <w:tmpl w:val="CC392C57"/>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D4401466"/>
    <w:multiLevelType w:val="singleLevel"/>
    <w:tmpl w:val="D4401466"/>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D6CBA3FC"/>
    <w:multiLevelType w:val="singleLevel"/>
    <w:tmpl w:val="D6CBA3FC"/>
    <w:lvl w:ilvl="0">
      <w:start w:val="1"/>
      <w:numFmt w:val="decimal"/>
      <w:suff w:val="space"/>
      <w:lvlText w:val="%1."/>
      <w:lvlJc w:val="left"/>
    </w:lvl>
  </w:abstractNum>
  <w:abstractNum w:abstractNumId="6" w15:restartNumberingAfterBreak="0">
    <w:nsid w:val="E94826F9"/>
    <w:multiLevelType w:val="singleLevel"/>
    <w:tmpl w:val="E94826F9"/>
    <w:lvl w:ilvl="0">
      <w:start w:val="1"/>
      <w:numFmt w:val="bullet"/>
      <w:lvlText w:val=""/>
      <w:lvlJc w:val="left"/>
      <w:pPr>
        <w:tabs>
          <w:tab w:val="left" w:pos="420"/>
        </w:tabs>
        <w:ind w:left="420" w:hanging="420"/>
      </w:pPr>
      <w:rPr>
        <w:rFonts w:ascii="Wingdings" w:hAnsi="Wingdings" w:hint="default"/>
      </w:rPr>
    </w:lvl>
  </w:abstractNum>
  <w:abstractNum w:abstractNumId="7" w15:restartNumberingAfterBreak="0">
    <w:nsid w:val="ECCED2F3"/>
    <w:multiLevelType w:val="singleLevel"/>
    <w:tmpl w:val="ECCED2F3"/>
    <w:lvl w:ilvl="0">
      <w:start w:val="1"/>
      <w:numFmt w:val="decimal"/>
      <w:suff w:val="space"/>
      <w:lvlText w:val="%1."/>
      <w:lvlJc w:val="left"/>
    </w:lvl>
  </w:abstractNum>
  <w:abstractNum w:abstractNumId="8" w15:restartNumberingAfterBreak="0">
    <w:nsid w:val="FFFFFF7C"/>
    <w:multiLevelType w:val="singleLevel"/>
    <w:tmpl w:val="FFFFFF7C"/>
    <w:lvl w:ilvl="0">
      <w:start w:val="1"/>
      <w:numFmt w:val="decimal"/>
      <w:pStyle w:val="5"/>
      <w:lvlText w:val="%1."/>
      <w:lvlJc w:val="left"/>
      <w:pPr>
        <w:tabs>
          <w:tab w:val="left" w:pos="2040"/>
        </w:tabs>
        <w:ind w:left="2040" w:hanging="360"/>
      </w:pPr>
    </w:lvl>
  </w:abstractNum>
  <w:abstractNum w:abstractNumId="9" w15:restartNumberingAfterBreak="0">
    <w:nsid w:val="FFFFFF7D"/>
    <w:multiLevelType w:val="singleLevel"/>
    <w:tmpl w:val="FFFFFF7D"/>
    <w:lvl w:ilvl="0">
      <w:start w:val="1"/>
      <w:numFmt w:val="decimal"/>
      <w:pStyle w:val="4"/>
      <w:lvlText w:val="%1."/>
      <w:lvlJc w:val="left"/>
      <w:pPr>
        <w:tabs>
          <w:tab w:val="left" w:pos="1620"/>
        </w:tabs>
        <w:ind w:left="1620" w:hanging="360"/>
      </w:pPr>
    </w:lvl>
  </w:abstractNum>
  <w:abstractNum w:abstractNumId="10" w15:restartNumberingAfterBreak="0">
    <w:nsid w:val="FFFFFF7E"/>
    <w:multiLevelType w:val="singleLevel"/>
    <w:tmpl w:val="FFFFFF7E"/>
    <w:lvl w:ilvl="0">
      <w:start w:val="1"/>
      <w:numFmt w:val="decimal"/>
      <w:pStyle w:val="3"/>
      <w:lvlText w:val="%1."/>
      <w:lvlJc w:val="left"/>
      <w:pPr>
        <w:tabs>
          <w:tab w:val="left" w:pos="1200"/>
        </w:tabs>
        <w:ind w:left="1200" w:hanging="360"/>
      </w:pPr>
    </w:lvl>
  </w:abstractNum>
  <w:abstractNum w:abstractNumId="11" w15:restartNumberingAfterBreak="0">
    <w:nsid w:val="FFFFFF7F"/>
    <w:multiLevelType w:val="singleLevel"/>
    <w:tmpl w:val="FFFFFF7F"/>
    <w:lvl w:ilvl="0">
      <w:start w:val="1"/>
      <w:numFmt w:val="decimal"/>
      <w:pStyle w:val="2"/>
      <w:lvlText w:val="%1."/>
      <w:lvlJc w:val="left"/>
      <w:pPr>
        <w:tabs>
          <w:tab w:val="left" w:pos="780"/>
        </w:tabs>
        <w:ind w:left="780" w:hanging="360"/>
      </w:pPr>
    </w:lvl>
  </w:abstractNum>
  <w:abstractNum w:abstractNumId="12" w15:restartNumberingAfterBreak="0">
    <w:nsid w:val="FFFFFF80"/>
    <w:multiLevelType w:val="singleLevel"/>
    <w:tmpl w:val="FFFFFF80"/>
    <w:lvl w:ilvl="0">
      <w:start w:val="1"/>
      <w:numFmt w:val="bullet"/>
      <w:pStyle w:val="50"/>
      <w:lvlText w:val=""/>
      <w:lvlJc w:val="left"/>
      <w:pPr>
        <w:tabs>
          <w:tab w:val="left" w:pos="2040"/>
        </w:tabs>
        <w:ind w:left="2040" w:hanging="360"/>
      </w:pPr>
      <w:rPr>
        <w:rFonts w:ascii="Wingdings" w:hAnsi="Wingdings" w:hint="default"/>
      </w:rPr>
    </w:lvl>
  </w:abstractNum>
  <w:abstractNum w:abstractNumId="13" w15:restartNumberingAfterBreak="0">
    <w:nsid w:val="FFFFFF81"/>
    <w:multiLevelType w:val="singleLevel"/>
    <w:tmpl w:val="FFFFFF81"/>
    <w:lvl w:ilvl="0">
      <w:start w:val="1"/>
      <w:numFmt w:val="bullet"/>
      <w:pStyle w:val="40"/>
      <w:lvlText w:val=""/>
      <w:lvlJc w:val="left"/>
      <w:pPr>
        <w:tabs>
          <w:tab w:val="left" w:pos="1620"/>
        </w:tabs>
        <w:ind w:left="1620" w:hanging="360"/>
      </w:pPr>
      <w:rPr>
        <w:rFonts w:ascii="Wingdings" w:hAnsi="Wingdings" w:hint="default"/>
      </w:rPr>
    </w:lvl>
  </w:abstractNum>
  <w:abstractNum w:abstractNumId="14" w15:restartNumberingAfterBreak="0">
    <w:nsid w:val="FFFFFF82"/>
    <w:multiLevelType w:val="singleLevel"/>
    <w:tmpl w:val="FFFFFF82"/>
    <w:lvl w:ilvl="0">
      <w:start w:val="1"/>
      <w:numFmt w:val="bullet"/>
      <w:pStyle w:val="30"/>
      <w:lvlText w:val=""/>
      <w:lvlJc w:val="left"/>
      <w:pPr>
        <w:tabs>
          <w:tab w:val="left" w:pos="1200"/>
        </w:tabs>
        <w:ind w:left="1200" w:hanging="360"/>
      </w:pPr>
      <w:rPr>
        <w:rFonts w:ascii="Wingdings" w:hAnsi="Wingdings" w:hint="default"/>
      </w:rPr>
    </w:lvl>
  </w:abstractNum>
  <w:abstractNum w:abstractNumId="15" w15:restartNumberingAfterBreak="0">
    <w:nsid w:val="FFFFFF83"/>
    <w:multiLevelType w:val="singleLevel"/>
    <w:tmpl w:val="FFFFFF83"/>
    <w:lvl w:ilvl="0">
      <w:start w:val="1"/>
      <w:numFmt w:val="bullet"/>
      <w:pStyle w:val="20"/>
      <w:lvlText w:val=""/>
      <w:lvlJc w:val="left"/>
      <w:pPr>
        <w:tabs>
          <w:tab w:val="left" w:pos="780"/>
        </w:tabs>
        <w:ind w:left="780" w:hanging="360"/>
      </w:pPr>
      <w:rPr>
        <w:rFonts w:ascii="Wingdings" w:hAnsi="Wingdings" w:hint="default"/>
      </w:rPr>
    </w:lvl>
  </w:abstractNum>
  <w:abstractNum w:abstractNumId="16"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7"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Wingdings" w:hAnsi="Wingdings" w:hint="default"/>
      </w:rPr>
    </w:lvl>
  </w:abstractNum>
  <w:abstractNum w:abstractNumId="18" w15:restartNumberingAfterBreak="0">
    <w:nsid w:val="03614F57"/>
    <w:multiLevelType w:val="multilevel"/>
    <w:tmpl w:val="3EE8B436"/>
    <w:lvl w:ilvl="0">
      <w:start w:val="1"/>
      <w:numFmt w:val="decimal"/>
      <w:lvlText w:val="%1."/>
      <w:lvlJc w:val="left"/>
      <w:pPr>
        <w:ind w:left="4187" w:hanging="284"/>
        <w:jc w:val="right"/>
      </w:pPr>
      <w:rPr>
        <w:rFonts w:hint="default"/>
        <w:spacing w:val="0"/>
        <w:w w:val="100"/>
        <w:lang w:val="ru-RU" w:eastAsia="en-US" w:bidi="ar-SA"/>
      </w:rPr>
    </w:lvl>
    <w:lvl w:ilvl="1">
      <w:start w:val="1"/>
      <w:numFmt w:val="decimal"/>
      <w:lvlText w:val="%1.%2."/>
      <w:lvlJc w:val="left"/>
      <w:pPr>
        <w:ind w:left="222" w:hanging="555"/>
        <w:jc w:val="right"/>
      </w:pPr>
      <w:rPr>
        <w:rFonts w:hint="default"/>
        <w:spacing w:val="0"/>
        <w:w w:val="100"/>
        <w:lang w:val="ru-RU" w:eastAsia="en-US" w:bidi="ar-SA"/>
      </w:rPr>
    </w:lvl>
    <w:lvl w:ilvl="2">
      <w:start w:val="1"/>
      <w:numFmt w:val="decimal"/>
      <w:lvlText w:val="%1.%2.%3."/>
      <w:lvlJc w:val="left"/>
      <w:pPr>
        <w:ind w:left="1530" w:hanging="600"/>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4180" w:hanging="600"/>
      </w:pPr>
      <w:rPr>
        <w:rFonts w:hint="default"/>
        <w:lang w:val="ru-RU" w:eastAsia="en-US" w:bidi="ar-SA"/>
      </w:rPr>
    </w:lvl>
    <w:lvl w:ilvl="4">
      <w:numFmt w:val="bullet"/>
      <w:lvlText w:val="•"/>
      <w:lvlJc w:val="left"/>
      <w:pPr>
        <w:ind w:left="4952" w:hanging="600"/>
      </w:pPr>
      <w:rPr>
        <w:rFonts w:hint="default"/>
        <w:lang w:val="ru-RU" w:eastAsia="en-US" w:bidi="ar-SA"/>
      </w:rPr>
    </w:lvl>
    <w:lvl w:ilvl="5">
      <w:numFmt w:val="bullet"/>
      <w:lvlText w:val="•"/>
      <w:lvlJc w:val="left"/>
      <w:pPr>
        <w:ind w:left="5724" w:hanging="600"/>
      </w:pPr>
      <w:rPr>
        <w:rFonts w:hint="default"/>
        <w:lang w:val="ru-RU" w:eastAsia="en-US" w:bidi="ar-SA"/>
      </w:rPr>
    </w:lvl>
    <w:lvl w:ilvl="6">
      <w:numFmt w:val="bullet"/>
      <w:lvlText w:val="•"/>
      <w:lvlJc w:val="left"/>
      <w:pPr>
        <w:ind w:left="6497" w:hanging="600"/>
      </w:pPr>
      <w:rPr>
        <w:rFonts w:hint="default"/>
        <w:lang w:val="ru-RU" w:eastAsia="en-US" w:bidi="ar-SA"/>
      </w:rPr>
    </w:lvl>
    <w:lvl w:ilvl="7">
      <w:numFmt w:val="bullet"/>
      <w:lvlText w:val="•"/>
      <w:lvlJc w:val="left"/>
      <w:pPr>
        <w:ind w:left="7269" w:hanging="600"/>
      </w:pPr>
      <w:rPr>
        <w:rFonts w:hint="default"/>
        <w:lang w:val="ru-RU" w:eastAsia="en-US" w:bidi="ar-SA"/>
      </w:rPr>
    </w:lvl>
    <w:lvl w:ilvl="8">
      <w:numFmt w:val="bullet"/>
      <w:lvlText w:val="•"/>
      <w:lvlJc w:val="left"/>
      <w:pPr>
        <w:ind w:left="8041" w:hanging="600"/>
      </w:pPr>
      <w:rPr>
        <w:rFonts w:hint="default"/>
        <w:lang w:val="ru-RU" w:eastAsia="en-US" w:bidi="ar-SA"/>
      </w:rPr>
    </w:lvl>
  </w:abstractNum>
  <w:abstractNum w:abstractNumId="19" w15:restartNumberingAfterBreak="0">
    <w:nsid w:val="054F66D1"/>
    <w:multiLevelType w:val="multilevel"/>
    <w:tmpl w:val="054F6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5B10B19"/>
    <w:multiLevelType w:val="multilevel"/>
    <w:tmpl w:val="05B10B19"/>
    <w:lvl w:ilvl="0">
      <w:numFmt w:val="bullet"/>
      <w:lvlText w:val="-"/>
      <w:lvlJc w:val="left"/>
      <w:pPr>
        <w:ind w:left="7" w:hanging="140"/>
      </w:pPr>
      <w:rPr>
        <w:rFonts w:ascii="Trebuchet MS" w:eastAsia="Trebuchet MS" w:hAnsi="Trebuchet MS" w:cs="Trebuchet MS" w:hint="default"/>
        <w:w w:val="95"/>
        <w:sz w:val="24"/>
        <w:szCs w:val="24"/>
        <w:lang w:val="ru-RU" w:eastAsia="en-US" w:bidi="ar-SA"/>
      </w:rPr>
    </w:lvl>
    <w:lvl w:ilvl="1">
      <w:numFmt w:val="bullet"/>
      <w:lvlText w:val="•"/>
      <w:lvlJc w:val="left"/>
      <w:pPr>
        <w:ind w:left="639" w:hanging="140"/>
      </w:pPr>
      <w:rPr>
        <w:rFonts w:hint="default"/>
        <w:lang w:val="ru-RU" w:eastAsia="en-US" w:bidi="ar-SA"/>
      </w:rPr>
    </w:lvl>
    <w:lvl w:ilvl="2">
      <w:numFmt w:val="bullet"/>
      <w:lvlText w:val="•"/>
      <w:lvlJc w:val="left"/>
      <w:pPr>
        <w:ind w:left="1278" w:hanging="140"/>
      </w:pPr>
      <w:rPr>
        <w:rFonts w:hint="default"/>
        <w:lang w:val="ru-RU" w:eastAsia="en-US" w:bidi="ar-SA"/>
      </w:rPr>
    </w:lvl>
    <w:lvl w:ilvl="3">
      <w:numFmt w:val="bullet"/>
      <w:lvlText w:val="•"/>
      <w:lvlJc w:val="left"/>
      <w:pPr>
        <w:ind w:left="1917" w:hanging="140"/>
      </w:pPr>
      <w:rPr>
        <w:rFonts w:hint="default"/>
        <w:lang w:val="ru-RU" w:eastAsia="en-US" w:bidi="ar-SA"/>
      </w:rPr>
    </w:lvl>
    <w:lvl w:ilvl="4">
      <w:numFmt w:val="bullet"/>
      <w:lvlText w:val="•"/>
      <w:lvlJc w:val="left"/>
      <w:pPr>
        <w:ind w:left="2556" w:hanging="140"/>
      </w:pPr>
      <w:rPr>
        <w:rFonts w:hint="default"/>
        <w:lang w:val="ru-RU" w:eastAsia="en-US" w:bidi="ar-SA"/>
      </w:rPr>
    </w:lvl>
    <w:lvl w:ilvl="5">
      <w:numFmt w:val="bullet"/>
      <w:lvlText w:val="•"/>
      <w:lvlJc w:val="left"/>
      <w:pPr>
        <w:ind w:left="3196" w:hanging="140"/>
      </w:pPr>
      <w:rPr>
        <w:rFonts w:hint="default"/>
        <w:lang w:val="ru-RU" w:eastAsia="en-US" w:bidi="ar-SA"/>
      </w:rPr>
    </w:lvl>
    <w:lvl w:ilvl="6">
      <w:numFmt w:val="bullet"/>
      <w:lvlText w:val="•"/>
      <w:lvlJc w:val="left"/>
      <w:pPr>
        <w:ind w:left="3835" w:hanging="140"/>
      </w:pPr>
      <w:rPr>
        <w:rFonts w:hint="default"/>
        <w:lang w:val="ru-RU" w:eastAsia="en-US" w:bidi="ar-SA"/>
      </w:rPr>
    </w:lvl>
    <w:lvl w:ilvl="7">
      <w:numFmt w:val="bullet"/>
      <w:lvlText w:val="•"/>
      <w:lvlJc w:val="left"/>
      <w:pPr>
        <w:ind w:left="4474" w:hanging="140"/>
      </w:pPr>
      <w:rPr>
        <w:rFonts w:hint="default"/>
        <w:lang w:val="ru-RU" w:eastAsia="en-US" w:bidi="ar-SA"/>
      </w:rPr>
    </w:lvl>
    <w:lvl w:ilvl="8">
      <w:numFmt w:val="bullet"/>
      <w:lvlText w:val="•"/>
      <w:lvlJc w:val="left"/>
      <w:pPr>
        <w:ind w:left="5113" w:hanging="140"/>
      </w:pPr>
      <w:rPr>
        <w:rFonts w:hint="default"/>
        <w:lang w:val="ru-RU" w:eastAsia="en-US" w:bidi="ar-SA"/>
      </w:rPr>
    </w:lvl>
  </w:abstractNum>
  <w:abstractNum w:abstractNumId="21" w15:restartNumberingAfterBreak="0">
    <w:nsid w:val="092A3C73"/>
    <w:multiLevelType w:val="multilevel"/>
    <w:tmpl w:val="092A3C7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22" w15:restartNumberingAfterBreak="0">
    <w:nsid w:val="109976EA"/>
    <w:multiLevelType w:val="multilevel"/>
    <w:tmpl w:val="10997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685C83"/>
    <w:multiLevelType w:val="hybridMultilevel"/>
    <w:tmpl w:val="99585108"/>
    <w:lvl w:ilvl="0" w:tplc="0D7E1CB0">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64252C6">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090DA24">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2A4BE68">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20EA033C">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C627072">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996D412">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3A5AFAE2">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65EA9F6">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157F8683"/>
    <w:multiLevelType w:val="singleLevel"/>
    <w:tmpl w:val="157F8683"/>
    <w:lvl w:ilvl="0">
      <w:start w:val="1"/>
      <w:numFmt w:val="bullet"/>
      <w:lvlText w:val=""/>
      <w:lvlJc w:val="left"/>
      <w:pPr>
        <w:tabs>
          <w:tab w:val="left" w:pos="420"/>
        </w:tabs>
        <w:ind w:left="420" w:hanging="420"/>
      </w:pPr>
      <w:rPr>
        <w:rFonts w:ascii="Wingdings" w:hAnsi="Wingdings" w:hint="default"/>
      </w:rPr>
    </w:lvl>
  </w:abstractNum>
  <w:abstractNum w:abstractNumId="25" w15:restartNumberingAfterBreak="0">
    <w:nsid w:val="15A81524"/>
    <w:multiLevelType w:val="multilevel"/>
    <w:tmpl w:val="15A81524"/>
    <w:lvl w:ilvl="0">
      <w:numFmt w:val="bullet"/>
      <w:lvlText w:val=""/>
      <w:lvlJc w:val="left"/>
      <w:pPr>
        <w:ind w:left="144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17DB6228"/>
    <w:multiLevelType w:val="multilevel"/>
    <w:tmpl w:val="17DB6228"/>
    <w:lvl w:ilvl="0">
      <w:start w:val="65535"/>
      <w:numFmt w:val="bullet"/>
      <w:lvlText w:val="-"/>
      <w:lvlJc w:val="left"/>
      <w:pPr>
        <w:ind w:left="1146" w:hanging="360"/>
      </w:pPr>
      <w:rPr>
        <w:rFonts w:ascii="Times New Roman" w:hAnsi="Times New Roman" w:cs="Times New Roman"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27" w15:restartNumberingAfterBreak="0">
    <w:nsid w:val="1869209F"/>
    <w:multiLevelType w:val="multilevel"/>
    <w:tmpl w:val="186920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188A9D9A"/>
    <w:multiLevelType w:val="singleLevel"/>
    <w:tmpl w:val="188A9D9A"/>
    <w:lvl w:ilvl="0">
      <w:start w:val="1"/>
      <w:numFmt w:val="bullet"/>
      <w:lvlText w:val=""/>
      <w:lvlJc w:val="left"/>
      <w:pPr>
        <w:tabs>
          <w:tab w:val="left" w:pos="420"/>
        </w:tabs>
        <w:ind w:left="420" w:hanging="420"/>
      </w:pPr>
      <w:rPr>
        <w:rFonts w:ascii="Wingdings" w:hAnsi="Wingdings" w:hint="default"/>
      </w:rPr>
    </w:lvl>
  </w:abstractNum>
  <w:abstractNum w:abstractNumId="29" w15:restartNumberingAfterBreak="0">
    <w:nsid w:val="2237A685"/>
    <w:multiLevelType w:val="singleLevel"/>
    <w:tmpl w:val="2237A685"/>
    <w:lvl w:ilvl="0">
      <w:start w:val="1"/>
      <w:numFmt w:val="bullet"/>
      <w:lvlText w:val=""/>
      <w:lvlJc w:val="left"/>
      <w:pPr>
        <w:tabs>
          <w:tab w:val="left" w:pos="420"/>
        </w:tabs>
        <w:ind w:left="420" w:hanging="420"/>
      </w:pPr>
      <w:rPr>
        <w:rFonts w:ascii="Wingdings" w:hAnsi="Wingdings" w:hint="default"/>
      </w:rPr>
    </w:lvl>
  </w:abstractNum>
  <w:abstractNum w:abstractNumId="30" w15:restartNumberingAfterBreak="0">
    <w:nsid w:val="24E9441B"/>
    <w:multiLevelType w:val="hybridMultilevel"/>
    <w:tmpl w:val="DF0C562A"/>
    <w:lvl w:ilvl="0" w:tplc="DE96D38E">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AD2A432">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E964F02">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E4EA82C">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E3ED80A">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BF8E8AC">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350CF6C">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34890AA">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B50F486">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2B453B8C"/>
    <w:multiLevelType w:val="multilevel"/>
    <w:tmpl w:val="2B453B8C"/>
    <w:lvl w:ilvl="0">
      <w:start w:val="1"/>
      <w:numFmt w:val="decimal"/>
      <w:lvlText w:val="%1."/>
      <w:lvlJc w:val="left"/>
      <w:pPr>
        <w:ind w:left="720" w:hanging="360"/>
      </w:pPr>
      <w:rPr>
        <w:rFonts w:hint="default"/>
      </w:rPr>
    </w:lvl>
    <w:lvl w:ilvl="1">
      <w:start w:val="1"/>
      <w:numFmt w:val="decimal"/>
      <w:isLgl/>
      <w:lvlText w:val="%1.%2."/>
      <w:lvlJc w:val="left"/>
      <w:pPr>
        <w:ind w:left="1134" w:hanging="60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32" w15:restartNumberingAfterBreak="0">
    <w:nsid w:val="318203F1"/>
    <w:multiLevelType w:val="multilevel"/>
    <w:tmpl w:val="318203F1"/>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33" w15:restartNumberingAfterBreak="0">
    <w:nsid w:val="35D671AC"/>
    <w:multiLevelType w:val="singleLevel"/>
    <w:tmpl w:val="35D671AC"/>
    <w:lvl w:ilvl="0">
      <w:start w:val="1"/>
      <w:numFmt w:val="bullet"/>
      <w:lvlText w:val=""/>
      <w:lvlJc w:val="left"/>
      <w:pPr>
        <w:tabs>
          <w:tab w:val="left" w:pos="420"/>
        </w:tabs>
        <w:ind w:left="420" w:hanging="420"/>
      </w:pPr>
      <w:rPr>
        <w:rFonts w:ascii="Wingdings" w:hAnsi="Wingdings" w:hint="default"/>
      </w:rPr>
    </w:lvl>
  </w:abstractNum>
  <w:abstractNum w:abstractNumId="34" w15:restartNumberingAfterBreak="0">
    <w:nsid w:val="3CE67BFC"/>
    <w:multiLevelType w:val="multilevel"/>
    <w:tmpl w:val="3CE67BFC"/>
    <w:lvl w:ilvl="0">
      <w:start w:val="1"/>
      <w:numFmt w:val="decimal"/>
      <w:lvlText w:val="%1."/>
      <w:lvlJc w:val="left"/>
      <w:pPr>
        <w:ind w:left="1680" w:hanging="360"/>
      </w:pPr>
      <w:rPr>
        <w:rFonts w:hint="default"/>
        <w:b/>
        <w:i w:val="0"/>
        <w:color w:val="FF0000"/>
      </w:rPr>
    </w:lvl>
    <w:lvl w:ilvl="1">
      <w:start w:val="1"/>
      <w:numFmt w:val="decimal"/>
      <w:isLgl/>
      <w:lvlText w:val="%1.%2."/>
      <w:lvlJc w:val="left"/>
      <w:pPr>
        <w:ind w:left="644" w:hanging="360"/>
      </w:pPr>
      <w:rPr>
        <w:rFonts w:ascii="Times New Roman" w:hAnsi="Times New Roman" w:cs="Times New Roman" w:hint="default"/>
        <w:b/>
        <w:i w:val="0"/>
        <w:color w:val="FF0000"/>
        <w:sz w:val="24"/>
        <w:szCs w:val="24"/>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5" w15:restartNumberingAfterBreak="0">
    <w:nsid w:val="40BC2576"/>
    <w:multiLevelType w:val="multilevel"/>
    <w:tmpl w:val="40BC2576"/>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36" w15:restartNumberingAfterBreak="0">
    <w:nsid w:val="42865F43"/>
    <w:multiLevelType w:val="multilevel"/>
    <w:tmpl w:val="42865F43"/>
    <w:lvl w:ilvl="0">
      <w:numFmt w:val="bullet"/>
      <w:lvlText w:val="−"/>
      <w:lvlJc w:val="left"/>
      <w:pPr>
        <w:ind w:left="720" w:hanging="360"/>
      </w:pPr>
      <w:rPr>
        <w:rFonts w:ascii="Noto Sans Symbols" w:eastAsia="Noto Sans Symbols" w:hAnsi="Noto Sans Symbols" w:cs="Noto Sans Symbols"/>
        <w:b w:val="0"/>
        <w:position w:val="0"/>
        <w:sz w:val="24"/>
        <w:vertAlign w:val="baseline"/>
      </w:rPr>
    </w:lvl>
    <w:lvl w:ilvl="1">
      <w:numFmt w:val="bullet"/>
      <w:lvlText w:val="o"/>
      <w:lvlJc w:val="left"/>
      <w:pPr>
        <w:ind w:left="1440" w:hanging="360"/>
      </w:pPr>
      <w:rPr>
        <w:rFonts w:ascii="Courier New" w:eastAsia="Courier New" w:hAnsi="Courier New" w:cs="Courier New"/>
        <w:position w:val="0"/>
        <w:vertAlign w:val="baseline"/>
      </w:rPr>
    </w:lvl>
    <w:lvl w:ilvl="2">
      <w:numFmt w:val="bullet"/>
      <w:lvlText w:val="▪"/>
      <w:lvlJc w:val="left"/>
      <w:pPr>
        <w:ind w:left="2160" w:hanging="360"/>
      </w:pPr>
      <w:rPr>
        <w:rFonts w:ascii="Noto Sans Symbols" w:eastAsia="Noto Sans Symbols" w:hAnsi="Noto Sans Symbols" w:cs="Noto Sans Symbols"/>
        <w:position w:val="0"/>
        <w:vertAlign w:val="baseline"/>
      </w:rPr>
    </w:lvl>
    <w:lvl w:ilvl="3">
      <w:numFmt w:val="bullet"/>
      <w:lvlText w:val="●"/>
      <w:lvlJc w:val="left"/>
      <w:pPr>
        <w:ind w:left="2880" w:hanging="360"/>
      </w:pPr>
      <w:rPr>
        <w:rFonts w:ascii="Noto Sans Symbols" w:eastAsia="Noto Sans Symbols" w:hAnsi="Noto Sans Symbols" w:cs="Noto Sans Symbols"/>
        <w:position w:val="0"/>
        <w:vertAlign w:val="baseline"/>
      </w:rPr>
    </w:lvl>
    <w:lvl w:ilvl="4">
      <w:numFmt w:val="bullet"/>
      <w:lvlText w:val="o"/>
      <w:lvlJc w:val="left"/>
      <w:pPr>
        <w:ind w:left="3600" w:hanging="360"/>
      </w:pPr>
      <w:rPr>
        <w:rFonts w:ascii="Courier New" w:eastAsia="Courier New" w:hAnsi="Courier New" w:cs="Courier New"/>
        <w:position w:val="0"/>
        <w:vertAlign w:val="baseline"/>
      </w:rPr>
    </w:lvl>
    <w:lvl w:ilvl="5">
      <w:numFmt w:val="bullet"/>
      <w:lvlText w:val="▪"/>
      <w:lvlJc w:val="left"/>
      <w:pPr>
        <w:ind w:left="4320" w:hanging="360"/>
      </w:pPr>
      <w:rPr>
        <w:rFonts w:ascii="Noto Sans Symbols" w:eastAsia="Noto Sans Symbols" w:hAnsi="Noto Sans Symbols" w:cs="Noto Sans Symbols"/>
        <w:position w:val="0"/>
        <w:vertAlign w:val="baseline"/>
      </w:rPr>
    </w:lvl>
    <w:lvl w:ilvl="6">
      <w:numFmt w:val="bullet"/>
      <w:lvlText w:val="●"/>
      <w:lvlJc w:val="left"/>
      <w:pPr>
        <w:ind w:left="5040" w:hanging="360"/>
      </w:pPr>
      <w:rPr>
        <w:rFonts w:ascii="Noto Sans Symbols" w:eastAsia="Noto Sans Symbols" w:hAnsi="Noto Sans Symbols" w:cs="Noto Sans Symbols"/>
        <w:position w:val="0"/>
        <w:vertAlign w:val="baseline"/>
      </w:rPr>
    </w:lvl>
    <w:lvl w:ilvl="7">
      <w:numFmt w:val="bullet"/>
      <w:lvlText w:val="o"/>
      <w:lvlJc w:val="left"/>
      <w:pPr>
        <w:ind w:left="5760" w:hanging="360"/>
      </w:pPr>
      <w:rPr>
        <w:rFonts w:ascii="Courier New" w:eastAsia="Courier New" w:hAnsi="Courier New" w:cs="Courier New"/>
        <w:position w:val="0"/>
        <w:vertAlign w:val="baseline"/>
      </w:rPr>
    </w:lvl>
    <w:lvl w:ilvl="8">
      <w:numFmt w:val="bullet"/>
      <w:lvlText w:val="▪"/>
      <w:lvlJc w:val="left"/>
      <w:pPr>
        <w:ind w:left="6480" w:hanging="360"/>
      </w:pPr>
      <w:rPr>
        <w:rFonts w:ascii="Noto Sans Symbols" w:eastAsia="Noto Sans Symbols" w:hAnsi="Noto Sans Symbols" w:cs="Noto Sans Symbols"/>
        <w:position w:val="0"/>
        <w:vertAlign w:val="baseline"/>
      </w:rPr>
    </w:lvl>
  </w:abstractNum>
  <w:abstractNum w:abstractNumId="37" w15:restartNumberingAfterBreak="0">
    <w:nsid w:val="455580AD"/>
    <w:multiLevelType w:val="multilevel"/>
    <w:tmpl w:val="455580AD"/>
    <w:lvl w:ilvl="0">
      <w:start w:val="1"/>
      <w:numFmt w:val="bullet"/>
      <w:lvlText w:val="·"/>
      <w:lvlJc w:val="left"/>
      <w:pPr>
        <w:ind w:left="720" w:hanging="354"/>
      </w:pPr>
      <w:rPr>
        <w:rFonts w:ascii="Symbol" w:hAnsi="Symbol"/>
      </w:rPr>
    </w:lvl>
    <w:lvl w:ilvl="1">
      <w:start w:val="1"/>
      <w:numFmt w:val="bullet"/>
      <w:lvlText w:val="o"/>
      <w:lvlJc w:val="left"/>
      <w:pPr>
        <w:ind w:left="1440" w:hanging="354"/>
      </w:pPr>
      <w:rPr>
        <w:rFonts w:ascii="Symbol" w:hAnsi="Symbol"/>
      </w:rPr>
    </w:lvl>
    <w:lvl w:ilvl="2">
      <w:start w:val="1"/>
      <w:numFmt w:val="bullet"/>
      <w:lvlText w:val="·"/>
      <w:lvlJc w:val="left"/>
      <w:pPr>
        <w:ind w:left="2160" w:hanging="354"/>
      </w:pPr>
      <w:rPr>
        <w:rFonts w:ascii="Symbol" w:hAnsi="Symbol"/>
      </w:rPr>
    </w:lvl>
    <w:lvl w:ilvl="3">
      <w:start w:val="1"/>
      <w:numFmt w:val="bullet"/>
      <w:lvlText w:val="o"/>
      <w:lvlJc w:val="left"/>
      <w:pPr>
        <w:ind w:left="2880" w:hanging="354"/>
      </w:pPr>
      <w:rPr>
        <w:rFonts w:ascii="Symbol" w:hAnsi="Symbol"/>
      </w:rPr>
    </w:lvl>
    <w:lvl w:ilvl="4">
      <w:start w:val="1"/>
      <w:numFmt w:val="bullet"/>
      <w:lvlText w:val="·"/>
      <w:lvlJc w:val="left"/>
      <w:pPr>
        <w:ind w:left="3600" w:hanging="354"/>
      </w:pPr>
      <w:rPr>
        <w:rFonts w:ascii="Symbol" w:hAnsi="Symbol"/>
      </w:rPr>
    </w:lvl>
    <w:lvl w:ilvl="5">
      <w:start w:val="1"/>
      <w:numFmt w:val="bullet"/>
      <w:lvlText w:val="o"/>
      <w:lvlJc w:val="left"/>
      <w:pPr>
        <w:ind w:left="4320" w:hanging="354"/>
      </w:pPr>
      <w:rPr>
        <w:rFonts w:ascii="Symbol" w:hAnsi="Symbol"/>
      </w:rPr>
    </w:lvl>
    <w:lvl w:ilvl="6">
      <w:start w:val="1"/>
      <w:numFmt w:val="bullet"/>
      <w:lvlText w:val="·"/>
      <w:lvlJc w:val="left"/>
      <w:pPr>
        <w:ind w:left="5040" w:hanging="354"/>
      </w:pPr>
      <w:rPr>
        <w:rFonts w:ascii="Symbol" w:hAnsi="Symbol"/>
      </w:rPr>
    </w:lvl>
    <w:lvl w:ilvl="7">
      <w:start w:val="1"/>
      <w:numFmt w:val="bullet"/>
      <w:lvlText w:val="o"/>
      <w:lvlJc w:val="left"/>
      <w:pPr>
        <w:ind w:left="5760" w:hanging="354"/>
      </w:pPr>
      <w:rPr>
        <w:rFonts w:ascii="Symbol" w:hAnsi="Symbol"/>
      </w:rPr>
    </w:lvl>
    <w:lvl w:ilvl="8">
      <w:start w:val="1"/>
      <w:numFmt w:val="bullet"/>
      <w:lvlText w:val="·"/>
      <w:lvlJc w:val="left"/>
      <w:pPr>
        <w:ind w:left="6480" w:hanging="354"/>
      </w:pPr>
      <w:rPr>
        <w:rFonts w:ascii="Symbol" w:hAnsi="Symbol"/>
      </w:rPr>
    </w:lvl>
  </w:abstractNum>
  <w:abstractNum w:abstractNumId="38" w15:restartNumberingAfterBreak="0">
    <w:nsid w:val="470666CA"/>
    <w:multiLevelType w:val="hybridMultilevel"/>
    <w:tmpl w:val="538C76B6"/>
    <w:lvl w:ilvl="0" w:tplc="C98C7678">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DFC7186">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FFC1042">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D3C2424">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6C60FFA">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FE44D3E">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D69E2750">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7823E68">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82CC41F0">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48CB474D"/>
    <w:multiLevelType w:val="hybridMultilevel"/>
    <w:tmpl w:val="1AE04C56"/>
    <w:lvl w:ilvl="0" w:tplc="EA9051BC">
      <w:start w:val="1"/>
      <w:numFmt w:val="bullet"/>
      <w:lvlText w:val="-"/>
      <w:lvlJc w:val="left"/>
      <w:pPr>
        <w:ind w:left="1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65E2770">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94865FC">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044755C">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641998">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B7C9576">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C40C746">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A5E021A">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4B84EA2">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4B135D8F"/>
    <w:multiLevelType w:val="hybridMultilevel"/>
    <w:tmpl w:val="DD00EA78"/>
    <w:lvl w:ilvl="0" w:tplc="A3C07EB4">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BA6FEBE">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42449F0">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9A294AC">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D22EBDA">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792CB50">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97EB3D6">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56AF5F4">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4DCD94E">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5011699B"/>
    <w:multiLevelType w:val="hybridMultilevel"/>
    <w:tmpl w:val="6772EFB2"/>
    <w:lvl w:ilvl="0" w:tplc="09069F0C">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55E07D2">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8D8C992">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6980DA3C">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EDC8A94">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FDA6B12">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CCE7F9E">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D14BB36">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756BA74">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51F60C9F"/>
    <w:multiLevelType w:val="hybridMultilevel"/>
    <w:tmpl w:val="D9C4ACBC"/>
    <w:lvl w:ilvl="0" w:tplc="2A24FB94">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4F655C6">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96C33B6">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1168466">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72C5CBC">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3C8FC44">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ED01448">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94CED20">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A0F8B642">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559C3B55"/>
    <w:multiLevelType w:val="multilevel"/>
    <w:tmpl w:val="559C3B55"/>
    <w:lvl w:ilvl="0">
      <w:start w:val="1"/>
      <w:numFmt w:val="bullet"/>
      <w:lvlText w:val="·"/>
      <w:lvlJc w:val="left"/>
      <w:pPr>
        <w:ind w:left="720" w:hanging="354"/>
      </w:pPr>
      <w:rPr>
        <w:rFonts w:ascii="Symbol" w:hAnsi="Symbol"/>
      </w:rPr>
    </w:lvl>
    <w:lvl w:ilvl="1">
      <w:start w:val="1"/>
      <w:numFmt w:val="bullet"/>
      <w:lvlText w:val="o"/>
      <w:lvlJc w:val="left"/>
      <w:pPr>
        <w:ind w:left="1440" w:hanging="354"/>
      </w:pPr>
      <w:rPr>
        <w:rFonts w:ascii="Symbol" w:hAnsi="Symbol"/>
      </w:rPr>
    </w:lvl>
    <w:lvl w:ilvl="2">
      <w:start w:val="1"/>
      <w:numFmt w:val="bullet"/>
      <w:lvlText w:val="·"/>
      <w:lvlJc w:val="left"/>
      <w:pPr>
        <w:ind w:left="2160" w:hanging="354"/>
      </w:pPr>
      <w:rPr>
        <w:rFonts w:ascii="Symbol" w:hAnsi="Symbol"/>
      </w:rPr>
    </w:lvl>
    <w:lvl w:ilvl="3">
      <w:start w:val="1"/>
      <w:numFmt w:val="bullet"/>
      <w:lvlText w:val="o"/>
      <w:lvlJc w:val="left"/>
      <w:pPr>
        <w:ind w:left="2880" w:hanging="354"/>
      </w:pPr>
      <w:rPr>
        <w:rFonts w:ascii="Symbol" w:hAnsi="Symbol"/>
      </w:rPr>
    </w:lvl>
    <w:lvl w:ilvl="4">
      <w:start w:val="1"/>
      <w:numFmt w:val="bullet"/>
      <w:lvlText w:val="·"/>
      <w:lvlJc w:val="left"/>
      <w:pPr>
        <w:ind w:left="3600" w:hanging="354"/>
      </w:pPr>
      <w:rPr>
        <w:rFonts w:ascii="Symbol" w:hAnsi="Symbol"/>
      </w:rPr>
    </w:lvl>
    <w:lvl w:ilvl="5">
      <w:start w:val="1"/>
      <w:numFmt w:val="bullet"/>
      <w:lvlText w:val="o"/>
      <w:lvlJc w:val="left"/>
      <w:pPr>
        <w:ind w:left="4320" w:hanging="354"/>
      </w:pPr>
      <w:rPr>
        <w:rFonts w:ascii="Symbol" w:hAnsi="Symbol"/>
      </w:rPr>
    </w:lvl>
    <w:lvl w:ilvl="6">
      <w:start w:val="1"/>
      <w:numFmt w:val="bullet"/>
      <w:lvlText w:val="·"/>
      <w:lvlJc w:val="left"/>
      <w:pPr>
        <w:ind w:left="5040" w:hanging="354"/>
      </w:pPr>
      <w:rPr>
        <w:rFonts w:ascii="Symbol" w:hAnsi="Symbol"/>
      </w:rPr>
    </w:lvl>
    <w:lvl w:ilvl="7">
      <w:start w:val="1"/>
      <w:numFmt w:val="bullet"/>
      <w:lvlText w:val="o"/>
      <w:lvlJc w:val="left"/>
      <w:pPr>
        <w:ind w:left="5760" w:hanging="354"/>
      </w:pPr>
      <w:rPr>
        <w:rFonts w:ascii="Symbol" w:hAnsi="Symbol"/>
      </w:rPr>
    </w:lvl>
    <w:lvl w:ilvl="8">
      <w:start w:val="1"/>
      <w:numFmt w:val="bullet"/>
      <w:lvlText w:val="·"/>
      <w:lvlJc w:val="left"/>
      <w:pPr>
        <w:ind w:left="6480" w:hanging="354"/>
      </w:pPr>
      <w:rPr>
        <w:rFonts w:ascii="Symbol" w:hAnsi="Symbol"/>
      </w:rPr>
    </w:lvl>
  </w:abstractNum>
  <w:abstractNum w:abstractNumId="44" w15:restartNumberingAfterBreak="0">
    <w:nsid w:val="5A6B1526"/>
    <w:multiLevelType w:val="hybridMultilevel"/>
    <w:tmpl w:val="EAE4D118"/>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15:restartNumberingAfterBreak="0">
    <w:nsid w:val="5B6757BF"/>
    <w:multiLevelType w:val="multilevel"/>
    <w:tmpl w:val="5B6757BF"/>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46" w15:restartNumberingAfterBreak="0">
    <w:nsid w:val="5CB56407"/>
    <w:multiLevelType w:val="multilevel"/>
    <w:tmpl w:val="5CB564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4C9455F"/>
    <w:multiLevelType w:val="multilevel"/>
    <w:tmpl w:val="64C945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7DA5732"/>
    <w:multiLevelType w:val="multilevel"/>
    <w:tmpl w:val="67DA5732"/>
    <w:lvl w:ilvl="0">
      <w:start w:val="1"/>
      <w:numFmt w:val="bullet"/>
      <w:lvlText w:val=""/>
      <w:lvlJc w:val="left"/>
      <w:pPr>
        <w:ind w:left="720" w:hanging="360"/>
      </w:pPr>
      <w:rPr>
        <w:rFonts w:ascii="Symbol" w:hAnsi="Symbol" w:hint="default"/>
        <w:b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B7F3EBB"/>
    <w:multiLevelType w:val="hybridMultilevel"/>
    <w:tmpl w:val="84148500"/>
    <w:lvl w:ilvl="0" w:tplc="C5141E2C">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F901DD8">
      <w:start w:val="1"/>
      <w:numFmt w:val="bullet"/>
      <w:lvlText w:val="o"/>
      <w:lvlJc w:val="left"/>
      <w:pPr>
        <w:ind w:left="11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EA220A8">
      <w:start w:val="1"/>
      <w:numFmt w:val="bullet"/>
      <w:lvlText w:val="▪"/>
      <w:lvlJc w:val="left"/>
      <w:pPr>
        <w:ind w:left="19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89CE084">
      <w:start w:val="1"/>
      <w:numFmt w:val="bullet"/>
      <w:lvlText w:val="•"/>
      <w:lvlJc w:val="left"/>
      <w:pPr>
        <w:ind w:left="26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3CE8B96">
      <w:start w:val="1"/>
      <w:numFmt w:val="bullet"/>
      <w:lvlText w:val="o"/>
      <w:lvlJc w:val="left"/>
      <w:pPr>
        <w:ind w:left="3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24A681A">
      <w:start w:val="1"/>
      <w:numFmt w:val="bullet"/>
      <w:lvlText w:val="▪"/>
      <w:lvlJc w:val="left"/>
      <w:pPr>
        <w:ind w:left="4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B54BE3E">
      <w:start w:val="1"/>
      <w:numFmt w:val="bullet"/>
      <w:lvlText w:val="•"/>
      <w:lvlJc w:val="left"/>
      <w:pPr>
        <w:ind w:left="4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17610AA">
      <w:start w:val="1"/>
      <w:numFmt w:val="bullet"/>
      <w:lvlText w:val="o"/>
      <w:lvlJc w:val="left"/>
      <w:pPr>
        <w:ind w:left="5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ADE6BC56">
      <w:start w:val="1"/>
      <w:numFmt w:val="bullet"/>
      <w:lvlText w:val="▪"/>
      <w:lvlJc w:val="left"/>
      <w:pPr>
        <w:ind w:left="6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6DEA05EC"/>
    <w:multiLevelType w:val="multilevel"/>
    <w:tmpl w:val="6DEA05EC"/>
    <w:lvl w:ilvl="0">
      <w:numFmt w:val="bullet"/>
      <w:lvlText w:val="−"/>
      <w:lvlJc w:val="left"/>
      <w:pPr>
        <w:ind w:left="720" w:hanging="360"/>
      </w:pPr>
      <w:rPr>
        <w:rFonts w:ascii="Noto Sans Symbols" w:eastAsia="Noto Sans Symbols" w:hAnsi="Noto Sans Symbols" w:cs="Noto Sans Symbols"/>
        <w:b w:val="0"/>
        <w:position w:val="0"/>
        <w:sz w:val="24"/>
        <w:vertAlign w:val="baseline"/>
      </w:rPr>
    </w:lvl>
    <w:lvl w:ilvl="1">
      <w:numFmt w:val="bullet"/>
      <w:lvlText w:val="o"/>
      <w:lvlJc w:val="left"/>
      <w:pPr>
        <w:ind w:left="1440" w:hanging="360"/>
      </w:pPr>
      <w:rPr>
        <w:rFonts w:ascii="Courier New" w:eastAsia="Courier New" w:hAnsi="Courier New" w:cs="Courier New"/>
        <w:position w:val="0"/>
        <w:vertAlign w:val="baseline"/>
      </w:rPr>
    </w:lvl>
    <w:lvl w:ilvl="2">
      <w:numFmt w:val="bullet"/>
      <w:lvlText w:val="▪"/>
      <w:lvlJc w:val="left"/>
      <w:pPr>
        <w:ind w:left="2160" w:hanging="360"/>
      </w:pPr>
      <w:rPr>
        <w:rFonts w:ascii="Noto Sans Symbols" w:eastAsia="Noto Sans Symbols" w:hAnsi="Noto Sans Symbols" w:cs="Noto Sans Symbols"/>
        <w:position w:val="0"/>
        <w:vertAlign w:val="baseline"/>
      </w:rPr>
    </w:lvl>
    <w:lvl w:ilvl="3">
      <w:numFmt w:val="bullet"/>
      <w:lvlText w:val="●"/>
      <w:lvlJc w:val="left"/>
      <w:pPr>
        <w:ind w:left="2880" w:hanging="360"/>
      </w:pPr>
      <w:rPr>
        <w:rFonts w:ascii="Noto Sans Symbols" w:eastAsia="Noto Sans Symbols" w:hAnsi="Noto Sans Symbols" w:cs="Noto Sans Symbols"/>
        <w:position w:val="0"/>
        <w:vertAlign w:val="baseline"/>
      </w:rPr>
    </w:lvl>
    <w:lvl w:ilvl="4">
      <w:numFmt w:val="bullet"/>
      <w:lvlText w:val="o"/>
      <w:lvlJc w:val="left"/>
      <w:pPr>
        <w:ind w:left="3600" w:hanging="360"/>
      </w:pPr>
      <w:rPr>
        <w:rFonts w:ascii="Courier New" w:eastAsia="Courier New" w:hAnsi="Courier New" w:cs="Courier New"/>
        <w:position w:val="0"/>
        <w:vertAlign w:val="baseline"/>
      </w:rPr>
    </w:lvl>
    <w:lvl w:ilvl="5">
      <w:numFmt w:val="bullet"/>
      <w:lvlText w:val="▪"/>
      <w:lvlJc w:val="left"/>
      <w:pPr>
        <w:ind w:left="4320" w:hanging="360"/>
      </w:pPr>
      <w:rPr>
        <w:rFonts w:ascii="Noto Sans Symbols" w:eastAsia="Noto Sans Symbols" w:hAnsi="Noto Sans Symbols" w:cs="Noto Sans Symbols"/>
        <w:position w:val="0"/>
        <w:vertAlign w:val="baseline"/>
      </w:rPr>
    </w:lvl>
    <w:lvl w:ilvl="6">
      <w:numFmt w:val="bullet"/>
      <w:lvlText w:val="●"/>
      <w:lvlJc w:val="left"/>
      <w:pPr>
        <w:ind w:left="5040" w:hanging="360"/>
      </w:pPr>
      <w:rPr>
        <w:rFonts w:ascii="Noto Sans Symbols" w:eastAsia="Noto Sans Symbols" w:hAnsi="Noto Sans Symbols" w:cs="Noto Sans Symbols"/>
        <w:position w:val="0"/>
        <w:vertAlign w:val="baseline"/>
      </w:rPr>
    </w:lvl>
    <w:lvl w:ilvl="7">
      <w:numFmt w:val="bullet"/>
      <w:lvlText w:val="o"/>
      <w:lvlJc w:val="left"/>
      <w:pPr>
        <w:ind w:left="5760" w:hanging="360"/>
      </w:pPr>
      <w:rPr>
        <w:rFonts w:ascii="Courier New" w:eastAsia="Courier New" w:hAnsi="Courier New" w:cs="Courier New"/>
        <w:position w:val="0"/>
        <w:vertAlign w:val="baseline"/>
      </w:rPr>
    </w:lvl>
    <w:lvl w:ilvl="8">
      <w:numFmt w:val="bullet"/>
      <w:lvlText w:val="▪"/>
      <w:lvlJc w:val="left"/>
      <w:pPr>
        <w:ind w:left="6480" w:hanging="360"/>
      </w:pPr>
      <w:rPr>
        <w:rFonts w:ascii="Noto Sans Symbols" w:eastAsia="Noto Sans Symbols" w:hAnsi="Noto Sans Symbols" w:cs="Noto Sans Symbols"/>
        <w:position w:val="0"/>
        <w:vertAlign w:val="baseline"/>
      </w:rPr>
    </w:lvl>
  </w:abstractNum>
  <w:abstractNum w:abstractNumId="51" w15:restartNumberingAfterBreak="0">
    <w:nsid w:val="6F98782D"/>
    <w:multiLevelType w:val="multilevel"/>
    <w:tmpl w:val="6F987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847B4BC"/>
    <w:multiLevelType w:val="multilevel"/>
    <w:tmpl w:val="7847B4BC"/>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3" w15:restartNumberingAfterBreak="0">
    <w:nsid w:val="7ABB26DD"/>
    <w:multiLevelType w:val="multilevel"/>
    <w:tmpl w:val="3CE67BFC"/>
    <w:lvl w:ilvl="0">
      <w:start w:val="1"/>
      <w:numFmt w:val="decimal"/>
      <w:lvlText w:val="%1."/>
      <w:lvlJc w:val="left"/>
      <w:pPr>
        <w:ind w:left="1680" w:hanging="360"/>
      </w:pPr>
      <w:rPr>
        <w:rFonts w:hint="default"/>
        <w:b/>
        <w:i w:val="0"/>
        <w:color w:val="FF0000"/>
      </w:rPr>
    </w:lvl>
    <w:lvl w:ilvl="1">
      <w:start w:val="1"/>
      <w:numFmt w:val="decimal"/>
      <w:isLgl/>
      <w:lvlText w:val="%1.%2."/>
      <w:lvlJc w:val="left"/>
      <w:pPr>
        <w:ind w:left="644" w:hanging="360"/>
      </w:pPr>
      <w:rPr>
        <w:rFonts w:ascii="Times New Roman" w:hAnsi="Times New Roman" w:cs="Times New Roman" w:hint="default"/>
        <w:b/>
        <w:i w:val="0"/>
        <w:color w:val="FF0000"/>
        <w:sz w:val="24"/>
        <w:szCs w:val="24"/>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num w:numId="1">
    <w:abstractNumId w:val="8"/>
  </w:num>
  <w:num w:numId="2">
    <w:abstractNumId w:val="10"/>
  </w:num>
  <w:num w:numId="3">
    <w:abstractNumId w:val="9"/>
  </w:num>
  <w:num w:numId="4">
    <w:abstractNumId w:val="12"/>
  </w:num>
  <w:num w:numId="5">
    <w:abstractNumId w:val="13"/>
  </w:num>
  <w:num w:numId="6">
    <w:abstractNumId w:val="17"/>
  </w:num>
  <w:num w:numId="7">
    <w:abstractNumId w:val="15"/>
  </w:num>
  <w:num w:numId="8">
    <w:abstractNumId w:val="14"/>
  </w:num>
  <w:num w:numId="9">
    <w:abstractNumId w:val="16"/>
  </w:num>
  <w:num w:numId="10">
    <w:abstractNumId w:val="11"/>
  </w:num>
  <w:num w:numId="11">
    <w:abstractNumId w:val="34"/>
  </w:num>
  <w:num w:numId="12">
    <w:abstractNumId w:val="3"/>
  </w:num>
  <w:num w:numId="13">
    <w:abstractNumId w:val="48"/>
  </w:num>
  <w:num w:numId="14">
    <w:abstractNumId w:val="0"/>
  </w:num>
  <w:num w:numId="15">
    <w:abstractNumId w:val="1"/>
  </w:num>
  <w:num w:numId="16">
    <w:abstractNumId w:val="45"/>
  </w:num>
  <w:num w:numId="17">
    <w:abstractNumId w:val="24"/>
  </w:num>
  <w:num w:numId="18">
    <w:abstractNumId w:val="52"/>
  </w:num>
  <w:num w:numId="19">
    <w:abstractNumId w:val="20"/>
  </w:num>
  <w:num w:numId="20">
    <w:abstractNumId w:val="4"/>
  </w:num>
  <w:num w:numId="21">
    <w:abstractNumId w:val="33"/>
  </w:num>
  <w:num w:numId="22">
    <w:abstractNumId w:val="6"/>
  </w:num>
  <w:num w:numId="23">
    <w:abstractNumId w:val="29"/>
  </w:num>
  <w:num w:numId="24">
    <w:abstractNumId w:val="5"/>
  </w:num>
  <w:num w:numId="25">
    <w:abstractNumId w:val="28"/>
  </w:num>
  <w:num w:numId="26">
    <w:abstractNumId w:val="46"/>
  </w:num>
  <w:num w:numId="27">
    <w:abstractNumId w:val="51"/>
  </w:num>
  <w:num w:numId="28">
    <w:abstractNumId w:val="31"/>
  </w:num>
  <w:num w:numId="29">
    <w:abstractNumId w:val="2"/>
  </w:num>
  <w:num w:numId="30">
    <w:abstractNumId w:val="21"/>
  </w:num>
  <w:num w:numId="31">
    <w:abstractNumId w:val="35"/>
  </w:num>
  <w:num w:numId="32">
    <w:abstractNumId w:val="32"/>
  </w:num>
  <w:num w:numId="33">
    <w:abstractNumId w:val="7"/>
  </w:num>
  <w:num w:numId="34">
    <w:abstractNumId w:val="25"/>
  </w:num>
  <w:num w:numId="35">
    <w:abstractNumId w:val="43"/>
  </w:num>
  <w:num w:numId="36">
    <w:abstractNumId w:val="37"/>
  </w:num>
  <w:num w:numId="37">
    <w:abstractNumId w:val="36"/>
    <w:lvlOverride w:ilvl="0"/>
  </w:num>
  <w:num w:numId="38">
    <w:abstractNumId w:val="36"/>
  </w:num>
  <w:num w:numId="39">
    <w:abstractNumId w:val="50"/>
    <w:lvlOverride w:ilvl="0"/>
  </w:num>
  <w:num w:numId="40">
    <w:abstractNumId w:val="50"/>
  </w:num>
  <w:num w:numId="41">
    <w:abstractNumId w:val="19"/>
  </w:num>
  <w:num w:numId="42">
    <w:abstractNumId w:val="27"/>
  </w:num>
  <w:num w:numId="43">
    <w:abstractNumId w:val="47"/>
  </w:num>
  <w:num w:numId="44">
    <w:abstractNumId w:val="22"/>
  </w:num>
  <w:num w:numId="45">
    <w:abstractNumId w:val="26"/>
  </w:num>
  <w:num w:numId="46">
    <w:abstractNumId w:val="41"/>
  </w:num>
  <w:num w:numId="47">
    <w:abstractNumId w:val="42"/>
  </w:num>
  <w:num w:numId="48">
    <w:abstractNumId w:val="23"/>
  </w:num>
  <w:num w:numId="49">
    <w:abstractNumId w:val="38"/>
  </w:num>
  <w:num w:numId="50">
    <w:abstractNumId w:val="30"/>
  </w:num>
  <w:num w:numId="51">
    <w:abstractNumId w:val="49"/>
  </w:num>
  <w:num w:numId="52">
    <w:abstractNumId w:val="40"/>
  </w:num>
  <w:num w:numId="53">
    <w:abstractNumId w:val="39"/>
  </w:num>
  <w:num w:numId="54">
    <w:abstractNumId w:val="53"/>
  </w:num>
  <w:num w:numId="55">
    <w:abstractNumId w:val="18"/>
  </w:num>
  <w:num w:numId="56">
    <w:abstractNumId w:val="4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VerticalSpacing w:val="156"/>
  <w:characterSpacingControl w:val="doNotCompress"/>
  <w:footnotePr>
    <w:footnote w:id="-1"/>
    <w:footnote w:id="0"/>
  </w:footnotePr>
  <w:endnotePr>
    <w:endnote w:id="-1"/>
    <w:endnote w:id="0"/>
  </w:endnotePr>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9405C"/>
    <w:rsid w:val="00050A31"/>
    <w:rsid w:val="000657E6"/>
    <w:rsid w:val="000716D2"/>
    <w:rsid w:val="00071AAB"/>
    <w:rsid w:val="00082D67"/>
    <w:rsid w:val="000A4F11"/>
    <w:rsid w:val="000B76C4"/>
    <w:rsid w:val="000C5610"/>
    <w:rsid w:val="000E4161"/>
    <w:rsid w:val="000E6552"/>
    <w:rsid w:val="000F3A4F"/>
    <w:rsid w:val="000F59AC"/>
    <w:rsid w:val="001044D0"/>
    <w:rsid w:val="00107532"/>
    <w:rsid w:val="001364FE"/>
    <w:rsid w:val="001368DD"/>
    <w:rsid w:val="00147DB3"/>
    <w:rsid w:val="001518A5"/>
    <w:rsid w:val="001575B6"/>
    <w:rsid w:val="00170095"/>
    <w:rsid w:val="00170E4F"/>
    <w:rsid w:val="001743F4"/>
    <w:rsid w:val="00187C33"/>
    <w:rsid w:val="001936B7"/>
    <w:rsid w:val="00196AB1"/>
    <w:rsid w:val="00201333"/>
    <w:rsid w:val="00210FA7"/>
    <w:rsid w:val="00216417"/>
    <w:rsid w:val="0026631D"/>
    <w:rsid w:val="002B7F6D"/>
    <w:rsid w:val="002C2F53"/>
    <w:rsid w:val="0033518C"/>
    <w:rsid w:val="003437C2"/>
    <w:rsid w:val="00377186"/>
    <w:rsid w:val="00381359"/>
    <w:rsid w:val="003A1C03"/>
    <w:rsid w:val="00414627"/>
    <w:rsid w:val="00425D63"/>
    <w:rsid w:val="004643D8"/>
    <w:rsid w:val="00497C24"/>
    <w:rsid w:val="004C7BA5"/>
    <w:rsid w:val="004D595A"/>
    <w:rsid w:val="004E7628"/>
    <w:rsid w:val="004F48F2"/>
    <w:rsid w:val="005149B1"/>
    <w:rsid w:val="005647F2"/>
    <w:rsid w:val="005662D1"/>
    <w:rsid w:val="00573A09"/>
    <w:rsid w:val="005A4526"/>
    <w:rsid w:val="005C1B16"/>
    <w:rsid w:val="005E53D0"/>
    <w:rsid w:val="006002EB"/>
    <w:rsid w:val="006128EF"/>
    <w:rsid w:val="006264B4"/>
    <w:rsid w:val="00633439"/>
    <w:rsid w:val="00643033"/>
    <w:rsid w:val="00644CC3"/>
    <w:rsid w:val="00661468"/>
    <w:rsid w:val="00663836"/>
    <w:rsid w:val="006649F0"/>
    <w:rsid w:val="006712FB"/>
    <w:rsid w:val="0067245D"/>
    <w:rsid w:val="0068470E"/>
    <w:rsid w:val="00695DCD"/>
    <w:rsid w:val="006A05CC"/>
    <w:rsid w:val="006A35A7"/>
    <w:rsid w:val="0070638C"/>
    <w:rsid w:val="007152D7"/>
    <w:rsid w:val="00746C14"/>
    <w:rsid w:val="0079261D"/>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2FA4"/>
    <w:rsid w:val="0099405C"/>
    <w:rsid w:val="009C600F"/>
    <w:rsid w:val="009D3723"/>
    <w:rsid w:val="009E04F2"/>
    <w:rsid w:val="00A03B7B"/>
    <w:rsid w:val="00A200C9"/>
    <w:rsid w:val="00A250D5"/>
    <w:rsid w:val="00A32F56"/>
    <w:rsid w:val="00A36028"/>
    <w:rsid w:val="00A37A78"/>
    <w:rsid w:val="00A91424"/>
    <w:rsid w:val="00AA2C77"/>
    <w:rsid w:val="00AC3FB9"/>
    <w:rsid w:val="00AC702A"/>
    <w:rsid w:val="00AD226F"/>
    <w:rsid w:val="00B13A52"/>
    <w:rsid w:val="00B224CB"/>
    <w:rsid w:val="00B24CF4"/>
    <w:rsid w:val="00B26993"/>
    <w:rsid w:val="00B42EB3"/>
    <w:rsid w:val="00B4570C"/>
    <w:rsid w:val="00B5208C"/>
    <w:rsid w:val="00B74876"/>
    <w:rsid w:val="00B81CA1"/>
    <w:rsid w:val="00BB7C2B"/>
    <w:rsid w:val="00BC1664"/>
    <w:rsid w:val="00BC2546"/>
    <w:rsid w:val="00C05085"/>
    <w:rsid w:val="00C1593D"/>
    <w:rsid w:val="00C56C7E"/>
    <w:rsid w:val="00C7335B"/>
    <w:rsid w:val="00C776A4"/>
    <w:rsid w:val="00CA2C6C"/>
    <w:rsid w:val="00CC0600"/>
    <w:rsid w:val="00CC78AC"/>
    <w:rsid w:val="00CD5C4A"/>
    <w:rsid w:val="00CF7953"/>
    <w:rsid w:val="00D07232"/>
    <w:rsid w:val="00D10245"/>
    <w:rsid w:val="00D11E83"/>
    <w:rsid w:val="00D172ED"/>
    <w:rsid w:val="00D21BDD"/>
    <w:rsid w:val="00D37AAE"/>
    <w:rsid w:val="00D50DE5"/>
    <w:rsid w:val="00D65F07"/>
    <w:rsid w:val="00D92BB7"/>
    <w:rsid w:val="00DC76D2"/>
    <w:rsid w:val="00DD30ED"/>
    <w:rsid w:val="00E64C21"/>
    <w:rsid w:val="00EB269F"/>
    <w:rsid w:val="00EC24C6"/>
    <w:rsid w:val="00EF2933"/>
    <w:rsid w:val="00F05146"/>
    <w:rsid w:val="00F1115D"/>
    <w:rsid w:val="00F3513C"/>
    <w:rsid w:val="00F465C5"/>
    <w:rsid w:val="00F5180D"/>
    <w:rsid w:val="00F51B21"/>
    <w:rsid w:val="00F51D87"/>
    <w:rsid w:val="00F7525A"/>
    <w:rsid w:val="00F8455C"/>
    <w:rsid w:val="00FF4715"/>
    <w:rsid w:val="02455C1F"/>
    <w:rsid w:val="1D050BE8"/>
    <w:rsid w:val="2B8370BA"/>
    <w:rsid w:val="3D2E204C"/>
    <w:rsid w:val="448778CC"/>
    <w:rsid w:val="525D214E"/>
    <w:rsid w:val="52664F9A"/>
    <w:rsid w:val="5A682F64"/>
    <w:rsid w:val="6CD854A1"/>
    <w:rsid w:val="6D015A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B672469"/>
  <w15:docId w15:val="{9270B98D-6D40-4EBD-B70B-FFE128B40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ru-RU" w:eastAsia="ru-RU" w:bidi="ar-SA"/>
      </w:rPr>
    </w:rPrDefault>
    <w:pPrDefault/>
  </w:docDefaults>
  <w:latentStyles w:defLockedState="0" w:defUIPriority="0" w:defSemiHidden="0" w:defUnhideWhenUsed="0" w:defQFormat="0" w:count="375">
    <w:lsdException w:name="Normal" w:qFormat="1"/>
    <w:lsdException w:name="heading 1" w:uiPriority="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uiPriority="99" w:qFormat="1"/>
    <w:lsdException w:name="footer" w:uiPriority="99"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List" w:qFormat="1"/>
    <w:lsdException w:name="List Bullet" w:qFormat="1"/>
    <w:lsdException w:name="List Number"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uiPriority="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Address" w:qFormat="1"/>
    <w:lsdException w:name="HTML Cite" w:qFormat="1"/>
    <w:lsdException w:name="HTML Code" w:qFormat="1"/>
    <w:lsdException w:name="HTML Definition" w:qFormat="1"/>
    <w:lsdException w:name="HTML Preformatted" w:qFormat="1"/>
    <w:lsdException w:name="HTML Sample" w:qFormat="1"/>
    <w:lsdException w:name="HTML Typewriter" w:qFormat="1"/>
    <w:lsdException w:name="HTML Variable"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qFormat="1"/>
    <w:lsdException w:name="Table Grid" w:uiPriority="59" w:qFormat="1"/>
    <w:lsdException w:name="Table Theme" w:semiHidden="1" w:unhideWhenUsed="1" w:qFormat="1"/>
    <w:lsdException w:name="Placeholder Text" w:semiHidden="1" w:uiPriority="99"/>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lsdException w:name="List Paragraph" w:qFormat="1"/>
    <w:lsdException w:name="Quote" w:uiPriority="99"/>
    <w:lsdException w:name="Intense Quote" w:uiPriority="99"/>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9261D"/>
    <w:pPr>
      <w:spacing w:after="160" w:line="259" w:lineRule="auto"/>
    </w:pPr>
    <w:rPr>
      <w:rFonts w:eastAsiaTheme="minorHAnsi"/>
      <w:sz w:val="22"/>
      <w:szCs w:val="22"/>
      <w:lang w:eastAsia="en-US"/>
    </w:rPr>
  </w:style>
  <w:style w:type="paragraph" w:styleId="1">
    <w:name w:val="heading 1"/>
    <w:basedOn w:val="a1"/>
    <w:next w:val="a1"/>
    <w:uiPriority w:val="1"/>
    <w:qFormat/>
    <w:pPr>
      <w:keepNext/>
      <w:spacing w:before="240" w:after="60"/>
      <w:outlineLvl w:val="0"/>
    </w:pPr>
    <w:rPr>
      <w:rFonts w:ascii="Arial" w:hAnsi="Arial" w:cs="Arial"/>
      <w:b/>
      <w:bCs/>
      <w:kern w:val="32"/>
      <w:sz w:val="32"/>
      <w:szCs w:val="32"/>
    </w:rPr>
  </w:style>
  <w:style w:type="paragraph" w:styleId="21">
    <w:name w:val="heading 2"/>
    <w:basedOn w:val="a1"/>
    <w:next w:val="a1"/>
    <w:semiHidden/>
    <w:unhideWhenUsed/>
    <w:qFormat/>
    <w:pPr>
      <w:keepNext/>
      <w:spacing w:before="240" w:after="60"/>
      <w:outlineLvl w:val="1"/>
    </w:pPr>
    <w:rPr>
      <w:rFonts w:ascii="Arial" w:hAnsi="Arial" w:cs="Arial"/>
      <w:b/>
      <w:bCs/>
      <w:i/>
      <w:iCs/>
      <w:sz w:val="28"/>
      <w:szCs w:val="28"/>
    </w:rPr>
  </w:style>
  <w:style w:type="paragraph" w:styleId="31">
    <w:name w:val="heading 3"/>
    <w:basedOn w:val="a1"/>
    <w:next w:val="a1"/>
    <w:semiHidden/>
    <w:unhideWhenUsed/>
    <w:qFormat/>
    <w:pPr>
      <w:keepNext/>
      <w:spacing w:before="240" w:after="60"/>
      <w:outlineLvl w:val="2"/>
    </w:pPr>
    <w:rPr>
      <w:rFonts w:ascii="Arial" w:hAnsi="Arial" w:cs="Arial"/>
      <w:b/>
      <w:bCs/>
      <w:sz w:val="26"/>
      <w:szCs w:val="26"/>
    </w:rPr>
  </w:style>
  <w:style w:type="paragraph" w:styleId="41">
    <w:name w:val="heading 4"/>
    <w:basedOn w:val="a1"/>
    <w:next w:val="a1"/>
    <w:semiHidden/>
    <w:unhideWhenUsed/>
    <w:qFormat/>
    <w:pPr>
      <w:keepNext/>
      <w:spacing w:before="240" w:after="60"/>
      <w:outlineLvl w:val="3"/>
    </w:pPr>
    <w:rPr>
      <w:b/>
      <w:bCs/>
      <w:sz w:val="28"/>
      <w:szCs w:val="28"/>
    </w:rPr>
  </w:style>
  <w:style w:type="paragraph" w:styleId="51">
    <w:name w:val="heading 5"/>
    <w:basedOn w:val="a1"/>
    <w:next w:val="a1"/>
    <w:semiHidden/>
    <w:unhideWhenUsed/>
    <w:qFormat/>
    <w:pPr>
      <w:spacing w:before="240" w:after="60"/>
      <w:outlineLvl w:val="4"/>
    </w:pPr>
    <w:rPr>
      <w:b/>
      <w:bCs/>
      <w:i/>
      <w:iCs/>
      <w:sz w:val="26"/>
      <w:szCs w:val="26"/>
    </w:rPr>
  </w:style>
  <w:style w:type="paragraph" w:styleId="6">
    <w:name w:val="heading 6"/>
    <w:basedOn w:val="a1"/>
    <w:next w:val="a1"/>
    <w:semiHidden/>
    <w:unhideWhenUsed/>
    <w:qFormat/>
    <w:pPr>
      <w:spacing w:before="240" w:after="60"/>
      <w:outlineLvl w:val="5"/>
    </w:pPr>
    <w:rPr>
      <w:b/>
      <w:bCs/>
    </w:rPr>
  </w:style>
  <w:style w:type="paragraph" w:styleId="7">
    <w:name w:val="heading 7"/>
    <w:basedOn w:val="a1"/>
    <w:next w:val="a1"/>
    <w:semiHidden/>
    <w:unhideWhenUsed/>
    <w:qFormat/>
    <w:pPr>
      <w:spacing w:before="240" w:after="60"/>
      <w:outlineLvl w:val="6"/>
    </w:pPr>
    <w:rPr>
      <w:sz w:val="24"/>
      <w:szCs w:val="24"/>
    </w:rPr>
  </w:style>
  <w:style w:type="paragraph" w:styleId="8">
    <w:name w:val="heading 8"/>
    <w:basedOn w:val="a1"/>
    <w:next w:val="a1"/>
    <w:semiHidden/>
    <w:unhideWhenUsed/>
    <w:qFormat/>
    <w:pPr>
      <w:spacing w:before="240" w:after="60"/>
      <w:outlineLvl w:val="7"/>
    </w:pPr>
    <w:rPr>
      <w:i/>
      <w:iCs/>
      <w:sz w:val="24"/>
      <w:szCs w:val="24"/>
    </w:rPr>
  </w:style>
  <w:style w:type="paragraph" w:styleId="9">
    <w:name w:val="heading 9"/>
    <w:basedOn w:val="a1"/>
    <w:next w:val="a1"/>
    <w:semiHidden/>
    <w:unhideWhenUsed/>
    <w:qFormat/>
    <w:pPr>
      <w:spacing w:before="240" w:after="60"/>
      <w:outlineLvl w:val="8"/>
    </w:pPr>
    <w:rPr>
      <w:rFonts w:ascii="Arial" w:hAnsi="Arial" w:cs="Arial"/>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HTML">
    <w:name w:val="HTML Sample"/>
    <w:basedOn w:val="a2"/>
    <w:qFormat/>
    <w:rPr>
      <w:rFonts w:ascii="Courier New" w:hAnsi="Courier New" w:cs="Courier New"/>
    </w:rPr>
  </w:style>
  <w:style w:type="character" w:styleId="a5">
    <w:name w:val="FollowedHyperlink"/>
    <w:basedOn w:val="a2"/>
    <w:qFormat/>
    <w:rPr>
      <w:color w:val="800080"/>
      <w:u w:val="single"/>
    </w:rPr>
  </w:style>
  <w:style w:type="character" w:styleId="a6">
    <w:name w:val="footnote reference"/>
    <w:basedOn w:val="a2"/>
    <w:qFormat/>
    <w:rPr>
      <w:vertAlign w:val="superscript"/>
    </w:rPr>
  </w:style>
  <w:style w:type="character" w:styleId="a7">
    <w:name w:val="annotation reference"/>
    <w:basedOn w:val="a2"/>
    <w:qFormat/>
    <w:rPr>
      <w:sz w:val="21"/>
      <w:szCs w:val="21"/>
    </w:rPr>
  </w:style>
  <w:style w:type="character" w:styleId="a8">
    <w:name w:val="endnote reference"/>
    <w:basedOn w:val="a2"/>
    <w:qFormat/>
    <w:rPr>
      <w:vertAlign w:val="superscript"/>
    </w:rPr>
  </w:style>
  <w:style w:type="character" w:styleId="HTML0">
    <w:name w:val="HTML Acronym"/>
    <w:basedOn w:val="a2"/>
    <w:qFormat/>
  </w:style>
  <w:style w:type="character" w:styleId="a9">
    <w:name w:val="Emphasis"/>
    <w:basedOn w:val="a2"/>
    <w:qFormat/>
    <w:rPr>
      <w:i/>
      <w:iCs/>
    </w:rPr>
  </w:style>
  <w:style w:type="character" w:styleId="aa">
    <w:name w:val="Hyperlink"/>
    <w:basedOn w:val="a2"/>
    <w:qFormat/>
    <w:rPr>
      <w:color w:val="0000FF"/>
      <w:u w:val="single"/>
    </w:rPr>
  </w:style>
  <w:style w:type="character" w:styleId="HTML1">
    <w:name w:val="HTML Keyboard"/>
    <w:basedOn w:val="a2"/>
    <w:rPr>
      <w:rFonts w:ascii="Courier New" w:hAnsi="Courier New" w:cs="Courier New"/>
      <w:sz w:val="20"/>
      <w:szCs w:val="20"/>
    </w:rPr>
  </w:style>
  <w:style w:type="character" w:styleId="HTML2">
    <w:name w:val="HTML Code"/>
    <w:basedOn w:val="a2"/>
    <w:qFormat/>
    <w:rPr>
      <w:rFonts w:ascii="Courier New" w:hAnsi="Courier New" w:cs="Courier New"/>
      <w:sz w:val="20"/>
      <w:szCs w:val="20"/>
    </w:rPr>
  </w:style>
  <w:style w:type="character" w:styleId="ab">
    <w:name w:val="page number"/>
    <w:basedOn w:val="a2"/>
    <w:qFormat/>
  </w:style>
  <w:style w:type="character" w:styleId="ac">
    <w:name w:val="line number"/>
    <w:basedOn w:val="a2"/>
    <w:qFormat/>
  </w:style>
  <w:style w:type="character" w:styleId="HTML3">
    <w:name w:val="HTML Definition"/>
    <w:basedOn w:val="a2"/>
    <w:qFormat/>
    <w:rPr>
      <w:i/>
      <w:iCs/>
    </w:rPr>
  </w:style>
  <w:style w:type="character" w:styleId="HTML4">
    <w:name w:val="HTML Variable"/>
    <w:basedOn w:val="a2"/>
    <w:qFormat/>
    <w:rPr>
      <w:i/>
      <w:iCs/>
    </w:rPr>
  </w:style>
  <w:style w:type="character" w:styleId="HTML5">
    <w:name w:val="HTML Typewriter"/>
    <w:basedOn w:val="a2"/>
    <w:qFormat/>
    <w:rPr>
      <w:rFonts w:ascii="Courier New" w:hAnsi="Courier New" w:cs="Courier New"/>
      <w:sz w:val="20"/>
      <w:szCs w:val="20"/>
    </w:rPr>
  </w:style>
  <w:style w:type="character" w:styleId="ad">
    <w:name w:val="Strong"/>
    <w:basedOn w:val="a2"/>
    <w:qFormat/>
    <w:rPr>
      <w:b/>
      <w:bCs/>
    </w:rPr>
  </w:style>
  <w:style w:type="character" w:styleId="HTML6">
    <w:name w:val="HTML Cite"/>
    <w:basedOn w:val="a2"/>
    <w:qFormat/>
    <w:rPr>
      <w:i/>
      <w:iCs/>
    </w:rPr>
  </w:style>
  <w:style w:type="paragraph" w:styleId="ae">
    <w:name w:val="Balloon Text"/>
    <w:basedOn w:val="a1"/>
    <w:qFormat/>
    <w:rPr>
      <w:sz w:val="16"/>
      <w:szCs w:val="16"/>
    </w:rPr>
  </w:style>
  <w:style w:type="paragraph" w:styleId="52">
    <w:name w:val="List 5"/>
    <w:basedOn w:val="a1"/>
    <w:qFormat/>
    <w:pPr>
      <w:ind w:left="1800" w:hanging="360"/>
    </w:pPr>
  </w:style>
  <w:style w:type="paragraph" w:styleId="af">
    <w:name w:val="List Continue"/>
    <w:basedOn w:val="a1"/>
    <w:qFormat/>
    <w:pPr>
      <w:spacing w:after="120"/>
      <w:ind w:left="360"/>
    </w:pPr>
  </w:style>
  <w:style w:type="paragraph" w:styleId="22">
    <w:name w:val="Body Text 2"/>
    <w:basedOn w:val="a1"/>
    <w:qFormat/>
    <w:pPr>
      <w:spacing w:after="120" w:line="480" w:lineRule="auto"/>
    </w:pPr>
  </w:style>
  <w:style w:type="paragraph" w:styleId="5">
    <w:name w:val="List Number 5"/>
    <w:basedOn w:val="a1"/>
    <w:qFormat/>
    <w:pPr>
      <w:numPr>
        <w:numId w:val="1"/>
      </w:numPr>
    </w:pPr>
  </w:style>
  <w:style w:type="paragraph" w:styleId="af0">
    <w:name w:val="Closing"/>
    <w:basedOn w:val="a1"/>
    <w:qFormat/>
    <w:pPr>
      <w:ind w:left="4320"/>
    </w:pPr>
  </w:style>
  <w:style w:type="paragraph" w:styleId="af1">
    <w:name w:val="Normal Indent"/>
    <w:basedOn w:val="a1"/>
    <w:qFormat/>
    <w:pPr>
      <w:ind w:left="708"/>
    </w:pPr>
  </w:style>
  <w:style w:type="paragraph" w:styleId="23">
    <w:name w:val="envelope return"/>
    <w:basedOn w:val="a1"/>
    <w:qFormat/>
    <w:rPr>
      <w:rFonts w:ascii="Arial" w:hAnsi="Arial" w:cs="Arial"/>
      <w:sz w:val="20"/>
    </w:rPr>
  </w:style>
  <w:style w:type="paragraph" w:styleId="af2">
    <w:name w:val="Plain Text"/>
    <w:basedOn w:val="a1"/>
    <w:qFormat/>
    <w:rPr>
      <w:rFonts w:ascii="Courier New" w:hAnsi="Courier New" w:cs="Courier New"/>
      <w:sz w:val="20"/>
    </w:rPr>
  </w:style>
  <w:style w:type="paragraph" w:styleId="32">
    <w:name w:val="Body Text Indent 3"/>
    <w:basedOn w:val="a1"/>
    <w:qFormat/>
    <w:pPr>
      <w:spacing w:after="120"/>
      <w:ind w:left="360"/>
    </w:pPr>
    <w:rPr>
      <w:sz w:val="16"/>
      <w:szCs w:val="16"/>
    </w:rPr>
  </w:style>
  <w:style w:type="paragraph" w:styleId="af3">
    <w:name w:val="endnote text"/>
    <w:basedOn w:val="a1"/>
    <w:qFormat/>
    <w:pPr>
      <w:snapToGrid w:val="0"/>
    </w:pPr>
  </w:style>
  <w:style w:type="paragraph" w:styleId="af4">
    <w:name w:val="caption"/>
    <w:basedOn w:val="a1"/>
    <w:next w:val="a1"/>
    <w:semiHidden/>
    <w:unhideWhenUsed/>
    <w:qFormat/>
    <w:rPr>
      <w:rFonts w:ascii="Arial" w:eastAsia="SimHei" w:hAnsi="Arial" w:cs="Arial"/>
      <w:sz w:val="20"/>
    </w:rPr>
  </w:style>
  <w:style w:type="paragraph" w:styleId="af5">
    <w:name w:val="annotation text"/>
    <w:basedOn w:val="a1"/>
    <w:qFormat/>
  </w:style>
  <w:style w:type="paragraph" w:styleId="10">
    <w:name w:val="index 1"/>
    <w:basedOn w:val="a1"/>
    <w:next w:val="a1"/>
    <w:qFormat/>
  </w:style>
  <w:style w:type="paragraph" w:styleId="af6">
    <w:name w:val="annotation subject"/>
    <w:basedOn w:val="af5"/>
    <w:next w:val="af5"/>
    <w:qFormat/>
    <w:rPr>
      <w:b/>
      <w:bCs/>
    </w:rPr>
  </w:style>
  <w:style w:type="paragraph" w:styleId="af7">
    <w:name w:val="Document Map"/>
    <w:basedOn w:val="a1"/>
    <w:qFormat/>
    <w:pPr>
      <w:shd w:val="clear" w:color="auto" w:fill="000080"/>
    </w:pPr>
  </w:style>
  <w:style w:type="paragraph" w:styleId="af8">
    <w:name w:val="footnote text"/>
    <w:basedOn w:val="a1"/>
    <w:qFormat/>
    <w:pPr>
      <w:snapToGrid w:val="0"/>
    </w:pPr>
    <w:rPr>
      <w:sz w:val="18"/>
      <w:szCs w:val="18"/>
    </w:rPr>
  </w:style>
  <w:style w:type="paragraph" w:styleId="80">
    <w:name w:val="toc 8"/>
    <w:basedOn w:val="a1"/>
    <w:next w:val="a1"/>
    <w:qFormat/>
    <w:pPr>
      <w:ind w:leftChars="1400" w:left="2940"/>
    </w:pPr>
  </w:style>
  <w:style w:type="paragraph" w:styleId="24">
    <w:name w:val="index 2"/>
    <w:basedOn w:val="a1"/>
    <w:next w:val="a1"/>
    <w:qFormat/>
    <w:pPr>
      <w:ind w:leftChars="200" w:left="200"/>
    </w:pPr>
  </w:style>
  <w:style w:type="paragraph" w:styleId="3">
    <w:name w:val="List Number 3"/>
    <w:basedOn w:val="a1"/>
    <w:qFormat/>
    <w:pPr>
      <w:numPr>
        <w:numId w:val="2"/>
      </w:numPr>
    </w:pPr>
  </w:style>
  <w:style w:type="paragraph" w:styleId="HTML7">
    <w:name w:val="HTML Address"/>
    <w:basedOn w:val="a1"/>
    <w:qFormat/>
    <w:rPr>
      <w:i/>
      <w:iCs/>
    </w:rPr>
  </w:style>
  <w:style w:type="paragraph" w:styleId="70">
    <w:name w:val="index 7"/>
    <w:basedOn w:val="a1"/>
    <w:next w:val="a1"/>
    <w:qFormat/>
    <w:pPr>
      <w:ind w:leftChars="1200" w:left="1200"/>
    </w:pPr>
  </w:style>
  <w:style w:type="paragraph" w:styleId="33">
    <w:name w:val="index 3"/>
    <w:basedOn w:val="a1"/>
    <w:next w:val="a1"/>
    <w:qFormat/>
    <w:pPr>
      <w:ind w:leftChars="400" w:left="400"/>
    </w:pPr>
  </w:style>
  <w:style w:type="paragraph" w:styleId="53">
    <w:name w:val="index 5"/>
    <w:basedOn w:val="a1"/>
    <w:next w:val="a1"/>
    <w:qFormat/>
    <w:pPr>
      <w:ind w:leftChars="800" w:left="800"/>
    </w:pPr>
  </w:style>
  <w:style w:type="paragraph" w:styleId="42">
    <w:name w:val="index 4"/>
    <w:basedOn w:val="a1"/>
    <w:next w:val="a1"/>
    <w:qFormat/>
    <w:pPr>
      <w:ind w:leftChars="600" w:left="600"/>
    </w:pPr>
  </w:style>
  <w:style w:type="paragraph" w:styleId="af9">
    <w:name w:val="header"/>
    <w:basedOn w:val="a1"/>
    <w:link w:val="afa"/>
    <w:uiPriority w:val="99"/>
    <w:qFormat/>
    <w:pPr>
      <w:tabs>
        <w:tab w:val="center" w:pos="4153"/>
        <w:tab w:val="right" w:pos="8306"/>
      </w:tabs>
    </w:pPr>
  </w:style>
  <w:style w:type="paragraph" w:styleId="90">
    <w:name w:val="toc 9"/>
    <w:basedOn w:val="a1"/>
    <w:next w:val="a1"/>
    <w:qFormat/>
    <w:pPr>
      <w:ind w:leftChars="1600" w:left="3360"/>
    </w:pPr>
  </w:style>
  <w:style w:type="paragraph" w:styleId="71">
    <w:name w:val="toc 7"/>
    <w:basedOn w:val="a1"/>
    <w:next w:val="a1"/>
    <w:qFormat/>
    <w:pPr>
      <w:ind w:leftChars="1200" w:left="2520"/>
    </w:pPr>
  </w:style>
  <w:style w:type="paragraph" w:styleId="60">
    <w:name w:val="index 6"/>
    <w:basedOn w:val="a1"/>
    <w:next w:val="a1"/>
    <w:qFormat/>
    <w:pPr>
      <w:ind w:leftChars="1000" w:left="1000"/>
    </w:pPr>
  </w:style>
  <w:style w:type="paragraph" w:styleId="afb">
    <w:name w:val="envelope address"/>
    <w:basedOn w:val="a1"/>
    <w:qFormat/>
    <w:pPr>
      <w:framePr w:w="7920" w:h="1980" w:hRule="exact" w:hSpace="180" w:wrap="around" w:hAnchor="page" w:xAlign="center" w:yAlign="bottom"/>
      <w:ind w:left="2880"/>
    </w:pPr>
    <w:rPr>
      <w:rFonts w:ascii="Arial" w:hAnsi="Arial" w:cs="Arial"/>
      <w:sz w:val="24"/>
      <w:szCs w:val="24"/>
    </w:rPr>
  </w:style>
  <w:style w:type="paragraph" w:styleId="81">
    <w:name w:val="index 8"/>
    <w:basedOn w:val="a1"/>
    <w:next w:val="a1"/>
    <w:qFormat/>
    <w:pPr>
      <w:ind w:leftChars="1400" w:left="1400"/>
    </w:pPr>
  </w:style>
  <w:style w:type="paragraph" w:styleId="afc">
    <w:name w:val="Body Text"/>
    <w:basedOn w:val="a1"/>
    <w:uiPriority w:val="1"/>
    <w:qFormat/>
    <w:pPr>
      <w:spacing w:after="120"/>
    </w:pPr>
  </w:style>
  <w:style w:type="paragraph" w:styleId="91">
    <w:name w:val="index 9"/>
    <w:basedOn w:val="a1"/>
    <w:next w:val="a1"/>
    <w:qFormat/>
    <w:pPr>
      <w:ind w:leftChars="1600" w:left="1600"/>
    </w:pPr>
  </w:style>
  <w:style w:type="paragraph" w:styleId="4">
    <w:name w:val="List Number 4"/>
    <w:basedOn w:val="a1"/>
    <w:qFormat/>
    <w:pPr>
      <w:numPr>
        <w:numId w:val="3"/>
      </w:numPr>
    </w:pPr>
  </w:style>
  <w:style w:type="paragraph" w:styleId="afd">
    <w:name w:val="toa heading"/>
    <w:basedOn w:val="a1"/>
    <w:next w:val="a1"/>
    <w:pPr>
      <w:spacing w:before="120"/>
    </w:pPr>
    <w:rPr>
      <w:rFonts w:ascii="Arial" w:hAnsi="Arial" w:cs="Arial"/>
      <w:sz w:val="24"/>
      <w:szCs w:val="24"/>
    </w:rPr>
  </w:style>
  <w:style w:type="paragraph" w:styleId="afe">
    <w:name w:val="index heading"/>
    <w:basedOn w:val="a1"/>
    <w:next w:val="10"/>
    <w:qFormat/>
    <w:rPr>
      <w:rFonts w:ascii="Arial" w:hAnsi="Arial" w:cs="Arial"/>
      <w:b/>
      <w:bCs/>
    </w:rPr>
  </w:style>
  <w:style w:type="paragraph" w:styleId="11">
    <w:name w:val="toc 1"/>
    <w:basedOn w:val="a1"/>
    <w:next w:val="a1"/>
    <w:qFormat/>
  </w:style>
  <w:style w:type="paragraph" w:styleId="aff">
    <w:name w:val="table of authorities"/>
    <w:basedOn w:val="a1"/>
    <w:next w:val="a1"/>
    <w:qFormat/>
    <w:pPr>
      <w:ind w:leftChars="200" w:left="420"/>
    </w:pPr>
  </w:style>
  <w:style w:type="paragraph" w:styleId="aff0">
    <w:name w:val="macro"/>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rPr>
  </w:style>
  <w:style w:type="paragraph" w:styleId="61">
    <w:name w:val="toc 6"/>
    <w:basedOn w:val="a1"/>
    <w:next w:val="a1"/>
    <w:qFormat/>
    <w:pPr>
      <w:ind w:leftChars="1000" w:left="2100"/>
    </w:pPr>
  </w:style>
  <w:style w:type="paragraph" w:styleId="aff1">
    <w:name w:val="table of figures"/>
    <w:basedOn w:val="a1"/>
    <w:next w:val="a1"/>
    <w:qFormat/>
    <w:pPr>
      <w:ind w:leftChars="200" w:left="200" w:hangingChars="200" w:hanging="200"/>
    </w:pPr>
  </w:style>
  <w:style w:type="paragraph" w:styleId="34">
    <w:name w:val="toc 3"/>
    <w:basedOn w:val="a1"/>
    <w:next w:val="a1"/>
    <w:qFormat/>
    <w:pPr>
      <w:ind w:leftChars="400" w:left="840"/>
    </w:pPr>
  </w:style>
  <w:style w:type="paragraph" w:styleId="25">
    <w:name w:val="toc 2"/>
    <w:basedOn w:val="a1"/>
    <w:next w:val="a1"/>
    <w:qFormat/>
    <w:pPr>
      <w:ind w:leftChars="200" w:left="420"/>
    </w:pPr>
  </w:style>
  <w:style w:type="paragraph" w:styleId="43">
    <w:name w:val="toc 4"/>
    <w:basedOn w:val="a1"/>
    <w:next w:val="a1"/>
    <w:qFormat/>
    <w:pPr>
      <w:ind w:leftChars="600" w:left="1260"/>
    </w:pPr>
  </w:style>
  <w:style w:type="paragraph" w:styleId="54">
    <w:name w:val="toc 5"/>
    <w:basedOn w:val="a1"/>
    <w:next w:val="a1"/>
    <w:qFormat/>
    <w:pPr>
      <w:ind w:leftChars="800" w:left="1680"/>
    </w:pPr>
  </w:style>
  <w:style w:type="paragraph" w:styleId="aff2">
    <w:name w:val="Note Heading"/>
    <w:basedOn w:val="a1"/>
    <w:next w:val="a1"/>
    <w:qFormat/>
  </w:style>
  <w:style w:type="paragraph" w:styleId="aff3">
    <w:name w:val="Date"/>
    <w:basedOn w:val="a1"/>
    <w:next w:val="a1"/>
    <w:qFormat/>
  </w:style>
  <w:style w:type="paragraph" w:styleId="50">
    <w:name w:val="List Bullet 5"/>
    <w:basedOn w:val="a1"/>
    <w:qFormat/>
    <w:pPr>
      <w:numPr>
        <w:numId w:val="4"/>
      </w:numPr>
    </w:pPr>
  </w:style>
  <w:style w:type="paragraph" w:styleId="aff4">
    <w:name w:val="Body Text First Indent"/>
    <w:basedOn w:val="afc"/>
    <w:qFormat/>
    <w:pPr>
      <w:ind w:firstLine="210"/>
    </w:pPr>
  </w:style>
  <w:style w:type="paragraph" w:styleId="26">
    <w:name w:val="Body Text First Indent 2"/>
    <w:basedOn w:val="aff5"/>
    <w:qFormat/>
    <w:pPr>
      <w:ind w:firstLine="210"/>
    </w:pPr>
  </w:style>
  <w:style w:type="paragraph" w:styleId="aff5">
    <w:name w:val="Body Text Indent"/>
    <w:basedOn w:val="a1"/>
    <w:qFormat/>
    <w:pPr>
      <w:spacing w:after="120"/>
      <w:ind w:left="360"/>
    </w:pPr>
  </w:style>
  <w:style w:type="paragraph" w:styleId="40">
    <w:name w:val="List Bullet 4"/>
    <w:basedOn w:val="a1"/>
    <w:qFormat/>
    <w:pPr>
      <w:numPr>
        <w:numId w:val="5"/>
      </w:numPr>
    </w:pPr>
  </w:style>
  <w:style w:type="paragraph" w:styleId="a0">
    <w:name w:val="List Bullet"/>
    <w:basedOn w:val="a1"/>
    <w:qFormat/>
    <w:pPr>
      <w:numPr>
        <w:numId w:val="6"/>
      </w:numPr>
    </w:pPr>
  </w:style>
  <w:style w:type="paragraph" w:styleId="20">
    <w:name w:val="List Bullet 2"/>
    <w:basedOn w:val="a1"/>
    <w:qFormat/>
    <w:pPr>
      <w:numPr>
        <w:numId w:val="7"/>
      </w:numPr>
    </w:pPr>
  </w:style>
  <w:style w:type="paragraph" w:styleId="30">
    <w:name w:val="List Bullet 3"/>
    <w:basedOn w:val="a1"/>
    <w:qFormat/>
    <w:pPr>
      <w:numPr>
        <w:numId w:val="8"/>
      </w:numPr>
    </w:pPr>
  </w:style>
  <w:style w:type="paragraph" w:styleId="aff6">
    <w:name w:val="Title"/>
    <w:basedOn w:val="a1"/>
    <w:qFormat/>
    <w:pPr>
      <w:spacing w:before="240" w:after="60"/>
      <w:jc w:val="center"/>
      <w:outlineLvl w:val="0"/>
    </w:pPr>
    <w:rPr>
      <w:rFonts w:ascii="Arial" w:hAnsi="Arial" w:cs="Arial"/>
      <w:b/>
      <w:bCs/>
      <w:kern w:val="28"/>
      <w:sz w:val="32"/>
      <w:szCs w:val="32"/>
    </w:rPr>
  </w:style>
  <w:style w:type="paragraph" w:styleId="aff7">
    <w:name w:val="footer"/>
    <w:basedOn w:val="a1"/>
    <w:link w:val="aff8"/>
    <w:uiPriority w:val="99"/>
    <w:qFormat/>
    <w:pPr>
      <w:tabs>
        <w:tab w:val="center" w:pos="4153"/>
        <w:tab w:val="right" w:pos="8306"/>
      </w:tabs>
    </w:pPr>
  </w:style>
  <w:style w:type="paragraph" w:styleId="a">
    <w:name w:val="List Number"/>
    <w:basedOn w:val="a1"/>
    <w:qFormat/>
    <w:pPr>
      <w:numPr>
        <w:numId w:val="9"/>
      </w:numPr>
    </w:pPr>
  </w:style>
  <w:style w:type="paragraph" w:styleId="2">
    <w:name w:val="List Number 2"/>
    <w:basedOn w:val="a1"/>
    <w:qFormat/>
    <w:pPr>
      <w:numPr>
        <w:numId w:val="10"/>
      </w:numPr>
    </w:pPr>
  </w:style>
  <w:style w:type="paragraph" w:styleId="aff9">
    <w:name w:val="List"/>
    <w:basedOn w:val="a1"/>
    <w:qFormat/>
    <w:pPr>
      <w:ind w:left="360" w:hanging="360"/>
    </w:pPr>
  </w:style>
  <w:style w:type="paragraph" w:styleId="affa">
    <w:name w:val="Normal (Web)"/>
    <w:basedOn w:val="a1"/>
    <w:link w:val="affb"/>
    <w:uiPriority w:val="99"/>
    <w:qFormat/>
    <w:rPr>
      <w:sz w:val="24"/>
      <w:szCs w:val="24"/>
    </w:rPr>
  </w:style>
  <w:style w:type="paragraph" w:styleId="35">
    <w:name w:val="Body Text 3"/>
    <w:basedOn w:val="a1"/>
    <w:qFormat/>
    <w:pPr>
      <w:spacing w:after="120"/>
    </w:pPr>
    <w:rPr>
      <w:sz w:val="16"/>
      <w:szCs w:val="16"/>
    </w:rPr>
  </w:style>
  <w:style w:type="paragraph" w:styleId="27">
    <w:name w:val="Body Text Indent 2"/>
    <w:basedOn w:val="a1"/>
    <w:qFormat/>
    <w:pPr>
      <w:spacing w:after="120" w:line="480" w:lineRule="auto"/>
      <w:ind w:left="360"/>
    </w:pPr>
  </w:style>
  <w:style w:type="paragraph" w:styleId="affc">
    <w:name w:val="Subtitle"/>
    <w:basedOn w:val="a1"/>
    <w:qFormat/>
    <w:pPr>
      <w:spacing w:after="60"/>
      <w:jc w:val="center"/>
      <w:outlineLvl w:val="1"/>
    </w:pPr>
    <w:rPr>
      <w:rFonts w:ascii="Arial" w:hAnsi="Arial" w:cs="Arial"/>
      <w:sz w:val="24"/>
      <w:szCs w:val="24"/>
    </w:rPr>
  </w:style>
  <w:style w:type="paragraph" w:styleId="affd">
    <w:name w:val="Signature"/>
    <w:basedOn w:val="a1"/>
    <w:qFormat/>
    <w:pPr>
      <w:ind w:left="4320"/>
    </w:pPr>
  </w:style>
  <w:style w:type="paragraph" w:styleId="affe">
    <w:name w:val="Salutation"/>
    <w:basedOn w:val="a1"/>
    <w:next w:val="a1"/>
    <w:qFormat/>
  </w:style>
  <w:style w:type="paragraph" w:styleId="28">
    <w:name w:val="List Continue 2"/>
    <w:basedOn w:val="a1"/>
    <w:qFormat/>
    <w:pPr>
      <w:spacing w:after="120"/>
      <w:ind w:left="720"/>
    </w:pPr>
  </w:style>
  <w:style w:type="paragraph" w:styleId="36">
    <w:name w:val="List Continue 3"/>
    <w:basedOn w:val="a1"/>
    <w:qFormat/>
    <w:pPr>
      <w:spacing w:after="120"/>
      <w:ind w:left="1080"/>
    </w:pPr>
  </w:style>
  <w:style w:type="paragraph" w:styleId="44">
    <w:name w:val="List Continue 4"/>
    <w:basedOn w:val="a1"/>
    <w:qFormat/>
    <w:pPr>
      <w:spacing w:after="120"/>
      <w:ind w:left="1440"/>
    </w:pPr>
  </w:style>
  <w:style w:type="paragraph" w:styleId="55">
    <w:name w:val="List Continue 5"/>
    <w:basedOn w:val="a1"/>
    <w:qFormat/>
    <w:pPr>
      <w:spacing w:after="120"/>
      <w:ind w:left="1800"/>
    </w:pPr>
  </w:style>
  <w:style w:type="paragraph" w:styleId="29">
    <w:name w:val="List 2"/>
    <w:basedOn w:val="a1"/>
    <w:pPr>
      <w:ind w:left="720" w:hanging="360"/>
    </w:pPr>
  </w:style>
  <w:style w:type="paragraph" w:styleId="37">
    <w:name w:val="List 3"/>
    <w:basedOn w:val="a1"/>
    <w:qFormat/>
    <w:pPr>
      <w:ind w:left="1080" w:hanging="360"/>
    </w:pPr>
  </w:style>
  <w:style w:type="paragraph" w:styleId="45">
    <w:name w:val="List 4"/>
    <w:basedOn w:val="a1"/>
    <w:qFormat/>
    <w:pPr>
      <w:ind w:left="1440" w:hanging="360"/>
    </w:pPr>
  </w:style>
  <w:style w:type="paragraph" w:styleId="HTML8">
    <w:name w:val="HTML Preformatted"/>
    <w:basedOn w:val="a1"/>
    <w:qFormat/>
    <w:rPr>
      <w:rFonts w:ascii="Courier New" w:hAnsi="Courier New" w:cs="Courier New"/>
      <w:sz w:val="20"/>
    </w:rPr>
  </w:style>
  <w:style w:type="paragraph" w:styleId="afff">
    <w:name w:val="Block Text"/>
    <w:basedOn w:val="a1"/>
    <w:qFormat/>
    <w:pPr>
      <w:spacing w:after="120"/>
      <w:ind w:left="1440" w:right="1440"/>
    </w:pPr>
  </w:style>
  <w:style w:type="paragraph" w:styleId="afff0">
    <w:name w:val="Message Header"/>
    <w:basedOn w:val="a1"/>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afff1">
    <w:name w:val="E-mail Signature"/>
    <w:basedOn w:val="a1"/>
  </w:style>
  <w:style w:type="table" w:styleId="2a">
    <w:name w:val="Table Colorful 2"/>
    <w:basedOn w:val="a3"/>
    <w:qFormat/>
    <w:pPr>
      <w:widowControl w:val="0"/>
      <w:jc w:val="both"/>
    </w:pPr>
    <w:tblPr>
      <w:tblBorders>
        <w:bottom w:val="single" w:sz="12" w:space="0" w:color="000000"/>
      </w:tblBorders>
    </w:tblPr>
    <w:tcPr>
      <w:shd w:val="pct20" w:color="FFFF00" w:fill="FFFFFF"/>
    </w:tcPr>
    <w:tblStylePr w:type="firstRow">
      <w:rPr>
        <w:b/>
        <w:bCs/>
        <w:i/>
        <w:iCs/>
        <w:color w:val="FFFFFF"/>
      </w:rPr>
      <w:tblPr/>
      <w:tcPr>
        <w:tcBorders>
          <w:top w:val="nil"/>
          <w:left w:val="single" w:sz="12" w:space="0" w:color="00000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2b">
    <w:name w:val="Table Grid 2"/>
    <w:basedOn w:val="a3"/>
    <w:qFormat/>
    <w:pPr>
      <w:widowControl w:val="0"/>
      <w:jc w:val="both"/>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
    <w:name w:val="Table Subtle 1"/>
    <w:basedOn w:val="a3"/>
    <w:qFormat/>
    <w:pPr>
      <w:widowControl w:val="0"/>
      <w:jc w:val="both"/>
    </w:pPr>
    <w:tblPr>
      <w:tblStyleRowBandSize w:val="1"/>
    </w:tblPr>
    <w:tblStylePr w:type="firstRow">
      <w:tblPr/>
      <w:tcPr>
        <w:tcBorders>
          <w:top w:val="single" w:sz="6" w:space="0" w:color="000000"/>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nil"/>
          <w:bottom w:val="single" w:sz="12" w:space="0" w:color="000000"/>
          <w:right w:val="nil"/>
          <w:insideH w:val="nil"/>
          <w:insideV w:val="nil"/>
          <w:tl2br w:val="nil"/>
          <w:tr2bl w:val="nil"/>
        </w:tcBorders>
      </w:tcPr>
    </w:tblStylePr>
    <w:tblStylePr w:type="band1Horz">
      <w:tblPr/>
      <w:tcPr>
        <w:tcBorders>
          <w:top w:val="nil"/>
          <w:left w:val="single" w:sz="6"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afff2">
    <w:name w:val="Table Theme"/>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Table Web 3"/>
    <w:basedOn w:val="a3"/>
    <w:qFormat/>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62">
    <w:name w:val="Table Grid 6"/>
    <w:basedOn w:val="a3"/>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13">
    <w:name w:val="Table Simple 1"/>
    <w:basedOn w:val="a3"/>
    <w:qFormat/>
    <w:pPr>
      <w:widowControl w:val="0"/>
      <w:jc w:val="both"/>
    </w:p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14">
    <w:name w:val="Table Grid 1"/>
    <w:basedOn w:val="a3"/>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style>
  <w:style w:type="table" w:styleId="2c">
    <w:name w:val="Table 3D effects 2"/>
    <w:basedOn w:val="a3"/>
    <w:qFormat/>
    <w:pPr>
      <w:widowControl w:val="0"/>
      <w:jc w:val="both"/>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5">
    <w:name w:val="Table List 5"/>
    <w:basedOn w:val="a3"/>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46">
    <w:name w:val="Table Classic 4"/>
    <w:basedOn w:val="a3"/>
    <w:qFormat/>
    <w:pPr>
      <w:widowControl w:val="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single" w:sz="6" w:space="0" w:color="000000"/>
          <w:bottom w:val="nil"/>
          <w:right w:val="nil"/>
          <w:insideH w:val="nil"/>
          <w:insideV w:val="nil"/>
          <w:tl2br w:val="nil"/>
          <w:tr2bl w:val="nil"/>
        </w:tcBorders>
        <w:shd w:val="pct50" w:color="000080" w:fill="FFFFFF"/>
      </w:tcPr>
    </w:tblStylePr>
    <w:tblStylePr w:type="lastRow">
      <w:rPr>
        <w:color w:val="000080"/>
      </w:rPr>
      <w:tblPr/>
      <w:tcPr>
        <w:tcBorders>
          <w:top w:val="nil"/>
          <w:left w:val="single" w:sz="6" w:space="0" w:color="00000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afff3">
    <w:name w:val="Table Grid"/>
    <w:basedOn w:val="a3"/>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lassic 1"/>
    <w:basedOn w:val="a3"/>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56">
    <w:name w:val="Table Grid 5"/>
    <w:basedOn w:val="a3"/>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single" w:sz="12" w:space="0" w:color="00000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38">
    <w:name w:val="Table 3D effects 3"/>
    <w:basedOn w:val="a3"/>
    <w:qFormat/>
    <w:pPr>
      <w:widowControl w:val="0"/>
      <w:jc w:val="both"/>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9">
    <w:name w:val="Table Columns 3"/>
    <w:basedOn w:val="a3"/>
    <w:qFormat/>
    <w:pPr>
      <w:widowControl w:val="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47">
    <w:name w:val="Table Columns 4"/>
    <w:basedOn w:val="a3"/>
    <w:qFormat/>
    <w:pPr>
      <w:widowControl w:val="0"/>
      <w:jc w:val="both"/>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a">
    <w:name w:val="Table Classic 3"/>
    <w:basedOn w:val="a3"/>
    <w:qFormat/>
    <w:pPr>
      <w:widowControl w:val="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single" w:sz="6" w:space="0" w:color="000000"/>
          <w:bottom w:val="nil"/>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afff4">
    <w:name w:val="Table Professional"/>
    <w:basedOn w:val="a3"/>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afff5">
    <w:name w:val="Table Elegant"/>
    <w:basedOn w:val="a3"/>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16">
    <w:name w:val="Table Colorful 1"/>
    <w:basedOn w:val="a3"/>
    <w:qFormat/>
    <w:pPr>
      <w:widowControl w:val="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30">
    <w:name w:val="Table List 3"/>
    <w:basedOn w:val="a3"/>
    <w:qFormat/>
    <w:pPr>
      <w:widowControl w:val="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2">
    <w:name w:val="Table Web 2"/>
    <w:basedOn w:val="a3"/>
    <w:qFormat/>
    <w:pPr>
      <w:widowControl w:val="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7">
    <w:name w:val="Table List 7"/>
    <w:basedOn w:val="a3"/>
    <w:qFormat/>
    <w:pPr>
      <w:widowControl w:val="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single" w:sz="12" w:space="0" w:color="008000"/>
          <w:bottom w:val="nil"/>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afff6">
    <w:name w:val="Table Contemporary"/>
    <w:basedOn w:val="a3"/>
    <w:qFormat/>
    <w:pPr>
      <w:widowControl w:val="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6">
    <w:name w:val="Table List 6"/>
    <w:basedOn w:val="a3"/>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style>
  <w:style w:type="table" w:styleId="48">
    <w:name w:val="Table Grid 4"/>
    <w:basedOn w:val="a3"/>
    <w:qFormat/>
    <w:pPr>
      <w:widowControl w:val="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7">
    <w:name w:val="Table Columns 1"/>
    <w:basedOn w:val="a3"/>
    <w:qFormat/>
    <w:pPr>
      <w:widowControl w:val="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double" w:sz="6" w:space="0" w:color="00000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8">
    <w:name w:val="Table List 8"/>
    <w:basedOn w:val="a3"/>
    <w:qFormat/>
    <w:pPr>
      <w:widowControl w:val="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single" w:sz="6" w:space="0" w:color="000000"/>
          <w:bottom w:val="nil"/>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style>
  <w:style w:type="table" w:styleId="3b">
    <w:name w:val="Table Grid 3"/>
    <w:basedOn w:val="a3"/>
    <w:qFormat/>
    <w:pPr>
      <w:widowControl w:val="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2d">
    <w:name w:val="Table Subtle 2"/>
    <w:basedOn w:val="a3"/>
    <w:qFormat/>
    <w:pPr>
      <w:widowControl w:val="0"/>
      <w:jc w:val="both"/>
    </w:pPr>
    <w:tblPr>
      <w:tblBorders>
        <w:left w:val="single" w:sz="6" w:space="0" w:color="000000"/>
        <w:right w:val="single" w:sz="6" w:space="0" w:color="000000"/>
      </w:tblBorders>
    </w:tblPr>
    <w:tblStylePr w:type="firstRow">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nil"/>
          <w:bottom w:val="single" w:sz="12"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4">
    <w:name w:val="Table List 4"/>
    <w:basedOn w:val="a3"/>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single" w:sz="12" w:space="0" w:color="000000"/>
          <w:bottom w:val="nil"/>
          <w:right w:val="nil"/>
          <w:insideH w:val="nil"/>
          <w:insideV w:val="nil"/>
          <w:tl2br w:val="nil"/>
          <w:tr2bl w:val="nil"/>
        </w:tcBorders>
        <w:shd w:val="solid" w:color="808080" w:fill="FFFFFF"/>
      </w:tcPr>
    </w:tblStylePr>
  </w:style>
  <w:style w:type="table" w:styleId="-1">
    <w:name w:val="Table List 1"/>
    <w:basedOn w:val="a3"/>
    <w:qFormat/>
    <w:pPr>
      <w:widowControl w:val="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single" w:sz="6" w:space="0" w:color="000000"/>
          <w:bottom w:val="nil"/>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
    <w:name w:val="Table Web 1"/>
    <w:basedOn w:val="a3"/>
    <w:qFormat/>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3c">
    <w:name w:val="Table Colorful 3"/>
    <w:basedOn w:val="a3"/>
    <w:qFormat/>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single" w:sz="6" w:space="0" w:color="000000"/>
          <w:bottom w:val="nil"/>
          <w:right w:val="nil"/>
          <w:insideH w:val="nil"/>
          <w:insideV w:val="nil"/>
          <w:tl2br w:val="nil"/>
          <w:tr2bl w:val="nil"/>
        </w:tcBorders>
        <w:shd w:val="solid" w:color="008080" w:fill="FFFFFF"/>
      </w:tcPr>
    </w:tblStylePr>
    <w:tblStylePr w:type="firstCol">
      <w:tblPr/>
      <w:tcPr>
        <w:tcBorders>
          <w:top w:val="nil"/>
          <w:left w:val="nil"/>
          <w:bottom w:val="single" w:sz="36" w:space="0" w:color="000000"/>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57">
    <w:name w:val="Table Columns 5"/>
    <w:basedOn w:val="a3"/>
    <w:qFormat/>
    <w:pPr>
      <w:widowControl w:val="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single" w:sz="6" w:space="0" w:color="808080"/>
          <w:bottom w:val="nil"/>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2e">
    <w:name w:val="Table Classic 2"/>
    <w:basedOn w:val="a3"/>
    <w:qFormat/>
    <w:pPr>
      <w:widowControl w:val="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single" w:sz="6" w:space="0" w:color="000000"/>
          <w:bottom w:val="nil"/>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72">
    <w:name w:val="Table Grid 7"/>
    <w:basedOn w:val="a3"/>
    <w:qFormat/>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single" w:sz="12" w:space="0" w:color="000000"/>
          <w:bottom w:val="nil"/>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18">
    <w:name w:val="Table 3D effects 1"/>
    <w:basedOn w:val="a3"/>
    <w:qFormat/>
    <w:pPr>
      <w:widowControl w:val="0"/>
      <w:jc w:val="both"/>
    </w:pPr>
    <w:tblPr/>
    <w:tcPr>
      <w:shd w:val="solid" w:color="C0C0C0" w:fill="FFFFFF"/>
    </w:tcPr>
    <w:tblStylePr w:type="firstRow">
      <w:rPr>
        <w:b/>
        <w:bCs/>
        <w:color w:val="800080"/>
      </w:rPr>
      <w:tblPr/>
      <w:tcPr>
        <w:tcBorders>
          <w:top w:val="nil"/>
          <w:left w:val="single" w:sz="6" w:space="0" w:color="808080"/>
          <w:bottom w:val="nil"/>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single" w:sz="6" w:space="0" w:color="FFFFFF"/>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2f">
    <w:name w:val="Table Columns 2"/>
    <w:basedOn w:val="a3"/>
    <w:qFormat/>
    <w:pPr>
      <w:widowControl w:val="0"/>
      <w:jc w:val="both"/>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0">
    <w:name w:val="Table Simple 2"/>
    <w:basedOn w:val="a3"/>
    <w:qFormat/>
    <w:pPr>
      <w:widowControl w:val="0"/>
      <w:jc w:val="both"/>
    </w:pPr>
    <w:tblPr/>
    <w:tblStylePr w:type="firstRow">
      <w:rPr>
        <w:b/>
        <w:bCs/>
      </w:rPr>
      <w:tblPr/>
      <w:tcPr>
        <w:tcBorders>
          <w:top w:val="nil"/>
          <w:left w:val="single" w:sz="12" w:space="0" w:color="000000"/>
          <w:bottom w:val="nil"/>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nil"/>
          <w:bottom w:val="single" w:sz="6" w:space="0" w:color="00000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d">
    <w:name w:val="Table Simple 3"/>
    <w:basedOn w:val="a3"/>
    <w:qFormat/>
    <w:pPr>
      <w:widowControl w:val="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82">
    <w:name w:val="Table Grid 8"/>
    <w:basedOn w:val="a3"/>
    <w:qFormat/>
    <w:pPr>
      <w:widowControl w:val="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20">
    <w:name w:val="Table List 2"/>
    <w:basedOn w:val="a3"/>
    <w:qFormat/>
    <w:pPr>
      <w:widowControl w:val="0"/>
      <w:jc w:val="both"/>
    </w:pPr>
    <w:tblPr>
      <w:tblBorders>
        <w:bottom w:val="single" w:sz="12" w:space="0" w:color="808080"/>
      </w:tblBorders>
    </w:tblPr>
    <w:tblStylePr w:type="firstRow">
      <w:rPr>
        <w:b/>
        <w:bCs/>
        <w:color w:val="FFFFFF"/>
      </w:rPr>
      <w:tblPr/>
      <w:tcPr>
        <w:tcBorders>
          <w:top w:val="nil"/>
          <w:left w:val="single" w:sz="6" w:space="0" w:color="000000"/>
          <w:bottom w:val="nil"/>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paragraph" w:customStyle="1" w:styleId="TableParagraph">
    <w:name w:val="Table Paragraph"/>
    <w:uiPriority w:val="1"/>
    <w:qFormat/>
    <w:pPr>
      <w:widowControl w:val="0"/>
      <w:autoSpaceDE w:val="0"/>
      <w:autoSpaceDN w:val="0"/>
      <w:ind w:left="106"/>
    </w:pPr>
    <w:rPr>
      <w:rFonts w:ascii="Times New Roman" w:eastAsia="Times New Roman" w:hAnsi="Times New Roman" w:cs="Times New Roman"/>
      <w:lang w:val="en-US" w:eastAsia="zh-CN"/>
    </w:rPr>
  </w:style>
  <w:style w:type="table" w:customStyle="1" w:styleId="19">
    <w:name w:val="Сетка таблицы1"/>
    <w:uiPriority w:val="5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1">
    <w:name w:val="Сетка таблицы2"/>
    <w:uiPriority w:val="39"/>
    <w:qFormat/>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uiPriority w:val="59"/>
    <w:qFormat/>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rmal">
    <w:name w:val="ConsPlusNormal"/>
    <w:qFormat/>
    <w:pPr>
      <w:widowControl w:val="0"/>
      <w:autoSpaceDE w:val="0"/>
      <w:autoSpaceDN w:val="0"/>
      <w:adjustRightInd w:val="0"/>
    </w:pPr>
    <w:rPr>
      <w:rFonts w:ascii="Arial" w:hAnsi="Arial" w:cs="Arial"/>
    </w:rPr>
  </w:style>
  <w:style w:type="paragraph" w:styleId="afff7">
    <w:name w:val="No Spacing"/>
    <w:uiPriority w:val="99"/>
    <w:qFormat/>
    <w:rPr>
      <w:rFonts w:ascii="Calibri" w:eastAsia="Times New Roman" w:hAnsi="Calibri" w:cs="Times New Roman"/>
      <w:sz w:val="22"/>
      <w:szCs w:val="22"/>
    </w:rPr>
  </w:style>
  <w:style w:type="paragraph" w:customStyle="1" w:styleId="Standard">
    <w:name w:val="Standard"/>
    <w:qFormat/>
    <w:pPr>
      <w:widowControl w:val="0"/>
      <w:suppressAutoHyphens/>
      <w:autoSpaceDN w:val="0"/>
      <w:textAlignment w:val="baseline"/>
    </w:pPr>
    <w:rPr>
      <w:rFonts w:ascii="Calibri" w:eastAsia="Linux Libertine G" w:hAnsi="Calibri" w:cs="Linux Libertine G"/>
      <w:sz w:val="24"/>
      <w:szCs w:val="24"/>
      <w:lang w:eastAsia="zh-CN" w:bidi="hi-IN"/>
    </w:rPr>
  </w:style>
  <w:style w:type="character" w:customStyle="1" w:styleId="1a">
    <w:name w:val="Основной шрифт абзаца1"/>
    <w:qFormat/>
  </w:style>
  <w:style w:type="paragraph" w:customStyle="1" w:styleId="1b">
    <w:name w:val="Абзац списка1"/>
    <w:autoRedefine/>
    <w:qFormat/>
    <w:pPr>
      <w:keepNext/>
      <w:pBdr>
        <w:top w:val="single" w:sz="2" w:space="31" w:color="FFFFFF"/>
        <w:left w:val="single" w:sz="2" w:space="31" w:color="FFFFFF"/>
        <w:bottom w:val="single" w:sz="2" w:space="31" w:color="FFFFFF"/>
        <w:right w:val="single" w:sz="2" w:space="31" w:color="FFFFFF"/>
      </w:pBdr>
      <w:tabs>
        <w:tab w:val="left" w:pos="-524"/>
        <w:tab w:val="left" w:pos="392"/>
        <w:tab w:val="left" w:pos="1308"/>
        <w:tab w:val="left" w:pos="2224"/>
        <w:tab w:val="left" w:pos="3140"/>
        <w:tab w:val="left" w:pos="4056"/>
        <w:tab w:val="left" w:pos="4972"/>
        <w:tab w:val="left" w:pos="5888"/>
        <w:tab w:val="left" w:pos="6804"/>
        <w:tab w:val="left" w:pos="7720"/>
        <w:tab w:val="left" w:pos="8636"/>
        <w:tab w:val="left" w:pos="9552"/>
        <w:tab w:val="left" w:pos="10468"/>
        <w:tab w:val="left" w:pos="11384"/>
        <w:tab w:val="left" w:pos="12300"/>
        <w:tab w:val="left" w:pos="13216"/>
      </w:tabs>
      <w:suppressAutoHyphens/>
      <w:autoSpaceDN w:val="0"/>
      <w:spacing w:after="200"/>
      <w:textAlignment w:val="top"/>
      <w:outlineLvl w:val="0"/>
    </w:pPr>
    <w:rPr>
      <w:rFonts w:ascii="Times New Roman" w:eastAsia="Calibri" w:hAnsi="Times New Roman" w:cs="Times New Roman"/>
      <w:b/>
      <w:sz w:val="24"/>
      <w:szCs w:val="24"/>
      <w:lang w:eastAsia="en-US"/>
    </w:rPr>
  </w:style>
  <w:style w:type="paragraph" w:customStyle="1" w:styleId="1c">
    <w:name w:val="Обычный1"/>
    <w:qFormat/>
    <w:pPr>
      <w:suppressAutoHyphens/>
      <w:autoSpaceDN w:val="0"/>
      <w:textAlignment w:val="baseline"/>
    </w:pPr>
    <w:rPr>
      <w:rFonts w:ascii="Calibri" w:eastAsia="Linux Libertine G" w:hAnsi="Calibri" w:cs="Linux Libertine G"/>
      <w:sz w:val="24"/>
      <w:szCs w:val="24"/>
      <w:lang w:eastAsia="zh-CN" w:bidi="hi-IN"/>
    </w:rPr>
  </w:style>
  <w:style w:type="paragraph" w:customStyle="1" w:styleId="afff8">
    <w:name w:val="Базовый"/>
    <w:qFormat/>
    <w:pPr>
      <w:suppressAutoHyphens/>
      <w:spacing w:after="160" w:line="259" w:lineRule="auto"/>
    </w:pPr>
    <w:rPr>
      <w:rFonts w:ascii="Times New Roman" w:eastAsia="Times New Roman" w:hAnsi="Times New Roman" w:cs="Times New Roman"/>
      <w:color w:val="00000A"/>
    </w:rPr>
  </w:style>
  <w:style w:type="paragraph" w:styleId="afff9">
    <w:name w:val="List Paragraph"/>
    <w:aliases w:val="Содержание. 2 уровень,List Paragraph,Этапы,Цветной список - Акцент 11,Bullet List,FooterText,numbered,Paragraphe de liste1,lp1,Use Case List Paragraph,Маркер,ТЗ список,Абзац списка литеральный,Bulletr List Paragraph,1 Абзац списка,Обычный-1"/>
    <w:link w:val="afffa"/>
    <w:qFormat/>
    <w:pPr>
      <w:spacing w:before="120" w:after="120"/>
      <w:ind w:left="708"/>
    </w:pPr>
    <w:rPr>
      <w:rFonts w:ascii="Times New Roman" w:hAnsi="Times New Roman"/>
      <w:sz w:val="24"/>
      <w:szCs w:val="24"/>
      <w:lang w:val="en-US" w:eastAsia="zh-CN"/>
    </w:rPr>
  </w:style>
  <w:style w:type="character" w:customStyle="1" w:styleId="affb">
    <w:name w:val="Обычный (веб) Знак"/>
    <w:link w:val="affa"/>
    <w:uiPriority w:val="99"/>
    <w:qFormat/>
    <w:locked/>
    <w:rsid w:val="0070638C"/>
    <w:rPr>
      <w:rFonts w:eastAsiaTheme="minorHAnsi"/>
      <w:sz w:val="24"/>
      <w:szCs w:val="24"/>
      <w:lang w:eastAsia="en-US"/>
    </w:rPr>
  </w:style>
  <w:style w:type="paragraph" w:customStyle="1" w:styleId="dt-p">
    <w:name w:val="dt-p"/>
    <w:basedOn w:val="a1"/>
    <w:uiPriority w:val="99"/>
    <w:qFormat/>
    <w:rsid w:val="0070638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t-m">
    <w:name w:val="dt-m"/>
    <w:basedOn w:val="a2"/>
    <w:uiPriority w:val="99"/>
    <w:qFormat/>
    <w:rsid w:val="0070638C"/>
  </w:style>
  <w:style w:type="table" w:customStyle="1" w:styleId="TableNormal">
    <w:name w:val="Table Normal"/>
    <w:uiPriority w:val="2"/>
    <w:qFormat/>
    <w:rsid w:val="001044D0"/>
    <w:pPr>
      <w:spacing w:after="200" w:line="276" w:lineRule="auto"/>
    </w:pPr>
    <w:rPr>
      <w:rFonts w:ascii="Calibri" w:eastAsia="Times New Roman" w:hAnsi="Calibri" w:cs="Times New Roman"/>
      <w:color w:val="000000"/>
      <w:sz w:val="22"/>
    </w:rPr>
    <w:tblPr>
      <w:tblCellMar>
        <w:top w:w="0" w:type="dxa"/>
        <w:left w:w="0" w:type="dxa"/>
        <w:bottom w:w="0" w:type="dxa"/>
        <w:right w:w="0" w:type="dxa"/>
      </w:tblCellMar>
    </w:tblPr>
  </w:style>
  <w:style w:type="character" w:customStyle="1" w:styleId="aff8">
    <w:name w:val="Нижний колонтитул Знак"/>
    <w:basedOn w:val="a2"/>
    <w:link w:val="aff7"/>
    <w:uiPriority w:val="99"/>
    <w:rsid w:val="001044D0"/>
    <w:rPr>
      <w:rFonts w:eastAsiaTheme="minorHAnsi"/>
      <w:sz w:val="22"/>
      <w:szCs w:val="22"/>
      <w:lang w:eastAsia="en-US"/>
    </w:rPr>
  </w:style>
  <w:style w:type="table" w:customStyle="1" w:styleId="TableNormal1">
    <w:name w:val="Table Normal1"/>
    <w:uiPriority w:val="2"/>
    <w:semiHidden/>
    <w:unhideWhenUsed/>
    <w:qFormat/>
    <w:rsid w:val="001044D0"/>
    <w:pPr>
      <w:widowControl w:val="0"/>
      <w:autoSpaceDE w:val="0"/>
      <w:autoSpaceDN w:val="0"/>
    </w:pPr>
    <w:rPr>
      <w:rFonts w:ascii="Calibri" w:eastAsia="Calibri" w:hAnsi="Calibri" w:cs="Times New Roman"/>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044D0"/>
    <w:pPr>
      <w:widowControl w:val="0"/>
      <w:autoSpaceDE w:val="0"/>
      <w:autoSpaceDN w:val="0"/>
    </w:pPr>
    <w:rPr>
      <w:rFonts w:ascii="Calibri" w:eastAsia="Calibri" w:hAnsi="Calibri" w:cs="Times New Roman"/>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044D0"/>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1044D0"/>
    <w:pPr>
      <w:widowControl w:val="0"/>
      <w:autoSpaceDE w:val="0"/>
      <w:autoSpaceDN w:val="0"/>
    </w:pPr>
    <w:rPr>
      <w:rFonts w:ascii="Calibri" w:eastAsia="Calibri" w:hAnsi="Calibri" w:cs="Times New Roman"/>
      <w:sz w:val="22"/>
      <w:szCs w:val="22"/>
      <w:lang w:val="en-US" w:eastAsia="en-US"/>
    </w:rPr>
    <w:tblPr>
      <w:tblInd w:w="0" w:type="dxa"/>
      <w:tblCellMar>
        <w:top w:w="0" w:type="dxa"/>
        <w:left w:w="0" w:type="dxa"/>
        <w:bottom w:w="0" w:type="dxa"/>
        <w:right w:w="0" w:type="dxa"/>
      </w:tblCellMar>
    </w:tblPr>
  </w:style>
  <w:style w:type="character" w:customStyle="1" w:styleId="afa">
    <w:name w:val="Верхний колонтитул Знак"/>
    <w:basedOn w:val="a2"/>
    <w:link w:val="af9"/>
    <w:uiPriority w:val="99"/>
    <w:rsid w:val="00D50DE5"/>
    <w:rPr>
      <w:rFonts w:eastAsiaTheme="minorHAnsi"/>
      <w:sz w:val="22"/>
      <w:szCs w:val="22"/>
      <w:lang w:eastAsia="en-US"/>
    </w:rPr>
  </w:style>
  <w:style w:type="character" w:customStyle="1" w:styleId="afffa">
    <w:name w:val="Абзац списка Знак"/>
    <w:aliases w:val="Содержание. 2 уровень Знак,List Paragraph Знак,Этапы Знак,Цветной список - Акцент 11 Знак,Bullet List Знак,FooterText Знак,numbered Знак,Paragraphe de liste1 Знак,lp1 Знак,Use Case List Paragraph Знак,Маркер Знак,ТЗ список Знак"/>
    <w:basedOn w:val="a2"/>
    <w:link w:val="afff9"/>
    <w:qFormat/>
    <w:locked/>
    <w:rsid w:val="00D50DE5"/>
    <w:rPr>
      <w:rFonts w:ascii="Times New Roman" w:hAnsi="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324" Type="http://schemas.openxmlformats.org/officeDocument/2006/relationships/image" Target="media/image314.png"/><Relationship Id="rId531" Type="http://schemas.openxmlformats.org/officeDocument/2006/relationships/footer" Target="footer8.xml"/><Relationship Id="rId170" Type="http://schemas.openxmlformats.org/officeDocument/2006/relationships/image" Target="media/image160.png"/><Relationship Id="rId268" Type="http://schemas.openxmlformats.org/officeDocument/2006/relationships/image" Target="media/image258.png"/><Relationship Id="rId475" Type="http://schemas.openxmlformats.org/officeDocument/2006/relationships/image" Target="media/image465.png"/><Relationship Id="rId32" Type="http://schemas.openxmlformats.org/officeDocument/2006/relationships/image" Target="media/image22.png"/><Relationship Id="rId128" Type="http://schemas.openxmlformats.org/officeDocument/2006/relationships/image" Target="media/image118.png"/><Relationship Id="rId335" Type="http://schemas.openxmlformats.org/officeDocument/2006/relationships/image" Target="media/image325.png"/><Relationship Id="rId181" Type="http://schemas.openxmlformats.org/officeDocument/2006/relationships/image" Target="media/image171.png"/><Relationship Id="rId402" Type="http://schemas.openxmlformats.org/officeDocument/2006/relationships/image" Target="media/image392.png"/><Relationship Id="rId279" Type="http://schemas.openxmlformats.org/officeDocument/2006/relationships/image" Target="media/image269.png"/><Relationship Id="rId444" Type="http://schemas.openxmlformats.org/officeDocument/2006/relationships/image" Target="media/image434.png"/><Relationship Id="rId486" Type="http://schemas.openxmlformats.org/officeDocument/2006/relationships/image" Target="media/image476.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511" Type="http://schemas.openxmlformats.org/officeDocument/2006/relationships/image" Target="media/image501.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455" Type="http://schemas.openxmlformats.org/officeDocument/2006/relationships/image" Target="media/image445.png"/><Relationship Id="rId497" Type="http://schemas.openxmlformats.org/officeDocument/2006/relationships/image" Target="media/image487.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22" Type="http://schemas.openxmlformats.org/officeDocument/2006/relationships/image" Target="media/image510.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image" Target="media/image414.png"/><Relationship Id="rId466" Type="http://schemas.openxmlformats.org/officeDocument/2006/relationships/image" Target="media/image456.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533" Type="http://schemas.openxmlformats.org/officeDocument/2006/relationships/footer" Target="footer10.xml"/><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image" Target="media/image425.png"/><Relationship Id="rId477" Type="http://schemas.openxmlformats.org/officeDocument/2006/relationships/image" Target="media/image467.png"/><Relationship Id="rId281" Type="http://schemas.openxmlformats.org/officeDocument/2006/relationships/image" Target="media/image271.png"/><Relationship Id="rId337" Type="http://schemas.openxmlformats.org/officeDocument/2006/relationships/image" Target="media/image327.png"/><Relationship Id="rId502" Type="http://schemas.openxmlformats.org/officeDocument/2006/relationships/image" Target="media/image492.pn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7" Type="http://schemas.openxmlformats.org/officeDocument/2006/relationships/endnotes" Target="endnote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446" Type="http://schemas.openxmlformats.org/officeDocument/2006/relationships/image" Target="media/image436.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88" Type="http://schemas.openxmlformats.org/officeDocument/2006/relationships/image" Target="media/image478.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513" Type="http://schemas.openxmlformats.org/officeDocument/2006/relationships/footer" Target="footer5.xml"/><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457" Type="http://schemas.openxmlformats.org/officeDocument/2006/relationships/image" Target="media/image447.png"/><Relationship Id="rId261" Type="http://schemas.openxmlformats.org/officeDocument/2006/relationships/image" Target="media/image251.png"/><Relationship Id="rId499" Type="http://schemas.openxmlformats.org/officeDocument/2006/relationships/image" Target="media/image489.png"/><Relationship Id="rId14" Type="http://schemas.openxmlformats.org/officeDocument/2006/relationships/image" Target="media/image4.png"/><Relationship Id="rId56" Type="http://schemas.openxmlformats.org/officeDocument/2006/relationships/image" Target="media/image46.png"/><Relationship Id="rId317" Type="http://schemas.openxmlformats.org/officeDocument/2006/relationships/image" Target="media/image307.png"/><Relationship Id="rId359" Type="http://schemas.openxmlformats.org/officeDocument/2006/relationships/image" Target="media/image349.png"/><Relationship Id="rId524" Type="http://schemas.openxmlformats.org/officeDocument/2006/relationships/image" Target="media/image512.png"/><Relationship Id="rId98" Type="http://schemas.openxmlformats.org/officeDocument/2006/relationships/image" Target="media/image88.png"/><Relationship Id="rId121" Type="http://schemas.openxmlformats.org/officeDocument/2006/relationships/image" Target="media/image111.pn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6.png"/><Relationship Id="rId230" Type="http://schemas.openxmlformats.org/officeDocument/2006/relationships/image" Target="media/image220.png"/><Relationship Id="rId468" Type="http://schemas.openxmlformats.org/officeDocument/2006/relationships/image" Target="media/image458.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535" Type="http://schemas.openxmlformats.org/officeDocument/2006/relationships/theme" Target="theme/theme1.xml"/><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37" Type="http://schemas.openxmlformats.org/officeDocument/2006/relationships/image" Target="media/image427.png"/><Relationship Id="rId479" Type="http://schemas.openxmlformats.org/officeDocument/2006/relationships/image" Target="media/image469.png"/><Relationship Id="rId36" Type="http://schemas.openxmlformats.org/officeDocument/2006/relationships/image" Target="media/image26.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80.png"/><Relationship Id="rId504" Type="http://schemas.openxmlformats.org/officeDocument/2006/relationships/image" Target="media/image494.png"/><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footer" Target="footer2.xml"/><Relationship Id="rId210" Type="http://schemas.openxmlformats.org/officeDocument/2006/relationships/image" Target="media/image200.png"/><Relationship Id="rId392" Type="http://schemas.openxmlformats.org/officeDocument/2006/relationships/image" Target="media/image382.png"/><Relationship Id="rId448" Type="http://schemas.openxmlformats.org/officeDocument/2006/relationships/image" Target="media/image438.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3.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459" Type="http://schemas.openxmlformats.org/officeDocument/2006/relationships/image" Target="media/image449.png"/><Relationship Id="rId16" Type="http://schemas.openxmlformats.org/officeDocument/2006/relationships/image" Target="media/image6.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470" Type="http://schemas.openxmlformats.org/officeDocument/2006/relationships/image" Target="media/image460.png"/><Relationship Id="rId526" Type="http://schemas.openxmlformats.org/officeDocument/2006/relationships/image" Target="media/image514.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165" Type="http://schemas.openxmlformats.org/officeDocument/2006/relationships/image" Target="media/image155.png"/><Relationship Id="rId372" Type="http://schemas.openxmlformats.org/officeDocument/2006/relationships/image" Target="media/image362.png"/><Relationship Id="rId428" Type="http://schemas.openxmlformats.org/officeDocument/2006/relationships/image" Target="media/image418.png"/><Relationship Id="rId232" Type="http://schemas.openxmlformats.org/officeDocument/2006/relationships/image" Target="media/image222.png"/><Relationship Id="rId274" Type="http://schemas.openxmlformats.org/officeDocument/2006/relationships/image" Target="media/image264.png"/><Relationship Id="rId481" Type="http://schemas.openxmlformats.org/officeDocument/2006/relationships/image" Target="media/image471.png"/><Relationship Id="rId27" Type="http://schemas.openxmlformats.org/officeDocument/2006/relationships/image" Target="media/image17.png"/><Relationship Id="rId69" Type="http://schemas.openxmlformats.org/officeDocument/2006/relationships/image" Target="media/image59.png"/><Relationship Id="rId134" Type="http://schemas.openxmlformats.org/officeDocument/2006/relationships/image" Target="media/image124.png"/><Relationship Id="rId80" Type="http://schemas.openxmlformats.org/officeDocument/2006/relationships/image" Target="media/image70.png"/><Relationship Id="rId176" Type="http://schemas.openxmlformats.org/officeDocument/2006/relationships/image" Target="media/image166.png"/><Relationship Id="rId341" Type="http://schemas.openxmlformats.org/officeDocument/2006/relationships/image" Target="media/image331.png"/><Relationship Id="rId383" Type="http://schemas.openxmlformats.org/officeDocument/2006/relationships/image" Target="media/image373.png"/><Relationship Id="rId439" Type="http://schemas.openxmlformats.org/officeDocument/2006/relationships/image" Target="media/image429.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450" Type="http://schemas.openxmlformats.org/officeDocument/2006/relationships/image" Target="media/image440.png"/><Relationship Id="rId506" Type="http://schemas.openxmlformats.org/officeDocument/2006/relationships/image" Target="media/image496.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png"/><Relationship Id="rId492" Type="http://schemas.openxmlformats.org/officeDocument/2006/relationships/image" Target="media/image482.png"/><Relationship Id="rId91" Type="http://schemas.openxmlformats.org/officeDocument/2006/relationships/image" Target="media/image81.png"/><Relationship Id="rId145" Type="http://schemas.openxmlformats.org/officeDocument/2006/relationships/image" Target="media/image135.png"/><Relationship Id="rId187" Type="http://schemas.openxmlformats.org/officeDocument/2006/relationships/image" Target="media/image177.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2.png"/><Relationship Id="rId254" Type="http://schemas.openxmlformats.org/officeDocument/2006/relationships/image" Target="media/image244.png"/><Relationship Id="rId49" Type="http://schemas.openxmlformats.org/officeDocument/2006/relationships/image" Target="media/image39.png"/><Relationship Id="rId114" Type="http://schemas.openxmlformats.org/officeDocument/2006/relationships/image" Target="media/image104.png"/><Relationship Id="rId296" Type="http://schemas.openxmlformats.org/officeDocument/2006/relationships/image" Target="media/image286.png"/><Relationship Id="rId461" Type="http://schemas.openxmlformats.org/officeDocument/2006/relationships/image" Target="media/image451.png"/><Relationship Id="rId517" Type="http://schemas.openxmlformats.org/officeDocument/2006/relationships/image" Target="media/image505.png"/><Relationship Id="rId60" Type="http://schemas.openxmlformats.org/officeDocument/2006/relationships/image" Target="media/image50.png"/><Relationship Id="rId156" Type="http://schemas.openxmlformats.org/officeDocument/2006/relationships/image" Target="media/image146.png"/><Relationship Id="rId198" Type="http://schemas.openxmlformats.org/officeDocument/2006/relationships/image" Target="media/image188.png"/><Relationship Id="rId321" Type="http://schemas.openxmlformats.org/officeDocument/2006/relationships/image" Target="media/image311.png"/><Relationship Id="rId363" Type="http://schemas.openxmlformats.org/officeDocument/2006/relationships/image" Target="media/image353.png"/><Relationship Id="rId419" Type="http://schemas.openxmlformats.org/officeDocument/2006/relationships/image" Target="media/image409.png"/><Relationship Id="rId223" Type="http://schemas.openxmlformats.org/officeDocument/2006/relationships/image" Target="media/image213.png"/><Relationship Id="rId430" Type="http://schemas.openxmlformats.org/officeDocument/2006/relationships/image" Target="media/image420.png"/><Relationship Id="rId18" Type="http://schemas.openxmlformats.org/officeDocument/2006/relationships/image" Target="media/image8.png"/><Relationship Id="rId265" Type="http://schemas.openxmlformats.org/officeDocument/2006/relationships/image" Target="media/image255.png"/><Relationship Id="rId472" Type="http://schemas.openxmlformats.org/officeDocument/2006/relationships/image" Target="media/image462.png"/><Relationship Id="rId528" Type="http://schemas.openxmlformats.org/officeDocument/2006/relationships/footer" Target="footer6.xml"/><Relationship Id="rId125" Type="http://schemas.openxmlformats.org/officeDocument/2006/relationships/image" Target="media/image115.png"/><Relationship Id="rId167" Type="http://schemas.openxmlformats.org/officeDocument/2006/relationships/image" Target="media/image157.png"/><Relationship Id="rId332" Type="http://schemas.openxmlformats.org/officeDocument/2006/relationships/image" Target="media/image322.png"/><Relationship Id="rId374" Type="http://schemas.openxmlformats.org/officeDocument/2006/relationships/image" Target="media/image364.png"/><Relationship Id="rId71" Type="http://schemas.openxmlformats.org/officeDocument/2006/relationships/image" Target="media/image61.png"/><Relationship Id="rId234" Type="http://schemas.openxmlformats.org/officeDocument/2006/relationships/image" Target="media/image224.png"/><Relationship Id="rId2" Type="http://schemas.openxmlformats.org/officeDocument/2006/relationships/numbering" Target="numbering.xml"/><Relationship Id="rId29" Type="http://schemas.openxmlformats.org/officeDocument/2006/relationships/image" Target="media/image19.png"/><Relationship Id="rId276" Type="http://schemas.openxmlformats.org/officeDocument/2006/relationships/image" Target="media/image266.png"/><Relationship Id="rId441" Type="http://schemas.openxmlformats.org/officeDocument/2006/relationships/image" Target="media/image431.png"/><Relationship Id="rId483" Type="http://schemas.openxmlformats.org/officeDocument/2006/relationships/image" Target="media/image473.png"/><Relationship Id="rId40" Type="http://schemas.openxmlformats.org/officeDocument/2006/relationships/image" Target="media/image30.png"/><Relationship Id="rId136" Type="http://schemas.openxmlformats.org/officeDocument/2006/relationships/image" Target="media/image126.png"/><Relationship Id="rId178" Type="http://schemas.openxmlformats.org/officeDocument/2006/relationships/image" Target="media/image168.png"/><Relationship Id="rId301" Type="http://schemas.openxmlformats.org/officeDocument/2006/relationships/image" Target="media/image291.png"/><Relationship Id="rId343" Type="http://schemas.openxmlformats.org/officeDocument/2006/relationships/image" Target="media/image333.png"/><Relationship Id="rId82" Type="http://schemas.openxmlformats.org/officeDocument/2006/relationships/image" Target="media/image72.png"/><Relationship Id="rId203" Type="http://schemas.openxmlformats.org/officeDocument/2006/relationships/image" Target="media/image193.png"/><Relationship Id="rId385" Type="http://schemas.openxmlformats.org/officeDocument/2006/relationships/image" Target="media/image375.png"/><Relationship Id="rId245" Type="http://schemas.openxmlformats.org/officeDocument/2006/relationships/image" Target="media/image235.png"/><Relationship Id="rId287" Type="http://schemas.openxmlformats.org/officeDocument/2006/relationships/image" Target="media/image277.png"/><Relationship Id="rId410" Type="http://schemas.openxmlformats.org/officeDocument/2006/relationships/image" Target="media/image400.png"/><Relationship Id="rId452" Type="http://schemas.openxmlformats.org/officeDocument/2006/relationships/image" Target="media/image442.png"/><Relationship Id="rId494" Type="http://schemas.openxmlformats.org/officeDocument/2006/relationships/image" Target="media/image484.png"/><Relationship Id="rId508" Type="http://schemas.openxmlformats.org/officeDocument/2006/relationships/image" Target="media/image498.png"/><Relationship Id="rId105" Type="http://schemas.openxmlformats.org/officeDocument/2006/relationships/image" Target="media/image95.png"/><Relationship Id="rId147" Type="http://schemas.openxmlformats.org/officeDocument/2006/relationships/image" Target="media/image137.png"/><Relationship Id="rId312" Type="http://schemas.openxmlformats.org/officeDocument/2006/relationships/image" Target="media/image302.png"/><Relationship Id="rId354" Type="http://schemas.openxmlformats.org/officeDocument/2006/relationships/image" Target="media/image344.png"/><Relationship Id="rId51" Type="http://schemas.openxmlformats.org/officeDocument/2006/relationships/image" Target="media/image41.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214" Type="http://schemas.openxmlformats.org/officeDocument/2006/relationships/image" Target="media/image204.png"/><Relationship Id="rId256" Type="http://schemas.openxmlformats.org/officeDocument/2006/relationships/image" Target="media/image246.png"/><Relationship Id="rId298" Type="http://schemas.openxmlformats.org/officeDocument/2006/relationships/image" Target="media/image288.png"/><Relationship Id="rId421" Type="http://schemas.openxmlformats.org/officeDocument/2006/relationships/image" Target="media/image411.png"/><Relationship Id="rId463" Type="http://schemas.openxmlformats.org/officeDocument/2006/relationships/image" Target="media/image453.png"/><Relationship Id="rId519" Type="http://schemas.openxmlformats.org/officeDocument/2006/relationships/image" Target="media/image507.png"/><Relationship Id="rId116" Type="http://schemas.openxmlformats.org/officeDocument/2006/relationships/image" Target="media/image106.png"/><Relationship Id="rId158" Type="http://schemas.openxmlformats.org/officeDocument/2006/relationships/image" Target="media/image148.png"/><Relationship Id="rId323" Type="http://schemas.openxmlformats.org/officeDocument/2006/relationships/image" Target="media/image313.png"/><Relationship Id="rId530" Type="http://schemas.openxmlformats.org/officeDocument/2006/relationships/header" Target="header1.xml"/><Relationship Id="rId20" Type="http://schemas.openxmlformats.org/officeDocument/2006/relationships/image" Target="media/image10.png"/><Relationship Id="rId62" Type="http://schemas.openxmlformats.org/officeDocument/2006/relationships/image" Target="media/image52.png"/><Relationship Id="rId365" Type="http://schemas.openxmlformats.org/officeDocument/2006/relationships/image" Target="media/image355.png"/><Relationship Id="rId225" Type="http://schemas.openxmlformats.org/officeDocument/2006/relationships/image" Target="media/image215.png"/><Relationship Id="rId267" Type="http://schemas.openxmlformats.org/officeDocument/2006/relationships/image" Target="media/image257.png"/><Relationship Id="rId432" Type="http://schemas.openxmlformats.org/officeDocument/2006/relationships/image" Target="media/image422.png"/><Relationship Id="rId474" Type="http://schemas.openxmlformats.org/officeDocument/2006/relationships/image" Target="media/image464.png"/><Relationship Id="rId127" Type="http://schemas.openxmlformats.org/officeDocument/2006/relationships/image" Target="media/image117.png"/><Relationship Id="rId31" Type="http://schemas.openxmlformats.org/officeDocument/2006/relationships/image" Target="media/image21.png"/><Relationship Id="rId73" Type="http://schemas.openxmlformats.org/officeDocument/2006/relationships/image" Target="media/image63.png"/><Relationship Id="rId169" Type="http://schemas.openxmlformats.org/officeDocument/2006/relationships/image" Target="media/image159.png"/><Relationship Id="rId334" Type="http://schemas.openxmlformats.org/officeDocument/2006/relationships/image" Target="media/image324.png"/><Relationship Id="rId376" Type="http://schemas.openxmlformats.org/officeDocument/2006/relationships/image" Target="media/image366.png"/><Relationship Id="rId4" Type="http://schemas.openxmlformats.org/officeDocument/2006/relationships/settings" Target="settings.xml"/><Relationship Id="rId180" Type="http://schemas.openxmlformats.org/officeDocument/2006/relationships/image" Target="media/image170.png"/><Relationship Id="rId236" Type="http://schemas.openxmlformats.org/officeDocument/2006/relationships/image" Target="media/image226.png"/><Relationship Id="rId278" Type="http://schemas.openxmlformats.org/officeDocument/2006/relationships/image" Target="media/image268.png"/><Relationship Id="rId401" Type="http://schemas.openxmlformats.org/officeDocument/2006/relationships/image" Target="media/image391.png"/><Relationship Id="rId443" Type="http://schemas.openxmlformats.org/officeDocument/2006/relationships/image" Target="media/image433.png"/><Relationship Id="rId303" Type="http://schemas.openxmlformats.org/officeDocument/2006/relationships/image" Target="media/image293.png"/><Relationship Id="rId485" Type="http://schemas.openxmlformats.org/officeDocument/2006/relationships/image" Target="media/image475.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png"/><Relationship Id="rId510" Type="http://schemas.openxmlformats.org/officeDocument/2006/relationships/image" Target="media/image500.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4.png"/><Relationship Id="rId496" Type="http://schemas.openxmlformats.org/officeDocument/2006/relationships/image" Target="media/image486.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521" Type="http://schemas.openxmlformats.org/officeDocument/2006/relationships/image" Target="media/image509.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258" Type="http://schemas.openxmlformats.org/officeDocument/2006/relationships/image" Target="media/image248.png"/><Relationship Id="rId465" Type="http://schemas.openxmlformats.org/officeDocument/2006/relationships/image" Target="media/image455.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532" Type="http://schemas.openxmlformats.org/officeDocument/2006/relationships/footer" Target="footer9.xml"/><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image" Target="media/image424.png"/><Relationship Id="rId476" Type="http://schemas.openxmlformats.org/officeDocument/2006/relationships/image" Target="media/image466.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91.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footnotes" Target="footnotes.xml"/><Relationship Id="rId238" Type="http://schemas.openxmlformats.org/officeDocument/2006/relationships/image" Target="media/image228.png"/><Relationship Id="rId445" Type="http://schemas.openxmlformats.org/officeDocument/2006/relationships/image" Target="media/image435.png"/><Relationship Id="rId487" Type="http://schemas.openxmlformats.org/officeDocument/2006/relationships/image" Target="media/image477.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footer" Target="footer4.xml"/><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456" Type="http://schemas.openxmlformats.org/officeDocument/2006/relationships/image" Target="media/image446.png"/><Relationship Id="rId498" Type="http://schemas.openxmlformats.org/officeDocument/2006/relationships/image" Target="media/image488.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23" Type="http://schemas.openxmlformats.org/officeDocument/2006/relationships/image" Target="media/image511.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467" Type="http://schemas.openxmlformats.org/officeDocument/2006/relationships/image" Target="media/image457.png"/><Relationship Id="rId271" Type="http://schemas.openxmlformats.org/officeDocument/2006/relationships/image" Target="media/image261.png"/><Relationship Id="rId24" Type="http://schemas.openxmlformats.org/officeDocument/2006/relationships/image" Target="media/image14.pn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534" Type="http://schemas.openxmlformats.org/officeDocument/2006/relationships/fontTable" Target="fontTable.xml"/><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6.png"/><Relationship Id="rId240" Type="http://schemas.openxmlformats.org/officeDocument/2006/relationships/image" Target="media/image230.png"/><Relationship Id="rId478" Type="http://schemas.openxmlformats.org/officeDocument/2006/relationships/image" Target="media/image468.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93.png"/><Relationship Id="rId8" Type="http://schemas.openxmlformats.org/officeDocument/2006/relationships/footer" Target="footer1.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447" Type="http://schemas.openxmlformats.org/officeDocument/2006/relationships/image" Target="media/image437.png"/><Relationship Id="rId251" Type="http://schemas.openxmlformats.org/officeDocument/2006/relationships/image" Target="media/image241.png"/><Relationship Id="rId489" Type="http://schemas.openxmlformats.org/officeDocument/2006/relationships/image" Target="media/image479.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514" Type="http://schemas.openxmlformats.org/officeDocument/2006/relationships/image" Target="media/image502.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458" Type="http://schemas.openxmlformats.org/officeDocument/2006/relationships/image" Target="media/image448.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525" Type="http://schemas.openxmlformats.org/officeDocument/2006/relationships/image" Target="media/image513.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7.png"/><Relationship Id="rId469" Type="http://schemas.openxmlformats.org/officeDocument/2006/relationships/image" Target="media/image459.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70.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8.png"/><Relationship Id="rId242" Type="http://schemas.openxmlformats.org/officeDocument/2006/relationships/image" Target="media/image232.png"/><Relationship Id="rId284" Type="http://schemas.openxmlformats.org/officeDocument/2006/relationships/image" Target="media/image274.png"/><Relationship Id="rId491" Type="http://schemas.openxmlformats.org/officeDocument/2006/relationships/image" Target="media/image481.png"/><Relationship Id="rId505" Type="http://schemas.openxmlformats.org/officeDocument/2006/relationships/image" Target="media/image495.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449" Type="http://schemas.openxmlformats.org/officeDocument/2006/relationships/image" Target="media/image439.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50.png"/><Relationship Id="rId516" Type="http://schemas.openxmlformats.org/officeDocument/2006/relationships/image" Target="media/image504.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471" Type="http://schemas.openxmlformats.org/officeDocument/2006/relationships/image" Target="media/image461.png"/><Relationship Id="rId17" Type="http://schemas.openxmlformats.org/officeDocument/2006/relationships/image" Target="media/image7.png"/><Relationship Id="rId59" Type="http://schemas.openxmlformats.org/officeDocument/2006/relationships/image" Target="media/image49.png"/><Relationship Id="rId124" Type="http://schemas.openxmlformats.org/officeDocument/2006/relationships/image" Target="media/image114.png"/><Relationship Id="rId527" Type="http://schemas.openxmlformats.org/officeDocument/2006/relationships/image" Target="media/image515.png"/><Relationship Id="rId70" Type="http://schemas.openxmlformats.org/officeDocument/2006/relationships/image" Target="media/image60.png"/><Relationship Id="rId166" Type="http://schemas.openxmlformats.org/officeDocument/2006/relationships/image" Target="media/image156.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30.png"/><Relationship Id="rId28" Type="http://schemas.openxmlformats.org/officeDocument/2006/relationships/image" Target="media/image18.pn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2.png"/><Relationship Id="rId81" Type="http://schemas.openxmlformats.org/officeDocument/2006/relationships/image" Target="media/image71.png"/><Relationship Id="rId135" Type="http://schemas.openxmlformats.org/officeDocument/2006/relationships/image" Target="media/image125.png"/><Relationship Id="rId177" Type="http://schemas.openxmlformats.org/officeDocument/2006/relationships/image" Target="media/image167.png"/><Relationship Id="rId342" Type="http://schemas.openxmlformats.org/officeDocument/2006/relationships/image" Target="media/image332.png"/><Relationship Id="rId384" Type="http://schemas.openxmlformats.org/officeDocument/2006/relationships/image" Target="media/image374.png"/><Relationship Id="rId202" Type="http://schemas.openxmlformats.org/officeDocument/2006/relationships/image" Target="media/image192.png"/><Relationship Id="rId244" Type="http://schemas.openxmlformats.org/officeDocument/2006/relationships/image" Target="media/image234.png"/><Relationship Id="rId39" Type="http://schemas.openxmlformats.org/officeDocument/2006/relationships/image" Target="media/image29.png"/><Relationship Id="rId286" Type="http://schemas.openxmlformats.org/officeDocument/2006/relationships/image" Target="media/image276.png"/><Relationship Id="rId451" Type="http://schemas.openxmlformats.org/officeDocument/2006/relationships/image" Target="media/image441.png"/><Relationship Id="rId493" Type="http://schemas.openxmlformats.org/officeDocument/2006/relationships/image" Target="media/image483.png"/><Relationship Id="rId507" Type="http://schemas.openxmlformats.org/officeDocument/2006/relationships/image" Target="media/image497.png"/><Relationship Id="rId50" Type="http://schemas.openxmlformats.org/officeDocument/2006/relationships/image" Target="media/image40.png"/><Relationship Id="rId104" Type="http://schemas.openxmlformats.org/officeDocument/2006/relationships/image" Target="media/image94.png"/><Relationship Id="rId146" Type="http://schemas.openxmlformats.org/officeDocument/2006/relationships/image" Target="media/image136.png"/><Relationship Id="rId188" Type="http://schemas.openxmlformats.org/officeDocument/2006/relationships/image" Target="media/image178.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png"/><Relationship Id="rId409" Type="http://schemas.openxmlformats.org/officeDocument/2006/relationships/image" Target="media/image399.png"/><Relationship Id="rId92" Type="http://schemas.openxmlformats.org/officeDocument/2006/relationships/image" Target="media/image82.png"/><Relationship Id="rId213" Type="http://schemas.openxmlformats.org/officeDocument/2006/relationships/image" Target="media/image203.png"/><Relationship Id="rId420" Type="http://schemas.openxmlformats.org/officeDocument/2006/relationships/image" Target="media/image410.png"/><Relationship Id="rId255" Type="http://schemas.openxmlformats.org/officeDocument/2006/relationships/image" Target="media/image245.png"/><Relationship Id="rId297" Type="http://schemas.openxmlformats.org/officeDocument/2006/relationships/image" Target="media/image287.png"/><Relationship Id="rId462" Type="http://schemas.openxmlformats.org/officeDocument/2006/relationships/image" Target="media/image452.png"/><Relationship Id="rId518" Type="http://schemas.openxmlformats.org/officeDocument/2006/relationships/image" Target="media/image506.png"/><Relationship Id="rId115" Type="http://schemas.openxmlformats.org/officeDocument/2006/relationships/image" Target="media/image105.png"/><Relationship Id="rId157" Type="http://schemas.openxmlformats.org/officeDocument/2006/relationships/image" Target="media/image147.png"/><Relationship Id="rId322" Type="http://schemas.openxmlformats.org/officeDocument/2006/relationships/image" Target="media/image312.png"/><Relationship Id="rId364" Type="http://schemas.openxmlformats.org/officeDocument/2006/relationships/image" Target="media/image354.png"/><Relationship Id="rId61" Type="http://schemas.openxmlformats.org/officeDocument/2006/relationships/image" Target="media/image51.png"/><Relationship Id="rId199"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image" Target="media/image214.png"/><Relationship Id="rId266" Type="http://schemas.openxmlformats.org/officeDocument/2006/relationships/image" Target="media/image256.png"/><Relationship Id="rId431" Type="http://schemas.openxmlformats.org/officeDocument/2006/relationships/image" Target="media/image421.png"/><Relationship Id="rId473" Type="http://schemas.openxmlformats.org/officeDocument/2006/relationships/image" Target="media/image463.png"/><Relationship Id="rId529" Type="http://schemas.openxmlformats.org/officeDocument/2006/relationships/footer" Target="footer7.xml"/><Relationship Id="rId30" Type="http://schemas.openxmlformats.org/officeDocument/2006/relationships/image" Target="media/image20.png"/><Relationship Id="rId126" Type="http://schemas.openxmlformats.org/officeDocument/2006/relationships/image" Target="media/image116.png"/><Relationship Id="rId168" Type="http://schemas.openxmlformats.org/officeDocument/2006/relationships/image" Target="media/image158.png"/><Relationship Id="rId333" Type="http://schemas.openxmlformats.org/officeDocument/2006/relationships/image" Target="media/image323.png"/><Relationship Id="rId72" Type="http://schemas.openxmlformats.org/officeDocument/2006/relationships/image" Target="media/image62.png"/><Relationship Id="rId375" Type="http://schemas.openxmlformats.org/officeDocument/2006/relationships/image" Target="media/image365.png"/><Relationship Id="rId3" Type="http://schemas.openxmlformats.org/officeDocument/2006/relationships/styles" Target="styles.xml"/><Relationship Id="rId235" Type="http://schemas.openxmlformats.org/officeDocument/2006/relationships/image" Target="media/image225.png"/><Relationship Id="rId277" Type="http://schemas.openxmlformats.org/officeDocument/2006/relationships/image" Target="media/image267.png"/><Relationship Id="rId400" Type="http://schemas.openxmlformats.org/officeDocument/2006/relationships/image" Target="media/image390.png"/><Relationship Id="rId442" Type="http://schemas.openxmlformats.org/officeDocument/2006/relationships/image" Target="media/image432.png"/><Relationship Id="rId484" Type="http://schemas.openxmlformats.org/officeDocument/2006/relationships/image" Target="media/image474.png"/><Relationship Id="rId137" Type="http://schemas.openxmlformats.org/officeDocument/2006/relationships/image" Target="media/image127.png"/><Relationship Id="rId302" Type="http://schemas.openxmlformats.org/officeDocument/2006/relationships/image" Target="media/image292.png"/><Relationship Id="rId344" Type="http://schemas.openxmlformats.org/officeDocument/2006/relationships/image" Target="media/image334.png"/><Relationship Id="rId41" Type="http://schemas.openxmlformats.org/officeDocument/2006/relationships/image" Target="media/image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46" Type="http://schemas.openxmlformats.org/officeDocument/2006/relationships/image" Target="media/image236.png"/><Relationship Id="rId288" Type="http://schemas.openxmlformats.org/officeDocument/2006/relationships/image" Target="media/image278.png"/><Relationship Id="rId411" Type="http://schemas.openxmlformats.org/officeDocument/2006/relationships/image" Target="media/image401.png"/><Relationship Id="rId453" Type="http://schemas.openxmlformats.org/officeDocument/2006/relationships/image" Target="media/image443.png"/><Relationship Id="rId509" Type="http://schemas.openxmlformats.org/officeDocument/2006/relationships/image" Target="media/image499.png"/><Relationship Id="rId106" Type="http://schemas.openxmlformats.org/officeDocument/2006/relationships/image" Target="media/image96.png"/><Relationship Id="rId313" Type="http://schemas.openxmlformats.org/officeDocument/2006/relationships/image" Target="media/image303.png"/><Relationship Id="rId495" Type="http://schemas.openxmlformats.org/officeDocument/2006/relationships/image" Target="media/image485.png"/><Relationship Id="rId10" Type="http://schemas.openxmlformats.org/officeDocument/2006/relationships/footer" Target="footer3.xml"/><Relationship Id="rId52" Type="http://schemas.openxmlformats.org/officeDocument/2006/relationships/image" Target="media/image42.png"/><Relationship Id="rId94" Type="http://schemas.openxmlformats.org/officeDocument/2006/relationships/image" Target="media/image84.png"/><Relationship Id="rId148" Type="http://schemas.openxmlformats.org/officeDocument/2006/relationships/image" Target="media/image138.png"/><Relationship Id="rId355" Type="http://schemas.openxmlformats.org/officeDocument/2006/relationships/image" Target="media/image345.png"/><Relationship Id="rId397" Type="http://schemas.openxmlformats.org/officeDocument/2006/relationships/image" Target="media/image387.png"/><Relationship Id="rId520" Type="http://schemas.openxmlformats.org/officeDocument/2006/relationships/image" Target="media/image508.png"/><Relationship Id="rId215" Type="http://schemas.openxmlformats.org/officeDocument/2006/relationships/image" Target="media/image205.png"/><Relationship Id="rId257" Type="http://schemas.openxmlformats.org/officeDocument/2006/relationships/image" Target="media/image247.png"/><Relationship Id="rId422" Type="http://schemas.openxmlformats.org/officeDocument/2006/relationships/image" Target="media/image412.png"/><Relationship Id="rId464" Type="http://schemas.openxmlformats.org/officeDocument/2006/relationships/image" Target="media/image454.png"/><Relationship Id="rId299" Type="http://schemas.openxmlformats.org/officeDocument/2006/relationships/image" Target="media/image289.png"/><Relationship Id="rId63" Type="http://schemas.openxmlformats.org/officeDocument/2006/relationships/image" Target="media/image53.png"/><Relationship Id="rId159" Type="http://schemas.openxmlformats.org/officeDocument/2006/relationships/image" Target="media/image149.png"/><Relationship Id="rId366" Type="http://schemas.openxmlformats.org/officeDocument/2006/relationships/image" Target="media/image356.png"/><Relationship Id="rId226" Type="http://schemas.openxmlformats.org/officeDocument/2006/relationships/image" Target="media/image216.png"/><Relationship Id="rId433" Type="http://schemas.openxmlformats.org/officeDocument/2006/relationships/image" Target="media/image423.png"/><Relationship Id="rId74" Type="http://schemas.openxmlformats.org/officeDocument/2006/relationships/image" Target="media/image64.png"/><Relationship Id="rId377" Type="http://schemas.openxmlformats.org/officeDocument/2006/relationships/image" Target="media/image367.png"/><Relationship Id="rId500" Type="http://schemas.openxmlformats.org/officeDocument/2006/relationships/image" Target="media/image490.png"/><Relationship Id="rId5" Type="http://schemas.openxmlformats.org/officeDocument/2006/relationships/webSettings" Target="webSettings.xml"/><Relationship Id="rId237" Type="http://schemas.openxmlformats.org/officeDocument/2006/relationships/image" Target="media/image2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214</Pages>
  <Words>51601</Words>
  <Characters>294130</Characters>
  <Application>Microsoft Office Word</Application>
  <DocSecurity>0</DocSecurity>
  <Lines>2451</Lines>
  <Paragraphs>690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Наташа Денисова</dc:creator>
  <cp:lastModifiedBy>user</cp:lastModifiedBy>
  <cp:revision>10</cp:revision>
  <dcterms:created xsi:type="dcterms:W3CDTF">2022-10-13T20:16:00Z</dcterms:created>
  <dcterms:modified xsi:type="dcterms:W3CDTF">2024-06-24T08:30:00Z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1049-12.2.0.17119</vt:lpwstr>
  </property>
  <property fmtid="{D5CDD505-2E9C-101B-9397-08002B2CF9AE}" pid="3" name="ICV">
    <vt:lpwstr>1894E0ADD70A426F8E21D1DE6ACA13E5</vt:lpwstr>
  </property>
</Properties>
</file>